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481" w:rsidRPr="00365321" w:rsidRDefault="00472481" w:rsidP="00472481">
      <w:pPr>
        <w:contextualSpacing/>
        <w:jc w:val="center"/>
        <w:rPr>
          <w:b/>
          <w:sz w:val="28"/>
          <w:szCs w:val="28"/>
        </w:rPr>
      </w:pPr>
      <w:r w:rsidRPr="00365321">
        <w:rPr>
          <w:b/>
          <w:sz w:val="28"/>
          <w:szCs w:val="28"/>
        </w:rPr>
        <w:t>Автономная некоммерческая организация высшего образования</w:t>
      </w:r>
    </w:p>
    <w:p w:rsidR="00472481" w:rsidRPr="00365321" w:rsidRDefault="00472481" w:rsidP="00472481">
      <w:pPr>
        <w:contextualSpacing/>
        <w:jc w:val="center"/>
        <w:rPr>
          <w:b/>
          <w:sz w:val="28"/>
          <w:szCs w:val="28"/>
        </w:rPr>
      </w:pPr>
      <w:r w:rsidRPr="00365321">
        <w:rPr>
          <w:b/>
          <w:sz w:val="28"/>
          <w:szCs w:val="28"/>
        </w:rPr>
        <w:t>«Открытый университет экономики, управления и права»</w:t>
      </w:r>
    </w:p>
    <w:p w:rsidR="00472481" w:rsidRPr="00365321" w:rsidRDefault="00472481" w:rsidP="00472481">
      <w:pPr>
        <w:contextualSpacing/>
        <w:jc w:val="center"/>
        <w:rPr>
          <w:sz w:val="28"/>
          <w:szCs w:val="28"/>
        </w:rPr>
      </w:pPr>
      <w:r w:rsidRPr="00365321">
        <w:rPr>
          <w:b/>
          <w:sz w:val="28"/>
          <w:szCs w:val="28"/>
        </w:rPr>
        <w:t>(АНО ВО ОУЭП)</w:t>
      </w:r>
    </w:p>
    <w:p w:rsidR="00472481" w:rsidRPr="00365321" w:rsidRDefault="00472481" w:rsidP="00472481">
      <w:pPr>
        <w:tabs>
          <w:tab w:val="left" w:pos="900"/>
          <w:tab w:val="left" w:pos="1080"/>
        </w:tabs>
        <w:suppressAutoHyphens/>
        <w:ind w:firstLine="709"/>
        <w:contextualSpacing/>
        <w:jc w:val="both"/>
        <w:rPr>
          <w:b/>
          <w:sz w:val="20"/>
        </w:rPr>
      </w:pPr>
    </w:p>
    <w:p w:rsidR="00472481" w:rsidRPr="00365321" w:rsidRDefault="00472481" w:rsidP="00472481">
      <w:pPr>
        <w:tabs>
          <w:tab w:val="left" w:pos="900"/>
          <w:tab w:val="left" w:pos="1080"/>
        </w:tabs>
        <w:suppressAutoHyphens/>
        <w:ind w:firstLine="709"/>
        <w:contextualSpacing/>
        <w:jc w:val="right"/>
        <w:rPr>
          <w:b/>
          <w:sz w:val="20"/>
        </w:rPr>
      </w:pPr>
    </w:p>
    <w:p w:rsidR="00472481" w:rsidRPr="00664516" w:rsidRDefault="00472481" w:rsidP="00472481">
      <w:pPr>
        <w:tabs>
          <w:tab w:val="left" w:pos="900"/>
          <w:tab w:val="left" w:pos="1080"/>
        </w:tabs>
        <w:suppressAutoHyphens/>
        <w:ind w:firstLine="709"/>
        <w:contextualSpacing/>
        <w:jc w:val="right"/>
        <w:rPr>
          <w:b/>
          <w:sz w:val="20"/>
        </w:rPr>
      </w:pPr>
      <w:r w:rsidRPr="00664516">
        <w:rPr>
          <w:b/>
          <w:sz w:val="20"/>
        </w:rPr>
        <w:t>УТВЕРЖДАЮ:</w:t>
      </w:r>
    </w:p>
    <w:p w:rsidR="00472481" w:rsidRPr="00664516" w:rsidRDefault="00472481" w:rsidP="00472481">
      <w:pPr>
        <w:tabs>
          <w:tab w:val="left" w:pos="900"/>
          <w:tab w:val="left" w:pos="1080"/>
        </w:tabs>
        <w:suppressAutoHyphens/>
        <w:ind w:firstLine="709"/>
        <w:contextualSpacing/>
        <w:jc w:val="right"/>
        <w:rPr>
          <w:sz w:val="20"/>
        </w:rPr>
      </w:pPr>
      <w:r w:rsidRPr="00664516">
        <w:rPr>
          <w:sz w:val="20"/>
        </w:rPr>
        <w:t>Ректор АНО ВО ОУЭП, Фокина В.Н.</w:t>
      </w:r>
    </w:p>
    <w:p w:rsidR="00472481" w:rsidRPr="00664516" w:rsidRDefault="00472481" w:rsidP="00472481">
      <w:pPr>
        <w:tabs>
          <w:tab w:val="left" w:pos="900"/>
          <w:tab w:val="left" w:pos="1080"/>
        </w:tabs>
        <w:suppressAutoHyphens/>
        <w:ind w:firstLine="709"/>
        <w:contextualSpacing/>
        <w:jc w:val="right"/>
        <w:rPr>
          <w:b/>
          <w:sz w:val="20"/>
        </w:rPr>
      </w:pPr>
    </w:p>
    <w:p w:rsidR="00472481" w:rsidRPr="00664516" w:rsidRDefault="00472481" w:rsidP="00472481">
      <w:pPr>
        <w:tabs>
          <w:tab w:val="left" w:pos="900"/>
          <w:tab w:val="left" w:pos="1080"/>
        </w:tabs>
        <w:suppressAutoHyphens/>
        <w:ind w:firstLine="709"/>
        <w:contextualSpacing/>
        <w:jc w:val="right"/>
        <w:rPr>
          <w:b/>
          <w:sz w:val="20"/>
        </w:rPr>
      </w:pPr>
      <w:r w:rsidRPr="00664516">
        <w:rPr>
          <w:b/>
          <w:noProof/>
          <w:sz w:val="20"/>
        </w:rPr>
        <w:drawing>
          <wp:inline distT="0" distB="0" distL="0" distR="0" wp14:anchorId="55DA0FE9" wp14:editId="29A13F2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472481" w:rsidRPr="00664516" w:rsidRDefault="00472481" w:rsidP="00472481">
      <w:pPr>
        <w:tabs>
          <w:tab w:val="left" w:pos="900"/>
          <w:tab w:val="left" w:pos="1080"/>
        </w:tabs>
        <w:suppressAutoHyphens/>
        <w:ind w:firstLine="709"/>
        <w:contextualSpacing/>
        <w:jc w:val="right"/>
        <w:rPr>
          <w:sz w:val="20"/>
        </w:rPr>
      </w:pPr>
      <w:r w:rsidRPr="00664516">
        <w:rPr>
          <w:sz w:val="20"/>
        </w:rPr>
        <w:t>19 апреля 2023 г.</w:t>
      </w:r>
    </w:p>
    <w:p w:rsidR="00472481" w:rsidRPr="00664516" w:rsidRDefault="00472481" w:rsidP="00472481">
      <w:pPr>
        <w:tabs>
          <w:tab w:val="left" w:pos="900"/>
          <w:tab w:val="left" w:pos="1080"/>
        </w:tabs>
        <w:suppressAutoHyphens/>
        <w:ind w:firstLine="709"/>
        <w:contextualSpacing/>
        <w:jc w:val="right"/>
        <w:rPr>
          <w:sz w:val="20"/>
        </w:rPr>
      </w:pPr>
    </w:p>
    <w:p w:rsidR="00472481" w:rsidRPr="00664516" w:rsidRDefault="00472481" w:rsidP="00472481">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472481" w:rsidRPr="00664516" w:rsidRDefault="00472481" w:rsidP="00472481">
      <w:pPr>
        <w:tabs>
          <w:tab w:val="left" w:pos="900"/>
          <w:tab w:val="left" w:pos="1080"/>
        </w:tabs>
        <w:suppressAutoHyphens/>
        <w:ind w:firstLine="709"/>
        <w:contextualSpacing/>
        <w:jc w:val="right"/>
        <w:rPr>
          <w:sz w:val="20"/>
        </w:rPr>
      </w:pPr>
      <w:r w:rsidRPr="00664516">
        <w:rPr>
          <w:sz w:val="20"/>
        </w:rPr>
        <w:t xml:space="preserve">Протокол N 9 от 19.04.2023 </w:t>
      </w:r>
    </w:p>
    <w:p w:rsidR="00472481" w:rsidRPr="00C96620" w:rsidRDefault="00472481" w:rsidP="00472481">
      <w:pPr>
        <w:tabs>
          <w:tab w:val="left" w:pos="900"/>
          <w:tab w:val="left" w:pos="1080"/>
        </w:tabs>
        <w:suppressAutoHyphens/>
        <w:ind w:firstLine="709"/>
        <w:contextualSpacing/>
        <w:jc w:val="right"/>
        <w:rPr>
          <w:sz w:val="20"/>
        </w:rPr>
      </w:pPr>
    </w:p>
    <w:p w:rsidR="00472481" w:rsidRPr="00637460" w:rsidRDefault="00472481" w:rsidP="00472481">
      <w:pPr>
        <w:widowControl/>
        <w:tabs>
          <w:tab w:val="left" w:pos="900"/>
          <w:tab w:val="left" w:pos="1080"/>
        </w:tabs>
        <w:suppressAutoHyphens/>
        <w:snapToGrid/>
        <w:spacing w:before="0" w:after="0"/>
        <w:ind w:firstLine="709"/>
        <w:contextualSpacing/>
        <w:jc w:val="right"/>
        <w:rPr>
          <w:color w:val="000000" w:themeColor="text1"/>
          <w:sz w:val="20"/>
        </w:rPr>
      </w:pPr>
    </w:p>
    <w:p w:rsidR="00472481" w:rsidRPr="00637460" w:rsidRDefault="00472481" w:rsidP="00472481">
      <w:pPr>
        <w:widowControl/>
        <w:tabs>
          <w:tab w:val="left" w:pos="900"/>
          <w:tab w:val="left" w:pos="1080"/>
        </w:tabs>
        <w:suppressAutoHyphens/>
        <w:snapToGrid/>
        <w:spacing w:before="0" w:after="0"/>
        <w:ind w:firstLine="709"/>
        <w:contextualSpacing/>
        <w:jc w:val="center"/>
        <w:rPr>
          <w:color w:val="000000" w:themeColor="text1"/>
          <w:sz w:val="20"/>
        </w:rPr>
      </w:pPr>
    </w:p>
    <w:p w:rsidR="00FB5F24" w:rsidRPr="00637460" w:rsidRDefault="00FB5F24" w:rsidP="00FB5F24">
      <w:pPr>
        <w:widowControl/>
        <w:tabs>
          <w:tab w:val="left" w:pos="900"/>
          <w:tab w:val="left" w:pos="1080"/>
        </w:tabs>
        <w:suppressAutoHyphens/>
        <w:snapToGrid/>
        <w:spacing w:before="0" w:after="0"/>
        <w:ind w:firstLine="709"/>
        <w:jc w:val="center"/>
        <w:rPr>
          <w:color w:val="000000" w:themeColor="text1"/>
          <w:sz w:val="20"/>
        </w:rPr>
      </w:pPr>
    </w:p>
    <w:p w:rsidR="00FB5F24" w:rsidRPr="00637460" w:rsidRDefault="00FB5F24" w:rsidP="00FB5F24">
      <w:pPr>
        <w:widowControl/>
        <w:tabs>
          <w:tab w:val="left" w:pos="900"/>
          <w:tab w:val="left" w:pos="1080"/>
        </w:tabs>
        <w:suppressAutoHyphens/>
        <w:snapToGrid/>
        <w:spacing w:before="0" w:after="0"/>
        <w:ind w:firstLine="709"/>
        <w:jc w:val="center"/>
        <w:rPr>
          <w:b/>
          <w:color w:val="000000" w:themeColor="text1"/>
          <w:szCs w:val="24"/>
        </w:rPr>
      </w:pPr>
      <w:r w:rsidRPr="00637460">
        <w:rPr>
          <w:b/>
          <w:color w:val="000000" w:themeColor="text1"/>
          <w:szCs w:val="24"/>
        </w:rPr>
        <w:t>РАБОЧАЯ ПРОГРАММА</w:t>
      </w:r>
    </w:p>
    <w:p w:rsidR="00FB5F24" w:rsidRPr="00637460" w:rsidRDefault="00FB5F24" w:rsidP="00FB5F24">
      <w:pPr>
        <w:widowControl/>
        <w:tabs>
          <w:tab w:val="left" w:pos="900"/>
          <w:tab w:val="left" w:pos="1080"/>
        </w:tabs>
        <w:suppressAutoHyphens/>
        <w:snapToGrid/>
        <w:spacing w:before="0" w:after="0"/>
        <w:ind w:firstLine="709"/>
        <w:jc w:val="center"/>
        <w:rPr>
          <w:b/>
          <w:color w:val="000000" w:themeColor="text1"/>
          <w:szCs w:val="24"/>
        </w:rPr>
      </w:pPr>
    </w:p>
    <w:p w:rsidR="00FB5F24" w:rsidRPr="00637460" w:rsidRDefault="00FB5F24" w:rsidP="00FB5F24">
      <w:pPr>
        <w:widowControl/>
        <w:tabs>
          <w:tab w:val="left" w:pos="900"/>
          <w:tab w:val="left" w:pos="1080"/>
        </w:tabs>
        <w:suppressAutoHyphens/>
        <w:snapToGrid/>
        <w:spacing w:before="0" w:after="0"/>
        <w:ind w:firstLine="709"/>
        <w:jc w:val="center"/>
        <w:rPr>
          <w:b/>
          <w:color w:val="000000" w:themeColor="text1"/>
          <w:szCs w:val="24"/>
        </w:rPr>
      </w:pPr>
      <w:r w:rsidRPr="00637460">
        <w:rPr>
          <w:b/>
          <w:color w:val="000000" w:themeColor="text1"/>
          <w:szCs w:val="24"/>
        </w:rPr>
        <w:t>по дисциплине</w:t>
      </w:r>
    </w:p>
    <w:p w:rsidR="00FB5F24" w:rsidRPr="00637460" w:rsidRDefault="00FB5F24" w:rsidP="00FB5F24">
      <w:pPr>
        <w:widowControl/>
        <w:tabs>
          <w:tab w:val="left" w:pos="900"/>
          <w:tab w:val="left" w:pos="1080"/>
        </w:tabs>
        <w:suppressAutoHyphens/>
        <w:snapToGrid/>
        <w:spacing w:before="0" w:after="0"/>
        <w:ind w:firstLine="709"/>
        <w:jc w:val="center"/>
        <w:rPr>
          <w:b/>
          <w:color w:val="000000" w:themeColor="text1"/>
          <w:szCs w:val="24"/>
        </w:rPr>
      </w:pPr>
    </w:p>
    <w:p w:rsidR="00FB5F24" w:rsidRPr="00637460" w:rsidRDefault="00FB5F24" w:rsidP="00FB5F24">
      <w:pPr>
        <w:widowControl/>
        <w:tabs>
          <w:tab w:val="left" w:pos="900"/>
          <w:tab w:val="left" w:pos="1080"/>
        </w:tabs>
        <w:suppressAutoHyphens/>
        <w:snapToGrid/>
        <w:spacing w:before="0" w:after="0"/>
        <w:ind w:firstLine="709"/>
        <w:rPr>
          <w:color w:val="000000" w:themeColor="text1"/>
          <w:szCs w:val="24"/>
        </w:rPr>
      </w:pPr>
      <w:r w:rsidRPr="00637460">
        <w:rPr>
          <w:color w:val="000000" w:themeColor="text1"/>
          <w:szCs w:val="24"/>
        </w:rPr>
        <w:t xml:space="preserve">Наименование дисциплины Б1.В.ДВ.05.01 </w:t>
      </w:r>
      <w:r w:rsidRPr="00637460">
        <w:rPr>
          <w:bCs/>
          <w:color w:val="000000" w:themeColor="text1"/>
          <w:spacing w:val="4"/>
          <w:szCs w:val="24"/>
        </w:rPr>
        <w:t>«</w:t>
      </w:r>
      <w:r w:rsidRPr="00637460">
        <w:rPr>
          <w:color w:val="000000" w:themeColor="text1"/>
          <w:szCs w:val="24"/>
        </w:rPr>
        <w:t>Трудовое право»</w:t>
      </w:r>
    </w:p>
    <w:p w:rsidR="00FB5F24" w:rsidRPr="00637460" w:rsidRDefault="00FB5F24" w:rsidP="00FB5F24">
      <w:pPr>
        <w:widowControl/>
        <w:tabs>
          <w:tab w:val="left" w:pos="900"/>
          <w:tab w:val="left" w:pos="1080"/>
        </w:tabs>
        <w:suppressAutoHyphens/>
        <w:snapToGrid/>
        <w:spacing w:before="0" w:after="0"/>
        <w:ind w:firstLine="709"/>
        <w:rPr>
          <w:color w:val="000000" w:themeColor="text1"/>
          <w:szCs w:val="24"/>
        </w:rPr>
      </w:pPr>
      <w:r w:rsidRPr="00637460">
        <w:rPr>
          <w:color w:val="000000" w:themeColor="text1"/>
          <w:szCs w:val="24"/>
        </w:rPr>
        <w:t>Образовательная программа направления подготовки 38.03.01 «Экономика», направленность (профиль): Финансы и кредит</w:t>
      </w:r>
    </w:p>
    <w:p w:rsidR="00FB5F24" w:rsidRPr="00637460" w:rsidRDefault="00FB5F24" w:rsidP="00FB5F24">
      <w:pPr>
        <w:widowControl/>
        <w:tabs>
          <w:tab w:val="left" w:pos="900"/>
          <w:tab w:val="left" w:pos="1080"/>
        </w:tabs>
        <w:suppressAutoHyphens/>
        <w:snapToGrid/>
        <w:spacing w:before="0" w:after="0"/>
        <w:ind w:firstLine="709"/>
        <w:rPr>
          <w:b/>
          <w:color w:val="000000" w:themeColor="text1"/>
          <w:szCs w:val="24"/>
        </w:rPr>
      </w:pPr>
    </w:p>
    <w:p w:rsidR="00FB5F24" w:rsidRPr="00637460" w:rsidRDefault="00FB5F24" w:rsidP="00FB5F24">
      <w:pPr>
        <w:widowControl/>
        <w:tabs>
          <w:tab w:val="left" w:pos="900"/>
          <w:tab w:val="left" w:pos="1080"/>
        </w:tabs>
        <w:suppressAutoHyphens/>
        <w:snapToGrid/>
        <w:spacing w:before="0" w:after="0"/>
        <w:ind w:firstLine="709"/>
        <w:jc w:val="right"/>
        <w:rPr>
          <w:color w:val="000000" w:themeColor="text1"/>
          <w:sz w:val="20"/>
        </w:rPr>
      </w:pPr>
    </w:p>
    <w:p w:rsidR="00FB5F24" w:rsidRPr="00637460" w:rsidRDefault="00FB5F24" w:rsidP="00FB5F24">
      <w:pPr>
        <w:widowControl/>
        <w:tabs>
          <w:tab w:val="left" w:pos="900"/>
          <w:tab w:val="left" w:pos="1080"/>
        </w:tabs>
        <w:suppressAutoHyphens/>
        <w:snapToGrid/>
        <w:spacing w:before="0" w:after="0"/>
        <w:ind w:firstLine="709"/>
        <w:jc w:val="right"/>
        <w:rPr>
          <w:color w:val="000000" w:themeColor="text1"/>
          <w:sz w:val="20"/>
        </w:rPr>
      </w:pPr>
    </w:p>
    <w:p w:rsidR="00FB5F24" w:rsidRPr="00637460" w:rsidRDefault="00FB5F24" w:rsidP="00FB5F24">
      <w:pPr>
        <w:widowControl/>
        <w:tabs>
          <w:tab w:val="left" w:pos="900"/>
          <w:tab w:val="left" w:pos="1080"/>
        </w:tabs>
        <w:suppressAutoHyphens/>
        <w:snapToGrid/>
        <w:spacing w:before="0" w:after="0"/>
        <w:ind w:firstLine="709"/>
        <w:jc w:val="right"/>
        <w:rPr>
          <w:color w:val="000000" w:themeColor="text1"/>
          <w:sz w:val="20"/>
        </w:rPr>
      </w:pPr>
    </w:p>
    <w:p w:rsidR="00FB5F24" w:rsidRPr="00637460" w:rsidRDefault="00FB5F24" w:rsidP="00FB5F24">
      <w:pPr>
        <w:widowControl/>
        <w:tabs>
          <w:tab w:val="left" w:pos="900"/>
          <w:tab w:val="left" w:pos="1080"/>
        </w:tabs>
        <w:suppressAutoHyphens/>
        <w:snapToGrid/>
        <w:spacing w:before="0" w:after="0"/>
        <w:ind w:firstLine="709"/>
        <w:jc w:val="right"/>
        <w:rPr>
          <w:color w:val="000000" w:themeColor="text1"/>
          <w:sz w:val="20"/>
        </w:rPr>
      </w:pPr>
    </w:p>
    <w:p w:rsidR="00FB5F24" w:rsidRPr="00637460" w:rsidRDefault="00FB5F24" w:rsidP="00FB5F24">
      <w:pPr>
        <w:widowControl/>
        <w:tabs>
          <w:tab w:val="left" w:pos="900"/>
          <w:tab w:val="left" w:pos="1080"/>
        </w:tabs>
        <w:suppressAutoHyphens/>
        <w:snapToGrid/>
        <w:spacing w:before="0" w:after="0"/>
        <w:ind w:firstLine="709"/>
        <w:jc w:val="right"/>
        <w:rPr>
          <w:color w:val="000000" w:themeColor="text1"/>
          <w:sz w:val="20"/>
        </w:rPr>
      </w:pPr>
    </w:p>
    <w:p w:rsidR="00FB5F24" w:rsidRPr="00637460" w:rsidRDefault="00FB5F24" w:rsidP="00FB5F24">
      <w:pPr>
        <w:widowControl/>
        <w:tabs>
          <w:tab w:val="left" w:pos="900"/>
          <w:tab w:val="left" w:pos="1080"/>
        </w:tabs>
        <w:suppressAutoHyphens/>
        <w:snapToGrid/>
        <w:spacing w:before="0" w:after="0"/>
        <w:ind w:firstLine="709"/>
        <w:jc w:val="right"/>
        <w:rPr>
          <w:color w:val="000000" w:themeColor="text1"/>
          <w:sz w:val="20"/>
        </w:rPr>
      </w:pPr>
    </w:p>
    <w:p w:rsidR="00FB5F24" w:rsidRPr="00637460" w:rsidRDefault="00FB5F24" w:rsidP="00FB5F24">
      <w:pPr>
        <w:widowControl/>
        <w:tabs>
          <w:tab w:val="left" w:pos="900"/>
          <w:tab w:val="left" w:pos="1080"/>
        </w:tabs>
        <w:suppressAutoHyphens/>
        <w:snapToGrid/>
        <w:spacing w:before="0" w:after="0"/>
        <w:ind w:firstLine="709"/>
        <w:jc w:val="right"/>
        <w:rPr>
          <w:color w:val="000000" w:themeColor="text1"/>
          <w:sz w:val="20"/>
        </w:rPr>
      </w:pPr>
    </w:p>
    <w:p w:rsidR="00FB5F24" w:rsidRPr="00637460" w:rsidRDefault="00472481" w:rsidP="00FB5F24">
      <w:pPr>
        <w:widowControl/>
        <w:tabs>
          <w:tab w:val="left" w:pos="900"/>
          <w:tab w:val="left" w:pos="1080"/>
        </w:tabs>
        <w:suppressAutoHyphens/>
        <w:snapToGrid/>
        <w:spacing w:before="0" w:after="0"/>
        <w:ind w:firstLine="709"/>
        <w:jc w:val="right"/>
        <w:rPr>
          <w:color w:val="000000" w:themeColor="text1"/>
          <w:sz w:val="20"/>
        </w:rPr>
      </w:pPr>
      <w:r>
        <w:rPr>
          <w:color w:val="000000" w:themeColor="text1"/>
          <w:sz w:val="20"/>
        </w:rPr>
        <w:t xml:space="preserve"> </w:t>
      </w:r>
    </w:p>
    <w:p w:rsidR="00FB5F24" w:rsidRPr="00637460" w:rsidRDefault="00FB5F24" w:rsidP="00FB5F24">
      <w:pPr>
        <w:widowControl/>
        <w:tabs>
          <w:tab w:val="left" w:pos="900"/>
          <w:tab w:val="left" w:pos="1080"/>
        </w:tabs>
        <w:suppressAutoHyphens/>
        <w:snapToGrid/>
        <w:spacing w:before="0" w:after="0"/>
        <w:ind w:firstLine="709"/>
        <w:rPr>
          <w:color w:val="000000" w:themeColor="text1"/>
          <w:sz w:val="20"/>
        </w:rPr>
      </w:pPr>
    </w:p>
    <w:p w:rsidR="00FB5F24" w:rsidRPr="00637460" w:rsidRDefault="00FB5F24" w:rsidP="00FB5F24">
      <w:pPr>
        <w:widowControl/>
        <w:tabs>
          <w:tab w:val="left" w:pos="900"/>
          <w:tab w:val="left" w:pos="1080"/>
        </w:tabs>
        <w:suppressAutoHyphens/>
        <w:snapToGrid/>
        <w:spacing w:before="0" w:after="0"/>
        <w:ind w:firstLine="709"/>
        <w:rPr>
          <w:color w:val="000000" w:themeColor="text1"/>
          <w:sz w:val="20"/>
        </w:rPr>
      </w:pPr>
    </w:p>
    <w:p w:rsidR="00FB5F24" w:rsidRPr="00637460" w:rsidRDefault="00FB5F24" w:rsidP="00FB5F24">
      <w:pPr>
        <w:widowControl/>
        <w:tabs>
          <w:tab w:val="left" w:pos="900"/>
          <w:tab w:val="left" w:pos="1080"/>
        </w:tabs>
        <w:suppressAutoHyphens/>
        <w:snapToGrid/>
        <w:spacing w:before="0" w:after="0"/>
        <w:ind w:firstLine="709"/>
        <w:rPr>
          <w:color w:val="000000" w:themeColor="text1"/>
          <w:szCs w:val="24"/>
        </w:rPr>
      </w:pPr>
    </w:p>
    <w:p w:rsidR="00FB5F24" w:rsidRPr="00637460" w:rsidRDefault="00FB5F24" w:rsidP="00FB5F24">
      <w:pPr>
        <w:widowControl/>
        <w:tabs>
          <w:tab w:val="left" w:pos="900"/>
          <w:tab w:val="left" w:pos="1080"/>
        </w:tabs>
        <w:suppressAutoHyphens/>
        <w:snapToGrid/>
        <w:spacing w:before="0" w:after="0"/>
        <w:ind w:firstLine="709"/>
        <w:rPr>
          <w:color w:val="000000" w:themeColor="text1"/>
          <w:szCs w:val="24"/>
          <w:u w:val="single"/>
        </w:rPr>
      </w:pPr>
      <w:r w:rsidRPr="00637460">
        <w:rPr>
          <w:color w:val="000000" w:themeColor="text1"/>
          <w:szCs w:val="24"/>
        </w:rPr>
        <w:t>Квалификация - бакалавр</w:t>
      </w:r>
    </w:p>
    <w:p w:rsidR="00FB5F24" w:rsidRPr="00637460" w:rsidRDefault="00FB5F24" w:rsidP="00FB5F24">
      <w:pPr>
        <w:widowControl/>
        <w:tabs>
          <w:tab w:val="left" w:pos="900"/>
          <w:tab w:val="left" w:pos="1080"/>
        </w:tabs>
        <w:suppressAutoHyphens/>
        <w:snapToGrid/>
        <w:spacing w:before="0" w:after="0"/>
        <w:ind w:firstLine="709"/>
        <w:rPr>
          <w:color w:val="000000" w:themeColor="text1"/>
          <w:sz w:val="20"/>
          <w:u w:val="single"/>
        </w:rPr>
      </w:pPr>
    </w:p>
    <w:p w:rsidR="00FB5F24" w:rsidRPr="00637460" w:rsidRDefault="00FB5F24" w:rsidP="00FB5F24">
      <w:pPr>
        <w:widowControl/>
        <w:tabs>
          <w:tab w:val="left" w:pos="900"/>
          <w:tab w:val="left" w:pos="1080"/>
        </w:tabs>
        <w:suppressAutoHyphens/>
        <w:snapToGrid/>
        <w:spacing w:before="0" w:after="0"/>
        <w:ind w:firstLine="709"/>
        <w:rPr>
          <w:color w:val="000000" w:themeColor="text1"/>
          <w:sz w:val="20"/>
          <w:u w:val="single"/>
        </w:rPr>
      </w:pPr>
    </w:p>
    <w:p w:rsidR="00FB5F24" w:rsidRPr="00637460" w:rsidRDefault="00FB5F24" w:rsidP="00FB5F24">
      <w:pPr>
        <w:widowControl/>
        <w:snapToGrid/>
        <w:spacing w:before="0" w:after="0"/>
        <w:ind w:firstLine="680"/>
        <w:rPr>
          <w:b/>
          <w:color w:val="000000" w:themeColor="text1"/>
          <w:sz w:val="20"/>
        </w:rPr>
      </w:pPr>
      <w:r w:rsidRPr="00637460">
        <w:rPr>
          <w:b/>
          <w:color w:val="000000" w:themeColor="text1"/>
          <w:sz w:val="20"/>
        </w:rPr>
        <w:t>Разработчик:</w:t>
      </w:r>
    </w:p>
    <w:p w:rsidR="00FB5F24" w:rsidRPr="00637460" w:rsidRDefault="00FB5F24" w:rsidP="00FB5F24">
      <w:pPr>
        <w:widowControl/>
        <w:tabs>
          <w:tab w:val="left" w:pos="900"/>
          <w:tab w:val="left" w:pos="1080"/>
        </w:tabs>
        <w:suppressAutoHyphens/>
        <w:snapToGrid/>
        <w:spacing w:before="0" w:after="0"/>
        <w:ind w:firstLine="709"/>
        <w:rPr>
          <w:color w:val="000000" w:themeColor="text1"/>
          <w:sz w:val="20"/>
          <w:u w:val="single"/>
        </w:rPr>
      </w:pPr>
      <w:proofErr w:type="spellStart"/>
      <w:r w:rsidRPr="00637460">
        <w:rPr>
          <w:color w:val="000000" w:themeColor="text1"/>
          <w:sz w:val="20"/>
        </w:rPr>
        <w:t>Леднев</w:t>
      </w:r>
      <w:proofErr w:type="spellEnd"/>
      <w:r w:rsidRPr="00637460">
        <w:rPr>
          <w:color w:val="000000" w:themeColor="text1"/>
          <w:sz w:val="20"/>
        </w:rPr>
        <w:t xml:space="preserve"> А.И., </w:t>
      </w:r>
      <w:proofErr w:type="spellStart"/>
      <w:r w:rsidRPr="00637460">
        <w:rPr>
          <w:color w:val="000000" w:themeColor="text1"/>
          <w:sz w:val="20"/>
        </w:rPr>
        <w:t>к.ю.н</w:t>
      </w:r>
      <w:proofErr w:type="spellEnd"/>
      <w:r w:rsidRPr="00637460">
        <w:rPr>
          <w:color w:val="000000" w:themeColor="text1"/>
          <w:sz w:val="20"/>
        </w:rPr>
        <w:t>.</w:t>
      </w:r>
    </w:p>
    <w:p w:rsidR="00FB5F24" w:rsidRPr="00637460" w:rsidRDefault="00FB5F24" w:rsidP="00FB5F24">
      <w:pPr>
        <w:widowControl/>
        <w:tabs>
          <w:tab w:val="left" w:pos="900"/>
          <w:tab w:val="left" w:pos="1080"/>
        </w:tabs>
        <w:suppressAutoHyphens/>
        <w:snapToGrid/>
        <w:spacing w:before="0" w:after="0"/>
        <w:ind w:firstLine="709"/>
        <w:rPr>
          <w:color w:val="000000" w:themeColor="text1"/>
          <w:sz w:val="20"/>
          <w:u w:val="single"/>
        </w:rPr>
      </w:pPr>
    </w:p>
    <w:p w:rsidR="00FB5F24" w:rsidRPr="00637460" w:rsidRDefault="00FB5F24" w:rsidP="00FB5F24">
      <w:pPr>
        <w:widowControl/>
        <w:tabs>
          <w:tab w:val="left" w:pos="900"/>
          <w:tab w:val="left" w:pos="1080"/>
        </w:tabs>
        <w:suppressAutoHyphens/>
        <w:snapToGrid/>
        <w:spacing w:before="0" w:after="0"/>
        <w:ind w:firstLine="709"/>
        <w:rPr>
          <w:color w:val="000000" w:themeColor="text1"/>
          <w:sz w:val="20"/>
          <w:u w:val="single"/>
        </w:rPr>
      </w:pPr>
    </w:p>
    <w:p w:rsidR="00FB5F24" w:rsidRPr="00637460" w:rsidRDefault="00FB5F24" w:rsidP="00FB5F24">
      <w:pPr>
        <w:widowControl/>
        <w:tabs>
          <w:tab w:val="left" w:pos="900"/>
          <w:tab w:val="left" w:pos="1080"/>
        </w:tabs>
        <w:suppressAutoHyphens/>
        <w:snapToGrid/>
        <w:spacing w:before="0" w:after="0"/>
        <w:ind w:firstLine="709"/>
        <w:rPr>
          <w:color w:val="000000" w:themeColor="text1"/>
          <w:sz w:val="20"/>
          <w:u w:val="single"/>
        </w:rPr>
      </w:pPr>
    </w:p>
    <w:p w:rsidR="00FB5F24" w:rsidRPr="00637460" w:rsidRDefault="00FB5F24" w:rsidP="00FB5F24">
      <w:pPr>
        <w:widowControl/>
        <w:tabs>
          <w:tab w:val="left" w:pos="900"/>
          <w:tab w:val="left" w:pos="1080"/>
        </w:tabs>
        <w:suppressAutoHyphens/>
        <w:snapToGrid/>
        <w:spacing w:before="0" w:after="0"/>
        <w:ind w:firstLine="709"/>
        <w:rPr>
          <w:color w:val="000000" w:themeColor="text1"/>
          <w:sz w:val="20"/>
          <w:u w:val="single"/>
        </w:rPr>
      </w:pPr>
    </w:p>
    <w:p w:rsidR="00FB5F24" w:rsidRPr="00637460" w:rsidRDefault="00FB5F24" w:rsidP="00FB5F24">
      <w:pPr>
        <w:widowControl/>
        <w:tabs>
          <w:tab w:val="left" w:pos="900"/>
          <w:tab w:val="left" w:pos="1080"/>
        </w:tabs>
        <w:suppressAutoHyphens/>
        <w:snapToGrid/>
        <w:spacing w:before="0" w:after="0"/>
        <w:ind w:firstLine="709"/>
        <w:rPr>
          <w:color w:val="000000" w:themeColor="text1"/>
          <w:sz w:val="20"/>
          <w:u w:val="single"/>
        </w:rPr>
      </w:pPr>
    </w:p>
    <w:p w:rsidR="00FB5F24" w:rsidRPr="00637460" w:rsidRDefault="00FB5F24" w:rsidP="00FB5F24">
      <w:pPr>
        <w:widowControl/>
        <w:tabs>
          <w:tab w:val="left" w:pos="900"/>
          <w:tab w:val="left" w:pos="1080"/>
        </w:tabs>
        <w:suppressAutoHyphens/>
        <w:snapToGrid/>
        <w:spacing w:before="0" w:after="0"/>
        <w:ind w:firstLine="709"/>
        <w:rPr>
          <w:color w:val="000000" w:themeColor="text1"/>
          <w:sz w:val="20"/>
          <w:u w:val="single"/>
        </w:rPr>
      </w:pPr>
    </w:p>
    <w:p w:rsidR="00FB5F24" w:rsidRPr="00637460" w:rsidRDefault="00FB5F24" w:rsidP="00FB5F24">
      <w:pPr>
        <w:widowControl/>
        <w:tabs>
          <w:tab w:val="left" w:pos="900"/>
          <w:tab w:val="left" w:pos="1080"/>
        </w:tabs>
        <w:suppressAutoHyphens/>
        <w:snapToGrid/>
        <w:spacing w:before="0" w:after="0"/>
        <w:ind w:firstLine="709"/>
        <w:rPr>
          <w:color w:val="000000" w:themeColor="text1"/>
          <w:sz w:val="20"/>
          <w:u w:val="single"/>
        </w:rPr>
      </w:pPr>
    </w:p>
    <w:p w:rsidR="00FB5F24" w:rsidRPr="00637460" w:rsidRDefault="00FB5F24" w:rsidP="00FB5F24">
      <w:pPr>
        <w:widowControl/>
        <w:tabs>
          <w:tab w:val="left" w:pos="900"/>
          <w:tab w:val="left" w:pos="1080"/>
        </w:tabs>
        <w:suppressAutoHyphens/>
        <w:snapToGrid/>
        <w:spacing w:before="0" w:after="0"/>
        <w:ind w:firstLine="709"/>
        <w:jc w:val="center"/>
        <w:rPr>
          <w:b/>
          <w:color w:val="000000" w:themeColor="text1"/>
          <w:szCs w:val="24"/>
          <w:u w:val="single"/>
        </w:rPr>
      </w:pPr>
      <w:r w:rsidRPr="00637460">
        <w:rPr>
          <w:color w:val="000000" w:themeColor="text1"/>
          <w:sz w:val="20"/>
        </w:rPr>
        <w:t>Москва 202</w:t>
      </w:r>
      <w:r w:rsidR="00472481">
        <w:rPr>
          <w:color w:val="000000" w:themeColor="text1"/>
          <w:sz w:val="20"/>
        </w:rPr>
        <w:t>3</w:t>
      </w:r>
      <w:bookmarkStart w:id="0" w:name="_GoBack"/>
      <w:bookmarkEnd w:id="0"/>
    </w:p>
    <w:p w:rsidR="00FB5F24" w:rsidRPr="00637460" w:rsidRDefault="00FB5F24" w:rsidP="00FB5F24">
      <w:pPr>
        <w:widowControl/>
        <w:tabs>
          <w:tab w:val="left" w:pos="900"/>
          <w:tab w:val="left" w:pos="1080"/>
        </w:tabs>
        <w:suppressAutoHyphens/>
        <w:snapToGrid/>
        <w:spacing w:before="0" w:after="0"/>
        <w:ind w:firstLine="709"/>
        <w:jc w:val="center"/>
        <w:rPr>
          <w:b/>
          <w:color w:val="000000" w:themeColor="text1"/>
          <w:sz w:val="20"/>
        </w:rPr>
      </w:pPr>
      <w:r w:rsidRPr="00637460">
        <w:rPr>
          <w:color w:val="000000" w:themeColor="text1"/>
          <w:sz w:val="20"/>
        </w:rPr>
        <w:br w:type="page"/>
      </w:r>
    </w:p>
    <w:p w:rsidR="00FB5F24" w:rsidRPr="00637460" w:rsidRDefault="00FB5F24" w:rsidP="00FB5F24">
      <w:pPr>
        <w:widowControl/>
        <w:tabs>
          <w:tab w:val="left" w:pos="900"/>
          <w:tab w:val="left" w:pos="1080"/>
        </w:tabs>
        <w:snapToGrid/>
        <w:spacing w:before="0" w:after="0"/>
        <w:ind w:firstLine="720"/>
        <w:rPr>
          <w:b/>
          <w:color w:val="000000" w:themeColor="text1"/>
          <w:sz w:val="20"/>
        </w:rPr>
      </w:pPr>
      <w:r w:rsidRPr="00637460">
        <w:rPr>
          <w:b/>
          <w:color w:val="000000" w:themeColor="text1"/>
          <w:sz w:val="20"/>
        </w:rPr>
        <w:lastRenderedPageBreak/>
        <w:t>1. Цели и задачи дисциплины</w:t>
      </w:r>
    </w:p>
    <w:p w:rsidR="00FB5F24" w:rsidRPr="00637460" w:rsidRDefault="00FB5F24" w:rsidP="00FB5F24">
      <w:pPr>
        <w:pStyle w:val="aff8"/>
        <w:tabs>
          <w:tab w:val="left" w:pos="900"/>
        </w:tabs>
        <w:spacing w:before="0" w:after="0"/>
        <w:ind w:left="0" w:firstLine="720"/>
        <w:jc w:val="both"/>
        <w:rPr>
          <w:b/>
          <w:color w:val="000000" w:themeColor="text1"/>
          <w:sz w:val="20"/>
        </w:rPr>
      </w:pPr>
      <w:r w:rsidRPr="00DB0FC4">
        <w:rPr>
          <w:b/>
          <w:i/>
          <w:color w:val="000000" w:themeColor="text1"/>
          <w:sz w:val="20"/>
        </w:rPr>
        <w:t>Цель дисциплины</w:t>
      </w:r>
      <w:r w:rsidRPr="00637460">
        <w:rPr>
          <w:color w:val="000000" w:themeColor="text1"/>
          <w:sz w:val="20"/>
        </w:rPr>
        <w:t xml:space="preserve"> - приобретение знаний, умений по основным положениям трудового законодательства, основ правовой культуры и основ юридического мышления, определенных навыков применения действующего законодательства на практике.</w:t>
      </w:r>
    </w:p>
    <w:p w:rsidR="00FB5F24" w:rsidRPr="00637460" w:rsidRDefault="00FB5F24" w:rsidP="00FB5F24">
      <w:pPr>
        <w:widowControl/>
        <w:tabs>
          <w:tab w:val="left" w:pos="900"/>
        </w:tabs>
        <w:snapToGrid/>
        <w:spacing w:before="0" w:after="0"/>
        <w:ind w:firstLine="720"/>
        <w:jc w:val="both"/>
        <w:rPr>
          <w:color w:val="000000" w:themeColor="text1"/>
          <w:sz w:val="20"/>
        </w:rPr>
      </w:pPr>
      <w:r w:rsidRPr="00637460">
        <w:rPr>
          <w:b/>
          <w:bCs/>
          <w:i/>
          <w:color w:val="000000" w:themeColor="text1"/>
          <w:sz w:val="20"/>
        </w:rPr>
        <w:t>Задачи дисциплины:</w:t>
      </w:r>
      <w:r w:rsidRPr="00637460">
        <w:rPr>
          <w:color w:val="000000" w:themeColor="text1"/>
          <w:sz w:val="20"/>
        </w:rPr>
        <w:t xml:space="preserve"> </w:t>
      </w:r>
    </w:p>
    <w:p w:rsidR="00FB5F24" w:rsidRPr="00637460" w:rsidRDefault="00FB5F24" w:rsidP="00FB5F24">
      <w:pPr>
        <w:pStyle w:val="38"/>
        <w:tabs>
          <w:tab w:val="left" w:pos="900"/>
        </w:tabs>
        <w:ind w:firstLine="720"/>
        <w:rPr>
          <w:i w:val="0"/>
          <w:color w:val="000000" w:themeColor="text1"/>
          <w:sz w:val="20"/>
        </w:rPr>
      </w:pPr>
      <w:r w:rsidRPr="00637460">
        <w:rPr>
          <w:i w:val="0"/>
          <w:color w:val="000000" w:themeColor="text1"/>
          <w:sz w:val="20"/>
        </w:rPr>
        <w:t>- формирование системы знаний, умений и навыков, связанных с выработкой умения применения в практической деятельности полученных знаний и норм Трудового права;</w:t>
      </w:r>
    </w:p>
    <w:p w:rsidR="00FB5F24" w:rsidRPr="00637460" w:rsidRDefault="00FB5F24" w:rsidP="00FB5F24">
      <w:pPr>
        <w:pStyle w:val="38"/>
        <w:tabs>
          <w:tab w:val="left" w:pos="900"/>
        </w:tabs>
        <w:ind w:firstLine="720"/>
        <w:rPr>
          <w:i w:val="0"/>
          <w:color w:val="000000" w:themeColor="text1"/>
          <w:sz w:val="20"/>
        </w:rPr>
      </w:pPr>
      <w:r w:rsidRPr="00637460">
        <w:rPr>
          <w:i w:val="0"/>
          <w:color w:val="000000" w:themeColor="text1"/>
          <w:sz w:val="20"/>
        </w:rPr>
        <w:t>- усвоение теоретических положений правовой науки;</w:t>
      </w:r>
    </w:p>
    <w:p w:rsidR="00FB5F24" w:rsidRPr="00637460" w:rsidRDefault="00FB5F24" w:rsidP="00FB5F24">
      <w:pPr>
        <w:pStyle w:val="38"/>
        <w:tabs>
          <w:tab w:val="left" w:pos="900"/>
        </w:tabs>
        <w:ind w:firstLine="720"/>
        <w:rPr>
          <w:i w:val="0"/>
          <w:color w:val="000000" w:themeColor="text1"/>
          <w:sz w:val="20"/>
        </w:rPr>
      </w:pPr>
      <w:r w:rsidRPr="00637460">
        <w:rPr>
          <w:i w:val="0"/>
          <w:color w:val="000000" w:themeColor="text1"/>
          <w:sz w:val="20"/>
        </w:rPr>
        <w:t>- изучение различных принципов и гарантий Трудового права;</w:t>
      </w:r>
    </w:p>
    <w:p w:rsidR="00FB5F24" w:rsidRPr="00637460" w:rsidRDefault="00FB5F24" w:rsidP="00FB5F24">
      <w:pPr>
        <w:pStyle w:val="38"/>
        <w:tabs>
          <w:tab w:val="left" w:pos="900"/>
        </w:tabs>
        <w:ind w:firstLine="720"/>
        <w:rPr>
          <w:i w:val="0"/>
          <w:color w:val="000000" w:themeColor="text1"/>
          <w:sz w:val="20"/>
        </w:rPr>
      </w:pPr>
      <w:r w:rsidRPr="00637460">
        <w:rPr>
          <w:i w:val="0"/>
          <w:color w:val="000000" w:themeColor="text1"/>
          <w:sz w:val="20"/>
        </w:rPr>
        <w:t>- обеспечение условий для активизации познавательной деятельности обучающихся и формирования у них правоприменительной деятельности;</w:t>
      </w:r>
    </w:p>
    <w:p w:rsidR="00FB5F24" w:rsidRPr="00637460" w:rsidRDefault="00FB5F24" w:rsidP="00FB5F24">
      <w:pPr>
        <w:pStyle w:val="38"/>
        <w:tabs>
          <w:tab w:val="left" w:pos="900"/>
        </w:tabs>
        <w:ind w:firstLine="720"/>
        <w:rPr>
          <w:i w:val="0"/>
          <w:color w:val="000000" w:themeColor="text1"/>
          <w:sz w:val="20"/>
        </w:rPr>
      </w:pPr>
      <w:r w:rsidRPr="00637460">
        <w:rPr>
          <w:i w:val="0"/>
          <w:color w:val="000000" w:themeColor="text1"/>
          <w:sz w:val="20"/>
        </w:rPr>
        <w:t>- стимулирование самостоятельной, деятельности по освоению содержания дисциплины и формированию необходимых компетенций;</w:t>
      </w:r>
    </w:p>
    <w:p w:rsidR="00FB5F24" w:rsidRPr="00637460" w:rsidRDefault="00FB5F24" w:rsidP="00FB5F24">
      <w:pPr>
        <w:widowControl/>
        <w:tabs>
          <w:tab w:val="left" w:pos="0"/>
          <w:tab w:val="left" w:pos="900"/>
          <w:tab w:val="left" w:pos="993"/>
        </w:tabs>
        <w:snapToGrid/>
        <w:spacing w:before="0" w:after="0"/>
        <w:ind w:firstLine="720"/>
        <w:jc w:val="both"/>
        <w:rPr>
          <w:color w:val="000000" w:themeColor="text1"/>
          <w:sz w:val="20"/>
        </w:rPr>
      </w:pPr>
      <w:r w:rsidRPr="00637460">
        <w:rPr>
          <w:color w:val="000000" w:themeColor="text1"/>
          <w:sz w:val="20"/>
        </w:rPr>
        <w:t>- рассмотреть актуальные проблемы правового регулирования труда, проблем занятости, с целью формирования у обучающихся самостоятельной позиции и устойчивой теоретической базы.</w:t>
      </w:r>
    </w:p>
    <w:p w:rsidR="00FB5F24" w:rsidRPr="00637460" w:rsidRDefault="00FB5F24" w:rsidP="00FB5F24">
      <w:pPr>
        <w:pStyle w:val="10"/>
        <w:tabs>
          <w:tab w:val="right" w:leader="dot" w:pos="9600"/>
        </w:tabs>
        <w:ind w:firstLine="720"/>
        <w:rPr>
          <w:rFonts w:ascii="Times New Roman" w:hAnsi="Times New Roman"/>
          <w:color w:val="000000" w:themeColor="text1"/>
        </w:rPr>
      </w:pPr>
    </w:p>
    <w:p w:rsidR="00FB5F24" w:rsidRPr="00637460" w:rsidRDefault="00FB5F24" w:rsidP="00FB5F24">
      <w:pPr>
        <w:pStyle w:val="10"/>
        <w:tabs>
          <w:tab w:val="right" w:leader="dot" w:pos="9600"/>
        </w:tabs>
        <w:ind w:firstLine="720"/>
        <w:rPr>
          <w:rFonts w:ascii="Times New Roman" w:hAnsi="Times New Roman"/>
          <w:b/>
          <w:color w:val="000000" w:themeColor="text1"/>
        </w:rPr>
      </w:pPr>
      <w:r w:rsidRPr="00637460">
        <w:rPr>
          <w:rFonts w:ascii="Times New Roman" w:hAnsi="Times New Roman"/>
          <w:b/>
          <w:color w:val="000000" w:themeColor="text1"/>
        </w:rPr>
        <w:t>2. Место дисциплины в структуре ОП</w:t>
      </w:r>
    </w:p>
    <w:p w:rsidR="00FB5F24" w:rsidRPr="00637460" w:rsidRDefault="00FB5F24" w:rsidP="00FB5F24">
      <w:pPr>
        <w:pStyle w:val="af2"/>
        <w:tabs>
          <w:tab w:val="left" w:pos="900"/>
          <w:tab w:val="left" w:pos="1080"/>
        </w:tabs>
        <w:suppressAutoHyphens/>
        <w:ind w:firstLine="709"/>
        <w:jc w:val="both"/>
        <w:rPr>
          <w:rFonts w:ascii="Times New Roman" w:hAnsi="Times New Roman"/>
          <w:color w:val="000000" w:themeColor="text1"/>
        </w:rPr>
      </w:pPr>
      <w:r w:rsidRPr="00637460">
        <w:rPr>
          <w:rFonts w:ascii="Times New Roman" w:hAnsi="Times New Roman"/>
          <w:color w:val="000000" w:themeColor="text1"/>
        </w:rPr>
        <w:t>Дисциплина «Трудовое право» относится к дисциплинам по выбору</w:t>
      </w:r>
      <w:r w:rsidRPr="00637460">
        <w:rPr>
          <w:rFonts w:ascii="Times New Roman" w:hAnsi="Times New Roman"/>
          <w:bCs/>
          <w:color w:val="000000" w:themeColor="text1"/>
        </w:rPr>
        <w:t xml:space="preserve"> части, формируемой участниками образовательных отношений, </w:t>
      </w:r>
      <w:r w:rsidRPr="00637460">
        <w:rPr>
          <w:rFonts w:ascii="Times New Roman" w:hAnsi="Times New Roman"/>
          <w:color w:val="000000" w:themeColor="text1"/>
        </w:rPr>
        <w:t xml:space="preserve"> Блока 1. </w:t>
      </w:r>
    </w:p>
    <w:p w:rsidR="00FB5F24" w:rsidRPr="00637460" w:rsidRDefault="00FB5F24" w:rsidP="00FB5F24">
      <w:pPr>
        <w:pStyle w:val="10"/>
        <w:tabs>
          <w:tab w:val="right" w:leader="dot" w:pos="9600"/>
        </w:tabs>
        <w:ind w:firstLine="709"/>
        <w:rPr>
          <w:rFonts w:ascii="Times New Roman" w:hAnsi="Times New Roman"/>
          <w:b/>
          <w:color w:val="000000" w:themeColor="text1"/>
        </w:rPr>
      </w:pPr>
    </w:p>
    <w:p w:rsidR="00FB5F24" w:rsidRPr="00637460" w:rsidRDefault="00FB5F24" w:rsidP="00FB5F24">
      <w:pPr>
        <w:pStyle w:val="10"/>
        <w:tabs>
          <w:tab w:val="right" w:leader="dot" w:pos="9600"/>
        </w:tabs>
        <w:ind w:firstLine="709"/>
        <w:rPr>
          <w:rFonts w:ascii="Times New Roman" w:hAnsi="Times New Roman"/>
          <w:b/>
          <w:color w:val="000000" w:themeColor="text1"/>
        </w:rPr>
      </w:pPr>
      <w:r w:rsidRPr="00637460">
        <w:rPr>
          <w:rFonts w:ascii="Times New Roman" w:hAnsi="Times New Roman"/>
          <w:b/>
          <w:color w:val="000000" w:themeColor="text1"/>
        </w:rPr>
        <w:t>3. Планируемые результаты обучения по дисциплине</w:t>
      </w:r>
    </w:p>
    <w:p w:rsidR="00FB5F24" w:rsidRPr="00637460" w:rsidRDefault="00FB5F24" w:rsidP="00FB5F24">
      <w:pPr>
        <w:tabs>
          <w:tab w:val="left" w:pos="900"/>
          <w:tab w:val="left" w:pos="1080"/>
        </w:tabs>
        <w:spacing w:before="0" w:after="0"/>
        <w:ind w:firstLine="709"/>
        <w:rPr>
          <w:color w:val="000000" w:themeColor="text1"/>
          <w:sz w:val="20"/>
        </w:rPr>
      </w:pPr>
      <w:r w:rsidRPr="00637460">
        <w:rPr>
          <w:color w:val="000000" w:themeColor="text1"/>
          <w:sz w:val="20"/>
        </w:rPr>
        <w:t>В результате изучения дисциплины обучающийся должен освоить:</w:t>
      </w:r>
    </w:p>
    <w:p w:rsidR="004A6903" w:rsidRDefault="004A6903" w:rsidP="004A6903">
      <w:pPr>
        <w:tabs>
          <w:tab w:val="left" w:pos="900"/>
          <w:tab w:val="left" w:pos="1080"/>
        </w:tabs>
        <w:suppressAutoHyphens/>
        <w:overflowPunct w:val="0"/>
        <w:autoSpaceDE w:val="0"/>
        <w:autoSpaceDN w:val="0"/>
        <w:adjustRightInd w:val="0"/>
        <w:spacing w:before="0" w:after="0"/>
        <w:ind w:firstLine="709"/>
        <w:jc w:val="both"/>
        <w:textAlignment w:val="baseline"/>
        <w:rPr>
          <w:i/>
          <w:color w:val="000000" w:themeColor="text1"/>
          <w:sz w:val="20"/>
        </w:rPr>
      </w:pPr>
      <w:r>
        <w:rPr>
          <w:i/>
          <w:color w:val="000000" w:themeColor="text1"/>
          <w:sz w:val="20"/>
        </w:rPr>
        <w:t>профессиональная компетенция</w:t>
      </w:r>
    </w:p>
    <w:p w:rsidR="004A6903" w:rsidRDefault="004A6903" w:rsidP="004A6903">
      <w:pPr>
        <w:tabs>
          <w:tab w:val="left" w:pos="900"/>
          <w:tab w:val="left" w:pos="1080"/>
        </w:tabs>
        <w:suppressAutoHyphens/>
        <w:overflowPunct w:val="0"/>
        <w:autoSpaceDE w:val="0"/>
        <w:autoSpaceDN w:val="0"/>
        <w:adjustRightInd w:val="0"/>
        <w:spacing w:before="0" w:after="0"/>
        <w:ind w:firstLine="709"/>
        <w:jc w:val="both"/>
        <w:textAlignment w:val="baseline"/>
        <w:rPr>
          <w:b/>
          <w:i/>
          <w:color w:val="000000" w:themeColor="text1"/>
          <w:sz w:val="20"/>
        </w:rPr>
      </w:pPr>
      <w:r>
        <w:rPr>
          <w:color w:val="000000" w:themeColor="text1"/>
          <w:sz w:val="20"/>
        </w:rPr>
        <w:t>ПК-2 Способен на основе существующих методик, нормативно-правовой базы рассчитывать финансово-экономические показатели деятельности экономических субъектов, анализировать, оценивать и использовать полученные результаты для принятия экономических, финансовых и инвестиционных решений</w:t>
      </w:r>
    </w:p>
    <w:p w:rsidR="004A6903" w:rsidRDefault="004A6903" w:rsidP="004A6903">
      <w:pPr>
        <w:tabs>
          <w:tab w:val="left" w:pos="900"/>
        </w:tabs>
        <w:suppressAutoHyphens/>
        <w:spacing w:before="0" w:after="0"/>
        <w:ind w:firstLine="709"/>
        <w:jc w:val="both"/>
        <w:rPr>
          <w:b/>
          <w:i/>
          <w:color w:val="000000" w:themeColor="text1"/>
          <w:sz w:val="20"/>
        </w:rPr>
      </w:pPr>
    </w:p>
    <w:p w:rsidR="004A6903" w:rsidRDefault="004A6903" w:rsidP="004A6903">
      <w:pPr>
        <w:tabs>
          <w:tab w:val="left" w:pos="900"/>
        </w:tabs>
        <w:suppressAutoHyphens/>
        <w:spacing w:before="0" w:after="0"/>
        <w:ind w:firstLine="709"/>
        <w:jc w:val="both"/>
        <w:rPr>
          <w:b/>
          <w:i/>
          <w:color w:val="000000" w:themeColor="text1"/>
          <w:sz w:val="20"/>
        </w:rPr>
      </w:pPr>
      <w:r>
        <w:rPr>
          <w:b/>
          <w:i/>
          <w:color w:val="000000" w:themeColor="text1"/>
          <w:sz w:val="20"/>
        </w:rPr>
        <w:t>Результаты освоения дисциплины, установленные индикаторы достижения компетенций</w:t>
      </w:r>
    </w:p>
    <w:p w:rsidR="004A6903" w:rsidRDefault="004A6903" w:rsidP="004A6903">
      <w:pPr>
        <w:widowControl/>
        <w:tabs>
          <w:tab w:val="left" w:pos="900"/>
          <w:tab w:val="left" w:pos="1080"/>
        </w:tabs>
        <w:suppressAutoHyphens/>
        <w:snapToGrid/>
        <w:spacing w:before="0" w:after="0"/>
        <w:ind w:firstLine="720"/>
        <w:jc w:val="both"/>
        <w:rPr>
          <w:b/>
          <w:i/>
          <w:color w:val="000000" w:themeColor="text1"/>
          <w:sz w:val="20"/>
        </w:rPr>
      </w:pPr>
    </w:p>
    <w:tbl>
      <w:tblPr>
        <w:tblW w:w="9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111"/>
        <w:gridCol w:w="3594"/>
      </w:tblGrid>
      <w:tr w:rsidR="004A6903" w:rsidTr="004A6903">
        <w:trPr>
          <w:tblHeader/>
        </w:trPr>
        <w:tc>
          <w:tcPr>
            <w:tcW w:w="2235" w:type="dxa"/>
            <w:tcBorders>
              <w:top w:val="single" w:sz="4" w:space="0" w:color="auto"/>
              <w:left w:val="single" w:sz="4" w:space="0" w:color="auto"/>
              <w:bottom w:val="single" w:sz="4" w:space="0" w:color="auto"/>
              <w:right w:val="single" w:sz="4" w:space="0" w:color="auto"/>
            </w:tcBorders>
            <w:hideMark/>
          </w:tcPr>
          <w:p w:rsidR="004A6903" w:rsidRDefault="004A6903">
            <w:pPr>
              <w:tabs>
                <w:tab w:val="left" w:pos="1080"/>
              </w:tabs>
              <w:spacing w:before="0" w:after="0" w:line="276" w:lineRule="auto"/>
              <w:jc w:val="center"/>
              <w:rPr>
                <w:b/>
                <w:color w:val="000000" w:themeColor="text1"/>
                <w:sz w:val="20"/>
                <w:lang w:eastAsia="en-US"/>
              </w:rPr>
            </w:pPr>
            <w:r>
              <w:rPr>
                <w:b/>
                <w:color w:val="000000" w:themeColor="text1"/>
                <w:sz w:val="20"/>
                <w:lang w:eastAsia="en-US"/>
              </w:rPr>
              <w:t xml:space="preserve">Наименование </w:t>
            </w:r>
            <w:r>
              <w:rPr>
                <w:b/>
                <w:color w:val="000000" w:themeColor="text1"/>
                <w:sz w:val="20"/>
                <w:lang w:eastAsia="en-US"/>
              </w:rPr>
              <w:br/>
              <w:t>компетенции</w:t>
            </w:r>
          </w:p>
        </w:tc>
        <w:tc>
          <w:tcPr>
            <w:tcW w:w="4111" w:type="dxa"/>
            <w:tcBorders>
              <w:top w:val="single" w:sz="4" w:space="0" w:color="auto"/>
              <w:left w:val="single" w:sz="4" w:space="0" w:color="auto"/>
              <w:bottom w:val="single" w:sz="4" w:space="0" w:color="auto"/>
              <w:right w:val="single" w:sz="4" w:space="0" w:color="auto"/>
            </w:tcBorders>
            <w:hideMark/>
          </w:tcPr>
          <w:p w:rsidR="004A6903" w:rsidRDefault="004A6903">
            <w:pPr>
              <w:tabs>
                <w:tab w:val="left" w:pos="234"/>
                <w:tab w:val="left" w:pos="1080"/>
              </w:tabs>
              <w:spacing w:before="0" w:after="0" w:line="276" w:lineRule="auto"/>
              <w:jc w:val="center"/>
              <w:rPr>
                <w:b/>
                <w:color w:val="000000" w:themeColor="text1"/>
                <w:sz w:val="20"/>
                <w:lang w:eastAsia="en-US"/>
              </w:rPr>
            </w:pPr>
            <w:r>
              <w:rPr>
                <w:b/>
                <w:color w:val="000000" w:themeColor="text1"/>
                <w:sz w:val="20"/>
                <w:lang w:eastAsia="en-US"/>
              </w:rPr>
              <w:t>Индикаторы достижения компетенции</w:t>
            </w:r>
          </w:p>
        </w:tc>
        <w:tc>
          <w:tcPr>
            <w:tcW w:w="3594" w:type="dxa"/>
            <w:tcBorders>
              <w:top w:val="single" w:sz="4" w:space="0" w:color="auto"/>
              <w:left w:val="single" w:sz="4" w:space="0" w:color="auto"/>
              <w:bottom w:val="single" w:sz="4" w:space="0" w:color="auto"/>
              <w:right w:val="single" w:sz="4" w:space="0" w:color="auto"/>
            </w:tcBorders>
            <w:hideMark/>
          </w:tcPr>
          <w:p w:rsidR="004A6903" w:rsidRDefault="004A6903">
            <w:pPr>
              <w:tabs>
                <w:tab w:val="left" w:pos="1080"/>
              </w:tabs>
              <w:spacing w:before="0" w:after="0" w:line="276" w:lineRule="auto"/>
              <w:jc w:val="center"/>
              <w:rPr>
                <w:b/>
                <w:color w:val="000000" w:themeColor="text1"/>
                <w:sz w:val="20"/>
                <w:lang w:eastAsia="en-US"/>
              </w:rPr>
            </w:pPr>
            <w:r>
              <w:rPr>
                <w:b/>
                <w:color w:val="000000" w:themeColor="text1"/>
                <w:sz w:val="20"/>
                <w:lang w:eastAsia="en-US"/>
              </w:rPr>
              <w:t xml:space="preserve">Показатели (планируемые) результаты </w:t>
            </w:r>
            <w:r>
              <w:rPr>
                <w:b/>
                <w:color w:val="000000" w:themeColor="text1"/>
                <w:sz w:val="20"/>
                <w:lang w:eastAsia="en-US"/>
              </w:rPr>
              <w:br/>
              <w:t>обучения</w:t>
            </w:r>
          </w:p>
        </w:tc>
      </w:tr>
      <w:tr w:rsidR="004A6903" w:rsidTr="004A6903">
        <w:tc>
          <w:tcPr>
            <w:tcW w:w="2235" w:type="dxa"/>
            <w:vMerge w:val="restart"/>
            <w:tcBorders>
              <w:top w:val="single" w:sz="4" w:space="0" w:color="auto"/>
              <w:left w:val="single" w:sz="4" w:space="0" w:color="auto"/>
              <w:bottom w:val="single" w:sz="4" w:space="0" w:color="auto"/>
              <w:right w:val="single" w:sz="4" w:space="0" w:color="auto"/>
            </w:tcBorders>
            <w:hideMark/>
          </w:tcPr>
          <w:p w:rsidR="004A6903" w:rsidRDefault="004A6903">
            <w:pPr>
              <w:tabs>
                <w:tab w:val="left" w:pos="900"/>
                <w:tab w:val="left" w:pos="1080"/>
              </w:tabs>
              <w:suppressAutoHyphens/>
              <w:overflowPunct w:val="0"/>
              <w:autoSpaceDE w:val="0"/>
              <w:autoSpaceDN w:val="0"/>
              <w:adjustRightInd w:val="0"/>
              <w:spacing w:before="0" w:after="0" w:line="276" w:lineRule="auto"/>
              <w:textAlignment w:val="baseline"/>
              <w:rPr>
                <w:b/>
                <w:i/>
                <w:color w:val="000000" w:themeColor="text1"/>
                <w:sz w:val="20"/>
                <w:lang w:eastAsia="en-US"/>
              </w:rPr>
            </w:pPr>
            <w:r>
              <w:rPr>
                <w:color w:val="000000" w:themeColor="text1"/>
                <w:sz w:val="20"/>
                <w:lang w:eastAsia="en-US"/>
              </w:rPr>
              <w:t>ПК-2 Способен на основе существующих методик, нормативно-правовой базы рассчитывать финансово-экономические показатели деятельности экономических субъектов, анализировать, оценивать и использовать полученные результаты для принятия экономических, финансовых и инвестиционных решений</w:t>
            </w:r>
          </w:p>
        </w:tc>
        <w:tc>
          <w:tcPr>
            <w:tcW w:w="4111" w:type="dxa"/>
            <w:vMerge w:val="restart"/>
            <w:tcBorders>
              <w:top w:val="single" w:sz="4" w:space="0" w:color="auto"/>
              <w:left w:val="single" w:sz="4" w:space="0" w:color="auto"/>
              <w:bottom w:val="single" w:sz="4" w:space="0" w:color="auto"/>
              <w:right w:val="single" w:sz="4" w:space="0" w:color="auto"/>
            </w:tcBorders>
            <w:hideMark/>
          </w:tcPr>
          <w:p w:rsidR="004A6903" w:rsidRDefault="004A6903">
            <w:pPr>
              <w:spacing w:before="0" w:after="0" w:line="276" w:lineRule="auto"/>
              <w:rPr>
                <w:color w:val="000000" w:themeColor="text1"/>
                <w:sz w:val="20"/>
                <w:lang w:eastAsia="en-US"/>
              </w:rPr>
            </w:pPr>
            <w:r>
              <w:rPr>
                <w:color w:val="000000" w:themeColor="text1"/>
                <w:sz w:val="20"/>
                <w:lang w:eastAsia="en-US"/>
              </w:rPr>
              <w:t>ПК-2.1. Владеет навыками поиска, анализа и использования нормативных и правовых документов в деятельности экономических субъектов</w:t>
            </w:r>
          </w:p>
        </w:tc>
        <w:tc>
          <w:tcPr>
            <w:tcW w:w="3594" w:type="dxa"/>
            <w:tcBorders>
              <w:top w:val="single" w:sz="4" w:space="0" w:color="auto"/>
              <w:left w:val="single" w:sz="4" w:space="0" w:color="auto"/>
              <w:bottom w:val="single" w:sz="4" w:space="0" w:color="auto"/>
              <w:right w:val="single" w:sz="4" w:space="0" w:color="auto"/>
            </w:tcBorders>
            <w:hideMark/>
          </w:tcPr>
          <w:p w:rsidR="004A6903" w:rsidRDefault="004A6903">
            <w:pPr>
              <w:tabs>
                <w:tab w:val="left" w:pos="231"/>
                <w:tab w:val="left" w:pos="1080"/>
              </w:tabs>
              <w:spacing w:before="0" w:after="0" w:line="276" w:lineRule="auto"/>
              <w:rPr>
                <w:b/>
                <w:color w:val="000000" w:themeColor="text1"/>
                <w:sz w:val="20"/>
                <w:u w:val="single"/>
                <w:lang w:eastAsia="en-US"/>
              </w:rPr>
            </w:pPr>
            <w:r>
              <w:rPr>
                <w:b/>
                <w:color w:val="000000" w:themeColor="text1"/>
                <w:sz w:val="20"/>
                <w:u w:val="single"/>
                <w:lang w:eastAsia="en-US"/>
              </w:rPr>
              <w:t>Знать:</w:t>
            </w:r>
          </w:p>
          <w:p w:rsidR="004A6903" w:rsidRDefault="004A6903" w:rsidP="004A6903">
            <w:pPr>
              <w:numPr>
                <w:ilvl w:val="0"/>
                <w:numId w:val="35"/>
              </w:numPr>
              <w:tabs>
                <w:tab w:val="left" w:pos="231"/>
              </w:tabs>
              <w:spacing w:before="0" w:after="0" w:line="276" w:lineRule="auto"/>
              <w:ind w:left="0" w:firstLine="0"/>
              <w:jc w:val="both"/>
              <w:rPr>
                <w:b/>
                <w:color w:val="000000" w:themeColor="text1"/>
                <w:sz w:val="20"/>
                <w:u w:val="single"/>
                <w:lang w:eastAsia="en-US"/>
              </w:rPr>
            </w:pPr>
            <w:r>
              <w:rPr>
                <w:color w:val="000000" w:themeColor="text1"/>
                <w:sz w:val="20"/>
                <w:lang w:eastAsia="en-US"/>
              </w:rPr>
              <w:t>основные положения законодательства и практику ее применения</w:t>
            </w:r>
          </w:p>
        </w:tc>
      </w:tr>
      <w:tr w:rsidR="004A6903" w:rsidTr="004A6903">
        <w:tc>
          <w:tcPr>
            <w:tcW w:w="0" w:type="auto"/>
            <w:vMerge/>
            <w:tcBorders>
              <w:top w:val="single" w:sz="4" w:space="0" w:color="auto"/>
              <w:left w:val="single" w:sz="4" w:space="0" w:color="auto"/>
              <w:bottom w:val="single" w:sz="4" w:space="0" w:color="auto"/>
              <w:right w:val="single" w:sz="4" w:space="0" w:color="auto"/>
            </w:tcBorders>
            <w:vAlign w:val="center"/>
            <w:hideMark/>
          </w:tcPr>
          <w:p w:rsidR="004A6903" w:rsidRDefault="004A6903">
            <w:pPr>
              <w:widowControl/>
              <w:snapToGrid/>
              <w:spacing w:before="0" w:after="0"/>
              <w:rPr>
                <w:b/>
                <w:i/>
                <w:color w:val="000000" w:themeColor="text1"/>
                <w:sz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6903" w:rsidRDefault="004A6903">
            <w:pPr>
              <w:widowControl/>
              <w:snapToGrid/>
              <w:spacing w:before="0" w:after="0"/>
              <w:rPr>
                <w:color w:val="000000" w:themeColor="text1"/>
                <w:sz w:val="20"/>
                <w:lang w:eastAsia="en-US"/>
              </w:rPr>
            </w:pPr>
          </w:p>
        </w:tc>
        <w:tc>
          <w:tcPr>
            <w:tcW w:w="3594" w:type="dxa"/>
            <w:tcBorders>
              <w:top w:val="single" w:sz="4" w:space="0" w:color="auto"/>
              <w:left w:val="single" w:sz="4" w:space="0" w:color="auto"/>
              <w:bottom w:val="single" w:sz="4" w:space="0" w:color="auto"/>
              <w:right w:val="single" w:sz="4" w:space="0" w:color="auto"/>
            </w:tcBorders>
            <w:hideMark/>
          </w:tcPr>
          <w:p w:rsidR="004A6903" w:rsidRDefault="004A6903">
            <w:pPr>
              <w:tabs>
                <w:tab w:val="left" w:pos="231"/>
                <w:tab w:val="left" w:pos="1080"/>
              </w:tabs>
              <w:spacing w:before="0" w:after="0" w:line="276" w:lineRule="auto"/>
              <w:rPr>
                <w:b/>
                <w:color w:val="000000" w:themeColor="text1"/>
                <w:sz w:val="20"/>
                <w:u w:val="single"/>
                <w:lang w:eastAsia="en-US"/>
              </w:rPr>
            </w:pPr>
            <w:r>
              <w:rPr>
                <w:b/>
                <w:color w:val="000000" w:themeColor="text1"/>
                <w:sz w:val="20"/>
                <w:u w:val="single"/>
                <w:lang w:eastAsia="en-US"/>
              </w:rPr>
              <w:t>Уметь:</w:t>
            </w:r>
          </w:p>
          <w:p w:rsidR="004A6903" w:rsidRDefault="004A6903" w:rsidP="004A6903">
            <w:pPr>
              <w:numPr>
                <w:ilvl w:val="0"/>
                <w:numId w:val="35"/>
              </w:numPr>
              <w:tabs>
                <w:tab w:val="left" w:pos="231"/>
              </w:tabs>
              <w:spacing w:before="0" w:after="0" w:line="276" w:lineRule="auto"/>
              <w:ind w:left="0" w:firstLine="0"/>
              <w:jc w:val="both"/>
              <w:rPr>
                <w:color w:val="000000" w:themeColor="text1"/>
                <w:sz w:val="20"/>
                <w:lang w:eastAsia="en-US"/>
              </w:rPr>
            </w:pPr>
            <w:r>
              <w:rPr>
                <w:color w:val="000000" w:themeColor="text1"/>
                <w:sz w:val="20"/>
                <w:lang w:eastAsia="en-US"/>
              </w:rPr>
              <w:t>применять полученные знания в профессиональной деятельности, в процессе правотворчества и научно-исследовательской деятельности</w:t>
            </w:r>
          </w:p>
        </w:tc>
      </w:tr>
      <w:tr w:rsidR="004A6903" w:rsidTr="004A6903">
        <w:tc>
          <w:tcPr>
            <w:tcW w:w="0" w:type="auto"/>
            <w:vMerge/>
            <w:tcBorders>
              <w:top w:val="single" w:sz="4" w:space="0" w:color="auto"/>
              <w:left w:val="single" w:sz="4" w:space="0" w:color="auto"/>
              <w:bottom w:val="single" w:sz="4" w:space="0" w:color="auto"/>
              <w:right w:val="single" w:sz="4" w:space="0" w:color="auto"/>
            </w:tcBorders>
            <w:vAlign w:val="center"/>
            <w:hideMark/>
          </w:tcPr>
          <w:p w:rsidR="004A6903" w:rsidRDefault="004A6903">
            <w:pPr>
              <w:widowControl/>
              <w:snapToGrid/>
              <w:spacing w:before="0" w:after="0"/>
              <w:rPr>
                <w:b/>
                <w:i/>
                <w:color w:val="000000" w:themeColor="text1"/>
                <w:sz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6903" w:rsidRDefault="004A6903">
            <w:pPr>
              <w:widowControl/>
              <w:snapToGrid/>
              <w:spacing w:before="0" w:after="0"/>
              <w:rPr>
                <w:color w:val="000000" w:themeColor="text1"/>
                <w:sz w:val="20"/>
                <w:lang w:eastAsia="en-US"/>
              </w:rPr>
            </w:pPr>
          </w:p>
        </w:tc>
        <w:tc>
          <w:tcPr>
            <w:tcW w:w="3594" w:type="dxa"/>
            <w:tcBorders>
              <w:top w:val="single" w:sz="4" w:space="0" w:color="auto"/>
              <w:left w:val="single" w:sz="4" w:space="0" w:color="auto"/>
              <w:bottom w:val="single" w:sz="4" w:space="0" w:color="auto"/>
              <w:right w:val="single" w:sz="4" w:space="0" w:color="auto"/>
            </w:tcBorders>
            <w:hideMark/>
          </w:tcPr>
          <w:p w:rsidR="004A6903" w:rsidRDefault="004A6903">
            <w:pPr>
              <w:tabs>
                <w:tab w:val="left" w:pos="231"/>
                <w:tab w:val="left" w:pos="1080"/>
              </w:tabs>
              <w:spacing w:before="0" w:after="0" w:line="276" w:lineRule="auto"/>
              <w:rPr>
                <w:b/>
                <w:color w:val="000000" w:themeColor="text1"/>
                <w:sz w:val="20"/>
                <w:u w:val="single"/>
                <w:lang w:eastAsia="en-US"/>
              </w:rPr>
            </w:pPr>
            <w:r>
              <w:rPr>
                <w:b/>
                <w:color w:val="000000" w:themeColor="text1"/>
                <w:sz w:val="20"/>
                <w:u w:val="single"/>
                <w:lang w:eastAsia="en-US"/>
              </w:rPr>
              <w:t>Владеть:</w:t>
            </w:r>
          </w:p>
          <w:p w:rsidR="004A6903" w:rsidRDefault="004A6903" w:rsidP="004A6903">
            <w:pPr>
              <w:numPr>
                <w:ilvl w:val="0"/>
                <w:numId w:val="35"/>
              </w:numPr>
              <w:tabs>
                <w:tab w:val="left" w:pos="231"/>
              </w:tabs>
              <w:spacing w:before="0" w:after="0" w:line="276" w:lineRule="auto"/>
              <w:ind w:left="0" w:firstLine="0"/>
              <w:jc w:val="both"/>
              <w:rPr>
                <w:b/>
                <w:color w:val="000000" w:themeColor="text1"/>
                <w:sz w:val="20"/>
                <w:u w:val="single"/>
                <w:lang w:eastAsia="en-US"/>
              </w:rPr>
            </w:pPr>
            <w:r>
              <w:rPr>
                <w:color w:val="000000" w:themeColor="text1"/>
                <w:sz w:val="20"/>
                <w:lang w:eastAsia="en-US"/>
              </w:rPr>
              <w:t>приемами оказания правовой помощи по вопросам применения норм действующего законодательства; методами толкования нормативных правовых актов</w:t>
            </w:r>
          </w:p>
        </w:tc>
      </w:tr>
    </w:tbl>
    <w:p w:rsidR="004A6903" w:rsidRDefault="004A6903" w:rsidP="004A6903">
      <w:pPr>
        <w:widowControl/>
        <w:tabs>
          <w:tab w:val="left" w:pos="900"/>
          <w:tab w:val="left" w:pos="1080"/>
        </w:tabs>
        <w:suppressAutoHyphens/>
        <w:snapToGrid/>
        <w:spacing w:before="0" w:after="0"/>
        <w:ind w:firstLine="720"/>
        <w:jc w:val="both"/>
        <w:rPr>
          <w:color w:val="000000" w:themeColor="text1"/>
          <w:sz w:val="20"/>
        </w:rPr>
      </w:pPr>
    </w:p>
    <w:p w:rsidR="00FB5F24" w:rsidRPr="00637460" w:rsidRDefault="00FB5F24" w:rsidP="00FB5F24">
      <w:pPr>
        <w:pStyle w:val="10"/>
        <w:tabs>
          <w:tab w:val="right" w:leader="dot" w:pos="9600"/>
        </w:tabs>
        <w:ind w:firstLine="709"/>
        <w:rPr>
          <w:rFonts w:ascii="Times New Roman" w:hAnsi="Times New Roman"/>
          <w:b/>
          <w:color w:val="000000" w:themeColor="text1"/>
        </w:rPr>
      </w:pPr>
      <w:r w:rsidRPr="00637460">
        <w:rPr>
          <w:rFonts w:ascii="Times New Roman" w:hAnsi="Times New Roman"/>
          <w:b/>
          <w:color w:val="000000" w:themeColor="text1"/>
        </w:rPr>
        <w:t xml:space="preserve">4 Объем дисциплины и виды учебной работы </w:t>
      </w:r>
    </w:p>
    <w:p w:rsidR="00FB5F24" w:rsidRPr="00637460" w:rsidRDefault="00FB5F24" w:rsidP="00FB5F24">
      <w:pPr>
        <w:widowControl/>
        <w:snapToGrid/>
        <w:spacing w:before="0" w:after="0"/>
        <w:ind w:firstLine="680"/>
        <w:rPr>
          <w:b/>
          <w:color w:val="000000" w:themeColor="text1"/>
          <w:sz w:val="20"/>
        </w:rPr>
      </w:pPr>
    </w:p>
    <w:p w:rsidR="00FB5F24" w:rsidRPr="00637460" w:rsidRDefault="00FB5F24" w:rsidP="00FB5F24">
      <w:pPr>
        <w:widowControl/>
        <w:snapToGrid/>
        <w:spacing w:before="0" w:after="0"/>
        <w:ind w:firstLine="680"/>
        <w:rPr>
          <w:color w:val="000000" w:themeColor="text1"/>
          <w:sz w:val="20"/>
        </w:rPr>
      </w:pPr>
      <w:r w:rsidRPr="00637460">
        <w:rPr>
          <w:color w:val="000000" w:themeColor="text1"/>
          <w:sz w:val="20"/>
        </w:rPr>
        <w:t>Учебным планом предусматриваются следующие виды работы по дисциплине:</w:t>
      </w:r>
    </w:p>
    <w:p w:rsidR="00FB5F24" w:rsidRPr="00637460" w:rsidRDefault="00FB5F24" w:rsidP="00FB5F24">
      <w:pPr>
        <w:widowControl/>
        <w:snapToGrid/>
        <w:spacing w:before="0" w:after="0"/>
        <w:ind w:firstLine="680"/>
        <w:jc w:val="right"/>
        <w:rPr>
          <w:b/>
          <w:color w:val="000000" w:themeColor="text1"/>
          <w:sz w:val="20"/>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4537"/>
        <w:gridCol w:w="720"/>
        <w:gridCol w:w="900"/>
        <w:gridCol w:w="720"/>
        <w:gridCol w:w="933"/>
        <w:gridCol w:w="687"/>
        <w:gridCol w:w="900"/>
      </w:tblGrid>
      <w:tr w:rsidR="00FB5F24" w:rsidRPr="00637460" w:rsidTr="004A57FA">
        <w:tc>
          <w:tcPr>
            <w:tcW w:w="889" w:type="dxa"/>
            <w:vMerge w:val="restart"/>
            <w:vAlign w:val="center"/>
          </w:tcPr>
          <w:p w:rsidR="00FB5F24" w:rsidRPr="00637460" w:rsidRDefault="00FB5F24" w:rsidP="00FB5F24">
            <w:pPr>
              <w:pStyle w:val="afff9"/>
              <w:suppressAutoHyphens/>
              <w:snapToGrid w:val="0"/>
              <w:jc w:val="center"/>
              <w:rPr>
                <w:b/>
                <w:color w:val="000000" w:themeColor="text1"/>
                <w:sz w:val="20"/>
                <w:szCs w:val="20"/>
              </w:rPr>
            </w:pPr>
            <w:r w:rsidRPr="00637460">
              <w:rPr>
                <w:b/>
                <w:color w:val="000000" w:themeColor="text1"/>
                <w:sz w:val="20"/>
                <w:szCs w:val="20"/>
              </w:rPr>
              <w:t>№ п/п</w:t>
            </w:r>
          </w:p>
        </w:tc>
        <w:tc>
          <w:tcPr>
            <w:tcW w:w="4537" w:type="dxa"/>
            <w:vMerge w:val="restart"/>
            <w:vAlign w:val="center"/>
          </w:tcPr>
          <w:p w:rsidR="00FB5F24" w:rsidRPr="00637460" w:rsidRDefault="00FB5F24" w:rsidP="00FB5F24">
            <w:pPr>
              <w:pStyle w:val="afff9"/>
              <w:suppressAutoHyphens/>
              <w:snapToGrid w:val="0"/>
              <w:jc w:val="center"/>
              <w:rPr>
                <w:b/>
                <w:color w:val="000000" w:themeColor="text1"/>
                <w:sz w:val="20"/>
                <w:szCs w:val="20"/>
              </w:rPr>
            </w:pPr>
            <w:r w:rsidRPr="00637460">
              <w:rPr>
                <w:b/>
                <w:color w:val="000000" w:themeColor="text1"/>
                <w:sz w:val="20"/>
                <w:szCs w:val="20"/>
              </w:rPr>
              <w:t>Виды учебных занятий</w:t>
            </w:r>
          </w:p>
        </w:tc>
        <w:tc>
          <w:tcPr>
            <w:tcW w:w="4860" w:type="dxa"/>
            <w:gridSpan w:val="6"/>
          </w:tcPr>
          <w:p w:rsidR="00FB5F24" w:rsidRPr="00637460" w:rsidRDefault="00FB5F24" w:rsidP="00FB5F24">
            <w:pPr>
              <w:tabs>
                <w:tab w:val="left" w:pos="900"/>
              </w:tabs>
              <w:spacing w:before="0" w:after="0"/>
              <w:jc w:val="center"/>
              <w:rPr>
                <w:b/>
                <w:color w:val="000000" w:themeColor="text1"/>
                <w:sz w:val="20"/>
              </w:rPr>
            </w:pPr>
            <w:r w:rsidRPr="00637460">
              <w:rPr>
                <w:b/>
                <w:color w:val="000000" w:themeColor="text1"/>
                <w:sz w:val="20"/>
              </w:rPr>
              <w:t xml:space="preserve">Всего часов по формам обучения, </w:t>
            </w:r>
            <w:proofErr w:type="spellStart"/>
            <w:r w:rsidRPr="00637460">
              <w:rPr>
                <w:b/>
                <w:color w:val="000000" w:themeColor="text1"/>
                <w:sz w:val="20"/>
              </w:rPr>
              <w:t>ак</w:t>
            </w:r>
            <w:proofErr w:type="spellEnd"/>
            <w:r w:rsidRPr="00637460">
              <w:rPr>
                <w:b/>
                <w:color w:val="000000" w:themeColor="text1"/>
                <w:sz w:val="20"/>
              </w:rPr>
              <w:t>. ч</w:t>
            </w:r>
          </w:p>
        </w:tc>
      </w:tr>
      <w:tr w:rsidR="00FB5F24" w:rsidRPr="00637460" w:rsidTr="004A57FA">
        <w:tc>
          <w:tcPr>
            <w:tcW w:w="889" w:type="dxa"/>
            <w:vMerge/>
          </w:tcPr>
          <w:p w:rsidR="00FB5F24" w:rsidRPr="00637460" w:rsidRDefault="00FB5F24" w:rsidP="00FB5F24">
            <w:pPr>
              <w:tabs>
                <w:tab w:val="left" w:pos="900"/>
              </w:tabs>
              <w:spacing w:before="0" w:after="0"/>
              <w:rPr>
                <w:b/>
                <w:color w:val="000000" w:themeColor="text1"/>
                <w:sz w:val="20"/>
              </w:rPr>
            </w:pPr>
          </w:p>
        </w:tc>
        <w:tc>
          <w:tcPr>
            <w:tcW w:w="4537" w:type="dxa"/>
            <w:vMerge/>
          </w:tcPr>
          <w:p w:rsidR="00FB5F24" w:rsidRPr="00637460" w:rsidRDefault="00FB5F24" w:rsidP="00FB5F24">
            <w:pPr>
              <w:tabs>
                <w:tab w:val="left" w:pos="900"/>
              </w:tabs>
              <w:spacing w:before="0" w:after="0"/>
              <w:rPr>
                <w:b/>
                <w:color w:val="000000" w:themeColor="text1"/>
                <w:sz w:val="20"/>
              </w:rPr>
            </w:pPr>
          </w:p>
        </w:tc>
        <w:tc>
          <w:tcPr>
            <w:tcW w:w="1620" w:type="dxa"/>
            <w:gridSpan w:val="2"/>
          </w:tcPr>
          <w:p w:rsidR="00FB5F24" w:rsidRPr="00637460" w:rsidRDefault="00FB5F24" w:rsidP="00FB5F24">
            <w:pPr>
              <w:tabs>
                <w:tab w:val="left" w:pos="900"/>
              </w:tabs>
              <w:spacing w:before="0" w:after="0"/>
              <w:jc w:val="center"/>
              <w:rPr>
                <w:b/>
                <w:color w:val="000000" w:themeColor="text1"/>
                <w:sz w:val="20"/>
              </w:rPr>
            </w:pPr>
            <w:r w:rsidRPr="00637460">
              <w:rPr>
                <w:b/>
                <w:color w:val="000000" w:themeColor="text1"/>
                <w:sz w:val="20"/>
              </w:rPr>
              <w:t>Очная</w:t>
            </w:r>
          </w:p>
        </w:tc>
        <w:tc>
          <w:tcPr>
            <w:tcW w:w="1653" w:type="dxa"/>
            <w:gridSpan w:val="2"/>
          </w:tcPr>
          <w:p w:rsidR="00FB5F24" w:rsidRPr="00637460" w:rsidRDefault="00FB5F24" w:rsidP="00FB5F24">
            <w:pPr>
              <w:tabs>
                <w:tab w:val="left" w:pos="900"/>
              </w:tabs>
              <w:spacing w:before="0" w:after="0"/>
              <w:jc w:val="center"/>
              <w:rPr>
                <w:b/>
                <w:color w:val="000000" w:themeColor="text1"/>
                <w:sz w:val="20"/>
              </w:rPr>
            </w:pPr>
            <w:r w:rsidRPr="00637460">
              <w:rPr>
                <w:b/>
                <w:color w:val="000000" w:themeColor="text1"/>
                <w:sz w:val="20"/>
              </w:rPr>
              <w:t>Очно-заочная</w:t>
            </w:r>
          </w:p>
        </w:tc>
        <w:tc>
          <w:tcPr>
            <w:tcW w:w="1587" w:type="dxa"/>
            <w:gridSpan w:val="2"/>
          </w:tcPr>
          <w:p w:rsidR="00FB5F24" w:rsidRPr="00637460" w:rsidRDefault="00FB5F24" w:rsidP="00FB5F24">
            <w:pPr>
              <w:tabs>
                <w:tab w:val="left" w:pos="900"/>
              </w:tabs>
              <w:spacing w:before="0" w:after="0"/>
              <w:jc w:val="center"/>
              <w:rPr>
                <w:b/>
                <w:color w:val="000000" w:themeColor="text1"/>
                <w:sz w:val="20"/>
              </w:rPr>
            </w:pPr>
            <w:r w:rsidRPr="00637460">
              <w:rPr>
                <w:b/>
                <w:color w:val="000000" w:themeColor="text1"/>
                <w:sz w:val="20"/>
              </w:rPr>
              <w:t>Заочная</w:t>
            </w:r>
          </w:p>
        </w:tc>
      </w:tr>
      <w:tr w:rsidR="00FB5F24" w:rsidRPr="00637460" w:rsidTr="004A57FA">
        <w:tc>
          <w:tcPr>
            <w:tcW w:w="889" w:type="dxa"/>
            <w:vMerge/>
          </w:tcPr>
          <w:p w:rsidR="00FB5F24" w:rsidRPr="00637460" w:rsidRDefault="00FB5F24" w:rsidP="00FB5F24">
            <w:pPr>
              <w:tabs>
                <w:tab w:val="left" w:pos="900"/>
              </w:tabs>
              <w:spacing w:before="0" w:after="0"/>
              <w:rPr>
                <w:b/>
                <w:color w:val="000000" w:themeColor="text1"/>
                <w:sz w:val="20"/>
              </w:rPr>
            </w:pPr>
          </w:p>
        </w:tc>
        <w:tc>
          <w:tcPr>
            <w:tcW w:w="4537" w:type="dxa"/>
            <w:vMerge/>
          </w:tcPr>
          <w:p w:rsidR="00FB5F24" w:rsidRPr="00637460" w:rsidRDefault="00FB5F24" w:rsidP="00FB5F24">
            <w:pPr>
              <w:tabs>
                <w:tab w:val="left" w:pos="900"/>
              </w:tabs>
              <w:spacing w:before="0" w:after="0"/>
              <w:rPr>
                <w:b/>
                <w:color w:val="000000" w:themeColor="text1"/>
                <w:sz w:val="20"/>
              </w:rPr>
            </w:pPr>
          </w:p>
        </w:tc>
        <w:tc>
          <w:tcPr>
            <w:tcW w:w="720" w:type="dxa"/>
            <w:vAlign w:val="center"/>
          </w:tcPr>
          <w:p w:rsidR="00FB5F24" w:rsidRPr="00637460" w:rsidRDefault="00FB5F24" w:rsidP="00FB5F24">
            <w:pPr>
              <w:tabs>
                <w:tab w:val="left" w:pos="900"/>
              </w:tabs>
              <w:spacing w:before="0" w:after="0"/>
              <w:jc w:val="center"/>
              <w:rPr>
                <w:b/>
                <w:color w:val="000000" w:themeColor="text1"/>
                <w:sz w:val="20"/>
              </w:rPr>
            </w:pPr>
            <w:r w:rsidRPr="00637460">
              <w:rPr>
                <w:b/>
                <w:color w:val="000000" w:themeColor="text1"/>
                <w:sz w:val="20"/>
              </w:rPr>
              <w:t>всего</w:t>
            </w:r>
          </w:p>
        </w:tc>
        <w:tc>
          <w:tcPr>
            <w:tcW w:w="900" w:type="dxa"/>
            <w:vAlign w:val="center"/>
          </w:tcPr>
          <w:p w:rsidR="00FB5F24" w:rsidRPr="00637460" w:rsidRDefault="00FB5F24" w:rsidP="00FB5F24">
            <w:pPr>
              <w:tabs>
                <w:tab w:val="left" w:pos="900"/>
              </w:tabs>
              <w:spacing w:before="0" w:after="0"/>
              <w:jc w:val="center"/>
              <w:rPr>
                <w:b/>
                <w:color w:val="000000" w:themeColor="text1"/>
                <w:sz w:val="20"/>
              </w:rPr>
            </w:pPr>
            <w:r w:rsidRPr="00637460">
              <w:rPr>
                <w:b/>
                <w:color w:val="000000" w:themeColor="text1"/>
                <w:sz w:val="20"/>
              </w:rPr>
              <w:t>в том числе</w:t>
            </w:r>
          </w:p>
        </w:tc>
        <w:tc>
          <w:tcPr>
            <w:tcW w:w="720" w:type="dxa"/>
            <w:vAlign w:val="center"/>
          </w:tcPr>
          <w:p w:rsidR="00FB5F24" w:rsidRPr="00637460" w:rsidRDefault="00FB5F24" w:rsidP="00FB5F24">
            <w:pPr>
              <w:tabs>
                <w:tab w:val="left" w:pos="900"/>
              </w:tabs>
              <w:spacing w:before="0" w:after="0"/>
              <w:jc w:val="center"/>
              <w:rPr>
                <w:b/>
                <w:color w:val="000000" w:themeColor="text1"/>
                <w:sz w:val="20"/>
              </w:rPr>
            </w:pPr>
            <w:r w:rsidRPr="00637460">
              <w:rPr>
                <w:b/>
                <w:color w:val="000000" w:themeColor="text1"/>
                <w:sz w:val="20"/>
              </w:rPr>
              <w:t>всего</w:t>
            </w:r>
          </w:p>
        </w:tc>
        <w:tc>
          <w:tcPr>
            <w:tcW w:w="933" w:type="dxa"/>
            <w:vAlign w:val="center"/>
          </w:tcPr>
          <w:p w:rsidR="00FB5F24" w:rsidRPr="00637460" w:rsidRDefault="00FB5F24" w:rsidP="00FB5F24">
            <w:pPr>
              <w:tabs>
                <w:tab w:val="left" w:pos="900"/>
              </w:tabs>
              <w:spacing w:before="0" w:after="0"/>
              <w:jc w:val="center"/>
              <w:rPr>
                <w:b/>
                <w:color w:val="000000" w:themeColor="text1"/>
                <w:sz w:val="20"/>
              </w:rPr>
            </w:pPr>
            <w:r w:rsidRPr="00637460">
              <w:rPr>
                <w:b/>
                <w:color w:val="000000" w:themeColor="text1"/>
                <w:sz w:val="20"/>
              </w:rPr>
              <w:t>в том числе</w:t>
            </w:r>
          </w:p>
        </w:tc>
        <w:tc>
          <w:tcPr>
            <w:tcW w:w="687" w:type="dxa"/>
            <w:vAlign w:val="center"/>
          </w:tcPr>
          <w:p w:rsidR="00FB5F24" w:rsidRPr="00637460" w:rsidRDefault="00FB5F24" w:rsidP="00FB5F24">
            <w:pPr>
              <w:tabs>
                <w:tab w:val="left" w:pos="900"/>
              </w:tabs>
              <w:spacing w:before="0" w:after="0"/>
              <w:rPr>
                <w:b/>
                <w:color w:val="000000" w:themeColor="text1"/>
                <w:sz w:val="20"/>
              </w:rPr>
            </w:pPr>
            <w:r w:rsidRPr="00637460">
              <w:rPr>
                <w:b/>
                <w:color w:val="000000" w:themeColor="text1"/>
                <w:sz w:val="20"/>
              </w:rPr>
              <w:t>всего</w:t>
            </w:r>
          </w:p>
        </w:tc>
        <w:tc>
          <w:tcPr>
            <w:tcW w:w="900" w:type="dxa"/>
            <w:vAlign w:val="center"/>
          </w:tcPr>
          <w:p w:rsidR="00FB5F24" w:rsidRPr="00637460" w:rsidRDefault="00FB5F24" w:rsidP="00FB5F24">
            <w:pPr>
              <w:tabs>
                <w:tab w:val="left" w:pos="900"/>
              </w:tabs>
              <w:spacing w:before="0" w:after="0"/>
              <w:jc w:val="center"/>
              <w:rPr>
                <w:b/>
                <w:color w:val="000000" w:themeColor="text1"/>
                <w:sz w:val="20"/>
              </w:rPr>
            </w:pPr>
            <w:r w:rsidRPr="00637460">
              <w:rPr>
                <w:b/>
                <w:color w:val="000000" w:themeColor="text1"/>
                <w:sz w:val="20"/>
              </w:rPr>
              <w:t>в том числе</w:t>
            </w:r>
          </w:p>
        </w:tc>
      </w:tr>
      <w:tr w:rsidR="00C67418" w:rsidRPr="00637460" w:rsidTr="004A57FA">
        <w:tc>
          <w:tcPr>
            <w:tcW w:w="889" w:type="dxa"/>
            <w:vMerge w:val="restart"/>
          </w:tcPr>
          <w:p w:rsidR="00C67418" w:rsidRPr="00637460" w:rsidRDefault="00C67418" w:rsidP="00FB5F24">
            <w:pPr>
              <w:suppressAutoHyphens/>
              <w:spacing w:before="0" w:after="0"/>
              <w:rPr>
                <w:b/>
                <w:color w:val="000000" w:themeColor="text1"/>
                <w:sz w:val="20"/>
              </w:rPr>
            </w:pPr>
            <w:r w:rsidRPr="00637460">
              <w:rPr>
                <w:b/>
                <w:color w:val="000000" w:themeColor="text1"/>
                <w:sz w:val="20"/>
              </w:rPr>
              <w:t>1</w:t>
            </w:r>
          </w:p>
        </w:tc>
        <w:tc>
          <w:tcPr>
            <w:tcW w:w="4537" w:type="dxa"/>
          </w:tcPr>
          <w:p w:rsidR="00C67418" w:rsidRPr="00637460" w:rsidRDefault="00C67418" w:rsidP="00FB5F24">
            <w:pPr>
              <w:suppressAutoHyphens/>
              <w:spacing w:before="0" w:after="0"/>
              <w:rPr>
                <w:b/>
                <w:color w:val="000000" w:themeColor="text1"/>
                <w:sz w:val="20"/>
              </w:rPr>
            </w:pPr>
            <w:r w:rsidRPr="00637460">
              <w:rPr>
                <w:b/>
                <w:color w:val="000000" w:themeColor="text1"/>
                <w:sz w:val="20"/>
              </w:rPr>
              <w:t>Контактная работа (объем работы обучающихся во взаимодействии с преподавателем) (всего)</w:t>
            </w:r>
          </w:p>
        </w:tc>
        <w:tc>
          <w:tcPr>
            <w:tcW w:w="720" w:type="dxa"/>
          </w:tcPr>
          <w:p w:rsidR="00C67418" w:rsidRPr="00637460" w:rsidRDefault="00C67418" w:rsidP="00C84E1D">
            <w:pPr>
              <w:tabs>
                <w:tab w:val="left" w:pos="900"/>
              </w:tabs>
              <w:spacing w:before="0" w:after="0"/>
              <w:jc w:val="center"/>
              <w:rPr>
                <w:b/>
                <w:color w:val="000000" w:themeColor="text1"/>
                <w:sz w:val="20"/>
              </w:rPr>
            </w:pPr>
            <w:r w:rsidRPr="00637460">
              <w:rPr>
                <w:b/>
                <w:color w:val="000000" w:themeColor="text1"/>
                <w:sz w:val="20"/>
              </w:rPr>
              <w:t>14,2</w:t>
            </w:r>
          </w:p>
        </w:tc>
        <w:tc>
          <w:tcPr>
            <w:tcW w:w="900" w:type="dxa"/>
          </w:tcPr>
          <w:p w:rsidR="00C67418" w:rsidRPr="00637460" w:rsidRDefault="00C67418" w:rsidP="00C84E1D">
            <w:pPr>
              <w:tabs>
                <w:tab w:val="left" w:pos="900"/>
              </w:tabs>
              <w:spacing w:before="0" w:after="0"/>
              <w:jc w:val="center"/>
              <w:rPr>
                <w:b/>
                <w:color w:val="000000" w:themeColor="text1"/>
                <w:sz w:val="20"/>
              </w:rPr>
            </w:pPr>
          </w:p>
        </w:tc>
        <w:tc>
          <w:tcPr>
            <w:tcW w:w="720" w:type="dxa"/>
          </w:tcPr>
          <w:p w:rsidR="00C67418" w:rsidRPr="00637460" w:rsidRDefault="00C67418" w:rsidP="00FB5F24">
            <w:pPr>
              <w:tabs>
                <w:tab w:val="left" w:pos="900"/>
              </w:tabs>
              <w:spacing w:before="0" w:after="0"/>
              <w:jc w:val="center"/>
              <w:rPr>
                <w:b/>
                <w:color w:val="000000" w:themeColor="text1"/>
                <w:sz w:val="20"/>
              </w:rPr>
            </w:pPr>
            <w:r w:rsidRPr="00637460">
              <w:rPr>
                <w:b/>
                <w:color w:val="000000" w:themeColor="text1"/>
                <w:sz w:val="20"/>
              </w:rPr>
              <w:t>14,2</w:t>
            </w:r>
          </w:p>
        </w:tc>
        <w:tc>
          <w:tcPr>
            <w:tcW w:w="933" w:type="dxa"/>
          </w:tcPr>
          <w:p w:rsidR="00C67418" w:rsidRPr="00637460" w:rsidRDefault="00C67418" w:rsidP="00FB5F24">
            <w:pPr>
              <w:tabs>
                <w:tab w:val="left" w:pos="900"/>
              </w:tabs>
              <w:spacing w:before="0" w:after="0"/>
              <w:jc w:val="center"/>
              <w:rPr>
                <w:b/>
                <w:color w:val="000000" w:themeColor="text1"/>
                <w:sz w:val="20"/>
              </w:rPr>
            </w:pPr>
          </w:p>
        </w:tc>
        <w:tc>
          <w:tcPr>
            <w:tcW w:w="687" w:type="dxa"/>
          </w:tcPr>
          <w:p w:rsidR="00C67418" w:rsidRPr="00637460" w:rsidRDefault="00C67418" w:rsidP="00FB5F24">
            <w:pPr>
              <w:pStyle w:val="afff9"/>
              <w:suppressAutoHyphens/>
              <w:snapToGrid w:val="0"/>
              <w:jc w:val="center"/>
              <w:rPr>
                <w:b/>
                <w:color w:val="000000" w:themeColor="text1"/>
                <w:sz w:val="20"/>
                <w:szCs w:val="20"/>
              </w:rPr>
            </w:pPr>
            <w:r w:rsidRPr="00637460">
              <w:rPr>
                <w:b/>
                <w:color w:val="000000" w:themeColor="text1"/>
                <w:sz w:val="20"/>
                <w:szCs w:val="20"/>
              </w:rPr>
              <w:t>8,2</w:t>
            </w:r>
          </w:p>
        </w:tc>
        <w:tc>
          <w:tcPr>
            <w:tcW w:w="900" w:type="dxa"/>
          </w:tcPr>
          <w:p w:rsidR="00C67418" w:rsidRPr="00637460" w:rsidRDefault="00C67418" w:rsidP="00FB5F24">
            <w:pPr>
              <w:pStyle w:val="afff9"/>
              <w:suppressAutoHyphens/>
              <w:snapToGrid w:val="0"/>
              <w:jc w:val="center"/>
              <w:rPr>
                <w:b/>
                <w:color w:val="000000" w:themeColor="text1"/>
                <w:sz w:val="20"/>
                <w:szCs w:val="20"/>
              </w:rPr>
            </w:pPr>
          </w:p>
        </w:tc>
      </w:tr>
      <w:tr w:rsidR="00C67418" w:rsidRPr="00637460" w:rsidTr="004A57FA">
        <w:tc>
          <w:tcPr>
            <w:tcW w:w="889" w:type="dxa"/>
            <w:vMerge/>
          </w:tcPr>
          <w:p w:rsidR="00C67418" w:rsidRPr="00637460" w:rsidRDefault="00C67418" w:rsidP="00FB5F24">
            <w:pPr>
              <w:suppressAutoHyphens/>
              <w:spacing w:before="0" w:after="0"/>
              <w:rPr>
                <w:b/>
                <w:color w:val="000000" w:themeColor="text1"/>
                <w:sz w:val="20"/>
              </w:rPr>
            </w:pPr>
          </w:p>
        </w:tc>
        <w:tc>
          <w:tcPr>
            <w:tcW w:w="4537" w:type="dxa"/>
          </w:tcPr>
          <w:p w:rsidR="00C67418" w:rsidRPr="00637460" w:rsidRDefault="00C67418" w:rsidP="00FB5F24">
            <w:pPr>
              <w:suppressAutoHyphens/>
              <w:spacing w:before="0" w:after="0"/>
              <w:rPr>
                <w:b/>
                <w:i/>
                <w:color w:val="000000" w:themeColor="text1"/>
                <w:sz w:val="20"/>
              </w:rPr>
            </w:pPr>
            <w:r w:rsidRPr="00637460">
              <w:rPr>
                <w:i/>
                <w:color w:val="000000" w:themeColor="text1"/>
                <w:sz w:val="20"/>
              </w:rPr>
              <w:t>В том числе в форме практической подготовки</w:t>
            </w:r>
          </w:p>
        </w:tc>
        <w:tc>
          <w:tcPr>
            <w:tcW w:w="720" w:type="dxa"/>
          </w:tcPr>
          <w:p w:rsidR="00C67418" w:rsidRPr="00637460" w:rsidRDefault="00C67418" w:rsidP="00C84E1D">
            <w:pPr>
              <w:tabs>
                <w:tab w:val="left" w:pos="900"/>
              </w:tabs>
              <w:spacing w:before="0" w:after="0"/>
              <w:jc w:val="center"/>
              <w:rPr>
                <w:b/>
                <w:color w:val="000000" w:themeColor="text1"/>
                <w:sz w:val="20"/>
              </w:rPr>
            </w:pPr>
          </w:p>
        </w:tc>
        <w:tc>
          <w:tcPr>
            <w:tcW w:w="900" w:type="dxa"/>
          </w:tcPr>
          <w:p w:rsidR="00C67418" w:rsidRPr="00637460" w:rsidRDefault="00C67418" w:rsidP="00C84E1D">
            <w:pPr>
              <w:tabs>
                <w:tab w:val="left" w:pos="900"/>
              </w:tabs>
              <w:spacing w:before="0" w:after="0"/>
              <w:jc w:val="center"/>
              <w:rPr>
                <w:i/>
                <w:color w:val="000000" w:themeColor="text1"/>
                <w:sz w:val="20"/>
              </w:rPr>
            </w:pPr>
            <w:r w:rsidRPr="00637460">
              <w:rPr>
                <w:i/>
                <w:color w:val="000000" w:themeColor="text1"/>
                <w:sz w:val="20"/>
              </w:rPr>
              <w:t>2</w:t>
            </w:r>
          </w:p>
        </w:tc>
        <w:tc>
          <w:tcPr>
            <w:tcW w:w="720" w:type="dxa"/>
          </w:tcPr>
          <w:p w:rsidR="00C67418" w:rsidRPr="00637460" w:rsidRDefault="00C67418" w:rsidP="00FB5F24">
            <w:pPr>
              <w:tabs>
                <w:tab w:val="left" w:pos="900"/>
              </w:tabs>
              <w:spacing w:before="0" w:after="0"/>
              <w:jc w:val="center"/>
              <w:rPr>
                <w:b/>
                <w:color w:val="000000" w:themeColor="text1"/>
                <w:sz w:val="20"/>
              </w:rPr>
            </w:pPr>
          </w:p>
        </w:tc>
        <w:tc>
          <w:tcPr>
            <w:tcW w:w="933" w:type="dxa"/>
          </w:tcPr>
          <w:p w:rsidR="00C67418" w:rsidRPr="00637460" w:rsidRDefault="00C67418" w:rsidP="00FB5F24">
            <w:pPr>
              <w:tabs>
                <w:tab w:val="left" w:pos="900"/>
              </w:tabs>
              <w:spacing w:before="0" w:after="0"/>
              <w:jc w:val="center"/>
              <w:rPr>
                <w:i/>
                <w:color w:val="000000" w:themeColor="text1"/>
                <w:sz w:val="20"/>
              </w:rPr>
            </w:pPr>
            <w:r w:rsidRPr="00637460">
              <w:rPr>
                <w:i/>
                <w:color w:val="000000" w:themeColor="text1"/>
                <w:sz w:val="20"/>
              </w:rPr>
              <w:t>2</w:t>
            </w:r>
          </w:p>
        </w:tc>
        <w:tc>
          <w:tcPr>
            <w:tcW w:w="687" w:type="dxa"/>
          </w:tcPr>
          <w:p w:rsidR="00C67418" w:rsidRPr="00637460" w:rsidRDefault="00C67418" w:rsidP="00FB5F24">
            <w:pPr>
              <w:pStyle w:val="afff9"/>
              <w:suppressAutoHyphens/>
              <w:snapToGrid w:val="0"/>
              <w:jc w:val="center"/>
              <w:rPr>
                <w:i/>
                <w:color w:val="000000" w:themeColor="text1"/>
                <w:sz w:val="20"/>
                <w:szCs w:val="20"/>
              </w:rPr>
            </w:pPr>
          </w:p>
        </w:tc>
        <w:tc>
          <w:tcPr>
            <w:tcW w:w="900" w:type="dxa"/>
          </w:tcPr>
          <w:p w:rsidR="00C67418" w:rsidRPr="00637460" w:rsidRDefault="00C67418" w:rsidP="00FB5F24">
            <w:pPr>
              <w:pStyle w:val="afff9"/>
              <w:suppressAutoHyphens/>
              <w:snapToGrid w:val="0"/>
              <w:jc w:val="center"/>
              <w:rPr>
                <w:i/>
                <w:color w:val="000000" w:themeColor="text1"/>
                <w:sz w:val="20"/>
                <w:szCs w:val="20"/>
              </w:rPr>
            </w:pPr>
            <w:r w:rsidRPr="00637460">
              <w:rPr>
                <w:i/>
                <w:color w:val="000000" w:themeColor="text1"/>
                <w:sz w:val="20"/>
                <w:szCs w:val="20"/>
              </w:rPr>
              <w:t>2</w:t>
            </w:r>
          </w:p>
        </w:tc>
      </w:tr>
      <w:tr w:rsidR="00C67418" w:rsidRPr="00637460" w:rsidTr="004A41D7">
        <w:tc>
          <w:tcPr>
            <w:tcW w:w="889" w:type="dxa"/>
          </w:tcPr>
          <w:p w:rsidR="00C67418" w:rsidRPr="00637460" w:rsidRDefault="00C67418" w:rsidP="00FB5F24">
            <w:pPr>
              <w:suppressAutoHyphens/>
              <w:spacing w:before="0" w:after="0"/>
              <w:rPr>
                <w:color w:val="000000" w:themeColor="text1"/>
                <w:sz w:val="20"/>
              </w:rPr>
            </w:pPr>
            <w:r w:rsidRPr="00637460">
              <w:rPr>
                <w:color w:val="000000" w:themeColor="text1"/>
                <w:sz w:val="20"/>
              </w:rPr>
              <w:t>1.1</w:t>
            </w:r>
          </w:p>
        </w:tc>
        <w:tc>
          <w:tcPr>
            <w:tcW w:w="4537" w:type="dxa"/>
          </w:tcPr>
          <w:p w:rsidR="00C67418" w:rsidRPr="00637460" w:rsidRDefault="00C67418" w:rsidP="00FB5F24">
            <w:pPr>
              <w:suppressAutoHyphens/>
              <w:spacing w:before="0" w:after="0"/>
              <w:rPr>
                <w:color w:val="000000" w:themeColor="text1"/>
                <w:sz w:val="20"/>
              </w:rPr>
            </w:pPr>
            <w:r w:rsidRPr="00637460">
              <w:rPr>
                <w:color w:val="000000" w:themeColor="text1"/>
                <w:sz w:val="20"/>
              </w:rPr>
              <w:t>занятия лекционного типа (лекции)</w:t>
            </w:r>
          </w:p>
        </w:tc>
        <w:tc>
          <w:tcPr>
            <w:tcW w:w="720" w:type="dxa"/>
            <w:vAlign w:val="center"/>
          </w:tcPr>
          <w:p w:rsidR="00C67418" w:rsidRPr="00637460" w:rsidRDefault="00C67418" w:rsidP="00C84E1D">
            <w:pPr>
              <w:tabs>
                <w:tab w:val="left" w:pos="900"/>
              </w:tabs>
              <w:spacing w:before="0" w:after="0"/>
              <w:jc w:val="center"/>
              <w:rPr>
                <w:color w:val="000000" w:themeColor="text1"/>
                <w:sz w:val="20"/>
              </w:rPr>
            </w:pPr>
            <w:r w:rsidRPr="00637460">
              <w:rPr>
                <w:color w:val="000000" w:themeColor="text1"/>
                <w:sz w:val="20"/>
              </w:rPr>
              <w:t>4</w:t>
            </w:r>
          </w:p>
        </w:tc>
        <w:tc>
          <w:tcPr>
            <w:tcW w:w="900" w:type="dxa"/>
          </w:tcPr>
          <w:p w:rsidR="00C67418" w:rsidRPr="00637460" w:rsidRDefault="00C67418" w:rsidP="00C84E1D">
            <w:pPr>
              <w:tabs>
                <w:tab w:val="left" w:pos="900"/>
              </w:tabs>
              <w:spacing w:before="0" w:after="0"/>
              <w:jc w:val="center"/>
              <w:rPr>
                <w:b/>
                <w:color w:val="000000" w:themeColor="text1"/>
                <w:sz w:val="20"/>
              </w:rPr>
            </w:pPr>
          </w:p>
        </w:tc>
        <w:tc>
          <w:tcPr>
            <w:tcW w:w="720" w:type="dxa"/>
            <w:vAlign w:val="center"/>
          </w:tcPr>
          <w:p w:rsidR="00C67418" w:rsidRPr="00637460" w:rsidRDefault="00C67418" w:rsidP="00FB5F24">
            <w:pPr>
              <w:tabs>
                <w:tab w:val="left" w:pos="900"/>
              </w:tabs>
              <w:spacing w:before="0" w:after="0"/>
              <w:jc w:val="center"/>
              <w:rPr>
                <w:color w:val="000000" w:themeColor="text1"/>
                <w:sz w:val="20"/>
              </w:rPr>
            </w:pPr>
            <w:r w:rsidRPr="00637460">
              <w:rPr>
                <w:color w:val="000000" w:themeColor="text1"/>
                <w:sz w:val="20"/>
              </w:rPr>
              <w:t>4</w:t>
            </w:r>
          </w:p>
        </w:tc>
        <w:tc>
          <w:tcPr>
            <w:tcW w:w="933" w:type="dxa"/>
          </w:tcPr>
          <w:p w:rsidR="00C67418" w:rsidRPr="00637460" w:rsidRDefault="00C67418" w:rsidP="00FB5F24">
            <w:pPr>
              <w:tabs>
                <w:tab w:val="left" w:pos="900"/>
              </w:tabs>
              <w:spacing w:before="0" w:after="0"/>
              <w:jc w:val="center"/>
              <w:rPr>
                <w:b/>
                <w:color w:val="000000" w:themeColor="text1"/>
                <w:sz w:val="20"/>
              </w:rPr>
            </w:pPr>
          </w:p>
        </w:tc>
        <w:tc>
          <w:tcPr>
            <w:tcW w:w="687" w:type="dxa"/>
          </w:tcPr>
          <w:p w:rsidR="00C67418" w:rsidRPr="00637460" w:rsidRDefault="00C67418" w:rsidP="00FB5F24">
            <w:pPr>
              <w:pStyle w:val="afff9"/>
              <w:suppressAutoHyphens/>
              <w:snapToGrid w:val="0"/>
              <w:jc w:val="center"/>
              <w:rPr>
                <w:color w:val="000000" w:themeColor="text1"/>
                <w:sz w:val="20"/>
                <w:szCs w:val="20"/>
              </w:rPr>
            </w:pPr>
            <w:r w:rsidRPr="00637460">
              <w:rPr>
                <w:color w:val="000000" w:themeColor="text1"/>
                <w:sz w:val="20"/>
                <w:szCs w:val="20"/>
              </w:rPr>
              <w:t>2</w:t>
            </w:r>
          </w:p>
        </w:tc>
        <w:tc>
          <w:tcPr>
            <w:tcW w:w="900" w:type="dxa"/>
          </w:tcPr>
          <w:p w:rsidR="00C67418" w:rsidRPr="00637460" w:rsidRDefault="00C67418" w:rsidP="00FB5F24">
            <w:pPr>
              <w:pStyle w:val="afff9"/>
              <w:suppressAutoHyphens/>
              <w:snapToGrid w:val="0"/>
              <w:jc w:val="center"/>
              <w:rPr>
                <w:color w:val="000000" w:themeColor="text1"/>
                <w:sz w:val="20"/>
                <w:szCs w:val="20"/>
              </w:rPr>
            </w:pPr>
          </w:p>
        </w:tc>
      </w:tr>
      <w:tr w:rsidR="00C67418" w:rsidRPr="00637460" w:rsidTr="004A41D7">
        <w:tc>
          <w:tcPr>
            <w:tcW w:w="889" w:type="dxa"/>
          </w:tcPr>
          <w:p w:rsidR="00C67418" w:rsidRPr="00637460" w:rsidRDefault="00C67418" w:rsidP="00FB5F24">
            <w:pPr>
              <w:suppressAutoHyphens/>
              <w:spacing w:before="0" w:after="0"/>
              <w:rPr>
                <w:color w:val="000000" w:themeColor="text1"/>
                <w:sz w:val="20"/>
              </w:rPr>
            </w:pPr>
            <w:r w:rsidRPr="00637460">
              <w:rPr>
                <w:color w:val="000000" w:themeColor="text1"/>
                <w:sz w:val="20"/>
              </w:rPr>
              <w:t>1.2</w:t>
            </w:r>
          </w:p>
        </w:tc>
        <w:tc>
          <w:tcPr>
            <w:tcW w:w="4537" w:type="dxa"/>
          </w:tcPr>
          <w:p w:rsidR="00C67418" w:rsidRPr="00637460" w:rsidRDefault="00C67418" w:rsidP="00FB5F24">
            <w:pPr>
              <w:suppressAutoHyphens/>
              <w:spacing w:before="0" w:after="0"/>
              <w:rPr>
                <w:rFonts w:eastAsia="Times New Roman"/>
                <w:color w:val="000000" w:themeColor="text1"/>
                <w:sz w:val="20"/>
              </w:rPr>
            </w:pPr>
            <w:r w:rsidRPr="00637460">
              <w:rPr>
                <w:color w:val="000000" w:themeColor="text1"/>
                <w:sz w:val="20"/>
              </w:rPr>
              <w:t xml:space="preserve">занятия семинарского типа (практические)*, </w:t>
            </w:r>
          </w:p>
          <w:p w:rsidR="00C67418" w:rsidRPr="00637460" w:rsidRDefault="00C67418" w:rsidP="00FB5F24">
            <w:pPr>
              <w:suppressAutoHyphens/>
              <w:spacing w:before="0" w:after="0"/>
              <w:rPr>
                <w:color w:val="000000" w:themeColor="text1"/>
                <w:sz w:val="20"/>
              </w:rPr>
            </w:pPr>
            <w:r w:rsidRPr="00637460">
              <w:rPr>
                <w:color w:val="000000" w:themeColor="text1"/>
                <w:sz w:val="20"/>
              </w:rPr>
              <w:t xml:space="preserve">в том числе: </w:t>
            </w:r>
          </w:p>
        </w:tc>
        <w:tc>
          <w:tcPr>
            <w:tcW w:w="720" w:type="dxa"/>
            <w:vAlign w:val="center"/>
          </w:tcPr>
          <w:p w:rsidR="00C67418" w:rsidRPr="00637460" w:rsidRDefault="00C67418" w:rsidP="00C84E1D">
            <w:pPr>
              <w:tabs>
                <w:tab w:val="left" w:pos="900"/>
              </w:tabs>
              <w:spacing w:before="0" w:after="0"/>
              <w:jc w:val="center"/>
              <w:rPr>
                <w:color w:val="000000" w:themeColor="text1"/>
                <w:sz w:val="20"/>
              </w:rPr>
            </w:pPr>
            <w:r w:rsidRPr="00637460">
              <w:rPr>
                <w:color w:val="000000" w:themeColor="text1"/>
                <w:sz w:val="20"/>
              </w:rPr>
              <w:t>8</w:t>
            </w:r>
          </w:p>
        </w:tc>
        <w:tc>
          <w:tcPr>
            <w:tcW w:w="900" w:type="dxa"/>
          </w:tcPr>
          <w:p w:rsidR="00C67418" w:rsidRPr="00637460" w:rsidRDefault="00C67418" w:rsidP="00C84E1D">
            <w:pPr>
              <w:tabs>
                <w:tab w:val="left" w:pos="900"/>
              </w:tabs>
              <w:spacing w:before="0" w:after="0"/>
              <w:jc w:val="center"/>
              <w:rPr>
                <w:b/>
                <w:color w:val="000000" w:themeColor="text1"/>
                <w:sz w:val="20"/>
              </w:rPr>
            </w:pPr>
          </w:p>
        </w:tc>
        <w:tc>
          <w:tcPr>
            <w:tcW w:w="720" w:type="dxa"/>
            <w:vAlign w:val="center"/>
          </w:tcPr>
          <w:p w:rsidR="00C67418" w:rsidRPr="00637460" w:rsidRDefault="00C67418" w:rsidP="00FB5F24">
            <w:pPr>
              <w:tabs>
                <w:tab w:val="left" w:pos="900"/>
              </w:tabs>
              <w:spacing w:before="0" w:after="0"/>
              <w:jc w:val="center"/>
              <w:rPr>
                <w:color w:val="000000" w:themeColor="text1"/>
                <w:sz w:val="20"/>
              </w:rPr>
            </w:pPr>
            <w:r w:rsidRPr="00637460">
              <w:rPr>
                <w:color w:val="000000" w:themeColor="text1"/>
                <w:sz w:val="20"/>
              </w:rPr>
              <w:t>8</w:t>
            </w:r>
          </w:p>
        </w:tc>
        <w:tc>
          <w:tcPr>
            <w:tcW w:w="933" w:type="dxa"/>
          </w:tcPr>
          <w:p w:rsidR="00C67418" w:rsidRPr="00637460" w:rsidRDefault="00C67418" w:rsidP="00FB5F24">
            <w:pPr>
              <w:tabs>
                <w:tab w:val="left" w:pos="900"/>
              </w:tabs>
              <w:spacing w:before="0" w:after="0"/>
              <w:jc w:val="center"/>
              <w:rPr>
                <w:b/>
                <w:color w:val="000000" w:themeColor="text1"/>
                <w:sz w:val="20"/>
              </w:rPr>
            </w:pPr>
          </w:p>
        </w:tc>
        <w:tc>
          <w:tcPr>
            <w:tcW w:w="687" w:type="dxa"/>
          </w:tcPr>
          <w:p w:rsidR="00C67418" w:rsidRPr="00637460" w:rsidRDefault="00C67418" w:rsidP="00FB5F24">
            <w:pPr>
              <w:pStyle w:val="afff9"/>
              <w:suppressAutoHyphens/>
              <w:snapToGrid w:val="0"/>
              <w:jc w:val="center"/>
              <w:rPr>
                <w:color w:val="000000" w:themeColor="text1"/>
                <w:sz w:val="20"/>
                <w:szCs w:val="20"/>
              </w:rPr>
            </w:pPr>
            <w:r w:rsidRPr="00637460">
              <w:rPr>
                <w:color w:val="000000" w:themeColor="text1"/>
                <w:sz w:val="20"/>
                <w:szCs w:val="20"/>
              </w:rPr>
              <w:t>4</w:t>
            </w:r>
          </w:p>
        </w:tc>
        <w:tc>
          <w:tcPr>
            <w:tcW w:w="900" w:type="dxa"/>
          </w:tcPr>
          <w:p w:rsidR="00C67418" w:rsidRPr="00637460" w:rsidRDefault="00C67418" w:rsidP="00FB5F24">
            <w:pPr>
              <w:pStyle w:val="afff9"/>
              <w:suppressAutoHyphens/>
              <w:snapToGrid w:val="0"/>
              <w:jc w:val="center"/>
              <w:rPr>
                <w:color w:val="000000" w:themeColor="text1"/>
                <w:sz w:val="20"/>
                <w:szCs w:val="20"/>
              </w:rPr>
            </w:pPr>
          </w:p>
        </w:tc>
      </w:tr>
      <w:tr w:rsidR="00C67418" w:rsidRPr="00637460" w:rsidTr="004A57FA">
        <w:tc>
          <w:tcPr>
            <w:tcW w:w="889" w:type="dxa"/>
            <w:vMerge w:val="restart"/>
          </w:tcPr>
          <w:p w:rsidR="00C67418" w:rsidRPr="00637460" w:rsidRDefault="00C67418" w:rsidP="00FB5F24">
            <w:pPr>
              <w:suppressAutoHyphens/>
              <w:spacing w:before="0" w:after="0"/>
              <w:rPr>
                <w:color w:val="000000" w:themeColor="text1"/>
                <w:sz w:val="20"/>
              </w:rPr>
            </w:pPr>
            <w:r w:rsidRPr="00637460">
              <w:rPr>
                <w:color w:val="000000" w:themeColor="text1"/>
                <w:sz w:val="20"/>
              </w:rPr>
              <w:t>1.2.1</w:t>
            </w:r>
          </w:p>
        </w:tc>
        <w:tc>
          <w:tcPr>
            <w:tcW w:w="4537" w:type="dxa"/>
          </w:tcPr>
          <w:p w:rsidR="00C67418" w:rsidRPr="00637460" w:rsidRDefault="00C67418" w:rsidP="00FB5F24">
            <w:pPr>
              <w:suppressAutoHyphens/>
              <w:spacing w:before="0" w:after="0"/>
              <w:rPr>
                <w:rFonts w:eastAsia="Times New Roman"/>
                <w:color w:val="000000" w:themeColor="text1"/>
                <w:sz w:val="20"/>
              </w:rPr>
            </w:pPr>
            <w:r w:rsidRPr="00637460">
              <w:rPr>
                <w:color w:val="000000" w:themeColor="text1"/>
                <w:sz w:val="20"/>
              </w:rPr>
              <w:t xml:space="preserve">семинар-дискуссия, </w:t>
            </w:r>
          </w:p>
          <w:p w:rsidR="00C67418" w:rsidRPr="00637460" w:rsidRDefault="00C67418" w:rsidP="00FB5F24">
            <w:pPr>
              <w:suppressAutoHyphens/>
              <w:spacing w:before="0" w:after="0"/>
              <w:rPr>
                <w:color w:val="000000" w:themeColor="text1"/>
                <w:sz w:val="20"/>
              </w:rPr>
            </w:pPr>
            <w:r w:rsidRPr="00637460">
              <w:rPr>
                <w:color w:val="000000" w:themeColor="text1"/>
                <w:sz w:val="20"/>
              </w:rPr>
              <w:t>практические занятия</w:t>
            </w:r>
          </w:p>
        </w:tc>
        <w:tc>
          <w:tcPr>
            <w:tcW w:w="720" w:type="dxa"/>
          </w:tcPr>
          <w:p w:rsidR="00C67418" w:rsidRPr="00637460" w:rsidRDefault="00C67418" w:rsidP="00C84E1D">
            <w:pPr>
              <w:tabs>
                <w:tab w:val="left" w:pos="900"/>
              </w:tabs>
              <w:spacing w:before="0" w:after="0"/>
              <w:jc w:val="center"/>
              <w:rPr>
                <w:color w:val="000000" w:themeColor="text1"/>
                <w:sz w:val="20"/>
              </w:rPr>
            </w:pPr>
          </w:p>
        </w:tc>
        <w:tc>
          <w:tcPr>
            <w:tcW w:w="900" w:type="dxa"/>
          </w:tcPr>
          <w:p w:rsidR="00C67418" w:rsidRPr="00637460" w:rsidRDefault="00C67418" w:rsidP="00C84E1D">
            <w:pPr>
              <w:pStyle w:val="afff9"/>
              <w:suppressAutoHyphens/>
              <w:snapToGrid w:val="0"/>
              <w:jc w:val="center"/>
              <w:rPr>
                <w:color w:val="000000" w:themeColor="text1"/>
                <w:sz w:val="20"/>
                <w:szCs w:val="20"/>
              </w:rPr>
            </w:pPr>
            <w:r w:rsidRPr="00637460">
              <w:rPr>
                <w:color w:val="000000" w:themeColor="text1"/>
                <w:sz w:val="20"/>
                <w:szCs w:val="20"/>
              </w:rPr>
              <w:t>0</w:t>
            </w:r>
          </w:p>
          <w:p w:rsidR="00C67418" w:rsidRPr="00637460" w:rsidRDefault="00C67418" w:rsidP="00C84E1D">
            <w:pPr>
              <w:tabs>
                <w:tab w:val="left" w:pos="900"/>
              </w:tabs>
              <w:spacing w:before="0" w:after="0"/>
              <w:jc w:val="center"/>
              <w:rPr>
                <w:b/>
                <w:color w:val="000000" w:themeColor="text1"/>
                <w:sz w:val="20"/>
              </w:rPr>
            </w:pPr>
            <w:r w:rsidRPr="00637460">
              <w:rPr>
                <w:color w:val="000000" w:themeColor="text1"/>
                <w:sz w:val="20"/>
              </w:rPr>
              <w:t>8</w:t>
            </w:r>
          </w:p>
        </w:tc>
        <w:tc>
          <w:tcPr>
            <w:tcW w:w="720" w:type="dxa"/>
          </w:tcPr>
          <w:p w:rsidR="00C67418" w:rsidRPr="00637460" w:rsidRDefault="00C67418" w:rsidP="00FB5F24">
            <w:pPr>
              <w:tabs>
                <w:tab w:val="left" w:pos="900"/>
              </w:tabs>
              <w:spacing w:before="0" w:after="0"/>
              <w:jc w:val="center"/>
              <w:rPr>
                <w:color w:val="000000" w:themeColor="text1"/>
                <w:sz w:val="20"/>
              </w:rPr>
            </w:pPr>
          </w:p>
        </w:tc>
        <w:tc>
          <w:tcPr>
            <w:tcW w:w="933" w:type="dxa"/>
          </w:tcPr>
          <w:p w:rsidR="00C67418" w:rsidRPr="00637460" w:rsidRDefault="00C67418" w:rsidP="00FB5F24">
            <w:pPr>
              <w:pStyle w:val="afff9"/>
              <w:suppressAutoHyphens/>
              <w:snapToGrid w:val="0"/>
              <w:jc w:val="center"/>
              <w:rPr>
                <w:color w:val="000000" w:themeColor="text1"/>
                <w:sz w:val="20"/>
                <w:szCs w:val="20"/>
              </w:rPr>
            </w:pPr>
            <w:r w:rsidRPr="00637460">
              <w:rPr>
                <w:color w:val="000000" w:themeColor="text1"/>
                <w:sz w:val="20"/>
                <w:szCs w:val="20"/>
              </w:rPr>
              <w:t>0</w:t>
            </w:r>
          </w:p>
          <w:p w:rsidR="00C67418" w:rsidRPr="00637460" w:rsidRDefault="00C67418" w:rsidP="00FB5F24">
            <w:pPr>
              <w:tabs>
                <w:tab w:val="left" w:pos="900"/>
              </w:tabs>
              <w:spacing w:before="0" w:after="0"/>
              <w:jc w:val="center"/>
              <w:rPr>
                <w:b/>
                <w:color w:val="000000" w:themeColor="text1"/>
                <w:sz w:val="20"/>
              </w:rPr>
            </w:pPr>
            <w:r w:rsidRPr="00637460">
              <w:rPr>
                <w:color w:val="000000" w:themeColor="text1"/>
                <w:sz w:val="20"/>
              </w:rPr>
              <w:t>8</w:t>
            </w:r>
          </w:p>
        </w:tc>
        <w:tc>
          <w:tcPr>
            <w:tcW w:w="687" w:type="dxa"/>
          </w:tcPr>
          <w:p w:rsidR="00C67418" w:rsidRPr="00637460" w:rsidRDefault="00C67418" w:rsidP="00FB5F24">
            <w:pPr>
              <w:pStyle w:val="afff9"/>
              <w:suppressAutoHyphens/>
              <w:snapToGrid w:val="0"/>
              <w:jc w:val="center"/>
              <w:rPr>
                <w:color w:val="000000" w:themeColor="text1"/>
                <w:sz w:val="20"/>
                <w:szCs w:val="20"/>
              </w:rPr>
            </w:pPr>
          </w:p>
          <w:p w:rsidR="00C67418" w:rsidRPr="00637460" w:rsidRDefault="00C67418" w:rsidP="00FB5F24">
            <w:pPr>
              <w:pStyle w:val="afff9"/>
              <w:suppressAutoHyphens/>
              <w:snapToGrid w:val="0"/>
              <w:jc w:val="center"/>
              <w:rPr>
                <w:color w:val="000000" w:themeColor="text1"/>
                <w:sz w:val="20"/>
                <w:szCs w:val="20"/>
              </w:rPr>
            </w:pPr>
          </w:p>
        </w:tc>
        <w:tc>
          <w:tcPr>
            <w:tcW w:w="900" w:type="dxa"/>
          </w:tcPr>
          <w:p w:rsidR="00C67418" w:rsidRPr="00637460" w:rsidRDefault="00C67418" w:rsidP="00FB5F24">
            <w:pPr>
              <w:pStyle w:val="afff9"/>
              <w:suppressAutoHyphens/>
              <w:snapToGrid w:val="0"/>
              <w:jc w:val="center"/>
              <w:rPr>
                <w:color w:val="000000" w:themeColor="text1"/>
                <w:sz w:val="20"/>
                <w:szCs w:val="20"/>
              </w:rPr>
            </w:pPr>
            <w:r w:rsidRPr="00637460">
              <w:rPr>
                <w:color w:val="000000" w:themeColor="text1"/>
                <w:sz w:val="20"/>
                <w:szCs w:val="20"/>
              </w:rPr>
              <w:t>0</w:t>
            </w:r>
          </w:p>
          <w:p w:rsidR="00C67418" w:rsidRPr="00637460" w:rsidRDefault="00C67418" w:rsidP="00FB5F24">
            <w:pPr>
              <w:pStyle w:val="afff9"/>
              <w:suppressAutoHyphens/>
              <w:snapToGrid w:val="0"/>
              <w:jc w:val="center"/>
              <w:rPr>
                <w:color w:val="000000" w:themeColor="text1"/>
                <w:sz w:val="20"/>
                <w:szCs w:val="20"/>
              </w:rPr>
            </w:pPr>
            <w:r w:rsidRPr="00637460">
              <w:rPr>
                <w:color w:val="000000" w:themeColor="text1"/>
                <w:sz w:val="20"/>
                <w:szCs w:val="20"/>
              </w:rPr>
              <w:t>4</w:t>
            </w:r>
          </w:p>
        </w:tc>
      </w:tr>
      <w:tr w:rsidR="00C67418" w:rsidRPr="00637460" w:rsidTr="004A41D7">
        <w:tc>
          <w:tcPr>
            <w:tcW w:w="889" w:type="dxa"/>
            <w:vMerge/>
          </w:tcPr>
          <w:p w:rsidR="00C67418" w:rsidRPr="00637460" w:rsidRDefault="00C67418" w:rsidP="00FB5F24">
            <w:pPr>
              <w:suppressAutoHyphens/>
              <w:spacing w:before="0" w:after="0"/>
              <w:rPr>
                <w:color w:val="000000" w:themeColor="text1"/>
                <w:sz w:val="20"/>
              </w:rPr>
            </w:pPr>
          </w:p>
        </w:tc>
        <w:tc>
          <w:tcPr>
            <w:tcW w:w="4537" w:type="dxa"/>
          </w:tcPr>
          <w:p w:rsidR="00C67418" w:rsidRPr="00637460" w:rsidRDefault="00C67418" w:rsidP="00FB5F24">
            <w:pPr>
              <w:suppressAutoHyphens/>
              <w:spacing w:before="0" w:after="0"/>
              <w:rPr>
                <w:i/>
                <w:color w:val="000000" w:themeColor="text1"/>
                <w:sz w:val="20"/>
              </w:rPr>
            </w:pPr>
            <w:r w:rsidRPr="00637460">
              <w:rPr>
                <w:i/>
                <w:color w:val="000000" w:themeColor="text1"/>
                <w:sz w:val="20"/>
              </w:rPr>
              <w:t>в форме практической подготовки</w:t>
            </w:r>
          </w:p>
        </w:tc>
        <w:tc>
          <w:tcPr>
            <w:tcW w:w="720" w:type="dxa"/>
            <w:vAlign w:val="center"/>
          </w:tcPr>
          <w:p w:rsidR="00C67418" w:rsidRPr="00637460" w:rsidRDefault="00C67418" w:rsidP="00C84E1D">
            <w:pPr>
              <w:tabs>
                <w:tab w:val="left" w:pos="900"/>
              </w:tabs>
              <w:spacing w:before="0" w:after="0"/>
              <w:jc w:val="center"/>
              <w:rPr>
                <w:b/>
                <w:color w:val="000000" w:themeColor="text1"/>
                <w:sz w:val="20"/>
              </w:rPr>
            </w:pPr>
          </w:p>
        </w:tc>
        <w:tc>
          <w:tcPr>
            <w:tcW w:w="900" w:type="dxa"/>
          </w:tcPr>
          <w:p w:rsidR="00C67418" w:rsidRPr="00637460" w:rsidRDefault="00C67418" w:rsidP="00C84E1D">
            <w:pPr>
              <w:tabs>
                <w:tab w:val="left" w:pos="900"/>
              </w:tabs>
              <w:spacing w:before="0" w:after="0"/>
              <w:jc w:val="center"/>
              <w:rPr>
                <w:i/>
                <w:color w:val="000000" w:themeColor="text1"/>
                <w:sz w:val="20"/>
              </w:rPr>
            </w:pPr>
            <w:r w:rsidRPr="00637460">
              <w:rPr>
                <w:i/>
                <w:color w:val="000000" w:themeColor="text1"/>
                <w:sz w:val="20"/>
              </w:rPr>
              <w:t>2</w:t>
            </w:r>
          </w:p>
        </w:tc>
        <w:tc>
          <w:tcPr>
            <w:tcW w:w="720" w:type="dxa"/>
            <w:vAlign w:val="center"/>
          </w:tcPr>
          <w:p w:rsidR="00C67418" w:rsidRPr="00637460" w:rsidRDefault="00C67418" w:rsidP="00FB5F24">
            <w:pPr>
              <w:tabs>
                <w:tab w:val="left" w:pos="900"/>
              </w:tabs>
              <w:spacing w:before="0" w:after="0"/>
              <w:jc w:val="center"/>
              <w:rPr>
                <w:b/>
                <w:color w:val="000000" w:themeColor="text1"/>
                <w:sz w:val="20"/>
              </w:rPr>
            </w:pPr>
          </w:p>
        </w:tc>
        <w:tc>
          <w:tcPr>
            <w:tcW w:w="933" w:type="dxa"/>
          </w:tcPr>
          <w:p w:rsidR="00C67418" w:rsidRPr="00637460" w:rsidRDefault="00C67418" w:rsidP="00FB5F24">
            <w:pPr>
              <w:tabs>
                <w:tab w:val="left" w:pos="900"/>
              </w:tabs>
              <w:spacing w:before="0" w:after="0"/>
              <w:jc w:val="center"/>
              <w:rPr>
                <w:i/>
                <w:color w:val="000000" w:themeColor="text1"/>
                <w:sz w:val="20"/>
              </w:rPr>
            </w:pPr>
            <w:r w:rsidRPr="00637460">
              <w:rPr>
                <w:i/>
                <w:color w:val="000000" w:themeColor="text1"/>
                <w:sz w:val="20"/>
              </w:rPr>
              <w:t>2</w:t>
            </w:r>
          </w:p>
        </w:tc>
        <w:tc>
          <w:tcPr>
            <w:tcW w:w="687" w:type="dxa"/>
          </w:tcPr>
          <w:p w:rsidR="00C67418" w:rsidRPr="00637460" w:rsidRDefault="00C67418" w:rsidP="00FB5F24">
            <w:pPr>
              <w:pStyle w:val="afff9"/>
              <w:suppressAutoHyphens/>
              <w:snapToGrid w:val="0"/>
              <w:jc w:val="center"/>
              <w:rPr>
                <w:i/>
                <w:color w:val="000000" w:themeColor="text1"/>
                <w:sz w:val="20"/>
                <w:szCs w:val="20"/>
              </w:rPr>
            </w:pPr>
          </w:p>
        </w:tc>
        <w:tc>
          <w:tcPr>
            <w:tcW w:w="900" w:type="dxa"/>
          </w:tcPr>
          <w:p w:rsidR="00C67418" w:rsidRPr="00637460" w:rsidRDefault="00C67418" w:rsidP="00FB5F24">
            <w:pPr>
              <w:pStyle w:val="afff9"/>
              <w:suppressAutoHyphens/>
              <w:snapToGrid w:val="0"/>
              <w:jc w:val="center"/>
              <w:rPr>
                <w:i/>
                <w:color w:val="000000" w:themeColor="text1"/>
                <w:sz w:val="20"/>
                <w:szCs w:val="20"/>
              </w:rPr>
            </w:pPr>
            <w:r w:rsidRPr="00637460">
              <w:rPr>
                <w:i/>
                <w:color w:val="000000" w:themeColor="text1"/>
                <w:sz w:val="20"/>
                <w:szCs w:val="20"/>
              </w:rPr>
              <w:t>2</w:t>
            </w:r>
          </w:p>
        </w:tc>
      </w:tr>
      <w:tr w:rsidR="00C67418" w:rsidRPr="00637460" w:rsidTr="004A57FA">
        <w:tc>
          <w:tcPr>
            <w:tcW w:w="889" w:type="dxa"/>
          </w:tcPr>
          <w:p w:rsidR="00C67418" w:rsidRPr="00637460" w:rsidRDefault="00C67418" w:rsidP="00FB5F24">
            <w:pPr>
              <w:suppressAutoHyphens/>
              <w:spacing w:before="0" w:after="0"/>
              <w:rPr>
                <w:color w:val="000000" w:themeColor="text1"/>
                <w:sz w:val="20"/>
              </w:rPr>
            </w:pPr>
            <w:r w:rsidRPr="00637460">
              <w:rPr>
                <w:color w:val="000000" w:themeColor="text1"/>
                <w:sz w:val="20"/>
              </w:rPr>
              <w:t>1.2.2</w:t>
            </w:r>
          </w:p>
        </w:tc>
        <w:tc>
          <w:tcPr>
            <w:tcW w:w="4537" w:type="dxa"/>
          </w:tcPr>
          <w:p w:rsidR="00C67418" w:rsidRPr="00637460" w:rsidRDefault="00C67418" w:rsidP="00FB5F24">
            <w:pPr>
              <w:suppressAutoHyphens/>
              <w:spacing w:before="0" w:after="0"/>
              <w:rPr>
                <w:color w:val="000000" w:themeColor="text1"/>
                <w:sz w:val="20"/>
              </w:rPr>
            </w:pPr>
            <w:r w:rsidRPr="00637460">
              <w:rPr>
                <w:color w:val="000000" w:themeColor="text1"/>
                <w:sz w:val="20"/>
              </w:rPr>
              <w:t>занятия семинарского типа: лабораторные работы  (лабораторные практикумы)</w:t>
            </w:r>
          </w:p>
        </w:tc>
        <w:tc>
          <w:tcPr>
            <w:tcW w:w="720" w:type="dxa"/>
          </w:tcPr>
          <w:p w:rsidR="00C67418" w:rsidRPr="00637460" w:rsidRDefault="00C67418" w:rsidP="00C84E1D">
            <w:pPr>
              <w:suppressAutoHyphens/>
              <w:spacing w:before="0" w:after="0"/>
              <w:jc w:val="center"/>
              <w:rPr>
                <w:color w:val="000000" w:themeColor="text1"/>
                <w:sz w:val="20"/>
              </w:rPr>
            </w:pPr>
            <w:r w:rsidRPr="00637460">
              <w:rPr>
                <w:color w:val="000000" w:themeColor="text1"/>
                <w:sz w:val="20"/>
              </w:rPr>
              <w:t>-</w:t>
            </w:r>
          </w:p>
        </w:tc>
        <w:tc>
          <w:tcPr>
            <w:tcW w:w="900" w:type="dxa"/>
          </w:tcPr>
          <w:p w:rsidR="00C67418" w:rsidRPr="00637460" w:rsidRDefault="00C67418" w:rsidP="00C84E1D">
            <w:pPr>
              <w:tabs>
                <w:tab w:val="left" w:pos="900"/>
              </w:tabs>
              <w:spacing w:before="0" w:after="0"/>
              <w:jc w:val="center"/>
              <w:rPr>
                <w:b/>
                <w:color w:val="000000" w:themeColor="text1"/>
                <w:sz w:val="20"/>
              </w:rPr>
            </w:pPr>
          </w:p>
        </w:tc>
        <w:tc>
          <w:tcPr>
            <w:tcW w:w="720" w:type="dxa"/>
          </w:tcPr>
          <w:p w:rsidR="00C67418" w:rsidRPr="00637460" w:rsidRDefault="00C67418" w:rsidP="00FB5F24">
            <w:pPr>
              <w:suppressAutoHyphens/>
              <w:spacing w:before="0" w:after="0"/>
              <w:jc w:val="center"/>
              <w:rPr>
                <w:color w:val="000000" w:themeColor="text1"/>
                <w:sz w:val="20"/>
              </w:rPr>
            </w:pPr>
            <w:r w:rsidRPr="00637460">
              <w:rPr>
                <w:color w:val="000000" w:themeColor="text1"/>
                <w:sz w:val="20"/>
              </w:rPr>
              <w:t>-</w:t>
            </w:r>
          </w:p>
        </w:tc>
        <w:tc>
          <w:tcPr>
            <w:tcW w:w="933" w:type="dxa"/>
          </w:tcPr>
          <w:p w:rsidR="00C67418" w:rsidRPr="00637460" w:rsidRDefault="00C67418" w:rsidP="00FB5F24">
            <w:pPr>
              <w:tabs>
                <w:tab w:val="left" w:pos="900"/>
              </w:tabs>
              <w:spacing w:before="0" w:after="0"/>
              <w:jc w:val="center"/>
              <w:rPr>
                <w:b/>
                <w:color w:val="000000" w:themeColor="text1"/>
                <w:sz w:val="20"/>
              </w:rPr>
            </w:pPr>
          </w:p>
        </w:tc>
        <w:tc>
          <w:tcPr>
            <w:tcW w:w="687" w:type="dxa"/>
          </w:tcPr>
          <w:p w:rsidR="00C67418" w:rsidRPr="00637460" w:rsidRDefault="00C67418" w:rsidP="00FB5F24">
            <w:pPr>
              <w:pStyle w:val="afff9"/>
              <w:suppressAutoHyphens/>
              <w:snapToGrid w:val="0"/>
              <w:jc w:val="center"/>
              <w:rPr>
                <w:color w:val="000000" w:themeColor="text1"/>
                <w:sz w:val="20"/>
                <w:szCs w:val="20"/>
              </w:rPr>
            </w:pPr>
            <w:r w:rsidRPr="00637460">
              <w:rPr>
                <w:color w:val="000000" w:themeColor="text1"/>
                <w:sz w:val="20"/>
                <w:szCs w:val="20"/>
              </w:rPr>
              <w:t>-</w:t>
            </w:r>
          </w:p>
        </w:tc>
        <w:tc>
          <w:tcPr>
            <w:tcW w:w="900" w:type="dxa"/>
          </w:tcPr>
          <w:p w:rsidR="00C67418" w:rsidRPr="00637460" w:rsidRDefault="00C67418" w:rsidP="00FB5F24">
            <w:pPr>
              <w:pStyle w:val="afff9"/>
              <w:suppressAutoHyphens/>
              <w:snapToGrid w:val="0"/>
              <w:jc w:val="center"/>
              <w:rPr>
                <w:color w:val="000000" w:themeColor="text1"/>
                <w:sz w:val="20"/>
                <w:szCs w:val="20"/>
              </w:rPr>
            </w:pPr>
          </w:p>
        </w:tc>
      </w:tr>
      <w:tr w:rsidR="00C67418" w:rsidRPr="00637460" w:rsidTr="004A57FA">
        <w:tc>
          <w:tcPr>
            <w:tcW w:w="889" w:type="dxa"/>
          </w:tcPr>
          <w:p w:rsidR="00C67418" w:rsidRPr="00637460" w:rsidRDefault="00C67418" w:rsidP="00FB5F24">
            <w:pPr>
              <w:suppressAutoHyphens/>
              <w:spacing w:before="0" w:after="0"/>
              <w:rPr>
                <w:color w:val="000000" w:themeColor="text1"/>
                <w:sz w:val="20"/>
              </w:rPr>
            </w:pPr>
            <w:r w:rsidRPr="00637460">
              <w:rPr>
                <w:color w:val="000000" w:themeColor="text1"/>
                <w:sz w:val="20"/>
              </w:rPr>
              <w:t>1.2.3</w:t>
            </w:r>
          </w:p>
        </w:tc>
        <w:tc>
          <w:tcPr>
            <w:tcW w:w="4537" w:type="dxa"/>
          </w:tcPr>
          <w:p w:rsidR="00C67418" w:rsidRPr="00637460" w:rsidRDefault="00C67418" w:rsidP="00FB5F24">
            <w:pPr>
              <w:suppressAutoHyphens/>
              <w:spacing w:before="0" w:after="0"/>
              <w:rPr>
                <w:color w:val="000000" w:themeColor="text1"/>
                <w:sz w:val="20"/>
              </w:rPr>
            </w:pPr>
            <w:r w:rsidRPr="00637460">
              <w:rPr>
                <w:color w:val="000000" w:themeColor="text1"/>
                <w:sz w:val="20"/>
              </w:rPr>
              <w:t xml:space="preserve">курсовое проектирование (выполнение курсовой работы) </w:t>
            </w:r>
          </w:p>
        </w:tc>
        <w:tc>
          <w:tcPr>
            <w:tcW w:w="720" w:type="dxa"/>
          </w:tcPr>
          <w:p w:rsidR="00C67418" w:rsidRPr="00637460" w:rsidRDefault="00C67418" w:rsidP="00C84E1D">
            <w:pPr>
              <w:suppressAutoHyphens/>
              <w:spacing w:before="0" w:after="0"/>
              <w:jc w:val="center"/>
              <w:rPr>
                <w:color w:val="000000" w:themeColor="text1"/>
                <w:sz w:val="20"/>
              </w:rPr>
            </w:pPr>
            <w:r w:rsidRPr="00637460">
              <w:rPr>
                <w:color w:val="000000" w:themeColor="text1"/>
                <w:sz w:val="20"/>
              </w:rPr>
              <w:t>-</w:t>
            </w:r>
          </w:p>
          <w:p w:rsidR="00C67418" w:rsidRPr="00637460" w:rsidRDefault="00C67418" w:rsidP="00C84E1D">
            <w:pPr>
              <w:pStyle w:val="afff9"/>
              <w:suppressAutoHyphens/>
              <w:snapToGrid w:val="0"/>
              <w:jc w:val="center"/>
              <w:rPr>
                <w:color w:val="000000" w:themeColor="text1"/>
                <w:sz w:val="20"/>
                <w:szCs w:val="20"/>
              </w:rPr>
            </w:pPr>
          </w:p>
        </w:tc>
        <w:tc>
          <w:tcPr>
            <w:tcW w:w="900" w:type="dxa"/>
          </w:tcPr>
          <w:p w:rsidR="00C67418" w:rsidRPr="00637460" w:rsidRDefault="00C67418" w:rsidP="00C84E1D">
            <w:pPr>
              <w:tabs>
                <w:tab w:val="left" w:pos="900"/>
              </w:tabs>
              <w:spacing w:before="0" w:after="0"/>
              <w:jc w:val="center"/>
              <w:rPr>
                <w:b/>
                <w:color w:val="000000" w:themeColor="text1"/>
                <w:sz w:val="20"/>
              </w:rPr>
            </w:pPr>
          </w:p>
        </w:tc>
        <w:tc>
          <w:tcPr>
            <w:tcW w:w="720" w:type="dxa"/>
          </w:tcPr>
          <w:p w:rsidR="00C67418" w:rsidRPr="00637460" w:rsidRDefault="00C67418" w:rsidP="00FB5F24">
            <w:pPr>
              <w:suppressAutoHyphens/>
              <w:spacing w:before="0" w:after="0"/>
              <w:jc w:val="center"/>
              <w:rPr>
                <w:color w:val="000000" w:themeColor="text1"/>
                <w:sz w:val="20"/>
              </w:rPr>
            </w:pPr>
            <w:r w:rsidRPr="00637460">
              <w:rPr>
                <w:color w:val="000000" w:themeColor="text1"/>
                <w:sz w:val="20"/>
              </w:rPr>
              <w:t>-</w:t>
            </w:r>
          </w:p>
          <w:p w:rsidR="00C67418" w:rsidRPr="00637460" w:rsidRDefault="00C67418" w:rsidP="00FB5F24">
            <w:pPr>
              <w:pStyle w:val="afff9"/>
              <w:suppressAutoHyphens/>
              <w:snapToGrid w:val="0"/>
              <w:jc w:val="center"/>
              <w:rPr>
                <w:color w:val="000000" w:themeColor="text1"/>
                <w:sz w:val="20"/>
                <w:szCs w:val="20"/>
              </w:rPr>
            </w:pPr>
          </w:p>
        </w:tc>
        <w:tc>
          <w:tcPr>
            <w:tcW w:w="933" w:type="dxa"/>
          </w:tcPr>
          <w:p w:rsidR="00C67418" w:rsidRPr="00637460" w:rsidRDefault="00C67418" w:rsidP="00FB5F24">
            <w:pPr>
              <w:tabs>
                <w:tab w:val="left" w:pos="900"/>
              </w:tabs>
              <w:spacing w:before="0" w:after="0"/>
              <w:jc w:val="center"/>
              <w:rPr>
                <w:b/>
                <w:color w:val="000000" w:themeColor="text1"/>
                <w:sz w:val="20"/>
              </w:rPr>
            </w:pPr>
          </w:p>
        </w:tc>
        <w:tc>
          <w:tcPr>
            <w:tcW w:w="687" w:type="dxa"/>
          </w:tcPr>
          <w:p w:rsidR="00C67418" w:rsidRPr="00637460" w:rsidRDefault="00C67418" w:rsidP="00FB5F24">
            <w:pPr>
              <w:suppressAutoHyphens/>
              <w:spacing w:before="0" w:after="0"/>
              <w:jc w:val="center"/>
              <w:rPr>
                <w:color w:val="000000" w:themeColor="text1"/>
                <w:sz w:val="20"/>
              </w:rPr>
            </w:pPr>
            <w:r w:rsidRPr="00637460">
              <w:rPr>
                <w:color w:val="000000" w:themeColor="text1"/>
                <w:sz w:val="20"/>
              </w:rPr>
              <w:t>-</w:t>
            </w:r>
          </w:p>
          <w:p w:rsidR="00C67418" w:rsidRPr="00637460" w:rsidRDefault="00C67418" w:rsidP="00FB5F24">
            <w:pPr>
              <w:suppressAutoHyphens/>
              <w:spacing w:before="0" w:after="0"/>
              <w:jc w:val="center"/>
              <w:rPr>
                <w:color w:val="000000" w:themeColor="text1"/>
                <w:sz w:val="20"/>
              </w:rPr>
            </w:pPr>
          </w:p>
        </w:tc>
        <w:tc>
          <w:tcPr>
            <w:tcW w:w="900" w:type="dxa"/>
          </w:tcPr>
          <w:p w:rsidR="00C67418" w:rsidRPr="00637460" w:rsidRDefault="00C67418" w:rsidP="00FB5F24">
            <w:pPr>
              <w:suppressAutoHyphens/>
              <w:spacing w:before="0" w:after="0"/>
              <w:jc w:val="center"/>
              <w:rPr>
                <w:color w:val="000000" w:themeColor="text1"/>
                <w:sz w:val="20"/>
              </w:rPr>
            </w:pPr>
          </w:p>
        </w:tc>
      </w:tr>
      <w:tr w:rsidR="00C67418" w:rsidRPr="00637460" w:rsidTr="004A57FA">
        <w:tc>
          <w:tcPr>
            <w:tcW w:w="889" w:type="dxa"/>
          </w:tcPr>
          <w:p w:rsidR="00C67418" w:rsidRPr="00637460" w:rsidRDefault="00C67418" w:rsidP="00FB5F24">
            <w:pPr>
              <w:suppressAutoHyphens/>
              <w:spacing w:before="0" w:after="0"/>
              <w:rPr>
                <w:color w:val="000000" w:themeColor="text1"/>
                <w:sz w:val="20"/>
              </w:rPr>
            </w:pPr>
            <w:r w:rsidRPr="00637460">
              <w:rPr>
                <w:color w:val="000000" w:themeColor="text1"/>
                <w:sz w:val="20"/>
              </w:rPr>
              <w:t>1.3</w:t>
            </w:r>
          </w:p>
        </w:tc>
        <w:tc>
          <w:tcPr>
            <w:tcW w:w="4537" w:type="dxa"/>
          </w:tcPr>
          <w:p w:rsidR="00C67418" w:rsidRPr="00637460" w:rsidRDefault="00C67418" w:rsidP="00FB5F24">
            <w:pPr>
              <w:suppressAutoHyphens/>
              <w:spacing w:before="0" w:after="0"/>
              <w:rPr>
                <w:color w:val="000000" w:themeColor="text1"/>
                <w:sz w:val="20"/>
              </w:rPr>
            </w:pPr>
            <w:r w:rsidRPr="00637460">
              <w:rPr>
                <w:color w:val="000000" w:themeColor="text1"/>
                <w:sz w:val="20"/>
              </w:rPr>
              <w:t>контроль промежуточной аттестации и оценивание ее результатов, в том числе:</w:t>
            </w:r>
          </w:p>
        </w:tc>
        <w:tc>
          <w:tcPr>
            <w:tcW w:w="720" w:type="dxa"/>
          </w:tcPr>
          <w:p w:rsidR="00C67418" w:rsidRPr="00637460" w:rsidRDefault="00C67418" w:rsidP="00C84E1D">
            <w:pPr>
              <w:tabs>
                <w:tab w:val="left" w:pos="900"/>
              </w:tabs>
              <w:spacing w:before="0" w:after="0"/>
              <w:jc w:val="center"/>
              <w:rPr>
                <w:color w:val="000000" w:themeColor="text1"/>
                <w:sz w:val="20"/>
              </w:rPr>
            </w:pPr>
            <w:r w:rsidRPr="00637460">
              <w:rPr>
                <w:color w:val="000000" w:themeColor="text1"/>
                <w:sz w:val="20"/>
              </w:rPr>
              <w:t>2,2</w:t>
            </w:r>
          </w:p>
        </w:tc>
        <w:tc>
          <w:tcPr>
            <w:tcW w:w="900" w:type="dxa"/>
          </w:tcPr>
          <w:p w:rsidR="00C67418" w:rsidRPr="00637460" w:rsidRDefault="00C67418" w:rsidP="00C84E1D">
            <w:pPr>
              <w:tabs>
                <w:tab w:val="left" w:pos="900"/>
              </w:tabs>
              <w:spacing w:before="0" w:after="0"/>
              <w:jc w:val="center"/>
              <w:rPr>
                <w:b/>
                <w:color w:val="000000" w:themeColor="text1"/>
                <w:sz w:val="20"/>
              </w:rPr>
            </w:pPr>
          </w:p>
        </w:tc>
        <w:tc>
          <w:tcPr>
            <w:tcW w:w="720" w:type="dxa"/>
          </w:tcPr>
          <w:p w:rsidR="00C67418" w:rsidRPr="00637460" w:rsidRDefault="00C67418" w:rsidP="00FB5F24">
            <w:pPr>
              <w:tabs>
                <w:tab w:val="left" w:pos="900"/>
              </w:tabs>
              <w:spacing w:before="0" w:after="0"/>
              <w:jc w:val="center"/>
              <w:rPr>
                <w:color w:val="000000" w:themeColor="text1"/>
                <w:sz w:val="20"/>
              </w:rPr>
            </w:pPr>
            <w:r w:rsidRPr="00637460">
              <w:rPr>
                <w:color w:val="000000" w:themeColor="text1"/>
                <w:sz w:val="20"/>
              </w:rPr>
              <w:t>2,2</w:t>
            </w:r>
          </w:p>
        </w:tc>
        <w:tc>
          <w:tcPr>
            <w:tcW w:w="933" w:type="dxa"/>
          </w:tcPr>
          <w:p w:rsidR="00C67418" w:rsidRPr="00637460" w:rsidRDefault="00C67418" w:rsidP="00FB5F24">
            <w:pPr>
              <w:tabs>
                <w:tab w:val="left" w:pos="900"/>
              </w:tabs>
              <w:spacing w:before="0" w:after="0"/>
              <w:jc w:val="center"/>
              <w:rPr>
                <w:b/>
                <w:color w:val="000000" w:themeColor="text1"/>
                <w:sz w:val="20"/>
              </w:rPr>
            </w:pPr>
          </w:p>
        </w:tc>
        <w:tc>
          <w:tcPr>
            <w:tcW w:w="687" w:type="dxa"/>
          </w:tcPr>
          <w:p w:rsidR="00C67418" w:rsidRPr="00637460" w:rsidRDefault="00C67418" w:rsidP="00FB5F24">
            <w:pPr>
              <w:suppressAutoHyphens/>
              <w:spacing w:before="0" w:after="0"/>
              <w:jc w:val="center"/>
              <w:rPr>
                <w:color w:val="000000" w:themeColor="text1"/>
                <w:sz w:val="20"/>
              </w:rPr>
            </w:pPr>
            <w:r w:rsidRPr="00637460">
              <w:rPr>
                <w:color w:val="000000" w:themeColor="text1"/>
                <w:sz w:val="20"/>
              </w:rPr>
              <w:t>2,2</w:t>
            </w:r>
          </w:p>
        </w:tc>
        <w:tc>
          <w:tcPr>
            <w:tcW w:w="900" w:type="dxa"/>
          </w:tcPr>
          <w:p w:rsidR="00C67418" w:rsidRPr="00637460" w:rsidRDefault="00C67418" w:rsidP="00FB5F24">
            <w:pPr>
              <w:suppressAutoHyphens/>
              <w:spacing w:before="0" w:after="0"/>
              <w:jc w:val="center"/>
              <w:rPr>
                <w:color w:val="000000" w:themeColor="text1"/>
                <w:sz w:val="20"/>
              </w:rPr>
            </w:pPr>
          </w:p>
        </w:tc>
      </w:tr>
      <w:tr w:rsidR="00C67418" w:rsidRPr="00637460" w:rsidTr="004A41D7">
        <w:tc>
          <w:tcPr>
            <w:tcW w:w="889" w:type="dxa"/>
          </w:tcPr>
          <w:p w:rsidR="00C67418" w:rsidRPr="00637460" w:rsidRDefault="00C67418" w:rsidP="00FB5F24">
            <w:pPr>
              <w:suppressAutoHyphens/>
              <w:spacing w:before="0" w:after="0"/>
              <w:rPr>
                <w:color w:val="000000" w:themeColor="text1"/>
                <w:sz w:val="20"/>
              </w:rPr>
            </w:pPr>
            <w:r w:rsidRPr="00637460">
              <w:rPr>
                <w:color w:val="000000" w:themeColor="text1"/>
                <w:sz w:val="20"/>
              </w:rPr>
              <w:t>1.3.1</w:t>
            </w:r>
          </w:p>
        </w:tc>
        <w:tc>
          <w:tcPr>
            <w:tcW w:w="4537" w:type="dxa"/>
          </w:tcPr>
          <w:p w:rsidR="00C67418" w:rsidRPr="00637460" w:rsidRDefault="00C67418" w:rsidP="00FB5F24">
            <w:pPr>
              <w:suppressAutoHyphens/>
              <w:spacing w:before="0" w:after="0"/>
              <w:rPr>
                <w:color w:val="000000" w:themeColor="text1"/>
                <w:sz w:val="20"/>
              </w:rPr>
            </w:pPr>
            <w:r w:rsidRPr="00637460">
              <w:rPr>
                <w:color w:val="000000" w:themeColor="text1"/>
                <w:sz w:val="20"/>
              </w:rPr>
              <w:t xml:space="preserve">консультации групповые </w:t>
            </w:r>
          </w:p>
        </w:tc>
        <w:tc>
          <w:tcPr>
            <w:tcW w:w="720" w:type="dxa"/>
            <w:vAlign w:val="center"/>
          </w:tcPr>
          <w:p w:rsidR="00C67418" w:rsidRPr="00637460" w:rsidRDefault="00C67418" w:rsidP="00C84E1D">
            <w:pPr>
              <w:tabs>
                <w:tab w:val="left" w:pos="900"/>
              </w:tabs>
              <w:spacing w:before="0" w:after="0"/>
              <w:jc w:val="center"/>
              <w:rPr>
                <w:b/>
                <w:color w:val="000000" w:themeColor="text1"/>
                <w:sz w:val="20"/>
              </w:rPr>
            </w:pPr>
          </w:p>
        </w:tc>
        <w:tc>
          <w:tcPr>
            <w:tcW w:w="900" w:type="dxa"/>
          </w:tcPr>
          <w:p w:rsidR="00C67418" w:rsidRPr="00637460" w:rsidRDefault="00C67418" w:rsidP="00C84E1D">
            <w:pPr>
              <w:suppressAutoHyphens/>
              <w:spacing w:before="0" w:after="0"/>
              <w:jc w:val="center"/>
              <w:rPr>
                <w:color w:val="000000" w:themeColor="text1"/>
                <w:sz w:val="20"/>
              </w:rPr>
            </w:pPr>
            <w:r w:rsidRPr="00637460">
              <w:rPr>
                <w:color w:val="000000" w:themeColor="text1"/>
                <w:sz w:val="20"/>
              </w:rPr>
              <w:t>2</w:t>
            </w:r>
          </w:p>
        </w:tc>
        <w:tc>
          <w:tcPr>
            <w:tcW w:w="720" w:type="dxa"/>
            <w:vAlign w:val="center"/>
          </w:tcPr>
          <w:p w:rsidR="00C67418" w:rsidRPr="00637460" w:rsidRDefault="00C67418" w:rsidP="00FB5F24">
            <w:pPr>
              <w:tabs>
                <w:tab w:val="left" w:pos="900"/>
              </w:tabs>
              <w:spacing w:before="0" w:after="0"/>
              <w:jc w:val="center"/>
              <w:rPr>
                <w:b/>
                <w:color w:val="000000" w:themeColor="text1"/>
                <w:sz w:val="20"/>
              </w:rPr>
            </w:pPr>
          </w:p>
        </w:tc>
        <w:tc>
          <w:tcPr>
            <w:tcW w:w="933" w:type="dxa"/>
          </w:tcPr>
          <w:p w:rsidR="00C67418" w:rsidRPr="00637460" w:rsidRDefault="00C67418" w:rsidP="00FB5F24">
            <w:pPr>
              <w:suppressAutoHyphens/>
              <w:spacing w:before="0" w:after="0"/>
              <w:jc w:val="center"/>
              <w:rPr>
                <w:color w:val="000000" w:themeColor="text1"/>
                <w:sz w:val="20"/>
              </w:rPr>
            </w:pPr>
            <w:r w:rsidRPr="00637460">
              <w:rPr>
                <w:color w:val="000000" w:themeColor="text1"/>
                <w:sz w:val="20"/>
              </w:rPr>
              <w:t>2</w:t>
            </w:r>
          </w:p>
        </w:tc>
        <w:tc>
          <w:tcPr>
            <w:tcW w:w="687" w:type="dxa"/>
          </w:tcPr>
          <w:p w:rsidR="00C67418" w:rsidRPr="00637460" w:rsidRDefault="00C67418" w:rsidP="00FB5F24">
            <w:pPr>
              <w:suppressAutoHyphens/>
              <w:spacing w:before="0" w:after="0"/>
              <w:jc w:val="center"/>
              <w:rPr>
                <w:color w:val="000000" w:themeColor="text1"/>
                <w:sz w:val="20"/>
              </w:rPr>
            </w:pPr>
          </w:p>
        </w:tc>
        <w:tc>
          <w:tcPr>
            <w:tcW w:w="900" w:type="dxa"/>
          </w:tcPr>
          <w:p w:rsidR="00C67418" w:rsidRPr="00637460" w:rsidRDefault="00C67418" w:rsidP="00FB5F24">
            <w:pPr>
              <w:suppressAutoHyphens/>
              <w:spacing w:before="0" w:after="0"/>
              <w:jc w:val="center"/>
              <w:rPr>
                <w:color w:val="000000" w:themeColor="text1"/>
                <w:sz w:val="20"/>
              </w:rPr>
            </w:pPr>
            <w:r w:rsidRPr="00637460">
              <w:rPr>
                <w:color w:val="000000" w:themeColor="text1"/>
                <w:sz w:val="20"/>
              </w:rPr>
              <w:t>2</w:t>
            </w:r>
          </w:p>
        </w:tc>
      </w:tr>
      <w:tr w:rsidR="00C67418" w:rsidRPr="00637460" w:rsidTr="004A41D7">
        <w:tc>
          <w:tcPr>
            <w:tcW w:w="889" w:type="dxa"/>
          </w:tcPr>
          <w:p w:rsidR="00C67418" w:rsidRPr="00637460" w:rsidRDefault="00C67418" w:rsidP="00FB5F24">
            <w:pPr>
              <w:suppressAutoHyphens/>
              <w:spacing w:before="0" w:after="0"/>
              <w:rPr>
                <w:color w:val="000000" w:themeColor="text1"/>
                <w:sz w:val="20"/>
              </w:rPr>
            </w:pPr>
            <w:r w:rsidRPr="00637460">
              <w:rPr>
                <w:color w:val="000000" w:themeColor="text1"/>
                <w:sz w:val="20"/>
              </w:rPr>
              <w:t>1.3.2</w:t>
            </w:r>
          </w:p>
        </w:tc>
        <w:tc>
          <w:tcPr>
            <w:tcW w:w="4537" w:type="dxa"/>
          </w:tcPr>
          <w:p w:rsidR="00C67418" w:rsidRPr="00637460" w:rsidRDefault="00C67418" w:rsidP="00FB5F24">
            <w:pPr>
              <w:suppressAutoHyphens/>
              <w:spacing w:before="0" w:after="0"/>
              <w:rPr>
                <w:color w:val="000000" w:themeColor="text1"/>
                <w:sz w:val="20"/>
              </w:rPr>
            </w:pPr>
            <w:r w:rsidRPr="00637460">
              <w:rPr>
                <w:color w:val="000000" w:themeColor="text1"/>
                <w:sz w:val="20"/>
              </w:rPr>
              <w:t xml:space="preserve">прохождение промежуточной аттестации </w:t>
            </w:r>
          </w:p>
        </w:tc>
        <w:tc>
          <w:tcPr>
            <w:tcW w:w="720" w:type="dxa"/>
            <w:vAlign w:val="center"/>
          </w:tcPr>
          <w:p w:rsidR="00C67418" w:rsidRPr="00637460" w:rsidRDefault="00C67418" w:rsidP="00C84E1D">
            <w:pPr>
              <w:tabs>
                <w:tab w:val="left" w:pos="900"/>
              </w:tabs>
              <w:spacing w:before="0" w:after="0"/>
              <w:jc w:val="center"/>
              <w:rPr>
                <w:b/>
                <w:color w:val="000000" w:themeColor="text1"/>
                <w:sz w:val="20"/>
              </w:rPr>
            </w:pPr>
          </w:p>
        </w:tc>
        <w:tc>
          <w:tcPr>
            <w:tcW w:w="900" w:type="dxa"/>
          </w:tcPr>
          <w:p w:rsidR="00C67418" w:rsidRPr="00637460" w:rsidRDefault="00C67418" w:rsidP="00C84E1D">
            <w:pPr>
              <w:suppressAutoHyphens/>
              <w:spacing w:before="0" w:after="0"/>
              <w:jc w:val="center"/>
              <w:rPr>
                <w:color w:val="000000" w:themeColor="text1"/>
                <w:sz w:val="20"/>
              </w:rPr>
            </w:pPr>
            <w:r w:rsidRPr="00637460">
              <w:rPr>
                <w:color w:val="000000" w:themeColor="text1"/>
                <w:sz w:val="20"/>
              </w:rPr>
              <w:t>0,2</w:t>
            </w:r>
          </w:p>
        </w:tc>
        <w:tc>
          <w:tcPr>
            <w:tcW w:w="720" w:type="dxa"/>
            <w:vAlign w:val="center"/>
          </w:tcPr>
          <w:p w:rsidR="00C67418" w:rsidRPr="00637460" w:rsidRDefault="00C67418" w:rsidP="00FB5F24">
            <w:pPr>
              <w:tabs>
                <w:tab w:val="left" w:pos="900"/>
              </w:tabs>
              <w:spacing w:before="0" w:after="0"/>
              <w:jc w:val="center"/>
              <w:rPr>
                <w:b/>
                <w:color w:val="000000" w:themeColor="text1"/>
                <w:sz w:val="20"/>
              </w:rPr>
            </w:pPr>
          </w:p>
        </w:tc>
        <w:tc>
          <w:tcPr>
            <w:tcW w:w="933" w:type="dxa"/>
          </w:tcPr>
          <w:p w:rsidR="00C67418" w:rsidRPr="00637460" w:rsidRDefault="00C67418" w:rsidP="00FB5F24">
            <w:pPr>
              <w:suppressAutoHyphens/>
              <w:spacing w:before="0" w:after="0"/>
              <w:jc w:val="center"/>
              <w:rPr>
                <w:color w:val="000000" w:themeColor="text1"/>
                <w:sz w:val="20"/>
              </w:rPr>
            </w:pPr>
            <w:r w:rsidRPr="00637460">
              <w:rPr>
                <w:color w:val="000000" w:themeColor="text1"/>
                <w:sz w:val="20"/>
              </w:rPr>
              <w:t>0,2</w:t>
            </w:r>
          </w:p>
        </w:tc>
        <w:tc>
          <w:tcPr>
            <w:tcW w:w="687" w:type="dxa"/>
          </w:tcPr>
          <w:p w:rsidR="00C67418" w:rsidRPr="00637460" w:rsidRDefault="00C67418" w:rsidP="00FB5F24">
            <w:pPr>
              <w:suppressAutoHyphens/>
              <w:spacing w:before="0" w:after="0"/>
              <w:jc w:val="center"/>
              <w:rPr>
                <w:color w:val="000000" w:themeColor="text1"/>
                <w:sz w:val="20"/>
              </w:rPr>
            </w:pPr>
          </w:p>
        </w:tc>
        <w:tc>
          <w:tcPr>
            <w:tcW w:w="900" w:type="dxa"/>
          </w:tcPr>
          <w:p w:rsidR="00C67418" w:rsidRPr="00637460" w:rsidRDefault="00C67418" w:rsidP="00FB5F24">
            <w:pPr>
              <w:suppressAutoHyphens/>
              <w:spacing w:before="0" w:after="0"/>
              <w:jc w:val="center"/>
              <w:rPr>
                <w:color w:val="000000" w:themeColor="text1"/>
                <w:sz w:val="20"/>
              </w:rPr>
            </w:pPr>
            <w:r w:rsidRPr="00637460">
              <w:rPr>
                <w:color w:val="000000" w:themeColor="text1"/>
                <w:sz w:val="20"/>
              </w:rPr>
              <w:t>0,2</w:t>
            </w:r>
          </w:p>
        </w:tc>
      </w:tr>
      <w:tr w:rsidR="00C67418" w:rsidRPr="00637460" w:rsidTr="004A41D7">
        <w:tc>
          <w:tcPr>
            <w:tcW w:w="889" w:type="dxa"/>
          </w:tcPr>
          <w:p w:rsidR="00C67418" w:rsidRPr="00637460" w:rsidRDefault="00C67418" w:rsidP="00FB5F24">
            <w:pPr>
              <w:suppressAutoHyphens/>
              <w:spacing w:before="0" w:after="0"/>
              <w:rPr>
                <w:color w:val="000000" w:themeColor="text1"/>
                <w:sz w:val="20"/>
              </w:rPr>
            </w:pPr>
            <w:r w:rsidRPr="00637460">
              <w:rPr>
                <w:b/>
                <w:color w:val="000000" w:themeColor="text1"/>
                <w:sz w:val="20"/>
              </w:rPr>
              <w:t>2</w:t>
            </w:r>
          </w:p>
        </w:tc>
        <w:tc>
          <w:tcPr>
            <w:tcW w:w="4537" w:type="dxa"/>
          </w:tcPr>
          <w:p w:rsidR="00C67418" w:rsidRPr="00637460" w:rsidRDefault="00C67418" w:rsidP="00FB5F24">
            <w:pPr>
              <w:suppressAutoHyphens/>
              <w:spacing w:before="0" w:after="0"/>
              <w:rPr>
                <w:color w:val="000000" w:themeColor="text1"/>
                <w:sz w:val="20"/>
              </w:rPr>
            </w:pPr>
            <w:r w:rsidRPr="00637460">
              <w:rPr>
                <w:b/>
                <w:color w:val="000000" w:themeColor="text1"/>
                <w:sz w:val="20"/>
              </w:rPr>
              <w:t>Самостоятельная работа (всего)</w:t>
            </w:r>
          </w:p>
        </w:tc>
        <w:tc>
          <w:tcPr>
            <w:tcW w:w="720" w:type="dxa"/>
            <w:vAlign w:val="center"/>
          </w:tcPr>
          <w:p w:rsidR="00C67418" w:rsidRPr="00637460" w:rsidRDefault="00C67418" w:rsidP="00C84E1D">
            <w:pPr>
              <w:tabs>
                <w:tab w:val="left" w:pos="900"/>
              </w:tabs>
              <w:spacing w:before="0" w:after="0"/>
              <w:jc w:val="center"/>
              <w:rPr>
                <w:b/>
                <w:color w:val="000000" w:themeColor="text1"/>
                <w:sz w:val="20"/>
              </w:rPr>
            </w:pPr>
            <w:r w:rsidRPr="00637460">
              <w:rPr>
                <w:b/>
                <w:color w:val="000000" w:themeColor="text1"/>
                <w:sz w:val="20"/>
              </w:rPr>
              <w:t>78</w:t>
            </w:r>
          </w:p>
        </w:tc>
        <w:tc>
          <w:tcPr>
            <w:tcW w:w="900" w:type="dxa"/>
          </w:tcPr>
          <w:p w:rsidR="00C67418" w:rsidRPr="00637460" w:rsidRDefault="00C67418" w:rsidP="00C84E1D">
            <w:pPr>
              <w:tabs>
                <w:tab w:val="left" w:pos="900"/>
              </w:tabs>
              <w:spacing w:before="0" w:after="0"/>
              <w:jc w:val="center"/>
              <w:rPr>
                <w:b/>
                <w:color w:val="000000" w:themeColor="text1"/>
                <w:sz w:val="20"/>
              </w:rPr>
            </w:pPr>
          </w:p>
        </w:tc>
        <w:tc>
          <w:tcPr>
            <w:tcW w:w="720" w:type="dxa"/>
            <w:vAlign w:val="center"/>
          </w:tcPr>
          <w:p w:rsidR="00C67418" w:rsidRPr="00637460" w:rsidRDefault="00C67418" w:rsidP="00FB5F24">
            <w:pPr>
              <w:tabs>
                <w:tab w:val="left" w:pos="900"/>
              </w:tabs>
              <w:spacing w:before="0" w:after="0"/>
              <w:jc w:val="center"/>
              <w:rPr>
                <w:b/>
                <w:color w:val="000000" w:themeColor="text1"/>
                <w:sz w:val="20"/>
              </w:rPr>
            </w:pPr>
            <w:r w:rsidRPr="00637460">
              <w:rPr>
                <w:b/>
                <w:color w:val="000000" w:themeColor="text1"/>
                <w:sz w:val="20"/>
              </w:rPr>
              <w:t>78</w:t>
            </w:r>
          </w:p>
        </w:tc>
        <w:tc>
          <w:tcPr>
            <w:tcW w:w="933" w:type="dxa"/>
          </w:tcPr>
          <w:p w:rsidR="00C67418" w:rsidRPr="00637460" w:rsidRDefault="00C67418" w:rsidP="00FB5F24">
            <w:pPr>
              <w:tabs>
                <w:tab w:val="left" w:pos="900"/>
              </w:tabs>
              <w:spacing w:before="0" w:after="0"/>
              <w:jc w:val="center"/>
              <w:rPr>
                <w:b/>
                <w:color w:val="000000" w:themeColor="text1"/>
                <w:sz w:val="20"/>
              </w:rPr>
            </w:pPr>
          </w:p>
        </w:tc>
        <w:tc>
          <w:tcPr>
            <w:tcW w:w="687" w:type="dxa"/>
          </w:tcPr>
          <w:p w:rsidR="00C67418" w:rsidRPr="00637460" w:rsidRDefault="00C67418" w:rsidP="00FB5F24">
            <w:pPr>
              <w:suppressAutoHyphens/>
              <w:spacing w:before="0" w:after="0"/>
              <w:jc w:val="center"/>
              <w:rPr>
                <w:color w:val="000000" w:themeColor="text1"/>
                <w:sz w:val="20"/>
              </w:rPr>
            </w:pPr>
            <w:r w:rsidRPr="00637460">
              <w:rPr>
                <w:b/>
                <w:color w:val="000000" w:themeColor="text1"/>
                <w:sz w:val="20"/>
              </w:rPr>
              <w:t>93</w:t>
            </w:r>
          </w:p>
        </w:tc>
        <w:tc>
          <w:tcPr>
            <w:tcW w:w="900" w:type="dxa"/>
          </w:tcPr>
          <w:p w:rsidR="00C67418" w:rsidRPr="00637460" w:rsidRDefault="00C67418" w:rsidP="00FB5F24">
            <w:pPr>
              <w:suppressAutoHyphens/>
              <w:spacing w:before="0" w:after="0"/>
              <w:jc w:val="center"/>
              <w:rPr>
                <w:color w:val="000000" w:themeColor="text1"/>
                <w:sz w:val="20"/>
              </w:rPr>
            </w:pPr>
          </w:p>
        </w:tc>
      </w:tr>
      <w:tr w:rsidR="00C67418" w:rsidRPr="00637460" w:rsidTr="004A57FA">
        <w:tc>
          <w:tcPr>
            <w:tcW w:w="889" w:type="dxa"/>
          </w:tcPr>
          <w:p w:rsidR="00C67418" w:rsidRPr="00637460" w:rsidRDefault="00C67418" w:rsidP="00FB5F24">
            <w:pPr>
              <w:tabs>
                <w:tab w:val="center" w:pos="4677"/>
                <w:tab w:val="right" w:pos="9355"/>
              </w:tabs>
              <w:suppressAutoHyphens/>
              <w:spacing w:before="0" w:after="0"/>
              <w:rPr>
                <w:b/>
                <w:color w:val="000000" w:themeColor="text1"/>
                <w:sz w:val="20"/>
              </w:rPr>
            </w:pPr>
            <w:r w:rsidRPr="00637460">
              <w:rPr>
                <w:color w:val="000000" w:themeColor="text1"/>
                <w:sz w:val="20"/>
              </w:rPr>
              <w:t>2.1</w:t>
            </w:r>
          </w:p>
        </w:tc>
        <w:tc>
          <w:tcPr>
            <w:tcW w:w="4537" w:type="dxa"/>
          </w:tcPr>
          <w:p w:rsidR="00C67418" w:rsidRPr="00637460" w:rsidRDefault="00C67418" w:rsidP="00FB5F24">
            <w:pPr>
              <w:tabs>
                <w:tab w:val="center" w:pos="4677"/>
                <w:tab w:val="right" w:pos="9355"/>
              </w:tabs>
              <w:suppressAutoHyphens/>
              <w:spacing w:before="0" w:after="0"/>
              <w:rPr>
                <w:color w:val="000000" w:themeColor="text1"/>
                <w:sz w:val="20"/>
              </w:rPr>
            </w:pPr>
            <w:r w:rsidRPr="00146C56">
              <w:rPr>
                <w:sz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720" w:type="dxa"/>
          </w:tcPr>
          <w:p w:rsidR="00C67418" w:rsidRPr="00637460" w:rsidRDefault="00C67418" w:rsidP="00C84E1D">
            <w:pPr>
              <w:tabs>
                <w:tab w:val="left" w:pos="900"/>
              </w:tabs>
              <w:spacing w:before="0" w:after="0"/>
              <w:jc w:val="center"/>
              <w:rPr>
                <w:color w:val="000000" w:themeColor="text1"/>
                <w:sz w:val="20"/>
              </w:rPr>
            </w:pPr>
          </w:p>
          <w:p w:rsidR="00C67418" w:rsidRPr="00637460" w:rsidRDefault="00C67418" w:rsidP="00C84E1D">
            <w:pPr>
              <w:tabs>
                <w:tab w:val="left" w:pos="900"/>
              </w:tabs>
              <w:spacing w:before="0" w:after="0"/>
              <w:jc w:val="center"/>
              <w:rPr>
                <w:color w:val="000000" w:themeColor="text1"/>
                <w:sz w:val="20"/>
              </w:rPr>
            </w:pPr>
          </w:p>
          <w:p w:rsidR="00C67418" w:rsidRPr="00637460" w:rsidRDefault="00C67418" w:rsidP="00C84E1D">
            <w:pPr>
              <w:tabs>
                <w:tab w:val="left" w:pos="900"/>
              </w:tabs>
              <w:spacing w:before="0" w:after="0"/>
              <w:jc w:val="center"/>
              <w:rPr>
                <w:color w:val="000000" w:themeColor="text1"/>
                <w:sz w:val="20"/>
              </w:rPr>
            </w:pPr>
            <w:r w:rsidRPr="00637460">
              <w:rPr>
                <w:color w:val="000000" w:themeColor="text1"/>
                <w:sz w:val="20"/>
              </w:rPr>
              <w:t>78</w:t>
            </w:r>
          </w:p>
        </w:tc>
        <w:tc>
          <w:tcPr>
            <w:tcW w:w="900" w:type="dxa"/>
          </w:tcPr>
          <w:p w:rsidR="00C67418" w:rsidRPr="00637460" w:rsidRDefault="00C67418" w:rsidP="00C84E1D">
            <w:pPr>
              <w:tabs>
                <w:tab w:val="left" w:pos="900"/>
              </w:tabs>
              <w:spacing w:before="0" w:after="0"/>
              <w:jc w:val="center"/>
              <w:rPr>
                <w:b/>
                <w:color w:val="000000" w:themeColor="text1"/>
                <w:sz w:val="20"/>
              </w:rPr>
            </w:pPr>
          </w:p>
        </w:tc>
        <w:tc>
          <w:tcPr>
            <w:tcW w:w="720" w:type="dxa"/>
          </w:tcPr>
          <w:p w:rsidR="00C67418" w:rsidRPr="00637460" w:rsidRDefault="00C67418" w:rsidP="00FB5F24">
            <w:pPr>
              <w:tabs>
                <w:tab w:val="left" w:pos="900"/>
              </w:tabs>
              <w:spacing w:before="0" w:after="0"/>
              <w:jc w:val="center"/>
              <w:rPr>
                <w:color w:val="000000" w:themeColor="text1"/>
                <w:sz w:val="20"/>
              </w:rPr>
            </w:pPr>
          </w:p>
          <w:p w:rsidR="00C67418" w:rsidRPr="00637460" w:rsidRDefault="00C67418" w:rsidP="00FB5F24">
            <w:pPr>
              <w:tabs>
                <w:tab w:val="left" w:pos="900"/>
              </w:tabs>
              <w:spacing w:before="0" w:after="0"/>
              <w:jc w:val="center"/>
              <w:rPr>
                <w:color w:val="000000" w:themeColor="text1"/>
                <w:sz w:val="20"/>
              </w:rPr>
            </w:pPr>
          </w:p>
          <w:p w:rsidR="00C67418" w:rsidRPr="00637460" w:rsidRDefault="00C67418" w:rsidP="00FB5F24">
            <w:pPr>
              <w:tabs>
                <w:tab w:val="left" w:pos="900"/>
              </w:tabs>
              <w:spacing w:before="0" w:after="0"/>
              <w:jc w:val="center"/>
              <w:rPr>
                <w:color w:val="000000" w:themeColor="text1"/>
                <w:sz w:val="20"/>
              </w:rPr>
            </w:pPr>
            <w:r w:rsidRPr="00637460">
              <w:rPr>
                <w:color w:val="000000" w:themeColor="text1"/>
                <w:sz w:val="20"/>
              </w:rPr>
              <w:t>78</w:t>
            </w:r>
          </w:p>
        </w:tc>
        <w:tc>
          <w:tcPr>
            <w:tcW w:w="933" w:type="dxa"/>
          </w:tcPr>
          <w:p w:rsidR="00C67418" w:rsidRPr="00637460" w:rsidRDefault="00C67418" w:rsidP="00FB5F24">
            <w:pPr>
              <w:tabs>
                <w:tab w:val="left" w:pos="900"/>
              </w:tabs>
              <w:spacing w:before="0" w:after="0"/>
              <w:jc w:val="center"/>
              <w:rPr>
                <w:b/>
                <w:color w:val="000000" w:themeColor="text1"/>
                <w:sz w:val="20"/>
              </w:rPr>
            </w:pPr>
          </w:p>
        </w:tc>
        <w:tc>
          <w:tcPr>
            <w:tcW w:w="687" w:type="dxa"/>
          </w:tcPr>
          <w:p w:rsidR="00C67418" w:rsidRPr="00637460" w:rsidRDefault="00C67418" w:rsidP="00FB5F24">
            <w:pPr>
              <w:pStyle w:val="afff9"/>
              <w:suppressAutoHyphens/>
              <w:snapToGrid w:val="0"/>
              <w:jc w:val="center"/>
              <w:rPr>
                <w:color w:val="000000" w:themeColor="text1"/>
                <w:sz w:val="20"/>
                <w:szCs w:val="20"/>
              </w:rPr>
            </w:pPr>
          </w:p>
          <w:p w:rsidR="00C67418" w:rsidRPr="00637460" w:rsidRDefault="00C67418" w:rsidP="00FB5F24">
            <w:pPr>
              <w:pStyle w:val="afff9"/>
              <w:suppressAutoHyphens/>
              <w:snapToGrid w:val="0"/>
              <w:jc w:val="center"/>
              <w:rPr>
                <w:color w:val="000000" w:themeColor="text1"/>
                <w:sz w:val="20"/>
                <w:szCs w:val="20"/>
              </w:rPr>
            </w:pPr>
          </w:p>
          <w:p w:rsidR="00C67418" w:rsidRPr="00637460" w:rsidRDefault="00C67418" w:rsidP="00FB5F24">
            <w:pPr>
              <w:pStyle w:val="afff9"/>
              <w:suppressAutoHyphens/>
              <w:snapToGrid w:val="0"/>
              <w:jc w:val="center"/>
              <w:rPr>
                <w:b/>
                <w:color w:val="000000" w:themeColor="text1"/>
                <w:sz w:val="20"/>
                <w:szCs w:val="20"/>
              </w:rPr>
            </w:pPr>
            <w:r w:rsidRPr="00637460">
              <w:rPr>
                <w:color w:val="000000" w:themeColor="text1"/>
                <w:sz w:val="20"/>
                <w:szCs w:val="20"/>
              </w:rPr>
              <w:t>93</w:t>
            </w:r>
          </w:p>
        </w:tc>
        <w:tc>
          <w:tcPr>
            <w:tcW w:w="900" w:type="dxa"/>
          </w:tcPr>
          <w:p w:rsidR="00C67418" w:rsidRPr="00637460" w:rsidRDefault="00C67418" w:rsidP="00FB5F24">
            <w:pPr>
              <w:pStyle w:val="afff9"/>
              <w:suppressAutoHyphens/>
              <w:snapToGrid w:val="0"/>
              <w:jc w:val="center"/>
              <w:rPr>
                <w:b/>
                <w:color w:val="000000" w:themeColor="text1"/>
                <w:sz w:val="20"/>
                <w:szCs w:val="20"/>
              </w:rPr>
            </w:pPr>
          </w:p>
        </w:tc>
      </w:tr>
      <w:tr w:rsidR="00C67418" w:rsidRPr="00637460" w:rsidTr="004A41D7">
        <w:tc>
          <w:tcPr>
            <w:tcW w:w="889" w:type="dxa"/>
          </w:tcPr>
          <w:p w:rsidR="00C67418" w:rsidRPr="00637460" w:rsidRDefault="00C67418" w:rsidP="00FB5F24">
            <w:pPr>
              <w:suppressAutoHyphens/>
              <w:spacing w:before="0" w:after="0"/>
              <w:rPr>
                <w:color w:val="000000" w:themeColor="text1"/>
                <w:sz w:val="20"/>
              </w:rPr>
            </w:pPr>
            <w:r w:rsidRPr="00637460">
              <w:rPr>
                <w:color w:val="000000" w:themeColor="text1"/>
                <w:sz w:val="20"/>
              </w:rPr>
              <w:t>2.2</w:t>
            </w:r>
          </w:p>
        </w:tc>
        <w:tc>
          <w:tcPr>
            <w:tcW w:w="4537" w:type="dxa"/>
          </w:tcPr>
          <w:p w:rsidR="00C67418" w:rsidRPr="00637460" w:rsidRDefault="00C67418" w:rsidP="00FB5F24">
            <w:pPr>
              <w:suppressAutoHyphens/>
              <w:spacing w:before="0" w:after="0"/>
              <w:rPr>
                <w:color w:val="000000" w:themeColor="text1"/>
                <w:sz w:val="20"/>
              </w:rPr>
            </w:pPr>
            <w:r w:rsidRPr="00637460">
              <w:rPr>
                <w:color w:val="000000" w:themeColor="text1"/>
                <w:sz w:val="20"/>
              </w:rPr>
              <w:t>самостоятельная работа при подготовке к промежуточной аттестации</w:t>
            </w:r>
          </w:p>
        </w:tc>
        <w:tc>
          <w:tcPr>
            <w:tcW w:w="720" w:type="dxa"/>
            <w:vAlign w:val="center"/>
          </w:tcPr>
          <w:p w:rsidR="00C67418" w:rsidRPr="00637460" w:rsidRDefault="00C67418" w:rsidP="00C84E1D">
            <w:pPr>
              <w:pStyle w:val="afff9"/>
              <w:suppressAutoHyphens/>
              <w:snapToGrid w:val="0"/>
              <w:jc w:val="center"/>
              <w:rPr>
                <w:b/>
                <w:color w:val="000000" w:themeColor="text1"/>
                <w:sz w:val="20"/>
                <w:szCs w:val="20"/>
              </w:rPr>
            </w:pPr>
            <w:r w:rsidRPr="00637460">
              <w:rPr>
                <w:b/>
                <w:color w:val="000000" w:themeColor="text1"/>
                <w:sz w:val="20"/>
                <w:szCs w:val="20"/>
              </w:rPr>
              <w:t>15,8</w:t>
            </w:r>
          </w:p>
          <w:p w:rsidR="00C67418" w:rsidRPr="00637460" w:rsidRDefault="00C67418" w:rsidP="00C84E1D">
            <w:pPr>
              <w:tabs>
                <w:tab w:val="left" w:pos="900"/>
              </w:tabs>
              <w:spacing w:before="0" w:after="0"/>
              <w:jc w:val="center"/>
              <w:rPr>
                <w:b/>
                <w:color w:val="000000" w:themeColor="text1"/>
                <w:sz w:val="20"/>
              </w:rPr>
            </w:pPr>
          </w:p>
        </w:tc>
        <w:tc>
          <w:tcPr>
            <w:tcW w:w="900" w:type="dxa"/>
            <w:vAlign w:val="center"/>
          </w:tcPr>
          <w:p w:rsidR="00C67418" w:rsidRPr="00637460" w:rsidRDefault="00C67418" w:rsidP="00C84E1D">
            <w:pPr>
              <w:tabs>
                <w:tab w:val="left" w:pos="900"/>
              </w:tabs>
              <w:spacing w:before="0" w:after="0"/>
              <w:jc w:val="center"/>
              <w:rPr>
                <w:b/>
                <w:color w:val="000000" w:themeColor="text1"/>
                <w:sz w:val="20"/>
              </w:rPr>
            </w:pPr>
          </w:p>
        </w:tc>
        <w:tc>
          <w:tcPr>
            <w:tcW w:w="720" w:type="dxa"/>
            <w:vAlign w:val="center"/>
          </w:tcPr>
          <w:p w:rsidR="00C67418" w:rsidRPr="00637460" w:rsidRDefault="00C67418" w:rsidP="00FB5F24">
            <w:pPr>
              <w:pStyle w:val="afff9"/>
              <w:suppressAutoHyphens/>
              <w:snapToGrid w:val="0"/>
              <w:jc w:val="center"/>
              <w:rPr>
                <w:b/>
                <w:color w:val="000000" w:themeColor="text1"/>
                <w:sz w:val="20"/>
                <w:szCs w:val="20"/>
              </w:rPr>
            </w:pPr>
            <w:r w:rsidRPr="00637460">
              <w:rPr>
                <w:b/>
                <w:color w:val="000000" w:themeColor="text1"/>
                <w:sz w:val="20"/>
                <w:szCs w:val="20"/>
              </w:rPr>
              <w:t>15,8</w:t>
            </w:r>
          </w:p>
          <w:p w:rsidR="00C67418" w:rsidRPr="00637460" w:rsidRDefault="00C67418" w:rsidP="00FB5F24">
            <w:pPr>
              <w:tabs>
                <w:tab w:val="left" w:pos="900"/>
              </w:tabs>
              <w:spacing w:before="0" w:after="0"/>
              <w:jc w:val="center"/>
              <w:rPr>
                <w:b/>
                <w:color w:val="000000" w:themeColor="text1"/>
                <w:sz w:val="20"/>
              </w:rPr>
            </w:pPr>
          </w:p>
        </w:tc>
        <w:tc>
          <w:tcPr>
            <w:tcW w:w="933" w:type="dxa"/>
            <w:vAlign w:val="center"/>
          </w:tcPr>
          <w:p w:rsidR="00C67418" w:rsidRPr="00637460" w:rsidRDefault="00C67418" w:rsidP="00FB5F24">
            <w:pPr>
              <w:tabs>
                <w:tab w:val="left" w:pos="900"/>
              </w:tabs>
              <w:spacing w:before="0" w:after="0"/>
              <w:jc w:val="center"/>
              <w:rPr>
                <w:b/>
                <w:color w:val="000000" w:themeColor="text1"/>
                <w:sz w:val="20"/>
              </w:rPr>
            </w:pPr>
          </w:p>
        </w:tc>
        <w:tc>
          <w:tcPr>
            <w:tcW w:w="687" w:type="dxa"/>
          </w:tcPr>
          <w:p w:rsidR="00C67418" w:rsidRPr="00637460" w:rsidRDefault="00C67418" w:rsidP="00FB5F24">
            <w:pPr>
              <w:pStyle w:val="afff9"/>
              <w:suppressAutoHyphens/>
              <w:snapToGrid w:val="0"/>
              <w:jc w:val="center"/>
              <w:rPr>
                <w:color w:val="000000" w:themeColor="text1"/>
                <w:sz w:val="20"/>
                <w:szCs w:val="20"/>
              </w:rPr>
            </w:pPr>
            <w:r w:rsidRPr="00637460">
              <w:rPr>
                <w:b/>
                <w:color w:val="000000" w:themeColor="text1"/>
                <w:sz w:val="20"/>
                <w:szCs w:val="20"/>
              </w:rPr>
              <w:t>6,8</w:t>
            </w:r>
          </w:p>
        </w:tc>
        <w:tc>
          <w:tcPr>
            <w:tcW w:w="900" w:type="dxa"/>
          </w:tcPr>
          <w:p w:rsidR="00C67418" w:rsidRPr="00637460" w:rsidRDefault="00C67418" w:rsidP="00FB5F24">
            <w:pPr>
              <w:pStyle w:val="afff9"/>
              <w:suppressAutoHyphens/>
              <w:snapToGrid w:val="0"/>
              <w:jc w:val="center"/>
              <w:rPr>
                <w:b/>
                <w:color w:val="000000" w:themeColor="text1"/>
                <w:sz w:val="20"/>
                <w:szCs w:val="20"/>
              </w:rPr>
            </w:pPr>
          </w:p>
        </w:tc>
      </w:tr>
      <w:tr w:rsidR="00C67418" w:rsidRPr="00637460" w:rsidTr="004A41D7">
        <w:tc>
          <w:tcPr>
            <w:tcW w:w="889" w:type="dxa"/>
            <w:vMerge w:val="restart"/>
          </w:tcPr>
          <w:p w:rsidR="00C67418" w:rsidRPr="00637460" w:rsidRDefault="00C67418" w:rsidP="00FB5F24">
            <w:pPr>
              <w:suppressAutoHyphens/>
              <w:spacing w:before="0" w:after="0"/>
              <w:rPr>
                <w:b/>
                <w:color w:val="000000" w:themeColor="text1"/>
                <w:sz w:val="20"/>
              </w:rPr>
            </w:pPr>
            <w:r w:rsidRPr="00637460">
              <w:rPr>
                <w:b/>
                <w:color w:val="000000" w:themeColor="text1"/>
                <w:sz w:val="20"/>
              </w:rPr>
              <w:t>3</w:t>
            </w:r>
          </w:p>
        </w:tc>
        <w:tc>
          <w:tcPr>
            <w:tcW w:w="4537" w:type="dxa"/>
            <w:vMerge w:val="restart"/>
          </w:tcPr>
          <w:p w:rsidR="00C67418" w:rsidRPr="00637460" w:rsidRDefault="00C67418" w:rsidP="00FB5F24">
            <w:pPr>
              <w:suppressAutoHyphens/>
              <w:spacing w:before="0" w:after="0"/>
              <w:rPr>
                <w:color w:val="000000" w:themeColor="text1"/>
                <w:sz w:val="20"/>
              </w:rPr>
            </w:pPr>
            <w:r w:rsidRPr="00637460">
              <w:rPr>
                <w:b/>
                <w:color w:val="000000" w:themeColor="text1"/>
                <w:sz w:val="20"/>
              </w:rPr>
              <w:t>Общая трудоемкость</w:t>
            </w:r>
            <w:r w:rsidRPr="00637460">
              <w:rPr>
                <w:color w:val="000000" w:themeColor="text1"/>
                <w:sz w:val="20"/>
              </w:rPr>
              <w:t xml:space="preserve">                                   часы</w:t>
            </w:r>
          </w:p>
          <w:p w:rsidR="00C67418" w:rsidRPr="00637460" w:rsidRDefault="00C67418" w:rsidP="00FB5F24">
            <w:pPr>
              <w:suppressAutoHyphens/>
              <w:spacing w:before="0" w:after="0"/>
              <w:rPr>
                <w:color w:val="000000" w:themeColor="text1"/>
                <w:sz w:val="20"/>
              </w:rPr>
            </w:pPr>
            <w:r w:rsidRPr="00637460">
              <w:rPr>
                <w:b/>
                <w:color w:val="000000" w:themeColor="text1"/>
                <w:sz w:val="20"/>
              </w:rPr>
              <w:t>дисциплины</w:t>
            </w:r>
            <w:r w:rsidRPr="00637460">
              <w:rPr>
                <w:color w:val="000000" w:themeColor="text1"/>
                <w:sz w:val="20"/>
              </w:rPr>
              <w:t xml:space="preserve">                           зачетные единицы</w:t>
            </w:r>
          </w:p>
          <w:p w:rsidR="00C67418" w:rsidRPr="00637460" w:rsidRDefault="00C67418" w:rsidP="00FB5F24">
            <w:pPr>
              <w:suppressAutoHyphens/>
              <w:spacing w:before="0" w:after="0"/>
              <w:rPr>
                <w:color w:val="000000" w:themeColor="text1"/>
                <w:sz w:val="20"/>
              </w:rPr>
            </w:pPr>
            <w:r w:rsidRPr="00637460">
              <w:rPr>
                <w:color w:val="000000" w:themeColor="text1"/>
                <w:sz w:val="20"/>
              </w:rPr>
              <w:t>форма промежуточной аттестации</w:t>
            </w:r>
          </w:p>
        </w:tc>
        <w:tc>
          <w:tcPr>
            <w:tcW w:w="720" w:type="dxa"/>
            <w:vAlign w:val="center"/>
          </w:tcPr>
          <w:p w:rsidR="00C67418" w:rsidRPr="00637460" w:rsidRDefault="00C67418" w:rsidP="00C84E1D">
            <w:pPr>
              <w:tabs>
                <w:tab w:val="left" w:pos="900"/>
              </w:tabs>
              <w:spacing w:before="0" w:after="0"/>
              <w:jc w:val="center"/>
              <w:rPr>
                <w:b/>
                <w:color w:val="000000" w:themeColor="text1"/>
                <w:sz w:val="20"/>
              </w:rPr>
            </w:pPr>
            <w:r w:rsidRPr="00637460">
              <w:rPr>
                <w:b/>
                <w:color w:val="000000" w:themeColor="text1"/>
                <w:sz w:val="20"/>
              </w:rPr>
              <w:t>108</w:t>
            </w:r>
          </w:p>
        </w:tc>
        <w:tc>
          <w:tcPr>
            <w:tcW w:w="900" w:type="dxa"/>
            <w:vAlign w:val="center"/>
          </w:tcPr>
          <w:p w:rsidR="00C67418" w:rsidRPr="00637460" w:rsidRDefault="00C67418" w:rsidP="00C84E1D">
            <w:pPr>
              <w:tabs>
                <w:tab w:val="left" w:pos="900"/>
              </w:tabs>
              <w:spacing w:before="0" w:after="0"/>
              <w:jc w:val="center"/>
              <w:rPr>
                <w:b/>
                <w:color w:val="000000" w:themeColor="text1"/>
                <w:sz w:val="20"/>
              </w:rPr>
            </w:pPr>
          </w:p>
        </w:tc>
        <w:tc>
          <w:tcPr>
            <w:tcW w:w="720" w:type="dxa"/>
            <w:vAlign w:val="center"/>
          </w:tcPr>
          <w:p w:rsidR="00C67418" w:rsidRPr="00637460" w:rsidRDefault="00C67418" w:rsidP="00FB5F24">
            <w:pPr>
              <w:tabs>
                <w:tab w:val="left" w:pos="900"/>
              </w:tabs>
              <w:spacing w:before="0" w:after="0"/>
              <w:jc w:val="center"/>
              <w:rPr>
                <w:b/>
                <w:color w:val="000000" w:themeColor="text1"/>
                <w:sz w:val="20"/>
              </w:rPr>
            </w:pPr>
            <w:r w:rsidRPr="00637460">
              <w:rPr>
                <w:b/>
                <w:color w:val="000000" w:themeColor="text1"/>
                <w:sz w:val="20"/>
              </w:rPr>
              <w:t>108</w:t>
            </w:r>
          </w:p>
        </w:tc>
        <w:tc>
          <w:tcPr>
            <w:tcW w:w="933" w:type="dxa"/>
            <w:vAlign w:val="center"/>
          </w:tcPr>
          <w:p w:rsidR="00C67418" w:rsidRPr="00637460" w:rsidRDefault="00C67418" w:rsidP="00FB5F24">
            <w:pPr>
              <w:tabs>
                <w:tab w:val="left" w:pos="900"/>
              </w:tabs>
              <w:spacing w:before="0" w:after="0"/>
              <w:jc w:val="center"/>
              <w:rPr>
                <w:b/>
                <w:color w:val="000000" w:themeColor="text1"/>
                <w:sz w:val="20"/>
              </w:rPr>
            </w:pPr>
          </w:p>
        </w:tc>
        <w:tc>
          <w:tcPr>
            <w:tcW w:w="687" w:type="dxa"/>
            <w:vAlign w:val="center"/>
          </w:tcPr>
          <w:p w:rsidR="00C67418" w:rsidRPr="00637460" w:rsidRDefault="00C67418" w:rsidP="00FB5F24">
            <w:pPr>
              <w:tabs>
                <w:tab w:val="left" w:pos="900"/>
              </w:tabs>
              <w:spacing w:before="0" w:after="0"/>
              <w:jc w:val="center"/>
              <w:rPr>
                <w:b/>
                <w:color w:val="000000" w:themeColor="text1"/>
                <w:sz w:val="20"/>
              </w:rPr>
            </w:pPr>
            <w:r w:rsidRPr="00637460">
              <w:rPr>
                <w:b/>
                <w:color w:val="000000" w:themeColor="text1"/>
                <w:sz w:val="20"/>
              </w:rPr>
              <w:t>108</w:t>
            </w:r>
          </w:p>
        </w:tc>
        <w:tc>
          <w:tcPr>
            <w:tcW w:w="900" w:type="dxa"/>
            <w:vAlign w:val="center"/>
          </w:tcPr>
          <w:p w:rsidR="00C67418" w:rsidRPr="00637460" w:rsidRDefault="00C67418" w:rsidP="00FB5F24">
            <w:pPr>
              <w:tabs>
                <w:tab w:val="left" w:pos="900"/>
              </w:tabs>
              <w:spacing w:before="0" w:after="0"/>
              <w:jc w:val="center"/>
              <w:rPr>
                <w:b/>
                <w:color w:val="000000" w:themeColor="text1"/>
                <w:sz w:val="20"/>
              </w:rPr>
            </w:pPr>
          </w:p>
        </w:tc>
      </w:tr>
      <w:tr w:rsidR="00C67418" w:rsidRPr="00637460" w:rsidTr="004A41D7">
        <w:tc>
          <w:tcPr>
            <w:tcW w:w="889" w:type="dxa"/>
            <w:vMerge/>
          </w:tcPr>
          <w:p w:rsidR="00C67418" w:rsidRPr="00637460" w:rsidRDefault="00C67418" w:rsidP="00FB5F24">
            <w:pPr>
              <w:suppressAutoHyphens/>
              <w:spacing w:before="0" w:after="0"/>
              <w:rPr>
                <w:b/>
                <w:color w:val="000000" w:themeColor="text1"/>
                <w:sz w:val="20"/>
              </w:rPr>
            </w:pPr>
          </w:p>
        </w:tc>
        <w:tc>
          <w:tcPr>
            <w:tcW w:w="4537" w:type="dxa"/>
            <w:vMerge/>
          </w:tcPr>
          <w:p w:rsidR="00C67418" w:rsidRPr="00637460" w:rsidRDefault="00C67418" w:rsidP="00FB5F24">
            <w:pPr>
              <w:suppressAutoHyphens/>
              <w:spacing w:before="0" w:after="0"/>
              <w:rPr>
                <w:b/>
                <w:color w:val="000000" w:themeColor="text1"/>
                <w:sz w:val="20"/>
              </w:rPr>
            </w:pPr>
          </w:p>
        </w:tc>
        <w:tc>
          <w:tcPr>
            <w:tcW w:w="720" w:type="dxa"/>
            <w:vAlign w:val="center"/>
          </w:tcPr>
          <w:p w:rsidR="00C67418" w:rsidRPr="00637460" w:rsidRDefault="00C67418" w:rsidP="00C84E1D">
            <w:pPr>
              <w:tabs>
                <w:tab w:val="left" w:pos="900"/>
              </w:tabs>
              <w:spacing w:before="0" w:after="0"/>
              <w:jc w:val="center"/>
              <w:rPr>
                <w:color w:val="000000" w:themeColor="text1"/>
                <w:sz w:val="20"/>
              </w:rPr>
            </w:pPr>
            <w:r w:rsidRPr="00637460">
              <w:rPr>
                <w:color w:val="000000" w:themeColor="text1"/>
                <w:sz w:val="20"/>
              </w:rPr>
              <w:t>3</w:t>
            </w:r>
          </w:p>
        </w:tc>
        <w:tc>
          <w:tcPr>
            <w:tcW w:w="900" w:type="dxa"/>
            <w:vAlign w:val="center"/>
          </w:tcPr>
          <w:p w:rsidR="00C67418" w:rsidRPr="00637460" w:rsidRDefault="00C67418" w:rsidP="00C84E1D">
            <w:pPr>
              <w:tabs>
                <w:tab w:val="left" w:pos="900"/>
              </w:tabs>
              <w:spacing w:before="0" w:after="0"/>
              <w:jc w:val="center"/>
              <w:rPr>
                <w:color w:val="000000" w:themeColor="text1"/>
                <w:sz w:val="20"/>
              </w:rPr>
            </w:pPr>
          </w:p>
        </w:tc>
        <w:tc>
          <w:tcPr>
            <w:tcW w:w="720" w:type="dxa"/>
            <w:vAlign w:val="center"/>
          </w:tcPr>
          <w:p w:rsidR="00C67418" w:rsidRPr="00637460" w:rsidRDefault="00C67418" w:rsidP="00FB5F24">
            <w:pPr>
              <w:tabs>
                <w:tab w:val="left" w:pos="900"/>
              </w:tabs>
              <w:spacing w:before="0" w:after="0"/>
              <w:jc w:val="center"/>
              <w:rPr>
                <w:color w:val="000000" w:themeColor="text1"/>
                <w:sz w:val="20"/>
              </w:rPr>
            </w:pPr>
            <w:r w:rsidRPr="00637460">
              <w:rPr>
                <w:color w:val="000000" w:themeColor="text1"/>
                <w:sz w:val="20"/>
              </w:rPr>
              <w:t>3</w:t>
            </w:r>
          </w:p>
        </w:tc>
        <w:tc>
          <w:tcPr>
            <w:tcW w:w="933" w:type="dxa"/>
            <w:vAlign w:val="center"/>
          </w:tcPr>
          <w:p w:rsidR="00C67418" w:rsidRPr="00637460" w:rsidRDefault="00C67418" w:rsidP="00FB5F24">
            <w:pPr>
              <w:tabs>
                <w:tab w:val="left" w:pos="900"/>
              </w:tabs>
              <w:spacing w:before="0" w:after="0"/>
              <w:jc w:val="center"/>
              <w:rPr>
                <w:color w:val="000000" w:themeColor="text1"/>
                <w:sz w:val="20"/>
              </w:rPr>
            </w:pPr>
          </w:p>
        </w:tc>
        <w:tc>
          <w:tcPr>
            <w:tcW w:w="687" w:type="dxa"/>
            <w:vAlign w:val="center"/>
          </w:tcPr>
          <w:p w:rsidR="00C67418" w:rsidRPr="00637460" w:rsidRDefault="00C67418" w:rsidP="00FB5F24">
            <w:pPr>
              <w:tabs>
                <w:tab w:val="left" w:pos="900"/>
              </w:tabs>
              <w:spacing w:before="0" w:after="0"/>
              <w:jc w:val="center"/>
              <w:rPr>
                <w:color w:val="000000" w:themeColor="text1"/>
                <w:sz w:val="20"/>
              </w:rPr>
            </w:pPr>
            <w:r w:rsidRPr="00637460">
              <w:rPr>
                <w:color w:val="000000" w:themeColor="text1"/>
                <w:sz w:val="20"/>
              </w:rPr>
              <w:t>3</w:t>
            </w:r>
          </w:p>
        </w:tc>
        <w:tc>
          <w:tcPr>
            <w:tcW w:w="900" w:type="dxa"/>
            <w:vAlign w:val="center"/>
          </w:tcPr>
          <w:p w:rsidR="00C67418" w:rsidRPr="00637460" w:rsidRDefault="00C67418" w:rsidP="00FB5F24">
            <w:pPr>
              <w:tabs>
                <w:tab w:val="left" w:pos="900"/>
              </w:tabs>
              <w:spacing w:before="0" w:after="0"/>
              <w:jc w:val="center"/>
              <w:rPr>
                <w:b/>
                <w:color w:val="000000" w:themeColor="text1"/>
                <w:sz w:val="20"/>
              </w:rPr>
            </w:pPr>
          </w:p>
        </w:tc>
      </w:tr>
      <w:tr w:rsidR="00FB5F24" w:rsidRPr="00637460" w:rsidTr="004A57FA">
        <w:tc>
          <w:tcPr>
            <w:tcW w:w="889" w:type="dxa"/>
            <w:vMerge/>
          </w:tcPr>
          <w:p w:rsidR="00FB5F24" w:rsidRPr="00637460" w:rsidRDefault="00FB5F24" w:rsidP="00FB5F24">
            <w:pPr>
              <w:suppressAutoHyphens/>
              <w:spacing w:before="0" w:after="0"/>
              <w:rPr>
                <w:b/>
                <w:color w:val="000000" w:themeColor="text1"/>
                <w:sz w:val="20"/>
              </w:rPr>
            </w:pPr>
          </w:p>
        </w:tc>
        <w:tc>
          <w:tcPr>
            <w:tcW w:w="4537" w:type="dxa"/>
            <w:vMerge/>
          </w:tcPr>
          <w:p w:rsidR="00FB5F24" w:rsidRPr="00637460" w:rsidRDefault="00FB5F24" w:rsidP="00FB5F24">
            <w:pPr>
              <w:suppressAutoHyphens/>
              <w:spacing w:before="0" w:after="0"/>
              <w:rPr>
                <w:b/>
                <w:color w:val="000000" w:themeColor="text1"/>
                <w:sz w:val="20"/>
              </w:rPr>
            </w:pPr>
          </w:p>
        </w:tc>
        <w:tc>
          <w:tcPr>
            <w:tcW w:w="4860" w:type="dxa"/>
            <w:gridSpan w:val="6"/>
            <w:vAlign w:val="center"/>
          </w:tcPr>
          <w:p w:rsidR="00FB5F24" w:rsidRPr="00637460" w:rsidRDefault="00FB5F24" w:rsidP="00FB5F24">
            <w:pPr>
              <w:tabs>
                <w:tab w:val="left" w:pos="900"/>
              </w:tabs>
              <w:spacing w:before="0" w:after="0"/>
              <w:jc w:val="center"/>
              <w:rPr>
                <w:color w:val="000000" w:themeColor="text1"/>
                <w:sz w:val="20"/>
              </w:rPr>
            </w:pPr>
            <w:r w:rsidRPr="00637460">
              <w:rPr>
                <w:color w:val="000000" w:themeColor="text1"/>
                <w:sz w:val="20"/>
              </w:rPr>
              <w:t>экзамен</w:t>
            </w:r>
          </w:p>
        </w:tc>
      </w:tr>
    </w:tbl>
    <w:p w:rsidR="00FB5F24" w:rsidRPr="00637460" w:rsidRDefault="00FB5F24" w:rsidP="00FB5F24">
      <w:pPr>
        <w:spacing w:before="0" w:after="0"/>
        <w:rPr>
          <w:color w:val="000000" w:themeColor="text1"/>
          <w:sz w:val="20"/>
        </w:rPr>
      </w:pPr>
      <w:r w:rsidRPr="00637460">
        <w:rPr>
          <w:color w:val="000000" w:themeColor="text1"/>
          <w:sz w:val="20"/>
        </w:rPr>
        <w:t>*</w:t>
      </w:r>
    </w:p>
    <w:p w:rsidR="00FB5F24" w:rsidRPr="00637460" w:rsidRDefault="00FB5F24" w:rsidP="00FB5F24">
      <w:pPr>
        <w:spacing w:before="0" w:after="0"/>
        <w:rPr>
          <w:color w:val="000000" w:themeColor="text1"/>
          <w:sz w:val="20"/>
        </w:rPr>
      </w:pPr>
      <w:r w:rsidRPr="00637460">
        <w:rPr>
          <w:color w:val="000000" w:themeColor="text1"/>
          <w:sz w:val="20"/>
        </w:rPr>
        <w:t>Семинар – семинар-дискуссия</w:t>
      </w:r>
    </w:p>
    <w:p w:rsidR="00FB5F24" w:rsidRPr="00637460" w:rsidRDefault="00FB5F24" w:rsidP="00FB5F24">
      <w:pPr>
        <w:spacing w:before="0" w:after="0"/>
        <w:rPr>
          <w:color w:val="000000" w:themeColor="text1"/>
          <w:sz w:val="20"/>
        </w:rPr>
      </w:pPr>
      <w:r w:rsidRPr="00637460">
        <w:rPr>
          <w:color w:val="000000" w:themeColor="text1"/>
          <w:sz w:val="20"/>
        </w:rPr>
        <w:t xml:space="preserve">ГТ - практическое занятие - </w:t>
      </w:r>
      <w:proofErr w:type="spellStart"/>
      <w:r w:rsidRPr="00637460">
        <w:rPr>
          <w:color w:val="000000" w:themeColor="text1"/>
          <w:sz w:val="20"/>
        </w:rPr>
        <w:t>глоссарный</w:t>
      </w:r>
      <w:proofErr w:type="spellEnd"/>
      <w:r w:rsidRPr="00637460">
        <w:rPr>
          <w:color w:val="000000" w:themeColor="text1"/>
          <w:sz w:val="20"/>
        </w:rPr>
        <w:t xml:space="preserve"> тренинг</w:t>
      </w:r>
    </w:p>
    <w:p w:rsidR="00FB5F24" w:rsidRPr="00637460" w:rsidRDefault="00FB5F24" w:rsidP="00FB5F24">
      <w:pPr>
        <w:spacing w:before="0" w:after="0"/>
        <w:rPr>
          <w:color w:val="000000" w:themeColor="text1"/>
          <w:sz w:val="20"/>
        </w:rPr>
      </w:pPr>
      <w:r w:rsidRPr="00637460">
        <w:rPr>
          <w:color w:val="000000" w:themeColor="text1"/>
          <w:sz w:val="20"/>
        </w:rPr>
        <w:t xml:space="preserve">ТТ - практическое занятие - тест-тренинг </w:t>
      </w:r>
    </w:p>
    <w:p w:rsidR="00FB5F24" w:rsidRPr="00637460" w:rsidRDefault="00FB5F24" w:rsidP="00FB5F24">
      <w:pPr>
        <w:spacing w:before="0" w:after="0"/>
        <w:rPr>
          <w:color w:val="000000" w:themeColor="text1"/>
          <w:sz w:val="20"/>
        </w:rPr>
      </w:pPr>
      <w:r w:rsidRPr="00637460">
        <w:rPr>
          <w:color w:val="000000" w:themeColor="text1"/>
          <w:sz w:val="20"/>
        </w:rPr>
        <w:t xml:space="preserve">ПЗТ - практическое занятие - </w:t>
      </w:r>
      <w:proofErr w:type="spellStart"/>
      <w:r w:rsidRPr="00637460">
        <w:rPr>
          <w:color w:val="000000" w:themeColor="text1"/>
          <w:sz w:val="20"/>
        </w:rPr>
        <w:t>позетовое</w:t>
      </w:r>
      <w:proofErr w:type="spellEnd"/>
      <w:r w:rsidRPr="00637460">
        <w:rPr>
          <w:color w:val="000000" w:themeColor="text1"/>
          <w:sz w:val="20"/>
        </w:rPr>
        <w:t xml:space="preserve"> тестирование </w:t>
      </w:r>
    </w:p>
    <w:p w:rsidR="00FB5F24" w:rsidRPr="00637460" w:rsidRDefault="00FB5F24" w:rsidP="00FB5F24">
      <w:pPr>
        <w:spacing w:before="0" w:after="0"/>
        <w:rPr>
          <w:color w:val="000000" w:themeColor="text1"/>
          <w:sz w:val="20"/>
        </w:rPr>
      </w:pPr>
      <w:r w:rsidRPr="00637460">
        <w:rPr>
          <w:color w:val="000000" w:themeColor="text1"/>
          <w:sz w:val="20"/>
        </w:rPr>
        <w:t>ЛС - практическое занятие - логическая схема</w:t>
      </w:r>
    </w:p>
    <w:p w:rsidR="00FB5F24" w:rsidRPr="00637460" w:rsidRDefault="00FB5F24" w:rsidP="00FB5F24">
      <w:pPr>
        <w:spacing w:before="0" w:after="0"/>
        <w:rPr>
          <w:color w:val="000000" w:themeColor="text1"/>
          <w:sz w:val="20"/>
        </w:rPr>
      </w:pPr>
      <w:r w:rsidRPr="00637460">
        <w:rPr>
          <w:color w:val="000000" w:themeColor="text1"/>
          <w:sz w:val="20"/>
        </w:rPr>
        <w:t>УД - семинар-обсуждение устного доклада</w:t>
      </w:r>
    </w:p>
    <w:p w:rsidR="00FB5F24" w:rsidRPr="00637460" w:rsidRDefault="00FB5F24" w:rsidP="00FB5F24">
      <w:pPr>
        <w:spacing w:before="0" w:after="0"/>
        <w:rPr>
          <w:color w:val="000000" w:themeColor="text1"/>
          <w:sz w:val="20"/>
        </w:rPr>
      </w:pPr>
      <w:r w:rsidRPr="00637460">
        <w:rPr>
          <w:color w:val="000000" w:themeColor="text1"/>
          <w:sz w:val="20"/>
        </w:rPr>
        <w:t xml:space="preserve">РФ – семинар-обсуждение реферата </w:t>
      </w:r>
    </w:p>
    <w:p w:rsidR="00FB5F24" w:rsidRPr="00637460" w:rsidRDefault="00FB5F24" w:rsidP="00FB5F24">
      <w:pPr>
        <w:spacing w:before="0" w:after="0"/>
        <w:rPr>
          <w:color w:val="000000" w:themeColor="text1"/>
          <w:sz w:val="20"/>
        </w:rPr>
      </w:pPr>
      <w:proofErr w:type="spellStart"/>
      <w:r w:rsidRPr="00637460">
        <w:rPr>
          <w:color w:val="000000" w:themeColor="text1"/>
          <w:sz w:val="20"/>
        </w:rPr>
        <w:t>Асессмент</w:t>
      </w:r>
      <w:proofErr w:type="spellEnd"/>
      <w:r w:rsidRPr="00637460">
        <w:rPr>
          <w:color w:val="000000" w:themeColor="text1"/>
          <w:sz w:val="20"/>
        </w:rPr>
        <w:t xml:space="preserve"> реферата - семинар-</w:t>
      </w:r>
      <w:proofErr w:type="spellStart"/>
      <w:r w:rsidRPr="00637460">
        <w:rPr>
          <w:color w:val="000000" w:themeColor="text1"/>
          <w:sz w:val="20"/>
        </w:rPr>
        <w:t>асессмент</w:t>
      </w:r>
      <w:proofErr w:type="spellEnd"/>
      <w:r w:rsidRPr="00637460">
        <w:rPr>
          <w:color w:val="000000" w:themeColor="text1"/>
          <w:sz w:val="20"/>
        </w:rPr>
        <w:t xml:space="preserve"> реферата</w:t>
      </w:r>
    </w:p>
    <w:p w:rsidR="00FB5F24" w:rsidRPr="00637460" w:rsidRDefault="00FB5F24" w:rsidP="00FB5F24">
      <w:pPr>
        <w:spacing w:before="0" w:after="0"/>
        <w:rPr>
          <w:color w:val="000000" w:themeColor="text1"/>
          <w:sz w:val="20"/>
        </w:rPr>
      </w:pPr>
      <w:r w:rsidRPr="00637460">
        <w:rPr>
          <w:color w:val="000000" w:themeColor="text1"/>
          <w:sz w:val="20"/>
        </w:rPr>
        <w:t xml:space="preserve">ВБ - </w:t>
      </w:r>
      <w:proofErr w:type="spellStart"/>
      <w:r w:rsidRPr="00637460">
        <w:rPr>
          <w:color w:val="000000" w:themeColor="text1"/>
          <w:sz w:val="20"/>
        </w:rPr>
        <w:t>вебинар</w:t>
      </w:r>
      <w:proofErr w:type="spellEnd"/>
      <w:r w:rsidRPr="00637460">
        <w:rPr>
          <w:color w:val="000000" w:themeColor="text1"/>
          <w:sz w:val="20"/>
        </w:rPr>
        <w:t xml:space="preserve"> </w:t>
      </w:r>
    </w:p>
    <w:p w:rsidR="00FB5F24" w:rsidRPr="00637460" w:rsidRDefault="00FB5F24" w:rsidP="00FB5F24">
      <w:pPr>
        <w:spacing w:before="0" w:after="0"/>
        <w:rPr>
          <w:color w:val="000000" w:themeColor="text1"/>
          <w:sz w:val="20"/>
        </w:rPr>
      </w:pPr>
      <w:r w:rsidRPr="00637460">
        <w:rPr>
          <w:color w:val="000000" w:themeColor="text1"/>
          <w:sz w:val="20"/>
        </w:rPr>
        <w:t xml:space="preserve">УЭ - семинар-обсуждение устного эссе </w:t>
      </w:r>
    </w:p>
    <w:p w:rsidR="00FB5F24" w:rsidRPr="00637460" w:rsidRDefault="00FB5F24" w:rsidP="00FB5F24">
      <w:pPr>
        <w:spacing w:before="0" w:after="0"/>
        <w:rPr>
          <w:color w:val="000000" w:themeColor="text1"/>
          <w:sz w:val="20"/>
        </w:rPr>
      </w:pPr>
      <w:r w:rsidRPr="00637460">
        <w:rPr>
          <w:color w:val="000000" w:themeColor="text1"/>
          <w:sz w:val="20"/>
        </w:rPr>
        <w:t xml:space="preserve">АЛТ - практическое занятие - алгоритмический тренинг  </w:t>
      </w:r>
    </w:p>
    <w:p w:rsidR="00FB5F24" w:rsidRPr="00637460" w:rsidRDefault="00FB5F24" w:rsidP="00FB5F24">
      <w:pPr>
        <w:widowControl/>
        <w:tabs>
          <w:tab w:val="left" w:pos="1100"/>
        </w:tabs>
        <w:snapToGrid/>
        <w:spacing w:before="0" w:after="0"/>
        <w:jc w:val="both"/>
        <w:rPr>
          <w:b/>
          <w:color w:val="000000" w:themeColor="text1"/>
          <w:sz w:val="20"/>
        </w:rPr>
      </w:pPr>
    </w:p>
    <w:p w:rsidR="00FB5F24" w:rsidRPr="00637460" w:rsidRDefault="00FB5F24" w:rsidP="00FB5F24">
      <w:pPr>
        <w:pStyle w:val="10"/>
        <w:tabs>
          <w:tab w:val="right" w:leader="dot" w:pos="9600"/>
        </w:tabs>
        <w:ind w:firstLine="709"/>
        <w:rPr>
          <w:rFonts w:ascii="Times New Roman" w:hAnsi="Times New Roman"/>
          <w:b/>
          <w:color w:val="000000" w:themeColor="text1"/>
        </w:rPr>
      </w:pPr>
      <w:r w:rsidRPr="00637460">
        <w:rPr>
          <w:rFonts w:ascii="Times New Roman" w:hAnsi="Times New Roman"/>
          <w:b/>
          <w:color w:val="000000" w:themeColor="text1"/>
        </w:rPr>
        <w:t>5. Содержание дисциплины</w:t>
      </w:r>
    </w:p>
    <w:p w:rsidR="00FB5F24" w:rsidRPr="00637460" w:rsidRDefault="00FB5F24" w:rsidP="00FB5F24">
      <w:pPr>
        <w:widowControl/>
        <w:snapToGrid/>
        <w:spacing w:before="0" w:after="0"/>
        <w:ind w:firstLine="680"/>
        <w:rPr>
          <w:b/>
          <w:color w:val="000000" w:themeColor="text1"/>
          <w:sz w:val="20"/>
        </w:rPr>
      </w:pPr>
      <w:r w:rsidRPr="00637460">
        <w:rPr>
          <w:b/>
          <w:color w:val="000000" w:themeColor="text1"/>
          <w:sz w:val="20"/>
        </w:rPr>
        <w:t>5.1. Содержание разделов и тем</w:t>
      </w:r>
    </w:p>
    <w:p w:rsidR="00FB5F24" w:rsidRPr="00637460" w:rsidRDefault="00FB5F24" w:rsidP="00FB5F24">
      <w:pPr>
        <w:widowControl/>
        <w:snapToGrid/>
        <w:spacing w:before="0" w:after="0"/>
        <w:ind w:firstLine="680"/>
        <w:rPr>
          <w:b/>
          <w:color w:val="000000" w:themeColor="text1"/>
          <w:sz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885"/>
        <w:gridCol w:w="7323"/>
      </w:tblGrid>
      <w:tr w:rsidR="00FB5F24" w:rsidRPr="00637460" w:rsidTr="004A57FA">
        <w:trPr>
          <w:tblHeader/>
        </w:trPr>
        <w:tc>
          <w:tcPr>
            <w:tcW w:w="277" w:type="pct"/>
            <w:vAlign w:val="center"/>
          </w:tcPr>
          <w:p w:rsidR="00FB5F24" w:rsidRPr="00637460" w:rsidRDefault="00FB5F24" w:rsidP="00FB5F24">
            <w:pPr>
              <w:widowControl/>
              <w:suppressAutoHyphens/>
              <w:snapToGrid/>
              <w:spacing w:before="0" w:after="0"/>
              <w:jc w:val="center"/>
              <w:rPr>
                <w:color w:val="000000" w:themeColor="text1"/>
                <w:sz w:val="20"/>
              </w:rPr>
            </w:pPr>
            <w:r w:rsidRPr="00637460">
              <w:rPr>
                <w:color w:val="000000" w:themeColor="text1"/>
                <w:sz w:val="20"/>
              </w:rPr>
              <w:t>№ п/п</w:t>
            </w:r>
          </w:p>
        </w:tc>
        <w:tc>
          <w:tcPr>
            <w:tcW w:w="967" w:type="pct"/>
            <w:vAlign w:val="center"/>
          </w:tcPr>
          <w:p w:rsidR="00FB5F24" w:rsidRPr="00637460" w:rsidRDefault="00FB5F24" w:rsidP="00FB5F24">
            <w:pPr>
              <w:widowControl/>
              <w:suppressAutoHyphens/>
              <w:snapToGrid/>
              <w:spacing w:before="0" w:after="0"/>
              <w:jc w:val="center"/>
              <w:rPr>
                <w:color w:val="000000" w:themeColor="text1"/>
                <w:sz w:val="20"/>
              </w:rPr>
            </w:pPr>
            <w:r w:rsidRPr="00637460">
              <w:rPr>
                <w:color w:val="000000" w:themeColor="text1"/>
                <w:sz w:val="20"/>
              </w:rPr>
              <w:t>Наименование раздела дисциплины</w:t>
            </w:r>
          </w:p>
        </w:tc>
        <w:tc>
          <w:tcPr>
            <w:tcW w:w="3756" w:type="pct"/>
            <w:vAlign w:val="center"/>
          </w:tcPr>
          <w:p w:rsidR="00FB5F24" w:rsidRPr="00637460" w:rsidRDefault="00FB5F24" w:rsidP="00FB5F24">
            <w:pPr>
              <w:widowControl/>
              <w:suppressAutoHyphens/>
              <w:snapToGrid/>
              <w:spacing w:before="0" w:after="0"/>
              <w:jc w:val="center"/>
              <w:rPr>
                <w:bCs/>
                <w:color w:val="000000" w:themeColor="text1"/>
                <w:sz w:val="20"/>
              </w:rPr>
            </w:pPr>
            <w:r w:rsidRPr="00637460">
              <w:rPr>
                <w:bCs/>
                <w:color w:val="000000" w:themeColor="text1"/>
                <w:sz w:val="20"/>
              </w:rPr>
              <w:t xml:space="preserve">Содержание раздела дисциплины </w:t>
            </w:r>
          </w:p>
        </w:tc>
      </w:tr>
      <w:tr w:rsidR="00FB5F24" w:rsidRPr="00637460" w:rsidTr="004A57FA">
        <w:tc>
          <w:tcPr>
            <w:tcW w:w="277" w:type="pct"/>
          </w:tcPr>
          <w:p w:rsidR="00FB5F24" w:rsidRPr="00637460" w:rsidRDefault="00FB5F24" w:rsidP="00FB5F24">
            <w:pPr>
              <w:widowControl/>
              <w:suppressAutoHyphens/>
              <w:snapToGrid/>
              <w:spacing w:before="0" w:after="0"/>
              <w:jc w:val="center"/>
              <w:rPr>
                <w:color w:val="000000" w:themeColor="text1"/>
                <w:sz w:val="20"/>
              </w:rPr>
            </w:pPr>
            <w:r w:rsidRPr="00637460">
              <w:rPr>
                <w:color w:val="000000" w:themeColor="text1"/>
                <w:sz w:val="20"/>
              </w:rPr>
              <w:t>1</w:t>
            </w:r>
          </w:p>
        </w:tc>
        <w:tc>
          <w:tcPr>
            <w:tcW w:w="967" w:type="pct"/>
          </w:tcPr>
          <w:p w:rsidR="00FB5F24" w:rsidRPr="00637460" w:rsidRDefault="00FB5F24" w:rsidP="00FB5F24">
            <w:pPr>
              <w:widowControl/>
              <w:snapToGrid/>
              <w:spacing w:before="0" w:after="0"/>
              <w:rPr>
                <w:color w:val="000000" w:themeColor="text1"/>
                <w:sz w:val="20"/>
              </w:rPr>
            </w:pPr>
            <w:r w:rsidRPr="00637460">
              <w:rPr>
                <w:color w:val="000000" w:themeColor="text1"/>
                <w:sz w:val="20"/>
              </w:rPr>
              <w:t>Трудовое право России в современном обществе</w:t>
            </w:r>
          </w:p>
        </w:tc>
        <w:tc>
          <w:tcPr>
            <w:tcW w:w="3756" w:type="pct"/>
          </w:tcPr>
          <w:p w:rsidR="00FB5F24" w:rsidRPr="00637460" w:rsidRDefault="00FB5F24" w:rsidP="00FB5F24">
            <w:pPr>
              <w:widowControl/>
              <w:snapToGrid/>
              <w:spacing w:before="0" w:after="0"/>
              <w:jc w:val="both"/>
              <w:rPr>
                <w:b/>
                <w:color w:val="000000" w:themeColor="text1"/>
                <w:sz w:val="20"/>
              </w:rPr>
            </w:pPr>
            <w:r w:rsidRPr="00637460">
              <w:rPr>
                <w:b/>
                <w:color w:val="000000" w:themeColor="text1"/>
                <w:sz w:val="20"/>
              </w:rPr>
              <w:t>Труд: его значение в общественном  развитии и жизни человека</w:t>
            </w:r>
            <w:r w:rsidRPr="00637460">
              <w:rPr>
                <w:b/>
                <w:i/>
                <w:color w:val="000000" w:themeColor="text1"/>
                <w:sz w:val="20"/>
              </w:rPr>
              <w:t xml:space="preserve"> </w:t>
            </w:r>
            <w:r w:rsidRPr="00637460">
              <w:rPr>
                <w:color w:val="000000" w:themeColor="text1"/>
                <w:sz w:val="20"/>
              </w:rPr>
              <w:t>(понятие труда и трудовой деятельности. Функции труда. Определение труда с экономической точки зрения. Классификация трудовой деятельности. Сфера действия трудового права).</w:t>
            </w:r>
          </w:p>
          <w:p w:rsidR="00FB5F24" w:rsidRPr="00637460" w:rsidRDefault="00FB5F24" w:rsidP="00FB5F24">
            <w:pPr>
              <w:widowControl/>
              <w:snapToGrid/>
              <w:spacing w:before="0" w:after="0"/>
              <w:jc w:val="both"/>
              <w:rPr>
                <w:b/>
                <w:color w:val="000000" w:themeColor="text1"/>
                <w:sz w:val="20"/>
              </w:rPr>
            </w:pPr>
            <w:r w:rsidRPr="00637460">
              <w:rPr>
                <w:b/>
                <w:color w:val="000000" w:themeColor="text1"/>
                <w:sz w:val="20"/>
              </w:rPr>
              <w:t>Трудовое право в социальном государстве</w:t>
            </w:r>
            <w:r w:rsidRPr="00637460">
              <w:rPr>
                <w:b/>
                <w:i/>
                <w:color w:val="000000" w:themeColor="text1"/>
                <w:sz w:val="20"/>
              </w:rPr>
              <w:t xml:space="preserve"> </w:t>
            </w:r>
            <w:r w:rsidRPr="00637460">
              <w:rPr>
                <w:color w:val="000000" w:themeColor="text1"/>
                <w:sz w:val="20"/>
              </w:rPr>
              <w:t>(современные представления о социальном государстве. Специфические функции социального государства).</w:t>
            </w:r>
          </w:p>
          <w:p w:rsidR="00FB5F24" w:rsidRPr="00637460" w:rsidRDefault="00FB5F24" w:rsidP="00FB5F24">
            <w:pPr>
              <w:widowControl/>
              <w:snapToGrid/>
              <w:spacing w:before="0" w:after="0"/>
              <w:jc w:val="both"/>
              <w:rPr>
                <w:b/>
                <w:i/>
                <w:color w:val="000000" w:themeColor="text1"/>
                <w:sz w:val="20"/>
              </w:rPr>
            </w:pPr>
            <w:r w:rsidRPr="00637460">
              <w:rPr>
                <w:b/>
                <w:color w:val="000000" w:themeColor="text1"/>
                <w:sz w:val="20"/>
              </w:rPr>
              <w:t>Понятие и социальное назначение трудового права</w:t>
            </w:r>
            <w:r w:rsidRPr="00637460">
              <w:rPr>
                <w:b/>
                <w:i/>
                <w:color w:val="000000" w:themeColor="text1"/>
                <w:sz w:val="20"/>
              </w:rPr>
              <w:t xml:space="preserve"> </w:t>
            </w:r>
            <w:r w:rsidRPr="00637460">
              <w:rPr>
                <w:color w:val="000000" w:themeColor="text1"/>
                <w:sz w:val="20"/>
              </w:rPr>
              <w:t xml:space="preserve">(аспекты трудового права. Нравственный аспект. Две специфические социальные функции: обеспечения социальной защиты, социальной стабильности. Особенности трудового права, как </w:t>
            </w:r>
            <w:r w:rsidRPr="00637460">
              <w:rPr>
                <w:color w:val="000000" w:themeColor="text1"/>
                <w:sz w:val="20"/>
              </w:rPr>
              <w:lastRenderedPageBreak/>
              <w:t>самостоятельной отрасли)</w:t>
            </w:r>
          </w:p>
        </w:tc>
      </w:tr>
      <w:tr w:rsidR="00FB5F24" w:rsidRPr="00637460" w:rsidTr="004A57FA">
        <w:tc>
          <w:tcPr>
            <w:tcW w:w="277" w:type="pct"/>
          </w:tcPr>
          <w:p w:rsidR="00FB5F24" w:rsidRPr="00637460" w:rsidRDefault="00FB5F24" w:rsidP="00FB5F24">
            <w:pPr>
              <w:widowControl/>
              <w:suppressAutoHyphens/>
              <w:snapToGrid/>
              <w:spacing w:before="0" w:after="0"/>
              <w:jc w:val="center"/>
              <w:rPr>
                <w:color w:val="000000" w:themeColor="text1"/>
                <w:sz w:val="20"/>
              </w:rPr>
            </w:pPr>
            <w:r w:rsidRPr="00637460">
              <w:rPr>
                <w:color w:val="000000" w:themeColor="text1"/>
                <w:sz w:val="20"/>
              </w:rPr>
              <w:lastRenderedPageBreak/>
              <w:t>2</w:t>
            </w:r>
          </w:p>
        </w:tc>
        <w:tc>
          <w:tcPr>
            <w:tcW w:w="967" w:type="pct"/>
          </w:tcPr>
          <w:p w:rsidR="00FB5F24" w:rsidRPr="00637460" w:rsidRDefault="00FB5F24" w:rsidP="00FB5F24">
            <w:pPr>
              <w:pStyle w:val="33"/>
              <w:tabs>
                <w:tab w:val="left" w:pos="3330"/>
              </w:tabs>
              <w:spacing w:line="240" w:lineRule="auto"/>
              <w:ind w:firstLine="0"/>
              <w:rPr>
                <w:color w:val="000000" w:themeColor="text1"/>
              </w:rPr>
            </w:pPr>
            <w:r w:rsidRPr="00637460">
              <w:rPr>
                <w:color w:val="000000" w:themeColor="text1"/>
              </w:rPr>
              <w:t>Трудовое право: общие понятия</w:t>
            </w:r>
          </w:p>
        </w:tc>
        <w:tc>
          <w:tcPr>
            <w:tcW w:w="3756" w:type="pct"/>
          </w:tcPr>
          <w:p w:rsidR="00FB5F24" w:rsidRPr="00637460" w:rsidRDefault="00FB5F24" w:rsidP="00FB5F24">
            <w:pPr>
              <w:pStyle w:val="33"/>
              <w:spacing w:line="240" w:lineRule="auto"/>
              <w:ind w:firstLine="0"/>
              <w:rPr>
                <w:b/>
                <w:color w:val="000000" w:themeColor="text1"/>
              </w:rPr>
            </w:pPr>
            <w:r w:rsidRPr="00637460">
              <w:rPr>
                <w:b/>
                <w:color w:val="000000" w:themeColor="text1"/>
              </w:rPr>
              <w:t>Понятие, предмет, метод и система трудового права</w:t>
            </w:r>
            <w:r w:rsidRPr="00637460">
              <w:rPr>
                <w:b/>
                <w:i/>
                <w:color w:val="000000" w:themeColor="text1"/>
              </w:rPr>
              <w:t xml:space="preserve"> </w:t>
            </w:r>
            <w:r w:rsidRPr="00637460">
              <w:rPr>
                <w:color w:val="000000" w:themeColor="text1"/>
              </w:rPr>
              <w:t>(понятие труда и его роль в общественном развитии и жизни общества. Понятие трудового права и его место в общей системе права. Трудовое право как функция социального государства. Система трудового права как отрасли права. Сфера Цели и задачи трудового законодательства. Соотношение трудового права с другими смежными отраслями права (гражданским, административным, предпринимательским, правом социального обеспечения). Предмет и система науки трудового права. Соотношение системы науки трудового права и системы отрасли права и трудового законодательства. Тенденции развития трудового права. Задачи науки трудового права на современном этапе. Предмет и метод правового регулирования отрасли трудового права. Особенности метода трудового права. Трудовое правоотношение. Аспекты трудового правоотношения: имущественный, организационный. Понятия работника и работодателя. Права и обязанности работника. Права и обязанности работодателя. Трудовой договор, как основание возникновения трудовых отношений. Коллективные трудовые отношения: понятие, виды. Отношения по трудоустройству у данного работодателя.</w:t>
            </w:r>
            <w:r w:rsidRPr="00637460">
              <w:rPr>
                <w:iCs/>
                <w:color w:val="000000" w:themeColor="text1"/>
              </w:rPr>
              <w:t xml:space="preserve"> </w:t>
            </w:r>
            <w:r w:rsidRPr="00637460">
              <w:rPr>
                <w:color w:val="000000" w:themeColor="text1"/>
              </w:rPr>
              <w:t>Отношения по профессиональной подготовке, переподготовке и повышению квалификации работников непосредственно у данного работодателя. Отношения по материальной ответственности работодателя и работника в сфере труда. Отношения по надзору и контролю за охраной труда и соблюдением трудового законодательства. Отношения по разрешению индивидуального трудового спора. Отношения по обязательному социальному страхованию. Метод трудового права. Два основных подхода к описанию метода отрасли. Централизованное регулирование. Локальное регулирование. Государственное регулирование. Договорное регулирование. Особенности метода трудового права).</w:t>
            </w:r>
          </w:p>
          <w:p w:rsidR="00FB5F24" w:rsidRPr="00637460" w:rsidRDefault="00FB5F24" w:rsidP="00FB5F24">
            <w:pPr>
              <w:widowControl/>
              <w:snapToGrid/>
              <w:spacing w:before="0" w:after="0"/>
              <w:jc w:val="both"/>
              <w:rPr>
                <w:b/>
                <w:i/>
                <w:color w:val="000000" w:themeColor="text1"/>
                <w:sz w:val="20"/>
              </w:rPr>
            </w:pPr>
            <w:r w:rsidRPr="00637460">
              <w:rPr>
                <w:b/>
                <w:color w:val="000000" w:themeColor="text1"/>
                <w:sz w:val="20"/>
              </w:rPr>
              <w:t>Основные принципы правового регулирования трудовых отношений и иных, непосредственно связанных с ними отношений</w:t>
            </w:r>
            <w:r w:rsidRPr="00637460">
              <w:rPr>
                <w:b/>
                <w:i/>
                <w:color w:val="000000" w:themeColor="text1"/>
                <w:sz w:val="20"/>
              </w:rPr>
              <w:t xml:space="preserve"> </w:t>
            </w:r>
            <w:r w:rsidRPr="00637460">
              <w:rPr>
                <w:color w:val="000000" w:themeColor="text1"/>
                <w:sz w:val="20"/>
              </w:rPr>
              <w:t>(понятие и классификация правовых принципов. Принципы трудового права и принципы правового регулирования труда. Общеправовые, межотраслевые и отраслевые принципы, а также принципы отдельных институтов отрасли: понятие, содержание. Характеристика принципов трудового права. Принцип свободы труда. Запрещение принудительного труда. Принцип равенства прав и возможностей работников. Запрещение дискриминации в сфере труда. Обеспечение справедливых условий труда. Социальное партнерство при установлении условий труда. Принцип обеспечения права каждого на защиту государством его трудовых прав и свобод).</w:t>
            </w:r>
          </w:p>
          <w:p w:rsidR="00FB5F24" w:rsidRPr="00637460" w:rsidRDefault="00FB5F24" w:rsidP="00FB5F24">
            <w:pPr>
              <w:widowControl/>
              <w:snapToGrid/>
              <w:spacing w:before="0" w:after="0"/>
              <w:jc w:val="both"/>
              <w:rPr>
                <w:b/>
                <w:color w:val="000000" w:themeColor="text1"/>
                <w:sz w:val="20"/>
              </w:rPr>
            </w:pPr>
            <w:r w:rsidRPr="00637460">
              <w:rPr>
                <w:b/>
                <w:color w:val="000000" w:themeColor="text1"/>
                <w:sz w:val="20"/>
              </w:rPr>
              <w:t>Источники трудового права</w:t>
            </w:r>
            <w:r w:rsidRPr="00637460">
              <w:rPr>
                <w:b/>
                <w:i/>
                <w:color w:val="000000" w:themeColor="text1"/>
                <w:sz w:val="20"/>
              </w:rPr>
              <w:t xml:space="preserve"> </w:t>
            </w:r>
            <w:r w:rsidRPr="00637460">
              <w:rPr>
                <w:color w:val="000000" w:themeColor="text1"/>
                <w:sz w:val="20"/>
              </w:rPr>
              <w:t>(понятие, виды источников трудового права и их классификация. Нормативно правовые акты. Законы и подзаконные акты. Нормативный договор. Обычай и судебный  прецедент. Система источников трудового права и ее особенности. Проблемы развития системы источников трудового права. Общая характеристика нормативных правовых актов: Конституция РФ; Трудовой кодекс РФ; другие федеральные законы: закон о занятости населения, закон о профсоюзах; федеральные конституционные законы; Указы Президента РФ; Постановления Правительства РФ; ведомственные акты; нормативные правовые акты органов местного самоуправления; локальные нормативные акты; законы и иные нормативные правовые акты субъектов Российской Федерации. Нормативное соглашение как источник права. Коллективный договор и соглашение. Сущность и социальная значимость коллективного договора и соглашения. Правовые нормы коллективно-договорного акта. Соотношение законодательства РФ и законодательства субъектов Российской Федерации в сфере трудового права. Разграничение полномочий между федеральными органами государственной власти и органами государственной власти субъектов Российской Федерации в области регулирования трудовых отношений и иных, непосредственно связанных с ними отношений. Трудовое законодательство: общее и специальное. Действие законов и иных нормативных правовых актов, содержащих нормы трудового права, во времени, в пространстве и по кругу лиц).</w:t>
            </w:r>
          </w:p>
          <w:p w:rsidR="00FB5F24" w:rsidRPr="00637460" w:rsidRDefault="00FB5F24" w:rsidP="00FB5F24">
            <w:pPr>
              <w:widowControl/>
              <w:snapToGrid/>
              <w:spacing w:before="0" w:after="0"/>
              <w:jc w:val="both"/>
              <w:rPr>
                <w:b/>
                <w:color w:val="000000" w:themeColor="text1"/>
                <w:sz w:val="20"/>
              </w:rPr>
            </w:pPr>
            <w:r w:rsidRPr="00637460">
              <w:rPr>
                <w:b/>
                <w:color w:val="000000" w:themeColor="text1"/>
                <w:sz w:val="20"/>
              </w:rPr>
              <w:t>Правоотношения в сфере трудового права</w:t>
            </w:r>
            <w:r w:rsidRPr="00637460">
              <w:rPr>
                <w:b/>
                <w:i/>
                <w:color w:val="000000" w:themeColor="text1"/>
                <w:sz w:val="20"/>
              </w:rPr>
              <w:t xml:space="preserve"> </w:t>
            </w:r>
            <w:r w:rsidRPr="00637460">
              <w:rPr>
                <w:color w:val="000000" w:themeColor="text1"/>
                <w:sz w:val="20"/>
              </w:rPr>
              <w:t xml:space="preserve">(понятие и система правоотношений по трудовому праву. Понятие трудового правоотношения и его отличие от иных </w:t>
            </w:r>
            <w:r w:rsidRPr="00637460">
              <w:rPr>
                <w:color w:val="000000" w:themeColor="text1"/>
                <w:sz w:val="20"/>
              </w:rPr>
              <w:lastRenderedPageBreak/>
              <w:t>непосредственно связанных с ним правоотношений. Субъекты (стороны) трудового правоотношения. Содержание трудового правоотношения. Основания возникновения, изменения и прекращения трудовых правоотношений. Юридические факты возникновения трудового правоотношения. Трудовой договор как основание возникновения трудового правоотношения. Общая характеристика правоотношений, непосредственно связанных с трудовыми по: обеспечению занятости и трудоустройству; организации труда и управлению трудом; трудоустройству у данного работодателя; профессиональной подготовке, переподготовке и повышению квалификации работников непосредственно у данного работодателя; социальному партнерству, ведению коллективных переговоров, заключению коллективных договоров и соглашений; участию работников и профессиональных союзов в установлении условий труда и применении трудового законодательства; материальной ответственности работодателей и работников в сфере труда; надзору и контролю за соблюдением трудового законодательства (включая законодательство об охране труда); разрешению трудовых споров; обязательному социальному страхованию в случаях, предусмотренных федеральными законами).</w:t>
            </w:r>
          </w:p>
          <w:p w:rsidR="00FB5F24" w:rsidRPr="00637460" w:rsidRDefault="00FB5F24" w:rsidP="00FB5F24">
            <w:pPr>
              <w:pStyle w:val="38"/>
              <w:rPr>
                <w:b/>
                <w:bCs/>
                <w:i w:val="0"/>
                <w:iCs/>
                <w:color w:val="000000" w:themeColor="text1"/>
                <w:sz w:val="20"/>
              </w:rPr>
            </w:pPr>
            <w:r w:rsidRPr="00637460">
              <w:rPr>
                <w:b/>
                <w:bCs/>
                <w:i w:val="0"/>
                <w:iCs/>
                <w:color w:val="000000" w:themeColor="text1"/>
                <w:sz w:val="20"/>
              </w:rPr>
              <w:t xml:space="preserve">Субъекты трудового права </w:t>
            </w:r>
            <w:r w:rsidRPr="00637460">
              <w:rPr>
                <w:i w:val="0"/>
                <w:color w:val="000000" w:themeColor="text1"/>
                <w:sz w:val="20"/>
              </w:rPr>
              <w:t xml:space="preserve">(понятие классификации субъектов трудового права, их виды. Правовой статус субъектов трудового права и его содержание: трудовая </w:t>
            </w:r>
            <w:proofErr w:type="spellStart"/>
            <w:r w:rsidRPr="00637460">
              <w:rPr>
                <w:i w:val="0"/>
                <w:color w:val="000000" w:themeColor="text1"/>
                <w:sz w:val="20"/>
              </w:rPr>
              <w:t>правосубъектность</w:t>
            </w:r>
            <w:proofErr w:type="spellEnd"/>
            <w:r w:rsidRPr="00637460">
              <w:rPr>
                <w:i w:val="0"/>
                <w:color w:val="000000" w:themeColor="text1"/>
                <w:sz w:val="20"/>
              </w:rPr>
              <w:t xml:space="preserve">, субъективные права и обязанности </w:t>
            </w:r>
            <w:proofErr w:type="spellStart"/>
            <w:r w:rsidRPr="00637460">
              <w:rPr>
                <w:i w:val="0"/>
                <w:color w:val="000000" w:themeColor="text1"/>
                <w:sz w:val="20"/>
              </w:rPr>
              <w:t>субьекта</w:t>
            </w:r>
            <w:proofErr w:type="spellEnd"/>
            <w:r w:rsidRPr="00637460">
              <w:rPr>
                <w:i w:val="0"/>
                <w:color w:val="000000" w:themeColor="text1"/>
                <w:sz w:val="20"/>
              </w:rPr>
              <w:t xml:space="preserve">, гарантии этих прав и обязанностей. </w:t>
            </w:r>
            <w:proofErr w:type="spellStart"/>
            <w:r w:rsidRPr="00637460">
              <w:rPr>
                <w:i w:val="0"/>
                <w:color w:val="000000" w:themeColor="text1"/>
                <w:sz w:val="20"/>
              </w:rPr>
              <w:t>Деликтоспособность</w:t>
            </w:r>
            <w:proofErr w:type="spellEnd"/>
            <w:r w:rsidRPr="00637460">
              <w:rPr>
                <w:i w:val="0"/>
                <w:color w:val="000000" w:themeColor="text1"/>
                <w:sz w:val="20"/>
              </w:rPr>
              <w:t xml:space="preserve"> субъектов трудового права. Работодатель как субъект трудового права, его права и обязанности. Работник как субъект трудового права, его права и обязанности. Собственник или уполномоченные им органы (руководитель организации) как субъекты трудового права. Выборные профсоюзные органы в организациях и другие представительные органы работников как субъекты трудового права. Социальные партнеры на федеральном, межрегиональном, отраслевом (межотраслевом) и территориальном уровнях. Другие субъекты трудового права, наделённые публичной властью – Российская Федерация, субъекты РФ, муниципальные образования; органы государственной власти и органы местного самоуправления).</w:t>
            </w:r>
          </w:p>
          <w:p w:rsidR="00FB5F24" w:rsidRPr="00637460" w:rsidRDefault="00FB5F24" w:rsidP="00FB5F24">
            <w:pPr>
              <w:widowControl/>
              <w:snapToGrid/>
              <w:spacing w:before="0" w:after="0"/>
              <w:jc w:val="both"/>
              <w:rPr>
                <w:b/>
                <w:i/>
                <w:color w:val="000000" w:themeColor="text1"/>
                <w:sz w:val="20"/>
              </w:rPr>
            </w:pPr>
            <w:r w:rsidRPr="00637460">
              <w:rPr>
                <w:b/>
                <w:color w:val="000000" w:themeColor="text1"/>
                <w:sz w:val="20"/>
              </w:rPr>
              <w:t xml:space="preserve">Права профсоюзов в сфере трудовых отношений </w:t>
            </w:r>
            <w:r w:rsidRPr="00637460">
              <w:rPr>
                <w:color w:val="000000" w:themeColor="text1"/>
                <w:sz w:val="20"/>
              </w:rPr>
              <w:t>(право граждан на объединение в профессиональные союзы в целях защиты своих экономических и социальных интересов. Законодательство о правах профсоюзов и гарантиях их деятельности. Основные функции профсоюзов: представительная и защитная функции профсоюзов и главные направления их реализации. Основные права выборных профсоюзных органов организации в области установления и применения условий труда. Право профсоюзов на осуществление контроля за соблюдением трудового законодательства и иных нормативных актов, содержащих нормы трудового права. Гарантии прав профессиональных союзов. Обязанности работодателя по созданию условий для осуществления деятельности выборного профсоюзного органа. Ответственность за нарушение прав профсоюзов. Ответственность профессиональных союзов)</w:t>
            </w:r>
          </w:p>
        </w:tc>
      </w:tr>
      <w:tr w:rsidR="00FB5F24" w:rsidRPr="00637460" w:rsidTr="004A57FA">
        <w:tc>
          <w:tcPr>
            <w:tcW w:w="277" w:type="pct"/>
          </w:tcPr>
          <w:p w:rsidR="00FB5F24" w:rsidRPr="00637460" w:rsidRDefault="00FB5F24" w:rsidP="00FB5F24">
            <w:pPr>
              <w:widowControl/>
              <w:suppressAutoHyphens/>
              <w:snapToGrid/>
              <w:spacing w:before="0" w:after="0"/>
              <w:jc w:val="center"/>
              <w:rPr>
                <w:color w:val="000000" w:themeColor="text1"/>
                <w:sz w:val="20"/>
              </w:rPr>
            </w:pPr>
            <w:r w:rsidRPr="00637460">
              <w:rPr>
                <w:color w:val="000000" w:themeColor="text1"/>
                <w:sz w:val="20"/>
              </w:rPr>
              <w:lastRenderedPageBreak/>
              <w:t>3</w:t>
            </w:r>
          </w:p>
        </w:tc>
        <w:tc>
          <w:tcPr>
            <w:tcW w:w="967" w:type="pct"/>
          </w:tcPr>
          <w:p w:rsidR="00FB5F24" w:rsidRPr="00637460" w:rsidRDefault="00FB5F24" w:rsidP="00FB5F24">
            <w:pPr>
              <w:pStyle w:val="38"/>
              <w:rPr>
                <w:i w:val="0"/>
                <w:color w:val="000000" w:themeColor="text1"/>
                <w:sz w:val="20"/>
              </w:rPr>
            </w:pPr>
            <w:r w:rsidRPr="00637460">
              <w:rPr>
                <w:i w:val="0"/>
                <w:color w:val="000000" w:themeColor="text1"/>
                <w:sz w:val="20"/>
              </w:rPr>
              <w:t>Основы социального партнерства в сфере труда. Понятие и особенности трудового договора</w:t>
            </w:r>
          </w:p>
        </w:tc>
        <w:tc>
          <w:tcPr>
            <w:tcW w:w="3756" w:type="pct"/>
          </w:tcPr>
          <w:p w:rsidR="00FB5F24" w:rsidRPr="00637460" w:rsidRDefault="00FB5F24" w:rsidP="00FB5F24">
            <w:pPr>
              <w:pStyle w:val="38"/>
              <w:rPr>
                <w:b/>
                <w:i w:val="0"/>
                <w:color w:val="000000" w:themeColor="text1"/>
                <w:sz w:val="20"/>
              </w:rPr>
            </w:pPr>
            <w:r w:rsidRPr="00637460">
              <w:rPr>
                <w:b/>
                <w:i w:val="0"/>
                <w:color w:val="000000" w:themeColor="text1"/>
                <w:sz w:val="20"/>
              </w:rPr>
              <w:t xml:space="preserve">Социальное партнерство в сфере труда </w:t>
            </w:r>
            <w:r w:rsidRPr="00637460">
              <w:rPr>
                <w:i w:val="0"/>
                <w:color w:val="000000" w:themeColor="text1"/>
                <w:sz w:val="20"/>
              </w:rPr>
              <w:t xml:space="preserve">(право работников на участие в управлении организацией. Основные формы участия работников в управлении организацией. Понятие социального партнерства в сфере труда. Принципы социального партнерства. Равноправие сторон. Содействие государства в укреплении и развитии сотрудничества сторон. соблюдение сторонами и их представителями трудового законодательства и иных нормативных правовых актов, содержащих нормы трудового права. Полномочность представителей сторон. Свобода выбора при обсуждении вопросов, входящих в сферу труда. Добровольность принятия на себя сторонами обязательств. </w:t>
            </w:r>
            <w:r w:rsidRPr="00637460">
              <w:rPr>
                <w:rFonts w:eastAsia="MS Mincho"/>
                <w:i w:val="0"/>
                <w:color w:val="000000" w:themeColor="text1"/>
                <w:sz w:val="20"/>
              </w:rPr>
              <w:t xml:space="preserve">Реальность обязательств, принимаемых на себя сторонами. Обязательность исполнения коллективных договоров, соглашений. </w:t>
            </w:r>
            <w:r w:rsidRPr="00637460">
              <w:rPr>
                <w:i w:val="0"/>
                <w:color w:val="000000" w:themeColor="text1"/>
                <w:sz w:val="20"/>
              </w:rPr>
              <w:t>Контроль за выполнением принятых коллективных договоров, соглашений. О</w:t>
            </w:r>
            <w:r w:rsidRPr="00637460">
              <w:rPr>
                <w:rFonts w:eastAsia="MS Mincho"/>
                <w:i w:val="0"/>
                <w:color w:val="000000" w:themeColor="text1"/>
                <w:sz w:val="20"/>
              </w:rPr>
              <w:t xml:space="preserve">тветственность сторон, их представителей за невыполнение по их вине коллективных договоров, соглашений. </w:t>
            </w:r>
            <w:r w:rsidRPr="00637460">
              <w:rPr>
                <w:i w:val="0"/>
                <w:color w:val="000000" w:themeColor="text1"/>
                <w:sz w:val="20"/>
              </w:rPr>
              <w:t xml:space="preserve">Стороны социального партнерства. Уровни и формы социального партнерства. Система и формы социального партнерства. Представители работников в социальном партнерстве и представление интересов работников первичными профорганами, иные представители работников. Представители работодателей в социальном партнерстве. </w:t>
            </w:r>
            <w:r w:rsidRPr="00637460">
              <w:rPr>
                <w:bCs/>
                <w:i w:val="0"/>
                <w:color w:val="000000" w:themeColor="text1"/>
                <w:sz w:val="20"/>
              </w:rPr>
              <w:t xml:space="preserve">Участие органов государственной </w:t>
            </w:r>
            <w:r w:rsidRPr="00637460">
              <w:rPr>
                <w:bCs/>
                <w:i w:val="0"/>
                <w:color w:val="000000" w:themeColor="text1"/>
                <w:sz w:val="20"/>
              </w:rPr>
              <w:lastRenderedPageBreak/>
              <w:t>власти и органов местного самоуправления в системе социального партнерства).</w:t>
            </w:r>
          </w:p>
          <w:p w:rsidR="00FB5F24" w:rsidRPr="00637460" w:rsidRDefault="00FB5F24" w:rsidP="00FB5F24">
            <w:pPr>
              <w:widowControl/>
              <w:snapToGrid/>
              <w:spacing w:before="0" w:after="0"/>
              <w:jc w:val="both"/>
              <w:rPr>
                <w:b/>
                <w:color w:val="000000" w:themeColor="text1"/>
                <w:sz w:val="20"/>
              </w:rPr>
            </w:pPr>
            <w:r w:rsidRPr="00637460">
              <w:rPr>
                <w:b/>
                <w:color w:val="000000" w:themeColor="text1"/>
                <w:sz w:val="20"/>
              </w:rPr>
              <w:t>Органы социального партнерства: их организация и полномочия</w:t>
            </w:r>
            <w:r w:rsidRPr="00637460">
              <w:rPr>
                <w:b/>
                <w:i/>
                <w:color w:val="000000" w:themeColor="text1"/>
                <w:sz w:val="20"/>
              </w:rPr>
              <w:t xml:space="preserve"> </w:t>
            </w:r>
            <w:r w:rsidRPr="00637460">
              <w:rPr>
                <w:color w:val="000000" w:themeColor="text1"/>
                <w:sz w:val="20"/>
              </w:rPr>
              <w:t>(понятие социального партнерства в сфере труда. Основные принципы социального партнерства. Комиссия по регулированию социально-трудовых отношений. Цели и задачи Российской трехсторонней комиссии по регулированию социально-трудовых отношений. Права Российской трехсторонней комиссии. Органы управления Российской трехсторонней комиссии. Создание комиссий по регулированию социально-трудовых отношений на различных уровнях: комиссии в субъектах РФ; комиссии на территориальном уровне; комиссии на отраслевом уровне; комиссии на локальном уровне. Участие органов социального партнёрства в формировании реализации государственной политики в сфере труда).</w:t>
            </w:r>
          </w:p>
          <w:p w:rsidR="00FB5F24" w:rsidRPr="00637460" w:rsidRDefault="00FB5F24" w:rsidP="00FB5F24">
            <w:pPr>
              <w:widowControl/>
              <w:snapToGrid/>
              <w:spacing w:before="0" w:after="0"/>
              <w:jc w:val="both"/>
              <w:rPr>
                <w:b/>
                <w:color w:val="000000" w:themeColor="text1"/>
                <w:sz w:val="20"/>
              </w:rPr>
            </w:pPr>
            <w:r w:rsidRPr="00637460">
              <w:rPr>
                <w:b/>
                <w:color w:val="000000" w:themeColor="text1"/>
                <w:sz w:val="20"/>
              </w:rPr>
              <w:t>Правовое регулирование коллективных переговоров</w:t>
            </w:r>
            <w:r w:rsidRPr="00637460">
              <w:rPr>
                <w:b/>
                <w:i/>
                <w:color w:val="000000" w:themeColor="text1"/>
                <w:sz w:val="20"/>
              </w:rPr>
              <w:t xml:space="preserve"> </w:t>
            </w:r>
            <w:r w:rsidRPr="00637460">
              <w:rPr>
                <w:color w:val="000000" w:themeColor="text1"/>
                <w:sz w:val="20"/>
              </w:rPr>
              <w:t>(предмет ведения и порядок ведения. Понятие коллективных переговоров. Стороны коллективных переговоров. Ведение коллективных переговоров. Единый представительный орган для ведения коллективных переговоров. Урегулирование разногласий. Гарантии и компенсации лицам, участвующим в коллективных переговорах).</w:t>
            </w:r>
          </w:p>
          <w:p w:rsidR="00FB5F24" w:rsidRPr="00637460" w:rsidRDefault="00FB5F24" w:rsidP="00FB5F24">
            <w:pPr>
              <w:widowControl/>
              <w:snapToGrid/>
              <w:spacing w:before="0" w:after="0"/>
              <w:jc w:val="both"/>
              <w:rPr>
                <w:color w:val="000000" w:themeColor="text1"/>
                <w:sz w:val="20"/>
              </w:rPr>
            </w:pPr>
            <w:r w:rsidRPr="00637460">
              <w:rPr>
                <w:b/>
                <w:color w:val="000000" w:themeColor="text1"/>
                <w:sz w:val="20"/>
              </w:rPr>
              <w:t>Коллективные договоры и соглашения</w:t>
            </w:r>
            <w:r w:rsidRPr="00637460">
              <w:rPr>
                <w:b/>
                <w:i/>
                <w:color w:val="000000" w:themeColor="text1"/>
                <w:sz w:val="20"/>
              </w:rPr>
              <w:t xml:space="preserve"> </w:t>
            </w:r>
            <w:r w:rsidRPr="00637460">
              <w:rPr>
                <w:color w:val="000000" w:themeColor="text1"/>
                <w:sz w:val="20"/>
              </w:rPr>
              <w:t>(понятие коллективного договора. Порядок заключения коллективного договора. Особенности заключения коллективного договора в обособленных подразделениях. Перечень вопросов, по которым устанавливаются обязательства сторон. Содержание и структура коллективного договора. Действие коллективного договора. Изменение и дополнение коллективного договора. Понятие и виды соглашений.</w:t>
            </w:r>
            <w:r w:rsidRPr="00637460">
              <w:rPr>
                <w:iCs/>
                <w:color w:val="000000" w:themeColor="text1"/>
                <w:sz w:val="20"/>
              </w:rPr>
              <w:t xml:space="preserve"> </w:t>
            </w:r>
            <w:r w:rsidRPr="00637460">
              <w:rPr>
                <w:color w:val="000000" w:themeColor="text1"/>
                <w:sz w:val="20"/>
              </w:rPr>
              <w:t>Генеральное и региональное соглашения. Межрегиональные соглашения. Отраслевое (межотраслевое) соглашение. Территориальное соглашение. Двусторонние и трехсторонние соглашения.</w:t>
            </w:r>
            <w:r w:rsidRPr="00637460">
              <w:rPr>
                <w:iCs/>
                <w:color w:val="000000" w:themeColor="text1"/>
                <w:sz w:val="20"/>
              </w:rPr>
              <w:t xml:space="preserve"> </w:t>
            </w:r>
            <w:r w:rsidRPr="00637460">
              <w:rPr>
                <w:color w:val="000000" w:themeColor="text1"/>
                <w:sz w:val="20"/>
              </w:rPr>
              <w:t>Содержание и структура соглашений. Порядок разработки проекта соглашения и его заключения. Действие соглашения. Изменение соглашения. Регистрация коллективного договора, соглашения. Контроль за выполнением коллективного договора и соглашения. Ответственность сторон социального партнерства).</w:t>
            </w:r>
          </w:p>
          <w:p w:rsidR="00FB5F24" w:rsidRPr="00637460" w:rsidRDefault="00FB5F24" w:rsidP="00FB5F24">
            <w:pPr>
              <w:widowControl/>
              <w:snapToGrid/>
              <w:spacing w:before="0" w:after="0"/>
              <w:jc w:val="both"/>
              <w:rPr>
                <w:b/>
                <w:i/>
                <w:color w:val="000000" w:themeColor="text1"/>
                <w:sz w:val="20"/>
              </w:rPr>
            </w:pPr>
            <w:r w:rsidRPr="00637460">
              <w:rPr>
                <w:b/>
                <w:color w:val="000000" w:themeColor="text1"/>
                <w:sz w:val="20"/>
              </w:rPr>
              <w:t>Понятие трудового договора, его стороны, содержание и значение</w:t>
            </w:r>
            <w:r w:rsidRPr="00637460">
              <w:rPr>
                <w:b/>
                <w:i/>
                <w:color w:val="000000" w:themeColor="text1"/>
                <w:sz w:val="20"/>
              </w:rPr>
              <w:t xml:space="preserve"> </w:t>
            </w:r>
            <w:r w:rsidRPr="00637460">
              <w:rPr>
                <w:color w:val="000000" w:themeColor="text1"/>
                <w:sz w:val="20"/>
              </w:rPr>
              <w:t xml:space="preserve">(понятие и значение трудового договора. Наука трудового права о терминах «трудовой договор», «договор найма труда», «договор трудового найма». Отличие трудового договора от гражданско-правовых договоров, связанных с трудом. Свобода труда. Трудовой договор как одна из форм реализации права свободно распоряжаться своими способностями к труду. Стороны трудового договора. Содержание трудового договора. Условия трудового договора: необходимые сведения, обязательные и дополнительные, условия по соглашению сторон. Перечень обязательных условий, содержащийся в ст. 57 ТК РФ. Виды трудовых договоров по сроку. </w:t>
            </w:r>
            <w:r w:rsidRPr="00637460">
              <w:rPr>
                <w:iCs/>
                <w:color w:val="000000" w:themeColor="text1"/>
                <w:sz w:val="20"/>
              </w:rPr>
              <w:t>Трудовой договор, заключенный на неопределенный срок.</w:t>
            </w:r>
            <w:r w:rsidRPr="00637460">
              <w:rPr>
                <w:color w:val="000000" w:themeColor="text1"/>
                <w:sz w:val="20"/>
              </w:rPr>
              <w:t xml:space="preserve"> Срочный трудовой договор. Основания заключения срочных трудовых договоров. Вступление трудового договора в силу. Выдача копий документов, связанных с работой. Работа по совместительству. Совмещение профессий/должностей)</w:t>
            </w:r>
          </w:p>
          <w:p w:rsidR="00FB5F24" w:rsidRPr="00637460" w:rsidRDefault="00FB5F24" w:rsidP="00FB5F24">
            <w:pPr>
              <w:widowControl/>
              <w:snapToGrid/>
              <w:spacing w:before="0" w:after="0"/>
              <w:jc w:val="both"/>
              <w:rPr>
                <w:b/>
                <w:color w:val="000000" w:themeColor="text1"/>
                <w:sz w:val="20"/>
              </w:rPr>
            </w:pPr>
            <w:r w:rsidRPr="00637460">
              <w:rPr>
                <w:b/>
                <w:color w:val="000000" w:themeColor="text1"/>
                <w:sz w:val="20"/>
              </w:rPr>
              <w:t>Заключение трудового договора</w:t>
            </w:r>
            <w:r w:rsidRPr="00637460">
              <w:rPr>
                <w:b/>
                <w:i/>
                <w:color w:val="000000" w:themeColor="text1"/>
                <w:sz w:val="20"/>
              </w:rPr>
              <w:t xml:space="preserve"> </w:t>
            </w:r>
            <w:r w:rsidRPr="00637460">
              <w:rPr>
                <w:color w:val="000000" w:themeColor="text1"/>
                <w:sz w:val="20"/>
              </w:rPr>
              <w:t xml:space="preserve">(заключение трудового договора в письменной форме. Возраст, с которого допускается заключение трудового договора. Отказ в заключении трудового договора. </w:t>
            </w:r>
            <w:r w:rsidRPr="00637460">
              <w:rPr>
                <w:iCs/>
                <w:color w:val="000000" w:themeColor="text1"/>
                <w:sz w:val="20"/>
              </w:rPr>
              <w:t>Квотирование рабочих мест (квота).</w:t>
            </w:r>
            <w:r w:rsidRPr="00637460">
              <w:rPr>
                <w:color w:val="000000" w:themeColor="text1"/>
                <w:sz w:val="20"/>
              </w:rPr>
              <w:t xml:space="preserve"> Юридические гарантии при заключении трудового договора. Документы, предъявляемые при заключении трудового договора. Трудовая книжка. Оформление приема на работу. </w:t>
            </w:r>
            <w:r w:rsidRPr="00637460">
              <w:rPr>
                <w:iCs/>
                <w:color w:val="000000" w:themeColor="text1"/>
                <w:sz w:val="20"/>
              </w:rPr>
              <w:t>Приказ (распоряжение) работодателя о приеме на работу.</w:t>
            </w:r>
            <w:r w:rsidRPr="00637460">
              <w:rPr>
                <w:color w:val="000000" w:themeColor="text1"/>
                <w:sz w:val="20"/>
              </w:rPr>
              <w:t xml:space="preserve"> Медицинский осмотр (обследование) при заключении трудового договора. Испытание при приеме на работу. Результат испытания при приеме на работу).</w:t>
            </w:r>
          </w:p>
          <w:p w:rsidR="00FB5F24" w:rsidRPr="00637460" w:rsidRDefault="00FB5F24" w:rsidP="00FB5F24">
            <w:pPr>
              <w:widowControl/>
              <w:snapToGrid/>
              <w:spacing w:before="0" w:after="0"/>
              <w:jc w:val="both"/>
              <w:rPr>
                <w:b/>
                <w:color w:val="000000" w:themeColor="text1"/>
                <w:sz w:val="20"/>
              </w:rPr>
            </w:pPr>
            <w:r w:rsidRPr="00637460">
              <w:rPr>
                <w:b/>
                <w:color w:val="000000" w:themeColor="text1"/>
                <w:sz w:val="20"/>
              </w:rPr>
              <w:t>Изменение трудового договора</w:t>
            </w:r>
            <w:r w:rsidRPr="00637460">
              <w:rPr>
                <w:b/>
                <w:i/>
                <w:color w:val="000000" w:themeColor="text1"/>
                <w:sz w:val="20"/>
              </w:rPr>
              <w:t xml:space="preserve"> </w:t>
            </w:r>
            <w:r w:rsidRPr="00637460">
              <w:rPr>
                <w:color w:val="000000" w:themeColor="text1"/>
                <w:sz w:val="20"/>
              </w:rPr>
              <w:t>(изменение определённых сторонами условий трудового договора. Перевод на другую работу: понятие, условия и порядок. Перемещение: понятие. Временный перевод на другую работу: порядок и условия. Перевод на другую работу в соответствии с медицинским заключением. Изменение определённых сторонами условий трудового договора по причинам, связанным с изменением организационных или технологических условий труда. Трудовые отношения при смене собственника имущества организации, изменении подведомственности организации, её реорганизации. Отстранение от работы: понятие, основания).</w:t>
            </w:r>
          </w:p>
          <w:p w:rsidR="00FB5F24" w:rsidRPr="00637460" w:rsidRDefault="00FB5F24" w:rsidP="00FB5F24">
            <w:pPr>
              <w:widowControl/>
              <w:snapToGrid/>
              <w:spacing w:before="0" w:after="0"/>
              <w:jc w:val="both"/>
              <w:rPr>
                <w:b/>
                <w:color w:val="000000" w:themeColor="text1"/>
                <w:sz w:val="20"/>
              </w:rPr>
            </w:pPr>
            <w:r w:rsidRPr="00637460">
              <w:rPr>
                <w:b/>
                <w:color w:val="000000" w:themeColor="text1"/>
                <w:sz w:val="20"/>
              </w:rPr>
              <w:t>Прекращение трудового договора</w:t>
            </w:r>
            <w:r w:rsidRPr="00637460">
              <w:rPr>
                <w:b/>
                <w:i/>
                <w:color w:val="000000" w:themeColor="text1"/>
                <w:sz w:val="20"/>
              </w:rPr>
              <w:t xml:space="preserve"> </w:t>
            </w:r>
            <w:r w:rsidRPr="00637460">
              <w:rPr>
                <w:color w:val="000000" w:themeColor="text1"/>
                <w:sz w:val="20"/>
              </w:rPr>
              <w:t xml:space="preserve">(общие основания прекращения трудового </w:t>
            </w:r>
            <w:r w:rsidRPr="00637460">
              <w:rPr>
                <w:color w:val="000000" w:themeColor="text1"/>
                <w:sz w:val="20"/>
              </w:rPr>
              <w:lastRenderedPageBreak/>
              <w:t xml:space="preserve">договора. Расторжение трудового договора по соглашению сторон. Прекращение трудового договора </w:t>
            </w:r>
            <w:r w:rsidRPr="00637460">
              <w:rPr>
                <w:iCs/>
                <w:color w:val="000000" w:themeColor="text1"/>
                <w:sz w:val="20"/>
              </w:rPr>
              <w:t>по истечении срока, на который он заключен</w:t>
            </w:r>
            <w:r w:rsidRPr="00637460">
              <w:rPr>
                <w:color w:val="000000" w:themeColor="text1"/>
                <w:sz w:val="20"/>
              </w:rPr>
              <w:t xml:space="preserve">. Расторжение трудового договора по инициативе работника (по собственному желанию). Расторжение трудового договора по инициативе работодателя. Перевод работника по его просьбе или с его согласия на работу к другому работодателю или переход на выборную работу (должность). Прекращение трудового договора в связи </w:t>
            </w:r>
            <w:r w:rsidRPr="00637460">
              <w:rPr>
                <w:iCs/>
                <w:color w:val="000000" w:themeColor="text1"/>
                <w:sz w:val="20"/>
              </w:rPr>
              <w:t>с отказом работника от продолжения работы в связи со сменой собственника имущества организации, изменением подведомственности (подчиненности) организации либо ее реорганизации</w:t>
            </w:r>
            <w:r w:rsidRPr="00637460">
              <w:rPr>
                <w:color w:val="000000" w:themeColor="text1"/>
                <w:sz w:val="20"/>
              </w:rPr>
              <w:t xml:space="preserve">. Отказ работника от продолжения работы в связи с изменением определенных сторонами условий трудового договора. Отказ работника от перевода на другую работу, необходимого ему в соответствии с медицинским заключением. Прекращение трудового договора в связи </w:t>
            </w:r>
            <w:r w:rsidRPr="00637460">
              <w:rPr>
                <w:iCs/>
                <w:color w:val="000000" w:themeColor="text1"/>
                <w:sz w:val="20"/>
              </w:rPr>
              <w:t>с отказом работника от перевода на работу в другую местность вместе с работодателем</w:t>
            </w:r>
            <w:r w:rsidRPr="00637460">
              <w:rPr>
                <w:color w:val="000000" w:themeColor="text1"/>
                <w:sz w:val="20"/>
              </w:rPr>
              <w:t xml:space="preserve">. Расторжение срочного трудового договора. Прекращение трудового договора по обстоятельствам, не зависящим от воли сторон. Прекращение трудового договора в связи </w:t>
            </w:r>
            <w:r w:rsidRPr="00637460">
              <w:rPr>
                <w:iCs/>
                <w:color w:val="000000" w:themeColor="text1"/>
                <w:sz w:val="20"/>
              </w:rPr>
              <w:t xml:space="preserve">с призывом работника на военную службу или направлением работника на заменяющую ее альтернативную гражданскую службу. Восстановление работника на прежней работе </w:t>
            </w:r>
            <w:r w:rsidRPr="00637460">
              <w:rPr>
                <w:color w:val="000000" w:themeColor="text1"/>
                <w:sz w:val="20"/>
              </w:rPr>
              <w:t xml:space="preserve">по решению государственной инспекции труда или суда. </w:t>
            </w:r>
            <w:proofErr w:type="spellStart"/>
            <w:r w:rsidRPr="00637460">
              <w:rPr>
                <w:iCs/>
                <w:color w:val="000000" w:themeColor="text1"/>
                <w:sz w:val="20"/>
              </w:rPr>
              <w:t>Неизбрание</w:t>
            </w:r>
            <w:proofErr w:type="spellEnd"/>
            <w:r w:rsidRPr="00637460">
              <w:rPr>
                <w:iCs/>
                <w:color w:val="000000" w:themeColor="text1"/>
                <w:sz w:val="20"/>
              </w:rPr>
              <w:t xml:space="preserve"> на должность. Признание работника полностью неспособным к трудовой деятельности в соответствии с медицинским заключением. Смерть работника либо работодателя </w:t>
            </w:r>
            <w:r w:rsidRPr="00637460">
              <w:rPr>
                <w:color w:val="000000" w:themeColor="text1"/>
                <w:sz w:val="20"/>
              </w:rPr>
              <w:t xml:space="preserve">– </w:t>
            </w:r>
            <w:r w:rsidRPr="00637460">
              <w:rPr>
                <w:iCs/>
                <w:color w:val="000000" w:themeColor="text1"/>
                <w:sz w:val="20"/>
              </w:rPr>
              <w:t>физического лица</w:t>
            </w:r>
            <w:r w:rsidRPr="00637460">
              <w:rPr>
                <w:color w:val="000000" w:themeColor="text1"/>
                <w:sz w:val="20"/>
              </w:rPr>
              <w:t xml:space="preserve">, а также </w:t>
            </w:r>
            <w:r w:rsidRPr="00637460">
              <w:rPr>
                <w:iCs/>
                <w:color w:val="000000" w:themeColor="text1"/>
                <w:sz w:val="20"/>
              </w:rPr>
              <w:t xml:space="preserve">признание судом работника либо работодателя </w:t>
            </w:r>
            <w:r w:rsidRPr="00637460">
              <w:rPr>
                <w:color w:val="000000" w:themeColor="text1"/>
                <w:sz w:val="20"/>
              </w:rPr>
              <w:t xml:space="preserve">– </w:t>
            </w:r>
            <w:r w:rsidRPr="00637460">
              <w:rPr>
                <w:iCs/>
                <w:color w:val="000000" w:themeColor="text1"/>
                <w:sz w:val="20"/>
              </w:rPr>
              <w:t>физического лица умершим или безвестно отсутствующим</w:t>
            </w:r>
            <w:r w:rsidRPr="00637460">
              <w:rPr>
                <w:color w:val="000000" w:themeColor="text1"/>
                <w:sz w:val="20"/>
              </w:rPr>
              <w:t xml:space="preserve">. Наступление чрезвычайных обстоятельств, препятствующих продолжению трудовых отношений (военные действия, катастрофа, стихийное бедствие, крупная авария, эпидемия и другие чрезвычайные обстоятельства). Другие </w:t>
            </w:r>
            <w:r w:rsidRPr="00637460">
              <w:rPr>
                <w:iCs/>
                <w:color w:val="000000" w:themeColor="text1"/>
                <w:sz w:val="20"/>
              </w:rPr>
              <w:t xml:space="preserve">дополнительные основания прекращения трудового договора. </w:t>
            </w:r>
            <w:r w:rsidRPr="00637460">
              <w:rPr>
                <w:color w:val="000000" w:themeColor="text1"/>
                <w:sz w:val="20"/>
              </w:rPr>
              <w:t>Прекращение трудового договора вследствие нарушения установленных Трудовым кодексом или иным федеральным законом правил заключения трудового договора. Обязательное участие выборного органа первичной профорганизации в рассмотрении вопросов, связанных с расторжением трудового договора по инициативе работодателя. Расторжение трудового договора по инициативе работника. Гарантии и компенсации работникам, связанные с расторжением трудового договора. Расторжение трудового договора по инициативе работодателя. Порядок расторжения трудового договора по инициативе работодателя. Дополнительные юридические гарантии при увольнении для некоторых категорий работников. Общий порядок оформления прекращения трудового договора. Выходные пособия. Правовые последствия незаконного перевода и увольнения работников).</w:t>
            </w:r>
          </w:p>
          <w:p w:rsidR="00FB5F24" w:rsidRPr="00637460" w:rsidRDefault="00FB5F24" w:rsidP="00FB5F24">
            <w:pPr>
              <w:widowControl/>
              <w:snapToGrid/>
              <w:spacing w:before="0" w:after="0"/>
              <w:jc w:val="both"/>
              <w:rPr>
                <w:b/>
                <w:i/>
                <w:color w:val="000000" w:themeColor="text1"/>
                <w:sz w:val="20"/>
              </w:rPr>
            </w:pPr>
            <w:r w:rsidRPr="00637460">
              <w:rPr>
                <w:b/>
                <w:color w:val="000000" w:themeColor="text1"/>
                <w:sz w:val="20"/>
              </w:rPr>
              <w:t>Защита персональных данных работника</w:t>
            </w:r>
            <w:r w:rsidRPr="00637460">
              <w:rPr>
                <w:b/>
                <w:i/>
                <w:color w:val="000000" w:themeColor="text1"/>
                <w:sz w:val="20"/>
              </w:rPr>
              <w:t xml:space="preserve"> </w:t>
            </w:r>
            <w:r w:rsidRPr="00637460">
              <w:rPr>
                <w:color w:val="000000" w:themeColor="text1"/>
                <w:sz w:val="20"/>
              </w:rPr>
              <w:t>(понятие персональных данных работника. Обработка персональных данных работника. Общие требования при обработке персональных данных работника и гарантии их защиты. Хранение и использование персональных данных работников. Передача персональных данных работника. Права работников в целях обеспечения защиты персональных данных, хранящихся у работодателя. Ответственность за нарушение норм, регулирующих обработку и защиту персональных данных работника)</w:t>
            </w:r>
          </w:p>
        </w:tc>
      </w:tr>
    </w:tbl>
    <w:p w:rsidR="00FB5F24" w:rsidRPr="00637460" w:rsidRDefault="00FB5F24" w:rsidP="00FB5F24">
      <w:pPr>
        <w:widowControl/>
        <w:tabs>
          <w:tab w:val="left" w:pos="993"/>
        </w:tabs>
        <w:suppressAutoHyphens/>
        <w:snapToGrid/>
        <w:spacing w:before="0" w:after="0"/>
        <w:ind w:firstLine="720"/>
        <w:jc w:val="both"/>
        <w:rPr>
          <w:b/>
          <w:color w:val="000000" w:themeColor="text1"/>
          <w:sz w:val="20"/>
        </w:rPr>
      </w:pPr>
    </w:p>
    <w:p w:rsidR="00FB5F24" w:rsidRPr="00637460" w:rsidRDefault="00FB5F24" w:rsidP="00FB5F24">
      <w:pPr>
        <w:widowControl/>
        <w:tabs>
          <w:tab w:val="left" w:pos="993"/>
        </w:tabs>
        <w:suppressAutoHyphens/>
        <w:snapToGrid/>
        <w:spacing w:before="0" w:after="0"/>
        <w:ind w:firstLine="720"/>
        <w:jc w:val="both"/>
        <w:rPr>
          <w:b/>
          <w:color w:val="000000" w:themeColor="text1"/>
          <w:sz w:val="20"/>
        </w:rPr>
      </w:pPr>
      <w:r w:rsidRPr="00637460">
        <w:rPr>
          <w:b/>
          <w:color w:val="000000" w:themeColor="text1"/>
          <w:sz w:val="20"/>
        </w:rPr>
        <w:t>5.2 Занятия лекционного и семинарского типа</w:t>
      </w:r>
    </w:p>
    <w:p w:rsidR="00FB5F24" w:rsidRPr="00637460" w:rsidRDefault="00FB5F24" w:rsidP="00FB5F24">
      <w:pPr>
        <w:widowControl/>
        <w:tabs>
          <w:tab w:val="left" w:pos="993"/>
        </w:tabs>
        <w:snapToGrid/>
        <w:spacing w:before="0" w:after="0"/>
        <w:ind w:firstLine="720"/>
        <w:rPr>
          <w:b/>
          <w:color w:val="000000" w:themeColor="text1"/>
          <w:sz w:val="20"/>
        </w:rPr>
      </w:pPr>
      <w:r w:rsidRPr="00637460">
        <w:rPr>
          <w:b/>
          <w:color w:val="000000" w:themeColor="text1"/>
          <w:sz w:val="20"/>
        </w:rPr>
        <w:t>5.2.1 Темы лекций</w:t>
      </w:r>
    </w:p>
    <w:p w:rsidR="00FB5F24" w:rsidRPr="00637460" w:rsidRDefault="00FB5F24" w:rsidP="00FB5F24">
      <w:pPr>
        <w:widowControl/>
        <w:tabs>
          <w:tab w:val="left" w:pos="993"/>
        </w:tabs>
        <w:snapToGrid/>
        <w:spacing w:before="0" w:after="0"/>
        <w:ind w:firstLine="720"/>
        <w:rPr>
          <w:b/>
          <w:color w:val="000000" w:themeColor="text1"/>
          <w:sz w:val="20"/>
        </w:rPr>
      </w:pPr>
      <w:r w:rsidRPr="00637460">
        <w:rPr>
          <w:b/>
          <w:color w:val="000000" w:themeColor="text1"/>
          <w:sz w:val="20"/>
        </w:rPr>
        <w:t>Раздел 1 «Трудовое право России в современном обществе»</w:t>
      </w:r>
    </w:p>
    <w:p w:rsidR="00FB5F24" w:rsidRPr="00637460" w:rsidRDefault="00FB5F24" w:rsidP="00FB5F24">
      <w:pPr>
        <w:widowControl/>
        <w:numPr>
          <w:ilvl w:val="1"/>
          <w:numId w:val="16"/>
        </w:numPr>
        <w:tabs>
          <w:tab w:val="left" w:pos="993"/>
        </w:tabs>
        <w:snapToGrid/>
        <w:spacing w:before="0" w:after="0"/>
        <w:ind w:left="0" w:firstLine="720"/>
        <w:rPr>
          <w:color w:val="000000" w:themeColor="text1"/>
          <w:sz w:val="20"/>
        </w:rPr>
      </w:pPr>
      <w:r w:rsidRPr="00637460">
        <w:rPr>
          <w:color w:val="000000" w:themeColor="text1"/>
          <w:sz w:val="20"/>
        </w:rPr>
        <w:t>Труд: его значение в общественном  развитии и жизни человека</w:t>
      </w:r>
    </w:p>
    <w:p w:rsidR="00FB5F24" w:rsidRPr="00637460" w:rsidRDefault="00FB5F24" w:rsidP="00FB5F24">
      <w:pPr>
        <w:widowControl/>
        <w:tabs>
          <w:tab w:val="left" w:pos="993"/>
        </w:tabs>
        <w:snapToGrid/>
        <w:spacing w:before="0" w:after="0"/>
        <w:ind w:firstLine="720"/>
        <w:rPr>
          <w:b/>
          <w:color w:val="000000" w:themeColor="text1"/>
          <w:sz w:val="20"/>
        </w:rPr>
      </w:pPr>
    </w:p>
    <w:p w:rsidR="00FB5F24" w:rsidRPr="00637460" w:rsidRDefault="00FB5F24" w:rsidP="00FB5F24">
      <w:pPr>
        <w:widowControl/>
        <w:tabs>
          <w:tab w:val="left" w:pos="993"/>
        </w:tabs>
        <w:snapToGrid/>
        <w:spacing w:before="0" w:after="0"/>
        <w:ind w:firstLine="720"/>
        <w:rPr>
          <w:b/>
          <w:color w:val="000000" w:themeColor="text1"/>
          <w:sz w:val="20"/>
        </w:rPr>
      </w:pPr>
      <w:r w:rsidRPr="00637460">
        <w:rPr>
          <w:b/>
          <w:color w:val="000000" w:themeColor="text1"/>
          <w:sz w:val="20"/>
        </w:rPr>
        <w:t>Раздел 2 «Трудовое право: общие понятия»</w:t>
      </w:r>
    </w:p>
    <w:p w:rsidR="00FB5F24" w:rsidRPr="00637460" w:rsidRDefault="00FB5F24" w:rsidP="00FB5F24">
      <w:pPr>
        <w:widowControl/>
        <w:numPr>
          <w:ilvl w:val="0"/>
          <w:numId w:val="17"/>
        </w:numPr>
        <w:tabs>
          <w:tab w:val="left" w:pos="993"/>
        </w:tabs>
        <w:snapToGrid/>
        <w:spacing w:before="0" w:after="0"/>
        <w:ind w:left="0" w:firstLine="720"/>
        <w:rPr>
          <w:color w:val="000000" w:themeColor="text1"/>
          <w:sz w:val="20"/>
        </w:rPr>
      </w:pPr>
      <w:r w:rsidRPr="00637460">
        <w:rPr>
          <w:color w:val="000000" w:themeColor="text1"/>
          <w:sz w:val="20"/>
        </w:rPr>
        <w:t>Понятие, предмет, метод и система трудового права</w:t>
      </w:r>
    </w:p>
    <w:p w:rsidR="00FB5F24" w:rsidRPr="00637460" w:rsidRDefault="00FB5F24" w:rsidP="00FB5F24">
      <w:pPr>
        <w:widowControl/>
        <w:numPr>
          <w:ilvl w:val="0"/>
          <w:numId w:val="17"/>
        </w:numPr>
        <w:tabs>
          <w:tab w:val="left" w:pos="993"/>
        </w:tabs>
        <w:snapToGrid/>
        <w:spacing w:before="0" w:after="0"/>
        <w:ind w:left="0" w:firstLine="720"/>
        <w:rPr>
          <w:color w:val="000000" w:themeColor="text1"/>
          <w:sz w:val="20"/>
        </w:rPr>
      </w:pPr>
      <w:r w:rsidRPr="00637460">
        <w:rPr>
          <w:color w:val="000000" w:themeColor="text1"/>
          <w:sz w:val="20"/>
        </w:rPr>
        <w:t>Основные принципы правового регулирования трудовых отношений и иных, непосредственно связанных с ними отношений</w:t>
      </w:r>
    </w:p>
    <w:p w:rsidR="00FB5F24" w:rsidRPr="00637460" w:rsidRDefault="00FB5F24" w:rsidP="00FB5F24">
      <w:pPr>
        <w:widowControl/>
        <w:tabs>
          <w:tab w:val="left" w:pos="993"/>
        </w:tabs>
        <w:snapToGrid/>
        <w:spacing w:before="0" w:after="0"/>
        <w:ind w:firstLine="720"/>
        <w:rPr>
          <w:b/>
          <w:color w:val="000000" w:themeColor="text1"/>
          <w:sz w:val="20"/>
        </w:rPr>
      </w:pPr>
    </w:p>
    <w:p w:rsidR="00FB5F24" w:rsidRPr="00637460" w:rsidRDefault="00FB5F24" w:rsidP="00FB5F24">
      <w:pPr>
        <w:widowControl/>
        <w:tabs>
          <w:tab w:val="left" w:pos="993"/>
        </w:tabs>
        <w:snapToGrid/>
        <w:spacing w:before="0" w:after="0"/>
        <w:ind w:firstLine="720"/>
        <w:rPr>
          <w:b/>
          <w:color w:val="000000" w:themeColor="text1"/>
          <w:sz w:val="20"/>
        </w:rPr>
      </w:pPr>
      <w:r w:rsidRPr="00637460">
        <w:rPr>
          <w:b/>
          <w:color w:val="000000" w:themeColor="text1"/>
          <w:sz w:val="20"/>
        </w:rPr>
        <w:t>Раздел 3 «Основы социального партнерства в сфере труда. Понятие и особенности трудового договора»</w:t>
      </w:r>
    </w:p>
    <w:p w:rsidR="00FB5F24" w:rsidRPr="00637460" w:rsidRDefault="00FB5F24" w:rsidP="00FB5F24">
      <w:pPr>
        <w:widowControl/>
        <w:numPr>
          <w:ilvl w:val="0"/>
          <w:numId w:val="18"/>
        </w:numPr>
        <w:tabs>
          <w:tab w:val="left" w:pos="993"/>
        </w:tabs>
        <w:snapToGrid/>
        <w:spacing w:before="0" w:after="0"/>
        <w:ind w:left="0" w:firstLine="720"/>
        <w:rPr>
          <w:color w:val="000000" w:themeColor="text1"/>
          <w:sz w:val="20"/>
        </w:rPr>
      </w:pPr>
      <w:r w:rsidRPr="00637460">
        <w:rPr>
          <w:color w:val="000000" w:themeColor="text1"/>
          <w:sz w:val="20"/>
        </w:rPr>
        <w:t xml:space="preserve"> Социальное партнерство в сфере труда</w:t>
      </w:r>
    </w:p>
    <w:p w:rsidR="00FB5F24" w:rsidRPr="00637460" w:rsidRDefault="00FB5F24" w:rsidP="00FB5F24">
      <w:pPr>
        <w:widowControl/>
        <w:numPr>
          <w:ilvl w:val="0"/>
          <w:numId w:val="18"/>
        </w:numPr>
        <w:tabs>
          <w:tab w:val="left" w:pos="993"/>
        </w:tabs>
        <w:snapToGrid/>
        <w:spacing w:before="0" w:after="0"/>
        <w:ind w:left="0" w:firstLine="720"/>
        <w:rPr>
          <w:color w:val="000000" w:themeColor="text1"/>
          <w:sz w:val="20"/>
        </w:rPr>
      </w:pPr>
      <w:r w:rsidRPr="00637460">
        <w:rPr>
          <w:color w:val="000000" w:themeColor="text1"/>
          <w:sz w:val="20"/>
        </w:rPr>
        <w:t>Заключение, изменение и прекращение трудового договора</w:t>
      </w:r>
    </w:p>
    <w:p w:rsidR="00FB5F24" w:rsidRPr="00637460" w:rsidRDefault="00FB5F24" w:rsidP="00FB5F24">
      <w:pPr>
        <w:widowControl/>
        <w:tabs>
          <w:tab w:val="left" w:pos="993"/>
        </w:tabs>
        <w:snapToGrid/>
        <w:spacing w:before="0" w:after="0"/>
        <w:ind w:firstLine="720"/>
        <w:rPr>
          <w:b/>
          <w:color w:val="000000" w:themeColor="text1"/>
          <w:sz w:val="20"/>
        </w:rPr>
      </w:pPr>
    </w:p>
    <w:p w:rsidR="00FB5F24" w:rsidRPr="00637460" w:rsidRDefault="00FB5F24" w:rsidP="00FB5F24">
      <w:pPr>
        <w:widowControl/>
        <w:tabs>
          <w:tab w:val="left" w:pos="993"/>
        </w:tabs>
        <w:snapToGrid/>
        <w:spacing w:before="0" w:after="0"/>
        <w:ind w:firstLine="720"/>
        <w:rPr>
          <w:b/>
          <w:color w:val="000000" w:themeColor="text1"/>
          <w:sz w:val="20"/>
        </w:rPr>
      </w:pPr>
      <w:r w:rsidRPr="00637460">
        <w:rPr>
          <w:b/>
          <w:color w:val="000000" w:themeColor="text1"/>
          <w:sz w:val="20"/>
        </w:rPr>
        <w:t>5.2.2 Вопросы для обсуждения на семинарах и практических занятиях</w:t>
      </w:r>
    </w:p>
    <w:p w:rsidR="00FB5F24" w:rsidRPr="00637460" w:rsidRDefault="00FB5F24" w:rsidP="00FB5F24">
      <w:pPr>
        <w:widowControl/>
        <w:tabs>
          <w:tab w:val="left" w:pos="993"/>
          <w:tab w:val="left" w:pos="1080"/>
        </w:tabs>
        <w:snapToGrid/>
        <w:spacing w:before="0" w:after="0"/>
        <w:ind w:firstLine="720"/>
        <w:rPr>
          <w:b/>
          <w:color w:val="000000" w:themeColor="text1"/>
          <w:sz w:val="20"/>
        </w:rPr>
      </w:pPr>
      <w:r w:rsidRPr="00637460">
        <w:rPr>
          <w:b/>
          <w:color w:val="000000" w:themeColor="text1"/>
          <w:sz w:val="20"/>
        </w:rPr>
        <w:t xml:space="preserve">Раздел 1 </w:t>
      </w:r>
      <w:r w:rsidRPr="00637460">
        <w:rPr>
          <w:b/>
          <w:iCs/>
          <w:color w:val="000000" w:themeColor="text1"/>
          <w:sz w:val="20"/>
        </w:rPr>
        <w:t>«</w:t>
      </w:r>
      <w:r w:rsidRPr="00637460">
        <w:rPr>
          <w:b/>
          <w:color w:val="000000" w:themeColor="text1"/>
          <w:sz w:val="20"/>
        </w:rPr>
        <w:t>Трудовое право России в современном обществе</w:t>
      </w:r>
      <w:r w:rsidRPr="00637460">
        <w:rPr>
          <w:b/>
          <w:iCs/>
          <w:color w:val="000000" w:themeColor="text1"/>
          <w:sz w:val="20"/>
        </w:rPr>
        <w:t>»</w:t>
      </w:r>
    </w:p>
    <w:p w:rsidR="00FB5F24" w:rsidRPr="00637460" w:rsidRDefault="00FB5F24" w:rsidP="00FB5F24">
      <w:pPr>
        <w:widowControl/>
        <w:numPr>
          <w:ilvl w:val="0"/>
          <w:numId w:val="19"/>
        </w:numPr>
        <w:shd w:val="clear" w:color="auto" w:fill="FFFFFF"/>
        <w:tabs>
          <w:tab w:val="clear" w:pos="454"/>
          <w:tab w:val="left" w:pos="993"/>
          <w:tab w:val="left" w:pos="1080"/>
          <w:tab w:val="left" w:pos="1134"/>
        </w:tabs>
        <w:snapToGrid/>
        <w:spacing w:before="0" w:after="0"/>
        <w:ind w:left="0" w:firstLine="720"/>
        <w:jc w:val="both"/>
        <w:rPr>
          <w:color w:val="000000" w:themeColor="text1"/>
          <w:sz w:val="20"/>
        </w:rPr>
      </w:pPr>
      <w:r w:rsidRPr="00637460">
        <w:rPr>
          <w:color w:val="000000" w:themeColor="text1"/>
          <w:sz w:val="20"/>
        </w:rPr>
        <w:t>Предмет трудового права.</w:t>
      </w:r>
    </w:p>
    <w:p w:rsidR="00FB5F24" w:rsidRPr="00637460" w:rsidRDefault="00FB5F24" w:rsidP="00FB5F24">
      <w:pPr>
        <w:widowControl/>
        <w:numPr>
          <w:ilvl w:val="0"/>
          <w:numId w:val="19"/>
        </w:numPr>
        <w:shd w:val="clear" w:color="auto" w:fill="FFFFFF"/>
        <w:tabs>
          <w:tab w:val="clear" w:pos="454"/>
          <w:tab w:val="left" w:pos="993"/>
          <w:tab w:val="left" w:pos="1080"/>
          <w:tab w:val="left" w:pos="1134"/>
        </w:tabs>
        <w:snapToGrid/>
        <w:spacing w:before="0" w:after="0"/>
        <w:ind w:left="0" w:firstLine="720"/>
        <w:jc w:val="both"/>
        <w:rPr>
          <w:color w:val="000000" w:themeColor="text1"/>
          <w:sz w:val="20"/>
        </w:rPr>
      </w:pPr>
      <w:r w:rsidRPr="00637460">
        <w:rPr>
          <w:color w:val="000000" w:themeColor="text1"/>
          <w:sz w:val="20"/>
        </w:rPr>
        <w:t>Метод трудового права.</w:t>
      </w:r>
    </w:p>
    <w:p w:rsidR="00FB5F24" w:rsidRPr="00637460" w:rsidRDefault="00FB5F24" w:rsidP="00FB5F24">
      <w:pPr>
        <w:widowControl/>
        <w:numPr>
          <w:ilvl w:val="0"/>
          <w:numId w:val="19"/>
        </w:numPr>
        <w:shd w:val="clear" w:color="auto" w:fill="FFFFFF"/>
        <w:tabs>
          <w:tab w:val="clear" w:pos="454"/>
          <w:tab w:val="left" w:pos="993"/>
          <w:tab w:val="left" w:pos="1080"/>
          <w:tab w:val="left" w:pos="1134"/>
        </w:tabs>
        <w:snapToGrid/>
        <w:spacing w:before="0" w:after="0"/>
        <w:ind w:left="0" w:firstLine="720"/>
        <w:jc w:val="both"/>
        <w:rPr>
          <w:color w:val="000000" w:themeColor="text1"/>
          <w:sz w:val="20"/>
        </w:rPr>
      </w:pPr>
      <w:r w:rsidRPr="00637460">
        <w:rPr>
          <w:color w:val="000000" w:themeColor="text1"/>
          <w:sz w:val="20"/>
        </w:rPr>
        <w:t>Система правоотношений в трудовом праве.</w:t>
      </w:r>
    </w:p>
    <w:p w:rsidR="00FB5F24" w:rsidRPr="00637460" w:rsidRDefault="00FB5F24" w:rsidP="00FB5F24">
      <w:pPr>
        <w:widowControl/>
        <w:numPr>
          <w:ilvl w:val="0"/>
          <w:numId w:val="19"/>
        </w:numPr>
        <w:shd w:val="clear" w:color="auto" w:fill="FFFFFF"/>
        <w:tabs>
          <w:tab w:val="clear" w:pos="454"/>
          <w:tab w:val="left" w:pos="993"/>
          <w:tab w:val="left" w:pos="1080"/>
          <w:tab w:val="left" w:pos="1134"/>
        </w:tabs>
        <w:snapToGrid/>
        <w:spacing w:before="0" w:after="0"/>
        <w:ind w:left="0" w:firstLine="720"/>
        <w:jc w:val="both"/>
        <w:rPr>
          <w:color w:val="000000" w:themeColor="text1"/>
          <w:sz w:val="20"/>
        </w:rPr>
      </w:pPr>
      <w:r w:rsidRPr="00637460">
        <w:rPr>
          <w:color w:val="000000" w:themeColor="text1"/>
          <w:sz w:val="20"/>
        </w:rPr>
        <w:t>Основания возникновения, изменения и прекращения трудовых правоотношений.</w:t>
      </w:r>
    </w:p>
    <w:p w:rsidR="00FB5F24" w:rsidRPr="00637460" w:rsidRDefault="00FB5F24" w:rsidP="00FB5F24">
      <w:pPr>
        <w:widowControl/>
        <w:numPr>
          <w:ilvl w:val="0"/>
          <w:numId w:val="19"/>
        </w:numPr>
        <w:shd w:val="clear" w:color="auto" w:fill="FFFFFF"/>
        <w:tabs>
          <w:tab w:val="clear" w:pos="454"/>
          <w:tab w:val="left" w:pos="993"/>
          <w:tab w:val="left" w:pos="1080"/>
          <w:tab w:val="left" w:pos="1134"/>
        </w:tabs>
        <w:snapToGrid/>
        <w:spacing w:before="0" w:after="0"/>
        <w:ind w:left="0" w:firstLine="720"/>
        <w:jc w:val="both"/>
        <w:rPr>
          <w:color w:val="000000" w:themeColor="text1"/>
          <w:sz w:val="20"/>
        </w:rPr>
      </w:pPr>
      <w:r w:rsidRPr="00637460">
        <w:rPr>
          <w:color w:val="000000" w:themeColor="text1"/>
          <w:sz w:val="20"/>
        </w:rPr>
        <w:t>Общая характеристика источников трудового права.</w:t>
      </w:r>
    </w:p>
    <w:p w:rsidR="00FB5F24" w:rsidRPr="00637460" w:rsidRDefault="00FB5F24" w:rsidP="00FB5F24">
      <w:pPr>
        <w:widowControl/>
        <w:numPr>
          <w:ilvl w:val="0"/>
          <w:numId w:val="19"/>
        </w:numPr>
        <w:shd w:val="clear" w:color="auto" w:fill="FFFFFF"/>
        <w:tabs>
          <w:tab w:val="clear" w:pos="454"/>
          <w:tab w:val="left" w:pos="993"/>
          <w:tab w:val="left" w:pos="1080"/>
          <w:tab w:val="left" w:pos="1134"/>
        </w:tabs>
        <w:snapToGrid/>
        <w:spacing w:before="0" w:after="0"/>
        <w:ind w:left="0" w:firstLine="720"/>
        <w:jc w:val="both"/>
        <w:rPr>
          <w:color w:val="000000" w:themeColor="text1"/>
          <w:sz w:val="20"/>
        </w:rPr>
      </w:pPr>
      <w:r w:rsidRPr="00637460">
        <w:rPr>
          <w:color w:val="000000" w:themeColor="text1"/>
          <w:sz w:val="20"/>
        </w:rPr>
        <w:t>Классификация источников трудового права.</w:t>
      </w:r>
    </w:p>
    <w:p w:rsidR="00FB5F24" w:rsidRPr="00637460" w:rsidRDefault="00FB5F24" w:rsidP="00FB5F24">
      <w:pPr>
        <w:widowControl/>
        <w:numPr>
          <w:ilvl w:val="0"/>
          <w:numId w:val="19"/>
        </w:numPr>
        <w:shd w:val="clear" w:color="auto" w:fill="FFFFFF"/>
        <w:tabs>
          <w:tab w:val="clear" w:pos="454"/>
          <w:tab w:val="left" w:pos="993"/>
          <w:tab w:val="left" w:pos="1080"/>
          <w:tab w:val="left" w:pos="1134"/>
        </w:tabs>
        <w:snapToGrid/>
        <w:spacing w:before="0" w:after="0"/>
        <w:ind w:left="0" w:firstLine="720"/>
        <w:jc w:val="both"/>
        <w:rPr>
          <w:color w:val="000000" w:themeColor="text1"/>
          <w:sz w:val="20"/>
        </w:rPr>
      </w:pPr>
      <w:r w:rsidRPr="00637460">
        <w:rPr>
          <w:color w:val="000000" w:themeColor="text1"/>
          <w:sz w:val="20"/>
        </w:rPr>
        <w:t>Краткая характеристика Трудового кодекса РФ как основного источника трудового права.</w:t>
      </w:r>
    </w:p>
    <w:p w:rsidR="00FB5F24" w:rsidRPr="00637460" w:rsidRDefault="00FB5F24" w:rsidP="00FB5F24">
      <w:pPr>
        <w:widowControl/>
        <w:numPr>
          <w:ilvl w:val="0"/>
          <w:numId w:val="19"/>
        </w:numPr>
        <w:shd w:val="clear" w:color="auto" w:fill="FFFFFF"/>
        <w:tabs>
          <w:tab w:val="clear" w:pos="454"/>
          <w:tab w:val="left" w:pos="993"/>
          <w:tab w:val="left" w:pos="1080"/>
          <w:tab w:val="left" w:pos="1134"/>
        </w:tabs>
        <w:snapToGrid/>
        <w:spacing w:before="0" w:after="0"/>
        <w:ind w:left="0" w:firstLine="720"/>
        <w:jc w:val="both"/>
        <w:rPr>
          <w:color w:val="000000" w:themeColor="text1"/>
          <w:sz w:val="20"/>
        </w:rPr>
      </w:pPr>
      <w:r w:rsidRPr="00637460">
        <w:rPr>
          <w:color w:val="000000" w:themeColor="text1"/>
          <w:sz w:val="20"/>
        </w:rPr>
        <w:t>Основные принципы заключения коллективных договоров и соглашений.</w:t>
      </w:r>
    </w:p>
    <w:p w:rsidR="00FB5F24" w:rsidRPr="00637460" w:rsidRDefault="00FB5F24" w:rsidP="00FB5F24">
      <w:pPr>
        <w:widowControl/>
        <w:tabs>
          <w:tab w:val="left" w:pos="993"/>
          <w:tab w:val="left" w:pos="1080"/>
        </w:tabs>
        <w:snapToGrid/>
        <w:spacing w:before="0" w:after="0"/>
        <w:ind w:firstLine="720"/>
        <w:rPr>
          <w:b/>
          <w:color w:val="000000" w:themeColor="text1"/>
          <w:sz w:val="20"/>
        </w:rPr>
      </w:pPr>
    </w:p>
    <w:p w:rsidR="00FB5F24" w:rsidRPr="00637460" w:rsidRDefault="00FB5F24" w:rsidP="00FB5F24">
      <w:pPr>
        <w:widowControl/>
        <w:tabs>
          <w:tab w:val="left" w:pos="993"/>
          <w:tab w:val="left" w:pos="1080"/>
        </w:tabs>
        <w:snapToGrid/>
        <w:spacing w:before="0" w:after="0"/>
        <w:ind w:firstLine="720"/>
        <w:rPr>
          <w:b/>
          <w:color w:val="000000" w:themeColor="text1"/>
          <w:sz w:val="20"/>
        </w:rPr>
      </w:pPr>
      <w:r w:rsidRPr="00637460">
        <w:rPr>
          <w:b/>
          <w:color w:val="000000" w:themeColor="text1"/>
          <w:sz w:val="20"/>
        </w:rPr>
        <w:t xml:space="preserve">Раздел 2 </w:t>
      </w:r>
      <w:r w:rsidRPr="00637460">
        <w:rPr>
          <w:b/>
          <w:iCs/>
          <w:color w:val="000000" w:themeColor="text1"/>
          <w:sz w:val="20"/>
        </w:rPr>
        <w:t>«</w:t>
      </w:r>
      <w:r w:rsidRPr="00637460">
        <w:rPr>
          <w:b/>
          <w:color w:val="000000" w:themeColor="text1"/>
          <w:sz w:val="20"/>
        </w:rPr>
        <w:t>Трудовое право: общие понятия</w:t>
      </w:r>
      <w:r w:rsidRPr="00637460">
        <w:rPr>
          <w:b/>
          <w:iCs/>
          <w:color w:val="000000" w:themeColor="text1"/>
          <w:sz w:val="20"/>
        </w:rPr>
        <w:t>»</w:t>
      </w:r>
    </w:p>
    <w:p w:rsidR="00FB5F24" w:rsidRPr="00637460" w:rsidRDefault="00FB5F24" w:rsidP="00FB5F24">
      <w:pPr>
        <w:widowControl/>
        <w:numPr>
          <w:ilvl w:val="0"/>
          <w:numId w:val="20"/>
        </w:numPr>
        <w:shd w:val="clear" w:color="auto" w:fill="FFFFFF"/>
        <w:tabs>
          <w:tab w:val="clear" w:pos="454"/>
          <w:tab w:val="left" w:pos="0"/>
          <w:tab w:val="left" w:pos="1080"/>
          <w:tab w:val="left" w:pos="1134"/>
        </w:tabs>
        <w:snapToGrid/>
        <w:spacing w:before="0" w:after="0"/>
        <w:ind w:left="0" w:firstLine="709"/>
        <w:jc w:val="both"/>
        <w:rPr>
          <w:color w:val="000000" w:themeColor="text1"/>
          <w:sz w:val="20"/>
        </w:rPr>
      </w:pPr>
      <w:r w:rsidRPr="00637460">
        <w:rPr>
          <w:color w:val="000000" w:themeColor="text1"/>
          <w:sz w:val="20"/>
        </w:rPr>
        <w:t>Порядок заключения коллективного договора.</w:t>
      </w:r>
    </w:p>
    <w:p w:rsidR="00FB5F24" w:rsidRPr="00637460" w:rsidRDefault="00FB5F24" w:rsidP="00FB5F24">
      <w:pPr>
        <w:widowControl/>
        <w:numPr>
          <w:ilvl w:val="0"/>
          <w:numId w:val="20"/>
        </w:numPr>
        <w:shd w:val="clear" w:color="auto" w:fill="FFFFFF"/>
        <w:tabs>
          <w:tab w:val="clear" w:pos="454"/>
          <w:tab w:val="left" w:pos="0"/>
          <w:tab w:val="left" w:pos="1080"/>
          <w:tab w:val="left" w:pos="1134"/>
        </w:tabs>
        <w:snapToGrid/>
        <w:spacing w:before="0" w:after="0"/>
        <w:ind w:left="0" w:firstLine="709"/>
        <w:jc w:val="both"/>
        <w:rPr>
          <w:color w:val="000000" w:themeColor="text1"/>
          <w:sz w:val="20"/>
        </w:rPr>
      </w:pPr>
      <w:r w:rsidRPr="00637460">
        <w:rPr>
          <w:color w:val="000000" w:themeColor="text1"/>
          <w:sz w:val="20"/>
        </w:rPr>
        <w:t>Содержание и структура коллективного договора.</w:t>
      </w:r>
    </w:p>
    <w:p w:rsidR="00FB5F24" w:rsidRPr="00637460" w:rsidRDefault="00FB5F24" w:rsidP="00FB5F24">
      <w:pPr>
        <w:widowControl/>
        <w:numPr>
          <w:ilvl w:val="0"/>
          <w:numId w:val="20"/>
        </w:numPr>
        <w:shd w:val="clear" w:color="auto" w:fill="FFFFFF"/>
        <w:tabs>
          <w:tab w:val="clear" w:pos="454"/>
          <w:tab w:val="left" w:pos="0"/>
          <w:tab w:val="left" w:pos="1080"/>
          <w:tab w:val="left" w:pos="1134"/>
        </w:tabs>
        <w:snapToGrid/>
        <w:spacing w:before="0" w:after="0"/>
        <w:ind w:left="0" w:firstLine="709"/>
        <w:jc w:val="both"/>
        <w:rPr>
          <w:color w:val="000000" w:themeColor="text1"/>
          <w:sz w:val="20"/>
        </w:rPr>
      </w:pPr>
      <w:r w:rsidRPr="00637460">
        <w:rPr>
          <w:color w:val="000000" w:themeColor="text1"/>
          <w:sz w:val="20"/>
        </w:rPr>
        <w:t>Понятие и формы занятости.</w:t>
      </w:r>
    </w:p>
    <w:p w:rsidR="00FB5F24" w:rsidRPr="00637460" w:rsidRDefault="00FB5F24" w:rsidP="00FB5F24">
      <w:pPr>
        <w:widowControl/>
        <w:numPr>
          <w:ilvl w:val="0"/>
          <w:numId w:val="20"/>
        </w:numPr>
        <w:shd w:val="clear" w:color="auto" w:fill="FFFFFF"/>
        <w:tabs>
          <w:tab w:val="clear" w:pos="454"/>
          <w:tab w:val="left" w:pos="0"/>
          <w:tab w:val="left" w:pos="1080"/>
          <w:tab w:val="left" w:pos="1134"/>
        </w:tabs>
        <w:snapToGrid/>
        <w:spacing w:before="0" w:after="0"/>
        <w:ind w:left="0" w:firstLine="709"/>
        <w:jc w:val="both"/>
        <w:rPr>
          <w:color w:val="000000" w:themeColor="text1"/>
          <w:sz w:val="20"/>
        </w:rPr>
      </w:pPr>
      <w:r w:rsidRPr="00637460">
        <w:rPr>
          <w:color w:val="000000" w:themeColor="text1"/>
          <w:sz w:val="20"/>
        </w:rPr>
        <w:t>Правовой статус безработного.</w:t>
      </w:r>
    </w:p>
    <w:p w:rsidR="00FB5F24" w:rsidRPr="00637460" w:rsidRDefault="00FB5F24" w:rsidP="00FB5F24">
      <w:pPr>
        <w:widowControl/>
        <w:numPr>
          <w:ilvl w:val="0"/>
          <w:numId w:val="20"/>
        </w:numPr>
        <w:shd w:val="clear" w:color="auto" w:fill="FFFFFF"/>
        <w:tabs>
          <w:tab w:val="clear" w:pos="454"/>
          <w:tab w:val="left" w:pos="0"/>
          <w:tab w:val="left" w:pos="1080"/>
          <w:tab w:val="left" w:pos="1134"/>
        </w:tabs>
        <w:snapToGrid/>
        <w:spacing w:before="0" w:after="0"/>
        <w:ind w:left="0" w:firstLine="709"/>
        <w:jc w:val="both"/>
        <w:rPr>
          <w:color w:val="000000" w:themeColor="text1"/>
          <w:sz w:val="20"/>
        </w:rPr>
      </w:pPr>
      <w:r w:rsidRPr="00637460">
        <w:rPr>
          <w:color w:val="000000" w:themeColor="text1"/>
          <w:sz w:val="20"/>
        </w:rPr>
        <w:t>Понятие и значение трудового договора, его отличие от смежных гражданско-правовых договоров.</w:t>
      </w:r>
    </w:p>
    <w:p w:rsidR="00FB5F24" w:rsidRPr="00637460" w:rsidRDefault="00FB5F24" w:rsidP="00FB5F24">
      <w:pPr>
        <w:widowControl/>
        <w:numPr>
          <w:ilvl w:val="0"/>
          <w:numId w:val="20"/>
        </w:numPr>
        <w:shd w:val="clear" w:color="auto" w:fill="FFFFFF"/>
        <w:tabs>
          <w:tab w:val="clear" w:pos="454"/>
          <w:tab w:val="left" w:pos="0"/>
          <w:tab w:val="left" w:pos="1080"/>
          <w:tab w:val="left" w:pos="1134"/>
        </w:tabs>
        <w:snapToGrid/>
        <w:spacing w:before="0" w:after="0"/>
        <w:ind w:left="0" w:firstLine="709"/>
        <w:jc w:val="both"/>
        <w:rPr>
          <w:color w:val="000000" w:themeColor="text1"/>
          <w:sz w:val="20"/>
        </w:rPr>
      </w:pPr>
      <w:r w:rsidRPr="00637460">
        <w:rPr>
          <w:color w:val="000000" w:themeColor="text1"/>
          <w:sz w:val="20"/>
        </w:rPr>
        <w:t>Стороны трудового договора.</w:t>
      </w:r>
    </w:p>
    <w:p w:rsidR="00FB5F24" w:rsidRPr="00637460" w:rsidRDefault="00FB5F24" w:rsidP="00FB5F24">
      <w:pPr>
        <w:widowControl/>
        <w:numPr>
          <w:ilvl w:val="0"/>
          <w:numId w:val="20"/>
        </w:numPr>
        <w:shd w:val="clear" w:color="auto" w:fill="FFFFFF"/>
        <w:tabs>
          <w:tab w:val="clear" w:pos="454"/>
          <w:tab w:val="left" w:pos="0"/>
          <w:tab w:val="left" w:pos="1080"/>
          <w:tab w:val="left" w:pos="1134"/>
        </w:tabs>
        <w:snapToGrid/>
        <w:spacing w:before="0" w:after="0"/>
        <w:ind w:left="0" w:firstLine="709"/>
        <w:jc w:val="both"/>
        <w:rPr>
          <w:color w:val="000000" w:themeColor="text1"/>
          <w:sz w:val="20"/>
        </w:rPr>
      </w:pPr>
      <w:r w:rsidRPr="00637460">
        <w:rPr>
          <w:color w:val="000000" w:themeColor="text1"/>
          <w:sz w:val="20"/>
        </w:rPr>
        <w:t>Содержание трудового договора.</w:t>
      </w:r>
    </w:p>
    <w:p w:rsidR="00FB5F24" w:rsidRPr="00637460" w:rsidRDefault="00FB5F24" w:rsidP="00FB5F24">
      <w:pPr>
        <w:widowControl/>
        <w:tabs>
          <w:tab w:val="left" w:pos="1080"/>
        </w:tabs>
        <w:snapToGrid/>
        <w:spacing w:before="0" w:after="0"/>
        <w:ind w:firstLine="709"/>
        <w:rPr>
          <w:b/>
          <w:color w:val="000000" w:themeColor="text1"/>
          <w:sz w:val="20"/>
        </w:rPr>
      </w:pPr>
    </w:p>
    <w:p w:rsidR="00FB5F24" w:rsidRPr="00637460" w:rsidRDefault="00FB5F24" w:rsidP="00FB5F24">
      <w:pPr>
        <w:widowControl/>
        <w:tabs>
          <w:tab w:val="left" w:pos="1080"/>
        </w:tabs>
        <w:snapToGrid/>
        <w:spacing w:before="0" w:after="0"/>
        <w:ind w:firstLine="709"/>
        <w:rPr>
          <w:b/>
          <w:color w:val="000000" w:themeColor="text1"/>
          <w:sz w:val="20"/>
        </w:rPr>
      </w:pPr>
      <w:r w:rsidRPr="00637460">
        <w:rPr>
          <w:b/>
          <w:color w:val="000000" w:themeColor="text1"/>
          <w:sz w:val="20"/>
        </w:rPr>
        <w:t xml:space="preserve">Раздел 3 </w:t>
      </w:r>
      <w:r w:rsidRPr="00637460">
        <w:rPr>
          <w:b/>
          <w:iCs/>
          <w:color w:val="000000" w:themeColor="text1"/>
          <w:sz w:val="20"/>
        </w:rPr>
        <w:t>«</w:t>
      </w:r>
      <w:r w:rsidRPr="00637460">
        <w:rPr>
          <w:b/>
          <w:color w:val="000000" w:themeColor="text1"/>
          <w:sz w:val="20"/>
        </w:rPr>
        <w:t>Основы социального партнерства в сфере труда. Понятие и особенности трудового договора</w:t>
      </w:r>
      <w:r w:rsidRPr="00637460">
        <w:rPr>
          <w:b/>
          <w:iCs/>
          <w:color w:val="000000" w:themeColor="text1"/>
          <w:sz w:val="20"/>
        </w:rPr>
        <w:t>»</w:t>
      </w:r>
    </w:p>
    <w:p w:rsidR="00FB5F24" w:rsidRPr="00637460" w:rsidRDefault="00FB5F24" w:rsidP="00FB5F24">
      <w:pPr>
        <w:widowControl/>
        <w:numPr>
          <w:ilvl w:val="0"/>
          <w:numId w:val="21"/>
        </w:numPr>
        <w:shd w:val="clear" w:color="auto" w:fill="FFFFFF"/>
        <w:tabs>
          <w:tab w:val="left" w:pos="1080"/>
          <w:tab w:val="left" w:pos="1134"/>
        </w:tabs>
        <w:snapToGrid/>
        <w:spacing w:before="0" w:after="0"/>
        <w:ind w:left="0" w:firstLine="709"/>
        <w:jc w:val="both"/>
        <w:rPr>
          <w:color w:val="000000" w:themeColor="text1"/>
          <w:sz w:val="20"/>
        </w:rPr>
      </w:pPr>
      <w:r w:rsidRPr="00637460">
        <w:rPr>
          <w:color w:val="000000" w:themeColor="text1"/>
          <w:sz w:val="20"/>
        </w:rPr>
        <w:t>Юридические гарантии при приеме на работу.</w:t>
      </w:r>
    </w:p>
    <w:p w:rsidR="00FB5F24" w:rsidRPr="00637460" w:rsidRDefault="00FB5F24" w:rsidP="00FB5F24">
      <w:pPr>
        <w:widowControl/>
        <w:numPr>
          <w:ilvl w:val="0"/>
          <w:numId w:val="21"/>
        </w:numPr>
        <w:shd w:val="clear" w:color="auto" w:fill="FFFFFF"/>
        <w:tabs>
          <w:tab w:val="left" w:pos="1080"/>
          <w:tab w:val="left" w:pos="1134"/>
        </w:tabs>
        <w:snapToGrid/>
        <w:spacing w:before="0" w:after="0"/>
        <w:ind w:left="0" w:firstLine="709"/>
        <w:jc w:val="both"/>
        <w:rPr>
          <w:color w:val="000000" w:themeColor="text1"/>
          <w:sz w:val="20"/>
        </w:rPr>
      </w:pPr>
      <w:r w:rsidRPr="00637460">
        <w:rPr>
          <w:color w:val="000000" w:themeColor="text1"/>
          <w:sz w:val="20"/>
        </w:rPr>
        <w:t>Порядок заключения трудового договора.</w:t>
      </w:r>
    </w:p>
    <w:p w:rsidR="00FB5F24" w:rsidRPr="00637460" w:rsidRDefault="00FB5F24" w:rsidP="00FB5F24">
      <w:pPr>
        <w:widowControl/>
        <w:numPr>
          <w:ilvl w:val="0"/>
          <w:numId w:val="21"/>
        </w:numPr>
        <w:shd w:val="clear" w:color="auto" w:fill="FFFFFF"/>
        <w:tabs>
          <w:tab w:val="left" w:pos="1080"/>
          <w:tab w:val="left" w:pos="1134"/>
        </w:tabs>
        <w:snapToGrid/>
        <w:spacing w:before="0" w:after="0"/>
        <w:ind w:left="0" w:firstLine="709"/>
        <w:jc w:val="both"/>
        <w:rPr>
          <w:color w:val="000000" w:themeColor="text1"/>
          <w:sz w:val="20"/>
        </w:rPr>
      </w:pPr>
      <w:r w:rsidRPr="00637460">
        <w:rPr>
          <w:color w:val="000000" w:themeColor="text1"/>
          <w:sz w:val="20"/>
        </w:rPr>
        <w:t>Трудовая книжка.</w:t>
      </w:r>
    </w:p>
    <w:p w:rsidR="00FB5F24" w:rsidRPr="00637460" w:rsidRDefault="00FB5F24" w:rsidP="00FB5F24">
      <w:pPr>
        <w:widowControl/>
        <w:numPr>
          <w:ilvl w:val="0"/>
          <w:numId w:val="21"/>
        </w:numPr>
        <w:shd w:val="clear" w:color="auto" w:fill="FFFFFF"/>
        <w:tabs>
          <w:tab w:val="left" w:pos="1080"/>
          <w:tab w:val="left" w:pos="1134"/>
        </w:tabs>
        <w:snapToGrid/>
        <w:spacing w:before="0" w:after="0"/>
        <w:ind w:left="0" w:firstLine="709"/>
        <w:jc w:val="both"/>
        <w:rPr>
          <w:color w:val="000000" w:themeColor="text1"/>
          <w:sz w:val="20"/>
        </w:rPr>
      </w:pPr>
      <w:r w:rsidRPr="00637460">
        <w:rPr>
          <w:color w:val="000000" w:themeColor="text1"/>
          <w:sz w:val="20"/>
        </w:rPr>
        <w:t>Испытание при приеме на работу.</w:t>
      </w:r>
    </w:p>
    <w:p w:rsidR="00FB5F24" w:rsidRPr="00637460" w:rsidRDefault="00FB5F24" w:rsidP="00FB5F24">
      <w:pPr>
        <w:widowControl/>
        <w:numPr>
          <w:ilvl w:val="0"/>
          <w:numId w:val="21"/>
        </w:numPr>
        <w:shd w:val="clear" w:color="auto" w:fill="FFFFFF"/>
        <w:tabs>
          <w:tab w:val="left" w:pos="1080"/>
          <w:tab w:val="left" w:pos="1134"/>
        </w:tabs>
        <w:snapToGrid/>
        <w:spacing w:before="0" w:after="0"/>
        <w:ind w:left="0" w:firstLine="709"/>
        <w:jc w:val="both"/>
        <w:rPr>
          <w:color w:val="000000" w:themeColor="text1"/>
          <w:sz w:val="20"/>
        </w:rPr>
      </w:pPr>
      <w:r w:rsidRPr="00637460">
        <w:rPr>
          <w:color w:val="000000" w:themeColor="text1"/>
          <w:sz w:val="20"/>
        </w:rPr>
        <w:t>Виды трудовых договоров.</w:t>
      </w:r>
    </w:p>
    <w:p w:rsidR="00FB5F24" w:rsidRPr="00637460" w:rsidRDefault="00FB5F24" w:rsidP="00FB5F24">
      <w:pPr>
        <w:widowControl/>
        <w:numPr>
          <w:ilvl w:val="0"/>
          <w:numId w:val="21"/>
        </w:numPr>
        <w:shd w:val="clear" w:color="auto" w:fill="FFFFFF"/>
        <w:tabs>
          <w:tab w:val="left" w:pos="1080"/>
          <w:tab w:val="left" w:pos="1134"/>
        </w:tabs>
        <w:snapToGrid/>
        <w:spacing w:before="0" w:after="0"/>
        <w:ind w:left="0" w:firstLine="709"/>
        <w:jc w:val="both"/>
        <w:rPr>
          <w:color w:val="000000" w:themeColor="text1"/>
          <w:sz w:val="20"/>
        </w:rPr>
      </w:pPr>
      <w:r w:rsidRPr="00637460">
        <w:rPr>
          <w:color w:val="000000" w:themeColor="text1"/>
          <w:sz w:val="20"/>
        </w:rPr>
        <w:t>Перевод на другую работу: понятие перевода и его отличие от перемещения.</w:t>
      </w:r>
    </w:p>
    <w:p w:rsidR="00FB5F24" w:rsidRPr="00637460" w:rsidRDefault="00FB5F24" w:rsidP="00FB5F24">
      <w:pPr>
        <w:widowControl/>
        <w:numPr>
          <w:ilvl w:val="0"/>
          <w:numId w:val="21"/>
        </w:numPr>
        <w:shd w:val="clear" w:color="auto" w:fill="FFFFFF"/>
        <w:tabs>
          <w:tab w:val="left" w:pos="1080"/>
          <w:tab w:val="left" w:pos="1134"/>
        </w:tabs>
        <w:snapToGrid/>
        <w:spacing w:before="0" w:after="0"/>
        <w:ind w:left="0" w:firstLine="709"/>
        <w:jc w:val="both"/>
        <w:rPr>
          <w:color w:val="000000" w:themeColor="text1"/>
          <w:sz w:val="20"/>
        </w:rPr>
      </w:pPr>
      <w:r w:rsidRPr="00637460">
        <w:rPr>
          <w:color w:val="000000" w:themeColor="text1"/>
          <w:sz w:val="20"/>
        </w:rPr>
        <w:t>Классификация переводов на другую работу.</w:t>
      </w:r>
    </w:p>
    <w:p w:rsidR="00FB5F24" w:rsidRPr="00637460" w:rsidRDefault="00FB5F24" w:rsidP="00FB5F24">
      <w:pPr>
        <w:widowControl/>
        <w:numPr>
          <w:ilvl w:val="0"/>
          <w:numId w:val="21"/>
        </w:numPr>
        <w:shd w:val="clear" w:color="auto" w:fill="FFFFFF"/>
        <w:tabs>
          <w:tab w:val="left" w:pos="1080"/>
          <w:tab w:val="left" w:pos="1134"/>
        </w:tabs>
        <w:snapToGrid/>
        <w:spacing w:before="0" w:after="0"/>
        <w:ind w:left="0" w:firstLine="709"/>
        <w:jc w:val="both"/>
        <w:rPr>
          <w:color w:val="000000" w:themeColor="text1"/>
          <w:sz w:val="20"/>
        </w:rPr>
      </w:pPr>
      <w:r w:rsidRPr="00637460">
        <w:rPr>
          <w:color w:val="000000" w:themeColor="text1"/>
          <w:sz w:val="20"/>
        </w:rPr>
        <w:t>Изменение определённых сторонами условий трудового договора по причинам, связанным с изменением организационных или технологических условий труда.</w:t>
      </w:r>
    </w:p>
    <w:p w:rsidR="00FB5F24" w:rsidRPr="00637460" w:rsidRDefault="00FB5F24" w:rsidP="00FB5F24">
      <w:pPr>
        <w:widowControl/>
        <w:numPr>
          <w:ilvl w:val="0"/>
          <w:numId w:val="21"/>
        </w:numPr>
        <w:shd w:val="clear" w:color="auto" w:fill="FFFFFF"/>
        <w:tabs>
          <w:tab w:val="left" w:pos="1080"/>
          <w:tab w:val="left" w:pos="1134"/>
        </w:tabs>
        <w:snapToGrid/>
        <w:spacing w:before="0" w:after="0"/>
        <w:ind w:left="0" w:firstLine="709"/>
        <w:jc w:val="both"/>
        <w:rPr>
          <w:color w:val="000000" w:themeColor="text1"/>
          <w:sz w:val="20"/>
        </w:rPr>
      </w:pPr>
      <w:r w:rsidRPr="00637460">
        <w:rPr>
          <w:color w:val="000000" w:themeColor="text1"/>
          <w:sz w:val="20"/>
        </w:rPr>
        <w:t xml:space="preserve">Наука трудового права о терминах «трудовой договор», «договор найма труда», «договор трудового найма». </w:t>
      </w:r>
    </w:p>
    <w:p w:rsidR="00FB5F24" w:rsidRPr="00637460" w:rsidRDefault="00FB5F24" w:rsidP="00FB5F24">
      <w:pPr>
        <w:widowControl/>
        <w:numPr>
          <w:ilvl w:val="0"/>
          <w:numId w:val="21"/>
        </w:numPr>
        <w:shd w:val="clear" w:color="auto" w:fill="FFFFFF"/>
        <w:tabs>
          <w:tab w:val="left" w:pos="1080"/>
          <w:tab w:val="left" w:pos="1134"/>
        </w:tabs>
        <w:snapToGrid/>
        <w:spacing w:before="0" w:after="0"/>
        <w:ind w:left="0" w:firstLine="709"/>
        <w:jc w:val="both"/>
        <w:rPr>
          <w:color w:val="000000" w:themeColor="text1"/>
          <w:sz w:val="20"/>
        </w:rPr>
      </w:pPr>
      <w:r w:rsidRPr="00637460">
        <w:rPr>
          <w:color w:val="000000" w:themeColor="text1"/>
          <w:sz w:val="20"/>
        </w:rPr>
        <w:t xml:space="preserve">Отличие трудового договора от гражданско-правовых договоров, связанных с трудом. </w:t>
      </w:r>
    </w:p>
    <w:p w:rsidR="00FB5F24" w:rsidRPr="00637460" w:rsidRDefault="00FB5F24" w:rsidP="00FB5F24">
      <w:pPr>
        <w:widowControl/>
        <w:numPr>
          <w:ilvl w:val="0"/>
          <w:numId w:val="21"/>
        </w:numPr>
        <w:shd w:val="clear" w:color="auto" w:fill="FFFFFF"/>
        <w:tabs>
          <w:tab w:val="left" w:pos="1080"/>
          <w:tab w:val="left" w:pos="1134"/>
        </w:tabs>
        <w:snapToGrid/>
        <w:spacing w:before="0" w:after="0"/>
        <w:ind w:left="0" w:firstLine="709"/>
        <w:jc w:val="both"/>
        <w:rPr>
          <w:color w:val="000000" w:themeColor="text1"/>
          <w:sz w:val="20"/>
        </w:rPr>
      </w:pPr>
      <w:r w:rsidRPr="00637460">
        <w:rPr>
          <w:color w:val="000000" w:themeColor="text1"/>
          <w:sz w:val="20"/>
        </w:rPr>
        <w:t xml:space="preserve">Свобода труда. Трудовой договор как одна из форм реализации права свободно распоряжаться своими способностями к труду. </w:t>
      </w:r>
    </w:p>
    <w:p w:rsidR="00FB5F24" w:rsidRPr="00637460" w:rsidRDefault="00FB5F24" w:rsidP="00FB5F24">
      <w:pPr>
        <w:widowControl/>
        <w:numPr>
          <w:ilvl w:val="0"/>
          <w:numId w:val="21"/>
        </w:numPr>
        <w:shd w:val="clear" w:color="auto" w:fill="FFFFFF"/>
        <w:tabs>
          <w:tab w:val="left" w:pos="1080"/>
          <w:tab w:val="left" w:pos="1134"/>
        </w:tabs>
        <w:snapToGrid/>
        <w:spacing w:before="0" w:after="0"/>
        <w:ind w:left="0" w:firstLine="709"/>
        <w:jc w:val="both"/>
        <w:rPr>
          <w:color w:val="000000" w:themeColor="text1"/>
          <w:sz w:val="20"/>
        </w:rPr>
      </w:pPr>
      <w:r w:rsidRPr="00637460">
        <w:rPr>
          <w:color w:val="000000" w:themeColor="text1"/>
          <w:sz w:val="20"/>
        </w:rPr>
        <w:t xml:space="preserve">Стороны трудового договора. </w:t>
      </w:r>
    </w:p>
    <w:p w:rsidR="00FB5F24" w:rsidRPr="00637460" w:rsidRDefault="00FB5F24" w:rsidP="00FB5F24">
      <w:pPr>
        <w:widowControl/>
        <w:numPr>
          <w:ilvl w:val="0"/>
          <w:numId w:val="21"/>
        </w:numPr>
        <w:shd w:val="clear" w:color="auto" w:fill="FFFFFF"/>
        <w:tabs>
          <w:tab w:val="left" w:pos="1080"/>
          <w:tab w:val="left" w:pos="1134"/>
        </w:tabs>
        <w:snapToGrid/>
        <w:spacing w:before="0" w:after="0"/>
        <w:ind w:left="0" w:firstLine="709"/>
        <w:jc w:val="both"/>
        <w:rPr>
          <w:color w:val="000000" w:themeColor="text1"/>
          <w:sz w:val="20"/>
        </w:rPr>
      </w:pPr>
      <w:r w:rsidRPr="00637460">
        <w:rPr>
          <w:color w:val="000000" w:themeColor="text1"/>
          <w:sz w:val="20"/>
        </w:rPr>
        <w:t xml:space="preserve">Содержание трудового договора. </w:t>
      </w:r>
    </w:p>
    <w:p w:rsidR="00FB5F24" w:rsidRPr="00637460" w:rsidRDefault="00FB5F24" w:rsidP="00FB5F24">
      <w:pPr>
        <w:widowControl/>
        <w:numPr>
          <w:ilvl w:val="0"/>
          <w:numId w:val="21"/>
        </w:numPr>
        <w:shd w:val="clear" w:color="auto" w:fill="FFFFFF"/>
        <w:tabs>
          <w:tab w:val="left" w:pos="1080"/>
          <w:tab w:val="left" w:pos="1134"/>
        </w:tabs>
        <w:snapToGrid/>
        <w:spacing w:before="0" w:after="0"/>
        <w:ind w:left="0" w:firstLine="709"/>
        <w:jc w:val="both"/>
        <w:rPr>
          <w:color w:val="000000" w:themeColor="text1"/>
          <w:sz w:val="20"/>
        </w:rPr>
      </w:pPr>
      <w:r w:rsidRPr="00637460">
        <w:rPr>
          <w:color w:val="000000" w:themeColor="text1"/>
          <w:sz w:val="20"/>
        </w:rPr>
        <w:t xml:space="preserve">Условия трудового договора: необходимые сведения, обязательные и дополнительные, условия по соглашению сторон. </w:t>
      </w:r>
    </w:p>
    <w:p w:rsidR="00FB5F24" w:rsidRPr="00637460" w:rsidRDefault="00FB5F24" w:rsidP="00FB5F24">
      <w:pPr>
        <w:widowControl/>
        <w:numPr>
          <w:ilvl w:val="0"/>
          <w:numId w:val="21"/>
        </w:numPr>
        <w:shd w:val="clear" w:color="auto" w:fill="FFFFFF"/>
        <w:tabs>
          <w:tab w:val="left" w:pos="1080"/>
          <w:tab w:val="left" w:pos="1134"/>
        </w:tabs>
        <w:snapToGrid/>
        <w:spacing w:before="0" w:after="0"/>
        <w:ind w:left="0" w:firstLine="709"/>
        <w:jc w:val="both"/>
        <w:rPr>
          <w:color w:val="000000" w:themeColor="text1"/>
          <w:sz w:val="20"/>
        </w:rPr>
      </w:pPr>
      <w:r w:rsidRPr="00637460">
        <w:rPr>
          <w:color w:val="000000" w:themeColor="text1"/>
          <w:sz w:val="20"/>
        </w:rPr>
        <w:t xml:space="preserve">Перечень обязательных условий, содержащийся в ст. 57 ТК РФ. </w:t>
      </w:r>
    </w:p>
    <w:p w:rsidR="00FB5F24" w:rsidRPr="00637460" w:rsidRDefault="00FB5F24" w:rsidP="00FB5F24">
      <w:pPr>
        <w:widowControl/>
        <w:numPr>
          <w:ilvl w:val="0"/>
          <w:numId w:val="21"/>
        </w:numPr>
        <w:shd w:val="clear" w:color="auto" w:fill="FFFFFF"/>
        <w:tabs>
          <w:tab w:val="left" w:pos="1080"/>
          <w:tab w:val="left" w:pos="1134"/>
        </w:tabs>
        <w:snapToGrid/>
        <w:spacing w:before="0" w:after="0"/>
        <w:ind w:left="0" w:firstLine="709"/>
        <w:jc w:val="both"/>
        <w:rPr>
          <w:color w:val="000000" w:themeColor="text1"/>
          <w:sz w:val="20"/>
        </w:rPr>
      </w:pPr>
      <w:r w:rsidRPr="00637460">
        <w:rPr>
          <w:color w:val="000000" w:themeColor="text1"/>
          <w:sz w:val="20"/>
        </w:rPr>
        <w:t xml:space="preserve">Виды трудовых договоров по сроку. </w:t>
      </w:r>
    </w:p>
    <w:p w:rsidR="00FB5F24" w:rsidRPr="00637460" w:rsidRDefault="00FB5F24" w:rsidP="00FB5F24">
      <w:pPr>
        <w:widowControl/>
        <w:numPr>
          <w:ilvl w:val="0"/>
          <w:numId w:val="21"/>
        </w:numPr>
        <w:shd w:val="clear" w:color="auto" w:fill="FFFFFF"/>
        <w:tabs>
          <w:tab w:val="left" w:pos="1080"/>
          <w:tab w:val="left" w:pos="1134"/>
        </w:tabs>
        <w:snapToGrid/>
        <w:spacing w:before="0" w:after="0"/>
        <w:ind w:left="0" w:firstLine="709"/>
        <w:jc w:val="both"/>
        <w:rPr>
          <w:color w:val="000000" w:themeColor="text1"/>
          <w:sz w:val="20"/>
        </w:rPr>
      </w:pPr>
      <w:r w:rsidRPr="00637460">
        <w:rPr>
          <w:color w:val="000000" w:themeColor="text1"/>
          <w:sz w:val="20"/>
        </w:rPr>
        <w:t xml:space="preserve">Трудовой договор, заключенный на неопределенный срок. </w:t>
      </w:r>
    </w:p>
    <w:p w:rsidR="00FB5F24" w:rsidRPr="00637460" w:rsidRDefault="00FB5F24" w:rsidP="00FB5F24">
      <w:pPr>
        <w:widowControl/>
        <w:numPr>
          <w:ilvl w:val="0"/>
          <w:numId w:val="21"/>
        </w:numPr>
        <w:shd w:val="clear" w:color="auto" w:fill="FFFFFF"/>
        <w:tabs>
          <w:tab w:val="left" w:pos="1080"/>
          <w:tab w:val="left" w:pos="1134"/>
        </w:tabs>
        <w:snapToGrid/>
        <w:spacing w:before="0" w:after="0"/>
        <w:ind w:left="0" w:firstLine="709"/>
        <w:jc w:val="both"/>
        <w:rPr>
          <w:color w:val="000000" w:themeColor="text1"/>
          <w:sz w:val="20"/>
        </w:rPr>
      </w:pPr>
      <w:r w:rsidRPr="00637460">
        <w:rPr>
          <w:color w:val="000000" w:themeColor="text1"/>
          <w:sz w:val="20"/>
        </w:rPr>
        <w:t xml:space="preserve">Срочный трудовой договор. </w:t>
      </w:r>
    </w:p>
    <w:p w:rsidR="00FB5F24" w:rsidRPr="00637460" w:rsidRDefault="00FB5F24" w:rsidP="00FB5F24">
      <w:pPr>
        <w:widowControl/>
        <w:numPr>
          <w:ilvl w:val="0"/>
          <w:numId w:val="21"/>
        </w:numPr>
        <w:shd w:val="clear" w:color="auto" w:fill="FFFFFF"/>
        <w:tabs>
          <w:tab w:val="left" w:pos="1080"/>
          <w:tab w:val="left" w:pos="1134"/>
        </w:tabs>
        <w:snapToGrid/>
        <w:spacing w:before="0" w:after="0"/>
        <w:ind w:left="0" w:firstLine="709"/>
        <w:jc w:val="both"/>
        <w:rPr>
          <w:color w:val="000000" w:themeColor="text1"/>
          <w:sz w:val="20"/>
        </w:rPr>
      </w:pPr>
      <w:r w:rsidRPr="00637460">
        <w:rPr>
          <w:color w:val="000000" w:themeColor="text1"/>
          <w:sz w:val="20"/>
        </w:rPr>
        <w:t xml:space="preserve">Основания заключения срочных трудовых договоров. </w:t>
      </w:r>
    </w:p>
    <w:p w:rsidR="00FB5F24" w:rsidRPr="00637460" w:rsidRDefault="00FB5F24" w:rsidP="00FB5F24">
      <w:pPr>
        <w:widowControl/>
        <w:numPr>
          <w:ilvl w:val="0"/>
          <w:numId w:val="21"/>
        </w:numPr>
        <w:shd w:val="clear" w:color="auto" w:fill="FFFFFF"/>
        <w:tabs>
          <w:tab w:val="left" w:pos="1080"/>
          <w:tab w:val="left" w:pos="1134"/>
        </w:tabs>
        <w:snapToGrid/>
        <w:spacing w:before="0" w:after="0"/>
        <w:ind w:left="0" w:firstLine="709"/>
        <w:jc w:val="both"/>
        <w:rPr>
          <w:color w:val="000000" w:themeColor="text1"/>
          <w:sz w:val="20"/>
        </w:rPr>
      </w:pPr>
      <w:r w:rsidRPr="00637460">
        <w:rPr>
          <w:color w:val="000000" w:themeColor="text1"/>
          <w:sz w:val="20"/>
        </w:rPr>
        <w:t xml:space="preserve">Вступление трудового договора в силу. </w:t>
      </w:r>
    </w:p>
    <w:p w:rsidR="00FB5F24" w:rsidRPr="00637460" w:rsidRDefault="00FB5F24" w:rsidP="00FB5F24">
      <w:pPr>
        <w:widowControl/>
        <w:numPr>
          <w:ilvl w:val="0"/>
          <w:numId w:val="21"/>
        </w:numPr>
        <w:shd w:val="clear" w:color="auto" w:fill="FFFFFF"/>
        <w:tabs>
          <w:tab w:val="left" w:pos="1080"/>
          <w:tab w:val="left" w:pos="1134"/>
        </w:tabs>
        <w:snapToGrid/>
        <w:spacing w:before="0" w:after="0"/>
        <w:ind w:left="0" w:firstLine="709"/>
        <w:jc w:val="both"/>
        <w:rPr>
          <w:color w:val="000000" w:themeColor="text1"/>
          <w:sz w:val="20"/>
        </w:rPr>
      </w:pPr>
      <w:r w:rsidRPr="00637460">
        <w:rPr>
          <w:color w:val="000000" w:themeColor="text1"/>
          <w:sz w:val="20"/>
        </w:rPr>
        <w:t>Выдача копий документов, связанных с работой. Работа по совместительству. Совмещение профессий/должностей</w:t>
      </w:r>
    </w:p>
    <w:p w:rsidR="00FB5F24" w:rsidRPr="00637460" w:rsidRDefault="00FB5F24" w:rsidP="00FB5F24">
      <w:pPr>
        <w:spacing w:before="0" w:after="0"/>
        <w:ind w:firstLine="680"/>
        <w:rPr>
          <w:b/>
          <w:color w:val="000000" w:themeColor="text1"/>
          <w:sz w:val="20"/>
        </w:rPr>
      </w:pPr>
      <w:r w:rsidRPr="00637460">
        <w:rPr>
          <w:b/>
          <w:color w:val="000000" w:themeColor="text1"/>
          <w:sz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C67418">
        <w:rPr>
          <w:b/>
          <w:color w:val="000000" w:themeColor="text1"/>
          <w:sz w:val="20"/>
        </w:rPr>
        <w:t xml:space="preserve">очной, </w:t>
      </w:r>
      <w:r w:rsidRPr="00637460">
        <w:rPr>
          <w:b/>
          <w:color w:val="000000" w:themeColor="text1"/>
          <w:sz w:val="20"/>
        </w:rPr>
        <w:t>очно-заочной форме</w:t>
      </w:r>
    </w:p>
    <w:p w:rsidR="00FB5F24" w:rsidRPr="00637460" w:rsidRDefault="00FB5F24" w:rsidP="00FB5F24">
      <w:pPr>
        <w:spacing w:before="0" w:after="0"/>
        <w:ind w:firstLine="680"/>
        <w:rPr>
          <w:b/>
          <w:color w:val="000000" w:themeColor="text1"/>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2816"/>
        <w:gridCol w:w="2558"/>
        <w:gridCol w:w="1015"/>
        <w:gridCol w:w="1525"/>
      </w:tblGrid>
      <w:tr w:rsidR="00FB5F24" w:rsidRPr="00637460" w:rsidTr="004A57FA">
        <w:trPr>
          <w:trHeight w:val="190"/>
          <w:tblHead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rFonts w:eastAsia="Times New Roman"/>
                <w:b/>
                <w:color w:val="000000" w:themeColor="text1"/>
                <w:sz w:val="20"/>
              </w:rPr>
            </w:pPr>
            <w:r w:rsidRPr="00637460">
              <w:rPr>
                <w:b/>
                <w:color w:val="000000" w:themeColor="text1"/>
                <w:sz w:val="20"/>
              </w:rPr>
              <w:t>Виды контактной</w:t>
            </w:r>
          </w:p>
          <w:p w:rsidR="00FB5F24" w:rsidRPr="00637460" w:rsidRDefault="00FB5F24" w:rsidP="00FB5F24">
            <w:pPr>
              <w:spacing w:before="0" w:after="0"/>
              <w:jc w:val="center"/>
              <w:rPr>
                <w:b/>
                <w:color w:val="000000" w:themeColor="text1"/>
                <w:sz w:val="20"/>
              </w:rPr>
            </w:pPr>
            <w:r w:rsidRPr="00637460">
              <w:rPr>
                <w:b/>
                <w:color w:val="000000" w:themeColor="text1"/>
                <w:sz w:val="20"/>
              </w:rPr>
              <w:t xml:space="preserve">работы </w:t>
            </w:r>
          </w:p>
        </w:tc>
        <w:tc>
          <w:tcPr>
            <w:tcW w:w="0" w:type="auto"/>
            <w:gridSpan w:val="2"/>
            <w:tcBorders>
              <w:top w:val="single" w:sz="4" w:space="0" w:color="auto"/>
              <w:left w:val="single" w:sz="4" w:space="0" w:color="auto"/>
              <w:bottom w:val="single" w:sz="4" w:space="0" w:color="auto"/>
              <w:right w:val="single" w:sz="4" w:space="0" w:color="auto"/>
            </w:tcBorders>
          </w:tcPr>
          <w:p w:rsidR="00FB5F24" w:rsidRPr="00637460" w:rsidRDefault="00FB5F24" w:rsidP="00FB5F24">
            <w:pPr>
              <w:spacing w:before="0" w:after="0"/>
              <w:jc w:val="center"/>
              <w:rPr>
                <w:b/>
                <w:color w:val="000000" w:themeColor="text1"/>
                <w:sz w:val="20"/>
              </w:rPr>
            </w:pPr>
            <w:r w:rsidRPr="00637460">
              <w:rPr>
                <w:b/>
                <w:color w:val="000000" w:themeColor="text1"/>
                <w:sz w:val="20"/>
              </w:rPr>
              <w:t xml:space="preserve">Образовательные технологии </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rFonts w:eastAsia="Times New Roman"/>
                <w:b/>
                <w:color w:val="000000" w:themeColor="text1"/>
                <w:sz w:val="20"/>
              </w:rPr>
            </w:pPr>
            <w:r w:rsidRPr="00637460">
              <w:rPr>
                <w:b/>
                <w:color w:val="000000" w:themeColor="text1"/>
                <w:sz w:val="20"/>
              </w:rPr>
              <w:t xml:space="preserve">Контактная работа </w:t>
            </w:r>
          </w:p>
          <w:p w:rsidR="00FB5F24" w:rsidRPr="00637460" w:rsidRDefault="00FB5F24" w:rsidP="00FB5F24">
            <w:pPr>
              <w:spacing w:before="0" w:after="0"/>
              <w:jc w:val="center"/>
              <w:rPr>
                <w:b/>
                <w:color w:val="000000" w:themeColor="text1"/>
                <w:sz w:val="20"/>
              </w:rPr>
            </w:pPr>
          </w:p>
        </w:tc>
      </w:tr>
      <w:tr w:rsidR="00FB5F24" w:rsidRPr="00637460" w:rsidTr="004A57FA">
        <w:trPr>
          <w:trHeight w:val="577"/>
          <w:tblHeader/>
        </w:trPr>
        <w:tc>
          <w:tcPr>
            <w:tcW w:w="0" w:type="auto"/>
            <w:vMerge/>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rPr>
                <w:b/>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rsidR="00FB5F24" w:rsidRPr="00637460" w:rsidRDefault="00FB5F24" w:rsidP="00FB5F24">
            <w:pPr>
              <w:spacing w:before="0" w:after="0"/>
              <w:jc w:val="center"/>
              <w:rPr>
                <w:b/>
                <w:color w:val="000000" w:themeColor="text1"/>
                <w:sz w:val="20"/>
              </w:rPr>
            </w:pPr>
            <w:r w:rsidRPr="00637460">
              <w:rPr>
                <w:b/>
                <w:color w:val="000000" w:themeColor="text1"/>
                <w:sz w:val="20"/>
              </w:rPr>
              <w:t>Объем занятий, проводимых путем непосредственного взаимодействия педагогического работника с обучающимися (</w:t>
            </w:r>
            <w:proofErr w:type="spellStart"/>
            <w:r w:rsidRPr="00637460">
              <w:rPr>
                <w:b/>
                <w:color w:val="000000" w:themeColor="text1"/>
                <w:sz w:val="20"/>
              </w:rPr>
              <w:t>ак.ч</w:t>
            </w:r>
            <w:proofErr w:type="spellEnd"/>
            <w:r w:rsidRPr="00637460">
              <w:rPr>
                <w:b/>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tcPr>
          <w:p w:rsidR="00FB5F24" w:rsidRPr="00637460" w:rsidRDefault="00FB5F24" w:rsidP="00FB5F24">
            <w:pPr>
              <w:spacing w:before="0" w:after="0"/>
              <w:jc w:val="center"/>
              <w:rPr>
                <w:b/>
                <w:color w:val="000000" w:themeColor="text1"/>
                <w:sz w:val="20"/>
              </w:rPr>
            </w:pPr>
            <w:r w:rsidRPr="00637460">
              <w:rPr>
                <w:b/>
                <w:color w:val="000000" w:themeColor="text1"/>
                <w:sz w:val="20"/>
              </w:rPr>
              <w:t>Объем занятий с применением электронного обучения, дистанционных образовательных технологий (</w:t>
            </w:r>
            <w:proofErr w:type="spellStart"/>
            <w:r w:rsidRPr="00637460">
              <w:rPr>
                <w:b/>
                <w:color w:val="000000" w:themeColor="text1"/>
                <w:sz w:val="20"/>
              </w:rPr>
              <w:t>ак.ч</w:t>
            </w:r>
            <w:proofErr w:type="spellEnd"/>
            <w:r w:rsidRPr="00637460">
              <w:rPr>
                <w:b/>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b/>
                <w:color w:val="000000" w:themeColor="text1"/>
                <w:sz w:val="20"/>
              </w:rPr>
              <w:t xml:space="preserve">(всего </w:t>
            </w:r>
            <w:proofErr w:type="spellStart"/>
            <w:r w:rsidRPr="00637460">
              <w:rPr>
                <w:b/>
                <w:color w:val="000000" w:themeColor="text1"/>
                <w:sz w:val="20"/>
              </w:rPr>
              <w:t>ак.ч</w:t>
            </w:r>
            <w:proofErr w:type="spellEnd"/>
            <w:r w:rsidRPr="00637460">
              <w:rPr>
                <w:b/>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rFonts w:eastAsia="Times New Roman"/>
                <w:b/>
                <w:color w:val="000000" w:themeColor="text1"/>
                <w:sz w:val="20"/>
              </w:rPr>
            </w:pPr>
            <w:r w:rsidRPr="00637460">
              <w:rPr>
                <w:b/>
                <w:color w:val="000000" w:themeColor="text1"/>
                <w:sz w:val="20"/>
              </w:rPr>
              <w:t>в том числе в форме практической подготовки</w:t>
            </w:r>
          </w:p>
          <w:p w:rsidR="00FB5F24" w:rsidRPr="00637460" w:rsidRDefault="00FB5F24" w:rsidP="00FB5F24">
            <w:pPr>
              <w:spacing w:before="0" w:after="0"/>
              <w:jc w:val="center"/>
              <w:rPr>
                <w:color w:val="000000" w:themeColor="text1"/>
                <w:sz w:val="20"/>
              </w:rPr>
            </w:pPr>
            <w:r w:rsidRPr="00637460">
              <w:rPr>
                <w:b/>
                <w:color w:val="000000" w:themeColor="text1"/>
                <w:sz w:val="20"/>
              </w:rPr>
              <w:t xml:space="preserve">( </w:t>
            </w:r>
            <w:proofErr w:type="spellStart"/>
            <w:r w:rsidRPr="00637460">
              <w:rPr>
                <w:b/>
                <w:color w:val="000000" w:themeColor="text1"/>
                <w:sz w:val="20"/>
              </w:rPr>
              <w:t>ак.ч</w:t>
            </w:r>
            <w:proofErr w:type="spellEnd"/>
            <w:r w:rsidRPr="00637460">
              <w:rPr>
                <w:b/>
                <w:color w:val="000000" w:themeColor="text1"/>
                <w:sz w:val="20"/>
              </w:rPr>
              <w:t>.)</w:t>
            </w:r>
          </w:p>
        </w:tc>
      </w:tr>
      <w:tr w:rsidR="00FB5F24" w:rsidRPr="00637460" w:rsidTr="004A57FA">
        <w:tc>
          <w:tcPr>
            <w:tcW w:w="0" w:type="auto"/>
            <w:tcBorders>
              <w:top w:val="single" w:sz="4" w:space="0" w:color="auto"/>
              <w:left w:val="single" w:sz="4" w:space="0" w:color="auto"/>
              <w:bottom w:val="single" w:sz="4" w:space="0" w:color="auto"/>
              <w:right w:val="single" w:sz="4" w:space="0" w:color="auto"/>
            </w:tcBorders>
          </w:tcPr>
          <w:p w:rsidR="00FB5F24" w:rsidRPr="00637460" w:rsidRDefault="00FB5F24" w:rsidP="00FB5F24">
            <w:pPr>
              <w:spacing w:before="0" w:after="0"/>
              <w:rPr>
                <w:b/>
                <w:color w:val="000000" w:themeColor="text1"/>
                <w:sz w:val="20"/>
              </w:rPr>
            </w:pPr>
            <w:r w:rsidRPr="00637460">
              <w:rPr>
                <w:b/>
                <w:color w:val="000000" w:themeColor="text1"/>
                <w:sz w:val="20"/>
              </w:rPr>
              <w:t>Лекционного типа (лекции)</w:t>
            </w:r>
          </w:p>
        </w:tc>
        <w:tc>
          <w:tcPr>
            <w:tcW w:w="0" w:type="auto"/>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4</w:t>
            </w:r>
          </w:p>
        </w:tc>
        <w:tc>
          <w:tcPr>
            <w:tcW w:w="0" w:type="auto"/>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i/>
                <w:color w:val="000000" w:themeColor="text1"/>
                <w:sz w:val="20"/>
              </w:rPr>
            </w:pPr>
            <w:r w:rsidRPr="00637460">
              <w:rPr>
                <w:i/>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b/>
                <w:color w:val="000000" w:themeColor="text1"/>
                <w:sz w:val="20"/>
              </w:rPr>
            </w:pPr>
            <w:r w:rsidRPr="00637460">
              <w:rPr>
                <w:b/>
                <w:color w:val="000000" w:themeColor="text1"/>
                <w:sz w:val="20"/>
              </w:rPr>
              <w:t>4</w:t>
            </w:r>
          </w:p>
        </w:tc>
        <w:tc>
          <w:tcPr>
            <w:tcW w:w="1525" w:type="dxa"/>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b/>
                <w:color w:val="000000" w:themeColor="text1"/>
                <w:sz w:val="20"/>
              </w:rPr>
            </w:pPr>
            <w:r w:rsidRPr="00637460">
              <w:rPr>
                <w:b/>
                <w:color w:val="000000" w:themeColor="text1"/>
                <w:sz w:val="20"/>
              </w:rPr>
              <w:t>-</w:t>
            </w:r>
          </w:p>
        </w:tc>
      </w:tr>
      <w:tr w:rsidR="00FB5F24" w:rsidRPr="00637460" w:rsidTr="004A57FA">
        <w:trPr>
          <w:trHeight w:val="337"/>
        </w:trPr>
        <w:tc>
          <w:tcPr>
            <w:tcW w:w="0" w:type="auto"/>
            <w:tcBorders>
              <w:top w:val="single" w:sz="4" w:space="0" w:color="auto"/>
              <w:left w:val="single" w:sz="4" w:space="0" w:color="auto"/>
              <w:bottom w:val="single" w:sz="4" w:space="0" w:color="auto"/>
              <w:right w:val="single" w:sz="4" w:space="0" w:color="auto"/>
            </w:tcBorders>
          </w:tcPr>
          <w:p w:rsidR="00FB5F24" w:rsidRPr="00637460" w:rsidRDefault="00FB5F24" w:rsidP="00FB5F24">
            <w:pPr>
              <w:spacing w:before="0" w:after="0"/>
              <w:rPr>
                <w:rFonts w:eastAsia="Times New Roman"/>
                <w:b/>
                <w:color w:val="000000" w:themeColor="text1"/>
                <w:sz w:val="20"/>
              </w:rPr>
            </w:pPr>
            <w:r w:rsidRPr="00637460">
              <w:rPr>
                <w:b/>
                <w:color w:val="000000" w:themeColor="text1"/>
                <w:sz w:val="20"/>
              </w:rPr>
              <w:lastRenderedPageBreak/>
              <w:t>Семинарского типа</w:t>
            </w:r>
          </w:p>
          <w:p w:rsidR="00FB5F24" w:rsidRPr="00637460" w:rsidRDefault="00FB5F24" w:rsidP="00FB5F24">
            <w:pPr>
              <w:spacing w:before="0" w:after="0"/>
              <w:rPr>
                <w:color w:val="000000" w:themeColor="text1"/>
                <w:sz w:val="20"/>
              </w:rPr>
            </w:pPr>
            <w:r w:rsidRPr="00637460">
              <w:rPr>
                <w:b/>
                <w:color w:val="000000" w:themeColor="text1"/>
                <w:sz w:val="20"/>
              </w:rPr>
              <w:t>(семинар)</w:t>
            </w:r>
          </w:p>
        </w:tc>
        <w:tc>
          <w:tcPr>
            <w:tcW w:w="0" w:type="auto"/>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w:t>
            </w:r>
          </w:p>
        </w:tc>
      </w:tr>
      <w:tr w:rsidR="00FB5F24" w:rsidRPr="00637460" w:rsidTr="004A57FA">
        <w:tc>
          <w:tcPr>
            <w:tcW w:w="0" w:type="auto"/>
            <w:tcBorders>
              <w:top w:val="single" w:sz="4" w:space="0" w:color="auto"/>
              <w:left w:val="single" w:sz="4" w:space="0" w:color="auto"/>
              <w:bottom w:val="single" w:sz="4" w:space="0" w:color="auto"/>
              <w:right w:val="single" w:sz="4" w:space="0" w:color="auto"/>
            </w:tcBorders>
          </w:tcPr>
          <w:p w:rsidR="00FB5F24" w:rsidRPr="00637460" w:rsidRDefault="00FB5F24" w:rsidP="00FB5F24">
            <w:pPr>
              <w:spacing w:before="0" w:after="0"/>
              <w:rPr>
                <w:rFonts w:eastAsia="Times New Roman"/>
                <w:b/>
                <w:color w:val="000000" w:themeColor="text1"/>
                <w:sz w:val="20"/>
              </w:rPr>
            </w:pPr>
            <w:r w:rsidRPr="00637460">
              <w:rPr>
                <w:b/>
                <w:color w:val="000000" w:themeColor="text1"/>
                <w:sz w:val="20"/>
              </w:rPr>
              <w:t>Семинарского типа</w:t>
            </w:r>
          </w:p>
          <w:p w:rsidR="00FB5F24" w:rsidRPr="00637460" w:rsidRDefault="00FB5F24" w:rsidP="00FB5F24">
            <w:pPr>
              <w:spacing w:before="0" w:after="0"/>
              <w:rPr>
                <w:color w:val="000000" w:themeColor="text1"/>
                <w:sz w:val="20"/>
              </w:rPr>
            </w:pPr>
            <w:r w:rsidRPr="00637460">
              <w:rPr>
                <w:b/>
                <w:color w:val="000000" w:themeColor="text1"/>
                <w:sz w:val="20"/>
              </w:rPr>
              <w:t>(практические занятия)</w:t>
            </w:r>
          </w:p>
        </w:tc>
        <w:tc>
          <w:tcPr>
            <w:tcW w:w="0" w:type="auto"/>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8</w:t>
            </w:r>
          </w:p>
        </w:tc>
        <w:tc>
          <w:tcPr>
            <w:tcW w:w="1015" w:type="dxa"/>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b/>
                <w:color w:val="000000" w:themeColor="text1"/>
                <w:sz w:val="20"/>
              </w:rPr>
            </w:pPr>
            <w:r w:rsidRPr="00637460">
              <w:rPr>
                <w:b/>
                <w:color w:val="000000" w:themeColor="text1"/>
                <w:sz w:val="20"/>
              </w:rPr>
              <w:t>8</w:t>
            </w:r>
          </w:p>
        </w:tc>
        <w:tc>
          <w:tcPr>
            <w:tcW w:w="1525" w:type="dxa"/>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b/>
                <w:color w:val="000000" w:themeColor="text1"/>
                <w:sz w:val="20"/>
              </w:rPr>
            </w:pPr>
            <w:r w:rsidRPr="00637460">
              <w:rPr>
                <w:b/>
                <w:color w:val="000000" w:themeColor="text1"/>
                <w:sz w:val="20"/>
              </w:rPr>
              <w:t>-</w:t>
            </w:r>
          </w:p>
        </w:tc>
      </w:tr>
      <w:tr w:rsidR="00FB5F24" w:rsidRPr="00637460" w:rsidTr="004A57FA">
        <w:tc>
          <w:tcPr>
            <w:tcW w:w="0" w:type="auto"/>
            <w:tcBorders>
              <w:top w:val="single" w:sz="4" w:space="0" w:color="auto"/>
              <w:left w:val="single" w:sz="4" w:space="0" w:color="auto"/>
              <w:bottom w:val="single" w:sz="4" w:space="0" w:color="auto"/>
              <w:right w:val="single" w:sz="4" w:space="0" w:color="auto"/>
            </w:tcBorders>
          </w:tcPr>
          <w:p w:rsidR="00FB5F24" w:rsidRPr="00637460" w:rsidRDefault="00FB5F24" w:rsidP="00FB5F24">
            <w:pPr>
              <w:spacing w:before="0" w:after="0"/>
              <w:rPr>
                <w:i/>
                <w:color w:val="000000" w:themeColor="text1"/>
                <w:sz w:val="20"/>
              </w:rPr>
            </w:pPr>
            <w:r w:rsidRPr="00637460">
              <w:rPr>
                <w:i/>
                <w:color w:val="000000" w:themeColor="text1"/>
                <w:sz w:val="20"/>
              </w:rPr>
              <w:t xml:space="preserve">в том числе в форме практической подготовки </w:t>
            </w:r>
          </w:p>
        </w:tc>
        <w:tc>
          <w:tcPr>
            <w:tcW w:w="0" w:type="auto"/>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i/>
                <w:color w:val="000000" w:themeColor="text1"/>
                <w:sz w:val="20"/>
              </w:rPr>
            </w:pPr>
            <w:r w:rsidRPr="00637460">
              <w:rPr>
                <w:i/>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2</w:t>
            </w:r>
          </w:p>
        </w:tc>
      </w:tr>
      <w:tr w:rsidR="00FB5F24" w:rsidRPr="00637460" w:rsidTr="004A57FA">
        <w:tc>
          <w:tcPr>
            <w:tcW w:w="0" w:type="auto"/>
            <w:tcBorders>
              <w:top w:val="single" w:sz="4" w:space="0" w:color="auto"/>
              <w:left w:val="single" w:sz="4" w:space="0" w:color="auto"/>
              <w:bottom w:val="single" w:sz="4" w:space="0" w:color="auto"/>
              <w:right w:val="single" w:sz="4" w:space="0" w:color="auto"/>
            </w:tcBorders>
          </w:tcPr>
          <w:p w:rsidR="00FB5F24" w:rsidRPr="00637460" w:rsidRDefault="00FB5F24" w:rsidP="00FB5F24">
            <w:pPr>
              <w:spacing w:before="0" w:after="0"/>
              <w:rPr>
                <w:rFonts w:eastAsia="Times New Roman"/>
                <w:b/>
                <w:color w:val="000000" w:themeColor="text1"/>
                <w:sz w:val="20"/>
              </w:rPr>
            </w:pPr>
            <w:r w:rsidRPr="00637460">
              <w:rPr>
                <w:b/>
                <w:color w:val="000000" w:themeColor="text1"/>
                <w:sz w:val="20"/>
              </w:rPr>
              <w:t>Семинарского типа</w:t>
            </w:r>
          </w:p>
          <w:p w:rsidR="00FB5F24" w:rsidRPr="00637460" w:rsidRDefault="00FB5F24" w:rsidP="00FB5F24">
            <w:pPr>
              <w:spacing w:before="0" w:after="0"/>
              <w:rPr>
                <w:color w:val="000000" w:themeColor="text1"/>
                <w:sz w:val="20"/>
              </w:rPr>
            </w:pPr>
            <w:r w:rsidRPr="00637460">
              <w:rPr>
                <w:b/>
                <w:color w:val="000000" w:themeColor="text1"/>
                <w:sz w:val="20"/>
              </w:rPr>
              <w:t>(курсовое проектирование (работа))</w:t>
            </w:r>
          </w:p>
        </w:tc>
        <w:tc>
          <w:tcPr>
            <w:tcW w:w="0" w:type="auto"/>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w:t>
            </w:r>
          </w:p>
        </w:tc>
      </w:tr>
      <w:tr w:rsidR="00FB5F24" w:rsidRPr="00637460" w:rsidTr="004A57FA">
        <w:tc>
          <w:tcPr>
            <w:tcW w:w="0" w:type="auto"/>
            <w:tcBorders>
              <w:top w:val="single" w:sz="4" w:space="0" w:color="auto"/>
              <w:left w:val="single" w:sz="4" w:space="0" w:color="auto"/>
              <w:bottom w:val="single" w:sz="4" w:space="0" w:color="auto"/>
              <w:right w:val="single" w:sz="4" w:space="0" w:color="auto"/>
            </w:tcBorders>
          </w:tcPr>
          <w:p w:rsidR="00FB5F24" w:rsidRPr="00637460" w:rsidRDefault="00FB5F24" w:rsidP="00FB5F24">
            <w:pPr>
              <w:spacing w:before="0" w:after="0"/>
              <w:rPr>
                <w:rFonts w:eastAsia="Times New Roman"/>
                <w:b/>
                <w:color w:val="000000" w:themeColor="text1"/>
                <w:sz w:val="20"/>
              </w:rPr>
            </w:pPr>
            <w:r w:rsidRPr="00637460">
              <w:rPr>
                <w:b/>
                <w:color w:val="000000" w:themeColor="text1"/>
                <w:sz w:val="20"/>
              </w:rPr>
              <w:t>Семинарского типа</w:t>
            </w:r>
          </w:p>
          <w:p w:rsidR="00FB5F24" w:rsidRPr="00637460" w:rsidRDefault="00FB5F24" w:rsidP="00FB5F24">
            <w:pPr>
              <w:spacing w:before="0" w:after="0"/>
              <w:rPr>
                <w:color w:val="000000" w:themeColor="text1"/>
                <w:sz w:val="20"/>
              </w:rPr>
            </w:pPr>
            <w:r w:rsidRPr="00637460">
              <w:rPr>
                <w:b/>
                <w:color w:val="000000" w:themeColor="text1"/>
                <w:sz w:val="20"/>
              </w:rPr>
              <w:t>(лабораторные работы)</w:t>
            </w:r>
          </w:p>
        </w:tc>
        <w:tc>
          <w:tcPr>
            <w:tcW w:w="0" w:type="auto"/>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w:t>
            </w:r>
          </w:p>
        </w:tc>
      </w:tr>
      <w:tr w:rsidR="00FB5F24" w:rsidRPr="00637460" w:rsidTr="004A57FA">
        <w:tc>
          <w:tcPr>
            <w:tcW w:w="0" w:type="auto"/>
            <w:tcBorders>
              <w:top w:val="single" w:sz="4" w:space="0" w:color="auto"/>
              <w:left w:val="single" w:sz="4" w:space="0" w:color="auto"/>
              <w:bottom w:val="single" w:sz="4" w:space="0" w:color="auto"/>
              <w:right w:val="single" w:sz="4" w:space="0" w:color="auto"/>
            </w:tcBorders>
          </w:tcPr>
          <w:p w:rsidR="00FB5F24" w:rsidRPr="00637460" w:rsidRDefault="00FB5F24" w:rsidP="00FB5F24">
            <w:pPr>
              <w:spacing w:before="0" w:after="0"/>
              <w:rPr>
                <w:i/>
                <w:color w:val="000000" w:themeColor="text1"/>
                <w:sz w:val="20"/>
              </w:rPr>
            </w:pPr>
            <w:r w:rsidRPr="00637460">
              <w:rPr>
                <w:i/>
                <w:color w:val="000000" w:themeColor="text1"/>
                <w:sz w:val="20"/>
              </w:rPr>
              <w:t xml:space="preserve">в том числе в форме практической подготовки </w:t>
            </w:r>
          </w:p>
        </w:tc>
        <w:tc>
          <w:tcPr>
            <w:tcW w:w="0" w:type="auto"/>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i/>
                <w:color w:val="000000" w:themeColor="text1"/>
                <w:sz w:val="20"/>
              </w:rPr>
            </w:pPr>
            <w:r w:rsidRPr="00637460">
              <w:rPr>
                <w:i/>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w:t>
            </w:r>
          </w:p>
        </w:tc>
      </w:tr>
      <w:tr w:rsidR="00FB5F24" w:rsidRPr="00637460" w:rsidTr="004A57FA">
        <w:tc>
          <w:tcPr>
            <w:tcW w:w="0" w:type="auto"/>
            <w:tcBorders>
              <w:top w:val="single" w:sz="4" w:space="0" w:color="auto"/>
              <w:left w:val="single" w:sz="4" w:space="0" w:color="auto"/>
              <w:bottom w:val="single" w:sz="4" w:space="0" w:color="auto"/>
              <w:right w:val="single" w:sz="4" w:space="0" w:color="auto"/>
            </w:tcBorders>
          </w:tcPr>
          <w:p w:rsidR="00FB5F24" w:rsidRPr="00637460" w:rsidRDefault="00FB5F24" w:rsidP="00FB5F24">
            <w:pPr>
              <w:spacing w:before="0" w:after="0"/>
              <w:rPr>
                <w:b/>
                <w:color w:val="000000" w:themeColor="text1"/>
                <w:sz w:val="20"/>
              </w:rPr>
            </w:pPr>
            <w:r w:rsidRPr="00637460">
              <w:rPr>
                <w:b/>
                <w:color w:val="000000" w:themeColor="text1"/>
                <w:sz w:val="20"/>
              </w:rPr>
              <w:t>Промежуточная аттестация (экзамен)</w:t>
            </w:r>
          </w:p>
        </w:tc>
        <w:tc>
          <w:tcPr>
            <w:tcW w:w="0" w:type="auto"/>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2,2</w:t>
            </w:r>
          </w:p>
        </w:tc>
        <w:tc>
          <w:tcPr>
            <w:tcW w:w="0" w:type="auto"/>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b/>
                <w:color w:val="000000" w:themeColor="text1"/>
                <w:sz w:val="20"/>
              </w:rPr>
            </w:pPr>
            <w:r w:rsidRPr="00637460">
              <w:rPr>
                <w:b/>
                <w:color w:val="000000" w:themeColor="text1"/>
                <w:sz w:val="20"/>
              </w:rPr>
              <w:t>2,2</w:t>
            </w:r>
          </w:p>
        </w:tc>
        <w:tc>
          <w:tcPr>
            <w:tcW w:w="1525" w:type="dxa"/>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b/>
                <w:color w:val="000000" w:themeColor="text1"/>
                <w:sz w:val="20"/>
              </w:rPr>
            </w:pPr>
            <w:r w:rsidRPr="00637460">
              <w:rPr>
                <w:b/>
                <w:color w:val="000000" w:themeColor="text1"/>
                <w:sz w:val="20"/>
              </w:rPr>
              <w:t>-</w:t>
            </w:r>
          </w:p>
        </w:tc>
      </w:tr>
      <w:tr w:rsidR="00FB5F24" w:rsidRPr="00637460" w:rsidTr="004A57FA">
        <w:trPr>
          <w:trHeight w:val="160"/>
        </w:trPr>
        <w:tc>
          <w:tcPr>
            <w:tcW w:w="0" w:type="auto"/>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 xml:space="preserve">Итого </w:t>
            </w:r>
          </w:p>
        </w:tc>
        <w:tc>
          <w:tcPr>
            <w:tcW w:w="0" w:type="auto"/>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6,2</w:t>
            </w:r>
          </w:p>
        </w:tc>
        <w:tc>
          <w:tcPr>
            <w:tcW w:w="0" w:type="auto"/>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8</w:t>
            </w:r>
          </w:p>
        </w:tc>
        <w:tc>
          <w:tcPr>
            <w:tcW w:w="1015" w:type="dxa"/>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b/>
                <w:color w:val="000000" w:themeColor="text1"/>
                <w:sz w:val="20"/>
              </w:rPr>
            </w:pPr>
            <w:r w:rsidRPr="00637460">
              <w:rPr>
                <w:b/>
                <w:color w:val="000000" w:themeColor="text1"/>
                <w:sz w:val="20"/>
              </w:rPr>
              <w:t>14,2</w:t>
            </w:r>
          </w:p>
        </w:tc>
        <w:tc>
          <w:tcPr>
            <w:tcW w:w="1525" w:type="dxa"/>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b/>
                <w:color w:val="000000" w:themeColor="text1"/>
                <w:sz w:val="20"/>
              </w:rPr>
            </w:pPr>
            <w:r w:rsidRPr="00637460">
              <w:rPr>
                <w:b/>
                <w:color w:val="000000" w:themeColor="text1"/>
                <w:sz w:val="20"/>
              </w:rPr>
              <w:t>2</w:t>
            </w:r>
          </w:p>
        </w:tc>
      </w:tr>
    </w:tbl>
    <w:p w:rsidR="00FB5F24" w:rsidRPr="00637460" w:rsidRDefault="00FB5F24" w:rsidP="00FB5F24">
      <w:pPr>
        <w:spacing w:before="0" w:after="0"/>
        <w:ind w:firstLine="680"/>
        <w:rPr>
          <w:i/>
          <w:color w:val="000000" w:themeColor="text1"/>
          <w:sz w:val="20"/>
        </w:rPr>
      </w:pPr>
    </w:p>
    <w:p w:rsidR="00FB5F24" w:rsidRPr="00637460" w:rsidRDefault="00FB5F24" w:rsidP="00FB5F24">
      <w:pPr>
        <w:spacing w:before="0" w:after="0"/>
        <w:ind w:firstLine="680"/>
        <w:rPr>
          <w:i/>
          <w:color w:val="000000" w:themeColor="text1"/>
          <w:sz w:val="20"/>
        </w:rPr>
      </w:pPr>
      <w:r w:rsidRPr="00637460">
        <w:rPr>
          <w:i/>
          <w:color w:val="000000" w:themeColor="text1"/>
          <w:sz w:val="20"/>
        </w:rPr>
        <w:t xml:space="preserve">Соотношение объема занятий, проводимых  путем непосредственного взаимодействия педагогического работника с обучающимися по </w:t>
      </w:r>
      <w:r w:rsidR="00C67418">
        <w:rPr>
          <w:i/>
          <w:color w:val="000000" w:themeColor="text1"/>
          <w:sz w:val="20"/>
        </w:rPr>
        <w:t xml:space="preserve">очной, </w:t>
      </w:r>
      <w:r w:rsidRPr="00637460">
        <w:rPr>
          <w:i/>
          <w:color w:val="000000" w:themeColor="text1"/>
          <w:sz w:val="20"/>
        </w:rPr>
        <w:t>очно-заочной форме – 44%</w:t>
      </w:r>
    </w:p>
    <w:p w:rsidR="00FB5F24" w:rsidRPr="00637460" w:rsidRDefault="00FB5F24" w:rsidP="00FB5F24">
      <w:pPr>
        <w:spacing w:before="0" w:after="0"/>
        <w:ind w:firstLine="680"/>
        <w:rPr>
          <w:b/>
          <w:color w:val="000000" w:themeColor="text1"/>
          <w:sz w:val="20"/>
        </w:rPr>
      </w:pPr>
    </w:p>
    <w:p w:rsidR="00FB5F24" w:rsidRPr="00637460" w:rsidRDefault="00FB5F24" w:rsidP="00FB5F24">
      <w:pPr>
        <w:spacing w:before="0" w:after="0"/>
        <w:ind w:firstLine="680"/>
        <w:rPr>
          <w:b/>
          <w:color w:val="000000" w:themeColor="text1"/>
          <w:sz w:val="20"/>
        </w:rPr>
      </w:pPr>
      <w:r w:rsidRPr="00637460">
        <w:rPr>
          <w:b/>
          <w:color w:val="000000" w:themeColor="text1"/>
          <w:sz w:val="20"/>
        </w:rPr>
        <w:br w:type="page"/>
      </w:r>
      <w:r w:rsidRPr="00637460">
        <w:rPr>
          <w:b/>
          <w:color w:val="000000" w:themeColor="text1"/>
          <w:sz w:val="20"/>
        </w:rPr>
        <w:lastRenderedPageBreak/>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FB5F24" w:rsidRPr="00637460" w:rsidRDefault="00FB5F24" w:rsidP="00FB5F24">
      <w:pPr>
        <w:spacing w:before="0" w:after="0"/>
        <w:ind w:firstLine="680"/>
        <w:rPr>
          <w:b/>
          <w:color w:val="000000" w:themeColor="text1"/>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2816"/>
        <w:gridCol w:w="2558"/>
        <w:gridCol w:w="1015"/>
        <w:gridCol w:w="1525"/>
      </w:tblGrid>
      <w:tr w:rsidR="00FB5F24" w:rsidRPr="00637460" w:rsidTr="004A57FA">
        <w:trPr>
          <w:trHeight w:val="190"/>
          <w:tblHead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rFonts w:eastAsia="Times New Roman"/>
                <w:b/>
                <w:color w:val="000000" w:themeColor="text1"/>
                <w:sz w:val="20"/>
              </w:rPr>
            </w:pPr>
            <w:r w:rsidRPr="00637460">
              <w:rPr>
                <w:b/>
                <w:color w:val="000000" w:themeColor="text1"/>
                <w:sz w:val="20"/>
              </w:rPr>
              <w:t>Виды контактной</w:t>
            </w:r>
          </w:p>
          <w:p w:rsidR="00FB5F24" w:rsidRPr="00637460" w:rsidRDefault="00FB5F24" w:rsidP="00FB5F24">
            <w:pPr>
              <w:spacing w:before="0" w:after="0"/>
              <w:jc w:val="center"/>
              <w:rPr>
                <w:b/>
                <w:color w:val="000000" w:themeColor="text1"/>
                <w:sz w:val="20"/>
              </w:rPr>
            </w:pPr>
            <w:r w:rsidRPr="00637460">
              <w:rPr>
                <w:b/>
                <w:color w:val="000000" w:themeColor="text1"/>
                <w:sz w:val="20"/>
              </w:rPr>
              <w:t xml:space="preserve">работы </w:t>
            </w:r>
          </w:p>
        </w:tc>
        <w:tc>
          <w:tcPr>
            <w:tcW w:w="0" w:type="auto"/>
            <w:gridSpan w:val="2"/>
            <w:tcBorders>
              <w:top w:val="single" w:sz="4" w:space="0" w:color="auto"/>
              <w:left w:val="single" w:sz="4" w:space="0" w:color="auto"/>
              <w:bottom w:val="single" w:sz="4" w:space="0" w:color="auto"/>
              <w:right w:val="single" w:sz="4" w:space="0" w:color="auto"/>
            </w:tcBorders>
          </w:tcPr>
          <w:p w:rsidR="00FB5F24" w:rsidRPr="00637460" w:rsidRDefault="00FB5F24" w:rsidP="00FB5F24">
            <w:pPr>
              <w:spacing w:before="0" w:after="0"/>
              <w:jc w:val="center"/>
              <w:rPr>
                <w:b/>
                <w:color w:val="000000" w:themeColor="text1"/>
                <w:sz w:val="20"/>
              </w:rPr>
            </w:pPr>
            <w:r w:rsidRPr="00637460">
              <w:rPr>
                <w:b/>
                <w:color w:val="000000" w:themeColor="text1"/>
                <w:sz w:val="20"/>
              </w:rPr>
              <w:t xml:space="preserve">Образовательные технологии </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rFonts w:eastAsia="Times New Roman"/>
                <w:b/>
                <w:color w:val="000000" w:themeColor="text1"/>
                <w:sz w:val="20"/>
              </w:rPr>
            </w:pPr>
            <w:r w:rsidRPr="00637460">
              <w:rPr>
                <w:b/>
                <w:color w:val="000000" w:themeColor="text1"/>
                <w:sz w:val="20"/>
              </w:rPr>
              <w:t xml:space="preserve">Контактная работа </w:t>
            </w:r>
          </w:p>
          <w:p w:rsidR="00FB5F24" w:rsidRPr="00637460" w:rsidRDefault="00FB5F24" w:rsidP="00FB5F24">
            <w:pPr>
              <w:spacing w:before="0" w:after="0"/>
              <w:jc w:val="center"/>
              <w:rPr>
                <w:b/>
                <w:color w:val="000000" w:themeColor="text1"/>
                <w:sz w:val="20"/>
              </w:rPr>
            </w:pPr>
          </w:p>
        </w:tc>
      </w:tr>
      <w:tr w:rsidR="00FB5F24" w:rsidRPr="00637460" w:rsidTr="004A57FA">
        <w:trPr>
          <w:trHeight w:val="577"/>
          <w:tblHeader/>
        </w:trPr>
        <w:tc>
          <w:tcPr>
            <w:tcW w:w="0" w:type="auto"/>
            <w:vMerge/>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rPr>
                <w:b/>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rsidR="00FB5F24" w:rsidRPr="00637460" w:rsidRDefault="00FB5F24" w:rsidP="00FB5F24">
            <w:pPr>
              <w:spacing w:before="0" w:after="0"/>
              <w:jc w:val="center"/>
              <w:rPr>
                <w:b/>
                <w:color w:val="000000" w:themeColor="text1"/>
                <w:sz w:val="20"/>
              </w:rPr>
            </w:pPr>
            <w:r w:rsidRPr="00637460">
              <w:rPr>
                <w:b/>
                <w:color w:val="000000" w:themeColor="text1"/>
                <w:sz w:val="20"/>
              </w:rPr>
              <w:t>Объем занятий, проводимых путем непосредственного взаимодействия педагогического работника с обучающимися (</w:t>
            </w:r>
            <w:proofErr w:type="spellStart"/>
            <w:r w:rsidRPr="00637460">
              <w:rPr>
                <w:b/>
                <w:color w:val="000000" w:themeColor="text1"/>
                <w:sz w:val="20"/>
              </w:rPr>
              <w:t>ак.ч</w:t>
            </w:r>
            <w:proofErr w:type="spellEnd"/>
            <w:r w:rsidRPr="00637460">
              <w:rPr>
                <w:b/>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tcPr>
          <w:p w:rsidR="00FB5F24" w:rsidRPr="00637460" w:rsidRDefault="00FB5F24" w:rsidP="00FB5F24">
            <w:pPr>
              <w:spacing w:before="0" w:after="0"/>
              <w:jc w:val="center"/>
              <w:rPr>
                <w:b/>
                <w:color w:val="000000" w:themeColor="text1"/>
                <w:sz w:val="20"/>
              </w:rPr>
            </w:pPr>
            <w:r w:rsidRPr="00637460">
              <w:rPr>
                <w:b/>
                <w:color w:val="000000" w:themeColor="text1"/>
                <w:sz w:val="20"/>
              </w:rPr>
              <w:t>Объем занятий с применением электронного обучения, дистанционных образовательных технологий (</w:t>
            </w:r>
            <w:proofErr w:type="spellStart"/>
            <w:r w:rsidRPr="00637460">
              <w:rPr>
                <w:b/>
                <w:color w:val="000000" w:themeColor="text1"/>
                <w:sz w:val="20"/>
              </w:rPr>
              <w:t>ак.ч</w:t>
            </w:r>
            <w:proofErr w:type="spellEnd"/>
            <w:r w:rsidRPr="00637460">
              <w:rPr>
                <w:b/>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b/>
                <w:color w:val="000000" w:themeColor="text1"/>
                <w:sz w:val="20"/>
              </w:rPr>
              <w:t xml:space="preserve">(всего </w:t>
            </w:r>
            <w:proofErr w:type="spellStart"/>
            <w:r w:rsidRPr="00637460">
              <w:rPr>
                <w:b/>
                <w:color w:val="000000" w:themeColor="text1"/>
                <w:sz w:val="20"/>
              </w:rPr>
              <w:t>ак.ч</w:t>
            </w:r>
            <w:proofErr w:type="spellEnd"/>
            <w:r w:rsidRPr="00637460">
              <w:rPr>
                <w:b/>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rFonts w:eastAsia="Times New Roman"/>
                <w:b/>
                <w:color w:val="000000" w:themeColor="text1"/>
                <w:sz w:val="20"/>
              </w:rPr>
            </w:pPr>
            <w:r w:rsidRPr="00637460">
              <w:rPr>
                <w:b/>
                <w:color w:val="000000" w:themeColor="text1"/>
                <w:sz w:val="20"/>
              </w:rPr>
              <w:t>в том числе в форме практической подготовки</w:t>
            </w:r>
          </w:p>
          <w:p w:rsidR="00FB5F24" w:rsidRPr="00637460" w:rsidRDefault="00FB5F24" w:rsidP="00FB5F24">
            <w:pPr>
              <w:spacing w:before="0" w:after="0"/>
              <w:jc w:val="center"/>
              <w:rPr>
                <w:color w:val="000000" w:themeColor="text1"/>
                <w:sz w:val="20"/>
              </w:rPr>
            </w:pPr>
            <w:r w:rsidRPr="00637460">
              <w:rPr>
                <w:b/>
                <w:color w:val="000000" w:themeColor="text1"/>
                <w:sz w:val="20"/>
              </w:rPr>
              <w:t xml:space="preserve">( </w:t>
            </w:r>
            <w:proofErr w:type="spellStart"/>
            <w:r w:rsidRPr="00637460">
              <w:rPr>
                <w:b/>
                <w:color w:val="000000" w:themeColor="text1"/>
                <w:sz w:val="20"/>
              </w:rPr>
              <w:t>ак.ч</w:t>
            </w:r>
            <w:proofErr w:type="spellEnd"/>
            <w:r w:rsidRPr="00637460">
              <w:rPr>
                <w:b/>
                <w:color w:val="000000" w:themeColor="text1"/>
                <w:sz w:val="20"/>
              </w:rPr>
              <w:t>.)</w:t>
            </w:r>
          </w:p>
        </w:tc>
      </w:tr>
      <w:tr w:rsidR="00FB5F24" w:rsidRPr="00637460" w:rsidTr="004A57FA">
        <w:tc>
          <w:tcPr>
            <w:tcW w:w="0" w:type="auto"/>
            <w:tcBorders>
              <w:top w:val="single" w:sz="4" w:space="0" w:color="auto"/>
              <w:left w:val="single" w:sz="4" w:space="0" w:color="auto"/>
              <w:bottom w:val="single" w:sz="4" w:space="0" w:color="auto"/>
              <w:right w:val="single" w:sz="4" w:space="0" w:color="auto"/>
            </w:tcBorders>
          </w:tcPr>
          <w:p w:rsidR="00FB5F24" w:rsidRPr="00637460" w:rsidRDefault="00FB5F24" w:rsidP="00FB5F24">
            <w:pPr>
              <w:spacing w:before="0" w:after="0"/>
              <w:rPr>
                <w:b/>
                <w:color w:val="000000" w:themeColor="text1"/>
                <w:sz w:val="20"/>
              </w:rPr>
            </w:pPr>
            <w:r w:rsidRPr="00637460">
              <w:rPr>
                <w:b/>
                <w:color w:val="000000" w:themeColor="text1"/>
                <w:sz w:val="20"/>
              </w:rPr>
              <w:t>Лекционного типа (лекции)</w:t>
            </w:r>
          </w:p>
        </w:tc>
        <w:tc>
          <w:tcPr>
            <w:tcW w:w="0" w:type="auto"/>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2</w:t>
            </w:r>
          </w:p>
        </w:tc>
        <w:tc>
          <w:tcPr>
            <w:tcW w:w="0" w:type="auto"/>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i/>
                <w:color w:val="000000" w:themeColor="text1"/>
                <w:sz w:val="20"/>
              </w:rPr>
            </w:pPr>
            <w:r w:rsidRPr="00637460">
              <w:rPr>
                <w:i/>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b/>
                <w:color w:val="000000" w:themeColor="text1"/>
                <w:sz w:val="20"/>
              </w:rPr>
            </w:pPr>
            <w:r w:rsidRPr="00637460">
              <w:rPr>
                <w:b/>
                <w:color w:val="000000" w:themeColor="text1"/>
                <w:sz w:val="20"/>
              </w:rPr>
              <w:t>2</w:t>
            </w:r>
          </w:p>
        </w:tc>
        <w:tc>
          <w:tcPr>
            <w:tcW w:w="1525" w:type="dxa"/>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b/>
                <w:color w:val="000000" w:themeColor="text1"/>
                <w:sz w:val="20"/>
              </w:rPr>
            </w:pPr>
            <w:r w:rsidRPr="00637460">
              <w:rPr>
                <w:b/>
                <w:color w:val="000000" w:themeColor="text1"/>
                <w:sz w:val="20"/>
              </w:rPr>
              <w:t>-</w:t>
            </w:r>
          </w:p>
        </w:tc>
      </w:tr>
      <w:tr w:rsidR="00FB5F24" w:rsidRPr="00637460" w:rsidTr="004A57FA">
        <w:trPr>
          <w:trHeight w:val="337"/>
        </w:trPr>
        <w:tc>
          <w:tcPr>
            <w:tcW w:w="0" w:type="auto"/>
            <w:tcBorders>
              <w:top w:val="single" w:sz="4" w:space="0" w:color="auto"/>
              <w:left w:val="single" w:sz="4" w:space="0" w:color="auto"/>
              <w:bottom w:val="single" w:sz="4" w:space="0" w:color="auto"/>
              <w:right w:val="single" w:sz="4" w:space="0" w:color="auto"/>
            </w:tcBorders>
          </w:tcPr>
          <w:p w:rsidR="00FB5F24" w:rsidRPr="00637460" w:rsidRDefault="00FB5F24" w:rsidP="00FB5F24">
            <w:pPr>
              <w:spacing w:before="0" w:after="0"/>
              <w:rPr>
                <w:rFonts w:eastAsia="Times New Roman"/>
                <w:b/>
                <w:color w:val="000000" w:themeColor="text1"/>
                <w:sz w:val="20"/>
              </w:rPr>
            </w:pPr>
            <w:r w:rsidRPr="00637460">
              <w:rPr>
                <w:b/>
                <w:color w:val="000000" w:themeColor="text1"/>
                <w:sz w:val="20"/>
              </w:rPr>
              <w:t>Семинарского типа</w:t>
            </w:r>
          </w:p>
          <w:p w:rsidR="00FB5F24" w:rsidRPr="00637460" w:rsidRDefault="00FB5F24" w:rsidP="00FB5F24">
            <w:pPr>
              <w:spacing w:before="0" w:after="0"/>
              <w:rPr>
                <w:color w:val="000000" w:themeColor="text1"/>
                <w:sz w:val="20"/>
              </w:rPr>
            </w:pPr>
            <w:r w:rsidRPr="00637460">
              <w:rPr>
                <w:b/>
                <w:color w:val="000000" w:themeColor="text1"/>
                <w:sz w:val="20"/>
              </w:rPr>
              <w:t>(семинар)</w:t>
            </w:r>
          </w:p>
        </w:tc>
        <w:tc>
          <w:tcPr>
            <w:tcW w:w="0" w:type="auto"/>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w:t>
            </w:r>
          </w:p>
        </w:tc>
      </w:tr>
      <w:tr w:rsidR="00FB5F24" w:rsidRPr="00637460" w:rsidTr="004A57FA">
        <w:tc>
          <w:tcPr>
            <w:tcW w:w="0" w:type="auto"/>
            <w:tcBorders>
              <w:top w:val="single" w:sz="4" w:space="0" w:color="auto"/>
              <w:left w:val="single" w:sz="4" w:space="0" w:color="auto"/>
              <w:bottom w:val="single" w:sz="4" w:space="0" w:color="auto"/>
              <w:right w:val="single" w:sz="4" w:space="0" w:color="auto"/>
            </w:tcBorders>
          </w:tcPr>
          <w:p w:rsidR="00FB5F24" w:rsidRPr="00637460" w:rsidRDefault="00FB5F24" w:rsidP="00FB5F24">
            <w:pPr>
              <w:spacing w:before="0" w:after="0"/>
              <w:rPr>
                <w:rFonts w:eastAsia="Times New Roman"/>
                <w:b/>
                <w:color w:val="000000" w:themeColor="text1"/>
                <w:sz w:val="20"/>
              </w:rPr>
            </w:pPr>
            <w:r w:rsidRPr="00637460">
              <w:rPr>
                <w:b/>
                <w:color w:val="000000" w:themeColor="text1"/>
                <w:sz w:val="20"/>
              </w:rPr>
              <w:t>Семинарского типа</w:t>
            </w:r>
          </w:p>
          <w:p w:rsidR="00FB5F24" w:rsidRPr="00637460" w:rsidRDefault="00FB5F24" w:rsidP="00FB5F24">
            <w:pPr>
              <w:spacing w:before="0" w:after="0"/>
              <w:rPr>
                <w:color w:val="000000" w:themeColor="text1"/>
                <w:sz w:val="20"/>
              </w:rPr>
            </w:pPr>
            <w:r w:rsidRPr="00637460">
              <w:rPr>
                <w:b/>
                <w:color w:val="000000" w:themeColor="text1"/>
                <w:sz w:val="20"/>
              </w:rPr>
              <w:t>(практические занятия)</w:t>
            </w:r>
          </w:p>
        </w:tc>
        <w:tc>
          <w:tcPr>
            <w:tcW w:w="0" w:type="auto"/>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4</w:t>
            </w:r>
          </w:p>
        </w:tc>
        <w:tc>
          <w:tcPr>
            <w:tcW w:w="1015" w:type="dxa"/>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b/>
                <w:color w:val="000000" w:themeColor="text1"/>
                <w:sz w:val="20"/>
              </w:rPr>
            </w:pPr>
            <w:r w:rsidRPr="00637460">
              <w:rPr>
                <w:b/>
                <w:color w:val="000000" w:themeColor="text1"/>
                <w:sz w:val="20"/>
              </w:rPr>
              <w:t>4</w:t>
            </w:r>
          </w:p>
        </w:tc>
        <w:tc>
          <w:tcPr>
            <w:tcW w:w="1525" w:type="dxa"/>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b/>
                <w:color w:val="000000" w:themeColor="text1"/>
                <w:sz w:val="20"/>
              </w:rPr>
            </w:pPr>
            <w:r w:rsidRPr="00637460">
              <w:rPr>
                <w:b/>
                <w:color w:val="000000" w:themeColor="text1"/>
                <w:sz w:val="20"/>
              </w:rPr>
              <w:t>-</w:t>
            </w:r>
          </w:p>
        </w:tc>
      </w:tr>
      <w:tr w:rsidR="00FB5F24" w:rsidRPr="00637460" w:rsidTr="004A57FA">
        <w:tc>
          <w:tcPr>
            <w:tcW w:w="0" w:type="auto"/>
            <w:tcBorders>
              <w:top w:val="single" w:sz="4" w:space="0" w:color="auto"/>
              <w:left w:val="single" w:sz="4" w:space="0" w:color="auto"/>
              <w:bottom w:val="single" w:sz="4" w:space="0" w:color="auto"/>
              <w:right w:val="single" w:sz="4" w:space="0" w:color="auto"/>
            </w:tcBorders>
          </w:tcPr>
          <w:p w:rsidR="00FB5F24" w:rsidRPr="00637460" w:rsidRDefault="00FB5F24" w:rsidP="00FB5F24">
            <w:pPr>
              <w:spacing w:before="0" w:after="0"/>
              <w:rPr>
                <w:i/>
                <w:color w:val="000000" w:themeColor="text1"/>
                <w:sz w:val="20"/>
              </w:rPr>
            </w:pPr>
            <w:r w:rsidRPr="00637460">
              <w:rPr>
                <w:i/>
                <w:color w:val="000000" w:themeColor="text1"/>
                <w:sz w:val="20"/>
              </w:rPr>
              <w:t xml:space="preserve">в том числе в форме практической подготовки </w:t>
            </w:r>
          </w:p>
        </w:tc>
        <w:tc>
          <w:tcPr>
            <w:tcW w:w="0" w:type="auto"/>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i/>
                <w:color w:val="000000" w:themeColor="text1"/>
                <w:sz w:val="20"/>
              </w:rPr>
            </w:pPr>
            <w:r w:rsidRPr="00637460">
              <w:rPr>
                <w:i/>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2</w:t>
            </w:r>
          </w:p>
        </w:tc>
      </w:tr>
      <w:tr w:rsidR="00FB5F24" w:rsidRPr="00637460" w:rsidTr="004A57FA">
        <w:tc>
          <w:tcPr>
            <w:tcW w:w="0" w:type="auto"/>
            <w:tcBorders>
              <w:top w:val="single" w:sz="4" w:space="0" w:color="auto"/>
              <w:left w:val="single" w:sz="4" w:space="0" w:color="auto"/>
              <w:bottom w:val="single" w:sz="4" w:space="0" w:color="auto"/>
              <w:right w:val="single" w:sz="4" w:space="0" w:color="auto"/>
            </w:tcBorders>
          </w:tcPr>
          <w:p w:rsidR="00FB5F24" w:rsidRPr="00637460" w:rsidRDefault="00FB5F24" w:rsidP="00FB5F24">
            <w:pPr>
              <w:spacing w:before="0" w:after="0"/>
              <w:rPr>
                <w:rFonts w:eastAsia="Times New Roman"/>
                <w:b/>
                <w:color w:val="000000" w:themeColor="text1"/>
                <w:sz w:val="20"/>
              </w:rPr>
            </w:pPr>
            <w:r w:rsidRPr="00637460">
              <w:rPr>
                <w:b/>
                <w:color w:val="000000" w:themeColor="text1"/>
                <w:sz w:val="20"/>
              </w:rPr>
              <w:t>Семинарского типа</w:t>
            </w:r>
          </w:p>
          <w:p w:rsidR="00FB5F24" w:rsidRPr="00637460" w:rsidRDefault="00FB5F24" w:rsidP="00FB5F24">
            <w:pPr>
              <w:spacing w:before="0" w:after="0"/>
              <w:rPr>
                <w:color w:val="000000" w:themeColor="text1"/>
                <w:sz w:val="20"/>
              </w:rPr>
            </w:pPr>
            <w:r w:rsidRPr="00637460">
              <w:rPr>
                <w:b/>
                <w:color w:val="000000" w:themeColor="text1"/>
                <w:sz w:val="20"/>
              </w:rPr>
              <w:t>(курсовое проектирование (работа))</w:t>
            </w:r>
          </w:p>
        </w:tc>
        <w:tc>
          <w:tcPr>
            <w:tcW w:w="0" w:type="auto"/>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w:t>
            </w:r>
          </w:p>
        </w:tc>
      </w:tr>
      <w:tr w:rsidR="00FB5F24" w:rsidRPr="00637460" w:rsidTr="004A57FA">
        <w:tc>
          <w:tcPr>
            <w:tcW w:w="0" w:type="auto"/>
            <w:tcBorders>
              <w:top w:val="single" w:sz="4" w:space="0" w:color="auto"/>
              <w:left w:val="single" w:sz="4" w:space="0" w:color="auto"/>
              <w:bottom w:val="single" w:sz="4" w:space="0" w:color="auto"/>
              <w:right w:val="single" w:sz="4" w:space="0" w:color="auto"/>
            </w:tcBorders>
          </w:tcPr>
          <w:p w:rsidR="00FB5F24" w:rsidRPr="00637460" w:rsidRDefault="00FB5F24" w:rsidP="00FB5F24">
            <w:pPr>
              <w:spacing w:before="0" w:after="0"/>
              <w:rPr>
                <w:rFonts w:eastAsia="Times New Roman"/>
                <w:b/>
                <w:color w:val="000000" w:themeColor="text1"/>
                <w:sz w:val="20"/>
              </w:rPr>
            </w:pPr>
            <w:r w:rsidRPr="00637460">
              <w:rPr>
                <w:b/>
                <w:color w:val="000000" w:themeColor="text1"/>
                <w:sz w:val="20"/>
              </w:rPr>
              <w:t>Семинарского типа</w:t>
            </w:r>
          </w:p>
          <w:p w:rsidR="00FB5F24" w:rsidRPr="00637460" w:rsidRDefault="00FB5F24" w:rsidP="00FB5F24">
            <w:pPr>
              <w:spacing w:before="0" w:after="0"/>
              <w:rPr>
                <w:color w:val="000000" w:themeColor="text1"/>
                <w:sz w:val="20"/>
              </w:rPr>
            </w:pPr>
            <w:r w:rsidRPr="00637460">
              <w:rPr>
                <w:b/>
                <w:color w:val="000000" w:themeColor="text1"/>
                <w:sz w:val="20"/>
              </w:rPr>
              <w:t>(лабораторные работы)</w:t>
            </w:r>
          </w:p>
        </w:tc>
        <w:tc>
          <w:tcPr>
            <w:tcW w:w="0" w:type="auto"/>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w:t>
            </w:r>
          </w:p>
        </w:tc>
      </w:tr>
      <w:tr w:rsidR="00FB5F24" w:rsidRPr="00637460" w:rsidTr="004A57FA">
        <w:tc>
          <w:tcPr>
            <w:tcW w:w="0" w:type="auto"/>
            <w:tcBorders>
              <w:top w:val="single" w:sz="4" w:space="0" w:color="auto"/>
              <w:left w:val="single" w:sz="4" w:space="0" w:color="auto"/>
              <w:bottom w:val="single" w:sz="4" w:space="0" w:color="auto"/>
              <w:right w:val="single" w:sz="4" w:space="0" w:color="auto"/>
            </w:tcBorders>
          </w:tcPr>
          <w:p w:rsidR="00FB5F24" w:rsidRPr="00637460" w:rsidRDefault="00FB5F24" w:rsidP="00FB5F24">
            <w:pPr>
              <w:spacing w:before="0" w:after="0"/>
              <w:rPr>
                <w:i/>
                <w:color w:val="000000" w:themeColor="text1"/>
                <w:sz w:val="20"/>
              </w:rPr>
            </w:pPr>
            <w:r w:rsidRPr="00637460">
              <w:rPr>
                <w:i/>
                <w:color w:val="000000" w:themeColor="text1"/>
                <w:sz w:val="20"/>
              </w:rPr>
              <w:t xml:space="preserve">в том числе в форме практической подготовки </w:t>
            </w:r>
          </w:p>
        </w:tc>
        <w:tc>
          <w:tcPr>
            <w:tcW w:w="0" w:type="auto"/>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i/>
                <w:color w:val="000000" w:themeColor="text1"/>
                <w:sz w:val="20"/>
              </w:rPr>
            </w:pPr>
            <w:r w:rsidRPr="00637460">
              <w:rPr>
                <w:i/>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w:t>
            </w:r>
          </w:p>
        </w:tc>
      </w:tr>
      <w:tr w:rsidR="00FB5F24" w:rsidRPr="00637460" w:rsidTr="004A57FA">
        <w:tc>
          <w:tcPr>
            <w:tcW w:w="0" w:type="auto"/>
            <w:tcBorders>
              <w:top w:val="single" w:sz="4" w:space="0" w:color="auto"/>
              <w:left w:val="single" w:sz="4" w:space="0" w:color="auto"/>
              <w:bottom w:val="single" w:sz="4" w:space="0" w:color="auto"/>
              <w:right w:val="single" w:sz="4" w:space="0" w:color="auto"/>
            </w:tcBorders>
          </w:tcPr>
          <w:p w:rsidR="00FB5F24" w:rsidRPr="00637460" w:rsidRDefault="00FB5F24" w:rsidP="00FB5F24">
            <w:pPr>
              <w:spacing w:before="0" w:after="0"/>
              <w:rPr>
                <w:b/>
                <w:color w:val="000000" w:themeColor="text1"/>
                <w:sz w:val="20"/>
              </w:rPr>
            </w:pPr>
            <w:r w:rsidRPr="00637460">
              <w:rPr>
                <w:b/>
                <w:color w:val="000000" w:themeColor="text1"/>
                <w:sz w:val="20"/>
              </w:rPr>
              <w:t>Промежуточная аттестация (экзамен)</w:t>
            </w:r>
          </w:p>
        </w:tc>
        <w:tc>
          <w:tcPr>
            <w:tcW w:w="0" w:type="auto"/>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2,2</w:t>
            </w:r>
          </w:p>
        </w:tc>
        <w:tc>
          <w:tcPr>
            <w:tcW w:w="0" w:type="auto"/>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b/>
                <w:color w:val="000000" w:themeColor="text1"/>
                <w:sz w:val="20"/>
              </w:rPr>
            </w:pPr>
            <w:r w:rsidRPr="00637460">
              <w:rPr>
                <w:b/>
                <w:color w:val="000000" w:themeColor="text1"/>
                <w:sz w:val="20"/>
              </w:rPr>
              <w:t>2,2</w:t>
            </w:r>
          </w:p>
        </w:tc>
        <w:tc>
          <w:tcPr>
            <w:tcW w:w="1525" w:type="dxa"/>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b/>
                <w:color w:val="000000" w:themeColor="text1"/>
                <w:sz w:val="20"/>
              </w:rPr>
            </w:pPr>
            <w:r w:rsidRPr="00637460">
              <w:rPr>
                <w:b/>
                <w:color w:val="000000" w:themeColor="text1"/>
                <w:sz w:val="20"/>
              </w:rPr>
              <w:t>-</w:t>
            </w:r>
          </w:p>
        </w:tc>
      </w:tr>
      <w:tr w:rsidR="00FB5F24" w:rsidRPr="00637460" w:rsidTr="004A57FA">
        <w:trPr>
          <w:trHeight w:val="160"/>
        </w:trPr>
        <w:tc>
          <w:tcPr>
            <w:tcW w:w="0" w:type="auto"/>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 xml:space="preserve">Итого </w:t>
            </w:r>
          </w:p>
        </w:tc>
        <w:tc>
          <w:tcPr>
            <w:tcW w:w="0" w:type="auto"/>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4,2</w:t>
            </w:r>
          </w:p>
        </w:tc>
        <w:tc>
          <w:tcPr>
            <w:tcW w:w="0" w:type="auto"/>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color w:val="000000" w:themeColor="text1"/>
                <w:sz w:val="20"/>
              </w:rPr>
            </w:pPr>
            <w:r w:rsidRPr="00637460">
              <w:rPr>
                <w:color w:val="000000" w:themeColor="text1"/>
                <w:sz w:val="20"/>
              </w:rPr>
              <w:t>4</w:t>
            </w:r>
          </w:p>
        </w:tc>
        <w:tc>
          <w:tcPr>
            <w:tcW w:w="1015" w:type="dxa"/>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b/>
                <w:color w:val="000000" w:themeColor="text1"/>
                <w:sz w:val="20"/>
              </w:rPr>
            </w:pPr>
            <w:r w:rsidRPr="00637460">
              <w:rPr>
                <w:b/>
                <w:color w:val="000000" w:themeColor="text1"/>
                <w:sz w:val="20"/>
              </w:rPr>
              <w:t>8,2</w:t>
            </w:r>
          </w:p>
        </w:tc>
        <w:tc>
          <w:tcPr>
            <w:tcW w:w="1525" w:type="dxa"/>
            <w:tcBorders>
              <w:top w:val="single" w:sz="4" w:space="0" w:color="auto"/>
              <w:left w:val="single" w:sz="4" w:space="0" w:color="auto"/>
              <w:bottom w:val="single" w:sz="4" w:space="0" w:color="auto"/>
              <w:right w:val="single" w:sz="4" w:space="0" w:color="auto"/>
            </w:tcBorders>
            <w:vAlign w:val="center"/>
          </w:tcPr>
          <w:p w:rsidR="00FB5F24" w:rsidRPr="00637460" w:rsidRDefault="00FB5F24" w:rsidP="00FB5F24">
            <w:pPr>
              <w:spacing w:before="0" w:after="0"/>
              <w:jc w:val="center"/>
              <w:rPr>
                <w:b/>
                <w:color w:val="000000" w:themeColor="text1"/>
                <w:sz w:val="20"/>
              </w:rPr>
            </w:pPr>
            <w:r w:rsidRPr="00637460">
              <w:rPr>
                <w:b/>
                <w:color w:val="000000" w:themeColor="text1"/>
                <w:sz w:val="20"/>
              </w:rPr>
              <w:t>2</w:t>
            </w:r>
          </w:p>
        </w:tc>
      </w:tr>
    </w:tbl>
    <w:p w:rsidR="00FB5F24" w:rsidRPr="00637460" w:rsidRDefault="00FB5F24" w:rsidP="00FB5F24">
      <w:pPr>
        <w:suppressAutoHyphens/>
        <w:spacing w:before="0" w:after="0"/>
        <w:ind w:firstLine="720"/>
        <w:jc w:val="both"/>
        <w:rPr>
          <w:i/>
          <w:color w:val="000000" w:themeColor="text1"/>
          <w:sz w:val="20"/>
        </w:rPr>
      </w:pPr>
      <w:r w:rsidRPr="00637460">
        <w:rPr>
          <w:i/>
          <w:color w:val="000000" w:themeColor="text1"/>
          <w:sz w:val="20"/>
        </w:rPr>
        <w:t>Соотношение объема занятий, проводимых путем непосредственного взаимодействия педагогического работника с обучающимися по заочной форме - 51%</w:t>
      </w:r>
    </w:p>
    <w:p w:rsidR="00FB5F24" w:rsidRPr="00637460" w:rsidRDefault="00FB5F24" w:rsidP="00FB5F24">
      <w:pPr>
        <w:pStyle w:val="10"/>
        <w:tabs>
          <w:tab w:val="right" w:leader="dot" w:pos="9600"/>
        </w:tabs>
        <w:ind w:firstLine="709"/>
        <w:rPr>
          <w:rFonts w:ascii="Times New Roman" w:hAnsi="Times New Roman"/>
          <w:color w:val="000000" w:themeColor="text1"/>
        </w:rPr>
      </w:pPr>
    </w:p>
    <w:p w:rsidR="00FB5F24" w:rsidRPr="00637460" w:rsidRDefault="00FB5F24" w:rsidP="00FB5F24">
      <w:pPr>
        <w:widowControl/>
        <w:tabs>
          <w:tab w:val="center" w:pos="4677"/>
          <w:tab w:val="right" w:pos="9355"/>
        </w:tabs>
        <w:suppressAutoHyphens/>
        <w:snapToGrid/>
        <w:spacing w:before="0" w:after="0"/>
        <w:ind w:firstLine="709"/>
        <w:jc w:val="both"/>
        <w:rPr>
          <w:b/>
          <w:color w:val="000000" w:themeColor="text1"/>
          <w:sz w:val="20"/>
        </w:rPr>
      </w:pPr>
      <w:r w:rsidRPr="00637460">
        <w:rPr>
          <w:b/>
          <w:color w:val="000000" w:themeColor="text1"/>
          <w:sz w:val="20"/>
        </w:rPr>
        <w:t xml:space="preserve">6. Методические указания по освоению дисциплины </w:t>
      </w:r>
    </w:p>
    <w:p w:rsidR="00FB5F24" w:rsidRPr="00637460" w:rsidRDefault="00FB5F24" w:rsidP="00FB5F24">
      <w:pPr>
        <w:widowControl/>
        <w:tabs>
          <w:tab w:val="center" w:pos="4677"/>
          <w:tab w:val="right" w:pos="9355"/>
        </w:tabs>
        <w:suppressAutoHyphens/>
        <w:snapToGrid/>
        <w:spacing w:before="0" w:after="0"/>
        <w:ind w:firstLine="709"/>
        <w:jc w:val="both"/>
        <w:rPr>
          <w:b/>
          <w:color w:val="000000" w:themeColor="text1"/>
          <w:sz w:val="20"/>
        </w:rPr>
      </w:pPr>
      <w:r w:rsidRPr="00637460">
        <w:rPr>
          <w:b/>
          <w:color w:val="000000" w:themeColor="text1"/>
          <w:sz w:val="20"/>
        </w:rPr>
        <w:t>6.1  Учебно-методическое обеспечение дисциплины</w:t>
      </w:r>
    </w:p>
    <w:p w:rsidR="00FB5F24" w:rsidRPr="00637460" w:rsidRDefault="00FB5F24" w:rsidP="00FB5F24">
      <w:pPr>
        <w:widowControl/>
        <w:tabs>
          <w:tab w:val="left" w:pos="900"/>
        </w:tabs>
        <w:suppressAutoHyphens/>
        <w:overflowPunct w:val="0"/>
        <w:autoSpaceDE w:val="0"/>
        <w:autoSpaceDN w:val="0"/>
        <w:adjustRightInd w:val="0"/>
        <w:snapToGrid/>
        <w:spacing w:before="0" w:after="0"/>
        <w:ind w:firstLine="709"/>
        <w:rPr>
          <w:i/>
          <w:color w:val="000000" w:themeColor="text1"/>
          <w:sz w:val="20"/>
        </w:rPr>
      </w:pPr>
      <w:r w:rsidRPr="00637460">
        <w:rPr>
          <w:i/>
          <w:color w:val="000000" w:themeColor="text1"/>
          <w:sz w:val="20"/>
        </w:rPr>
        <w:t>Методические указания для преподавателя</w:t>
      </w:r>
    </w:p>
    <w:p w:rsidR="00FB5F24" w:rsidRPr="00637460" w:rsidRDefault="00FB5F24" w:rsidP="00FB5F24">
      <w:pPr>
        <w:widowControl/>
        <w:shd w:val="clear" w:color="auto" w:fill="FFFFFF"/>
        <w:snapToGrid/>
        <w:spacing w:before="0" w:after="0"/>
        <w:ind w:firstLine="709"/>
        <w:jc w:val="both"/>
        <w:rPr>
          <w:color w:val="000000" w:themeColor="text1"/>
          <w:sz w:val="20"/>
        </w:rPr>
      </w:pPr>
      <w:r w:rsidRPr="00637460">
        <w:rPr>
          <w:color w:val="000000" w:themeColor="text1"/>
          <w:sz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637460">
        <w:rPr>
          <w:color w:val="000000" w:themeColor="text1"/>
          <w:spacing w:val="-1"/>
          <w:sz w:val="20"/>
        </w:rPr>
        <w:t xml:space="preserve">дисциплины, сформировать у обучающихся ориентиры для самостоятельной работы над </w:t>
      </w:r>
      <w:r w:rsidRPr="00637460">
        <w:rPr>
          <w:color w:val="000000" w:themeColor="text1"/>
          <w:sz w:val="20"/>
        </w:rPr>
        <w:t>дисциплин</w:t>
      </w:r>
      <w:r w:rsidRPr="00637460">
        <w:rPr>
          <w:color w:val="000000" w:themeColor="text1"/>
          <w:spacing w:val="-1"/>
          <w:sz w:val="20"/>
        </w:rPr>
        <w:t>ой.</w:t>
      </w:r>
    </w:p>
    <w:p w:rsidR="00FB5F24" w:rsidRPr="00637460" w:rsidRDefault="00FB5F24" w:rsidP="00FB5F24">
      <w:pPr>
        <w:widowControl/>
        <w:shd w:val="clear" w:color="auto" w:fill="FFFFFF"/>
        <w:snapToGrid/>
        <w:spacing w:before="0" w:after="0"/>
        <w:ind w:firstLine="709"/>
        <w:jc w:val="both"/>
        <w:rPr>
          <w:color w:val="000000" w:themeColor="text1"/>
          <w:sz w:val="20"/>
        </w:rPr>
      </w:pPr>
      <w:r w:rsidRPr="00637460">
        <w:rPr>
          <w:color w:val="000000" w:themeColor="text1"/>
          <w:sz w:val="20"/>
        </w:rPr>
        <w:t>Основной целью практических занятий является обсуждение наиболее сложных теоретических вопросов дисциплин</w:t>
      </w:r>
      <w:r w:rsidRPr="00637460">
        <w:rPr>
          <w:color w:val="000000" w:themeColor="text1"/>
          <w:spacing w:val="-1"/>
          <w:sz w:val="20"/>
        </w:rPr>
        <w:t>ы</w:t>
      </w:r>
      <w:r w:rsidRPr="00637460">
        <w:rPr>
          <w:color w:val="000000" w:themeColor="text1"/>
          <w:sz w:val="20"/>
        </w:rPr>
        <w:t>, их методологическая и методическая проработка. Они проводятся в форме опроса, диспута, тестирования, обсуждения докладов и пр.</w:t>
      </w:r>
    </w:p>
    <w:p w:rsidR="00FB5F24" w:rsidRPr="00637460" w:rsidRDefault="00FB5F24" w:rsidP="00FB5F24">
      <w:pPr>
        <w:widowControl/>
        <w:shd w:val="clear" w:color="auto" w:fill="FFFFFF"/>
        <w:snapToGrid/>
        <w:spacing w:before="0" w:after="0"/>
        <w:ind w:firstLine="709"/>
        <w:jc w:val="both"/>
        <w:rPr>
          <w:color w:val="000000" w:themeColor="text1"/>
          <w:sz w:val="20"/>
        </w:rPr>
      </w:pPr>
      <w:r w:rsidRPr="00637460">
        <w:rPr>
          <w:color w:val="000000" w:themeColor="text1"/>
          <w:sz w:val="20"/>
        </w:rPr>
        <w:t xml:space="preserve">Самостоятельная работа с научной и учебной литературой дополняется работой с тестирующими системами, </w:t>
      </w:r>
      <w:proofErr w:type="spellStart"/>
      <w:r w:rsidRPr="00637460">
        <w:rPr>
          <w:color w:val="000000" w:themeColor="text1"/>
          <w:sz w:val="20"/>
        </w:rPr>
        <w:t>тренинговыми</w:t>
      </w:r>
      <w:proofErr w:type="spellEnd"/>
      <w:r w:rsidRPr="00637460">
        <w:rPr>
          <w:color w:val="000000" w:themeColor="text1"/>
          <w:sz w:val="20"/>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FB5F24" w:rsidRPr="00637460" w:rsidRDefault="00FB5F24" w:rsidP="00FB5F24">
      <w:pPr>
        <w:widowControl/>
        <w:tabs>
          <w:tab w:val="left" w:pos="900"/>
        </w:tabs>
        <w:suppressAutoHyphens/>
        <w:overflowPunct w:val="0"/>
        <w:autoSpaceDE w:val="0"/>
        <w:autoSpaceDN w:val="0"/>
        <w:adjustRightInd w:val="0"/>
        <w:snapToGrid/>
        <w:spacing w:before="0" w:after="0"/>
        <w:ind w:firstLine="709"/>
        <w:jc w:val="both"/>
        <w:rPr>
          <w:b/>
          <w:color w:val="000000" w:themeColor="text1"/>
          <w:sz w:val="20"/>
        </w:rPr>
      </w:pPr>
    </w:p>
    <w:p w:rsidR="00FB5F24" w:rsidRPr="00637460" w:rsidRDefault="00FB5F24" w:rsidP="00FB5F24">
      <w:pPr>
        <w:widowControl/>
        <w:tabs>
          <w:tab w:val="left" w:pos="900"/>
        </w:tabs>
        <w:suppressAutoHyphens/>
        <w:overflowPunct w:val="0"/>
        <w:autoSpaceDE w:val="0"/>
        <w:autoSpaceDN w:val="0"/>
        <w:adjustRightInd w:val="0"/>
        <w:snapToGrid/>
        <w:spacing w:before="0" w:after="0"/>
        <w:ind w:firstLine="709"/>
        <w:jc w:val="both"/>
        <w:rPr>
          <w:b/>
          <w:color w:val="000000" w:themeColor="text1"/>
          <w:sz w:val="20"/>
        </w:rPr>
      </w:pPr>
      <w:r w:rsidRPr="00637460">
        <w:rPr>
          <w:b/>
          <w:color w:val="000000" w:themeColor="text1"/>
          <w:sz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FB5F24" w:rsidRPr="00637460" w:rsidRDefault="00FB5F24" w:rsidP="00FB5F24">
      <w:pPr>
        <w:widowControl/>
        <w:tabs>
          <w:tab w:val="left" w:pos="900"/>
          <w:tab w:val="left" w:pos="1080"/>
        </w:tabs>
        <w:suppressAutoHyphens/>
        <w:snapToGrid/>
        <w:spacing w:before="0" w:after="0"/>
        <w:ind w:firstLine="709"/>
        <w:jc w:val="both"/>
        <w:rPr>
          <w:color w:val="000000" w:themeColor="text1"/>
          <w:sz w:val="20"/>
        </w:rPr>
      </w:pPr>
      <w:r w:rsidRPr="00637460">
        <w:rPr>
          <w:color w:val="000000" w:themeColor="text1"/>
          <w:sz w:val="20"/>
        </w:rPr>
        <w:t>Методические материалы доступны на сайте «Личная студия» в разделе «Методические указания и пособия».</w:t>
      </w:r>
    </w:p>
    <w:p w:rsidR="00FB5F24" w:rsidRPr="00637460" w:rsidRDefault="00FB5F24" w:rsidP="00FB5F24">
      <w:pPr>
        <w:widowControl/>
        <w:numPr>
          <w:ilvl w:val="0"/>
          <w:numId w:val="22"/>
        </w:numPr>
        <w:tabs>
          <w:tab w:val="left" w:pos="900"/>
          <w:tab w:val="left" w:pos="1080"/>
        </w:tabs>
        <w:snapToGrid/>
        <w:spacing w:before="0" w:after="0"/>
        <w:jc w:val="both"/>
        <w:rPr>
          <w:color w:val="000000" w:themeColor="text1"/>
          <w:sz w:val="20"/>
        </w:rPr>
      </w:pPr>
      <w:r w:rsidRPr="00637460">
        <w:rPr>
          <w:color w:val="000000" w:themeColor="text1"/>
          <w:sz w:val="20"/>
        </w:rPr>
        <w:lastRenderedPageBreak/>
        <w:t>Методические указания  «Введение в технологию обучения».</w:t>
      </w:r>
    </w:p>
    <w:p w:rsidR="00FB5F24" w:rsidRPr="00637460" w:rsidRDefault="00FB5F24" w:rsidP="00FB5F24">
      <w:pPr>
        <w:widowControl/>
        <w:numPr>
          <w:ilvl w:val="0"/>
          <w:numId w:val="22"/>
        </w:numPr>
        <w:tabs>
          <w:tab w:val="left" w:pos="900"/>
          <w:tab w:val="left" w:pos="1080"/>
        </w:tabs>
        <w:snapToGrid/>
        <w:spacing w:before="0" w:after="0"/>
        <w:ind w:left="0" w:firstLine="709"/>
        <w:jc w:val="both"/>
        <w:rPr>
          <w:color w:val="000000" w:themeColor="text1"/>
          <w:sz w:val="20"/>
        </w:rPr>
      </w:pPr>
      <w:r w:rsidRPr="00637460">
        <w:rPr>
          <w:color w:val="000000" w:themeColor="text1"/>
          <w:sz w:val="20"/>
        </w:rPr>
        <w:t>Методические указания  по проведению учебного занятия «</w:t>
      </w:r>
      <w:proofErr w:type="spellStart"/>
      <w:r w:rsidRPr="00637460">
        <w:rPr>
          <w:color w:val="000000" w:themeColor="text1"/>
          <w:sz w:val="20"/>
        </w:rPr>
        <w:t>Вебинар</w:t>
      </w:r>
      <w:proofErr w:type="spellEnd"/>
      <w:r w:rsidRPr="00637460">
        <w:rPr>
          <w:color w:val="000000" w:themeColor="text1"/>
          <w:sz w:val="20"/>
        </w:rPr>
        <w:t>».</w:t>
      </w:r>
    </w:p>
    <w:p w:rsidR="00FB5F24" w:rsidRPr="00637460" w:rsidRDefault="00FB5F24" w:rsidP="00FB5F24">
      <w:pPr>
        <w:widowControl/>
        <w:numPr>
          <w:ilvl w:val="0"/>
          <w:numId w:val="22"/>
        </w:numPr>
        <w:tabs>
          <w:tab w:val="left" w:pos="900"/>
          <w:tab w:val="left" w:pos="1080"/>
        </w:tabs>
        <w:snapToGrid/>
        <w:spacing w:before="0" w:after="0"/>
        <w:ind w:left="0" w:firstLine="709"/>
        <w:jc w:val="both"/>
        <w:rPr>
          <w:color w:val="000000" w:themeColor="text1"/>
          <w:sz w:val="20"/>
        </w:rPr>
      </w:pPr>
      <w:r w:rsidRPr="00637460">
        <w:rPr>
          <w:color w:val="000000" w:themeColor="text1"/>
          <w:sz w:val="20"/>
        </w:rPr>
        <w:t>Методические указания по проведению занятия «Семинар-обсуждение устного эссе», «Семинар-обсуждение устного доклада».</w:t>
      </w:r>
    </w:p>
    <w:p w:rsidR="00FB5F24" w:rsidRPr="00637460" w:rsidRDefault="00FB5F24" w:rsidP="00FB5F24">
      <w:pPr>
        <w:widowControl/>
        <w:numPr>
          <w:ilvl w:val="0"/>
          <w:numId w:val="22"/>
        </w:numPr>
        <w:tabs>
          <w:tab w:val="left" w:pos="900"/>
          <w:tab w:val="left" w:pos="1080"/>
        </w:tabs>
        <w:snapToGrid/>
        <w:spacing w:before="0" w:after="0"/>
        <w:ind w:left="0" w:firstLine="709"/>
        <w:jc w:val="both"/>
        <w:rPr>
          <w:color w:val="000000" w:themeColor="text1"/>
          <w:sz w:val="20"/>
        </w:rPr>
      </w:pPr>
      <w:r w:rsidRPr="00637460">
        <w:rPr>
          <w:color w:val="000000" w:themeColor="text1"/>
          <w:sz w:val="20"/>
        </w:rPr>
        <w:t>Методические указания по проведению занятия «Семинар – семинар-</w:t>
      </w:r>
      <w:proofErr w:type="spellStart"/>
      <w:r w:rsidRPr="00637460">
        <w:rPr>
          <w:color w:val="000000" w:themeColor="text1"/>
          <w:sz w:val="20"/>
        </w:rPr>
        <w:t>асессмент</w:t>
      </w:r>
      <w:proofErr w:type="spellEnd"/>
      <w:r w:rsidRPr="00637460">
        <w:rPr>
          <w:color w:val="000000" w:themeColor="text1"/>
          <w:sz w:val="20"/>
        </w:rPr>
        <w:t xml:space="preserve"> реферата».</w:t>
      </w:r>
    </w:p>
    <w:p w:rsidR="00FB5F24" w:rsidRPr="00637460" w:rsidRDefault="00FB5F24" w:rsidP="00FB5F24">
      <w:pPr>
        <w:widowControl/>
        <w:numPr>
          <w:ilvl w:val="0"/>
          <w:numId w:val="22"/>
        </w:numPr>
        <w:tabs>
          <w:tab w:val="left" w:pos="900"/>
          <w:tab w:val="left" w:pos="1080"/>
        </w:tabs>
        <w:snapToGrid/>
        <w:spacing w:before="0" w:after="0"/>
        <w:ind w:left="0" w:firstLine="709"/>
        <w:jc w:val="both"/>
        <w:rPr>
          <w:color w:val="000000" w:themeColor="text1"/>
          <w:sz w:val="20"/>
        </w:rPr>
      </w:pPr>
      <w:r w:rsidRPr="00637460">
        <w:rPr>
          <w:color w:val="000000" w:themeColor="text1"/>
          <w:sz w:val="20"/>
        </w:rPr>
        <w:t xml:space="preserve">Методические указания по проведению занятия «Семинар – </w:t>
      </w:r>
      <w:proofErr w:type="spellStart"/>
      <w:r w:rsidRPr="00637460">
        <w:rPr>
          <w:color w:val="000000" w:themeColor="text1"/>
          <w:sz w:val="20"/>
        </w:rPr>
        <w:t>асессмент</w:t>
      </w:r>
      <w:proofErr w:type="spellEnd"/>
      <w:r w:rsidRPr="00637460">
        <w:rPr>
          <w:color w:val="000000" w:themeColor="text1"/>
          <w:sz w:val="20"/>
        </w:rPr>
        <w:t xml:space="preserve"> дневника по физкультуре и спорту».</w:t>
      </w:r>
    </w:p>
    <w:p w:rsidR="00FB5F24" w:rsidRPr="00637460" w:rsidRDefault="00FB5F24" w:rsidP="00FB5F24">
      <w:pPr>
        <w:widowControl/>
        <w:numPr>
          <w:ilvl w:val="0"/>
          <w:numId w:val="22"/>
        </w:numPr>
        <w:tabs>
          <w:tab w:val="left" w:pos="900"/>
          <w:tab w:val="left" w:pos="1080"/>
        </w:tabs>
        <w:snapToGrid/>
        <w:spacing w:before="0" w:after="0"/>
        <w:ind w:left="0" w:firstLine="709"/>
        <w:jc w:val="both"/>
        <w:rPr>
          <w:color w:val="000000" w:themeColor="text1"/>
          <w:sz w:val="20"/>
        </w:rPr>
      </w:pPr>
      <w:r w:rsidRPr="00637460">
        <w:rPr>
          <w:color w:val="000000" w:themeColor="text1"/>
          <w:sz w:val="20"/>
        </w:rPr>
        <w:t>Методические указания по проведению занятия «Семинар – обсуждение реферата».</w:t>
      </w:r>
    </w:p>
    <w:p w:rsidR="00FB5F24" w:rsidRPr="00637460" w:rsidRDefault="00FB5F24" w:rsidP="00FB5F24">
      <w:pPr>
        <w:widowControl/>
        <w:numPr>
          <w:ilvl w:val="0"/>
          <w:numId w:val="22"/>
        </w:numPr>
        <w:tabs>
          <w:tab w:val="left" w:pos="900"/>
          <w:tab w:val="left" w:pos="1080"/>
        </w:tabs>
        <w:snapToGrid/>
        <w:spacing w:before="0" w:after="0"/>
        <w:ind w:left="0" w:firstLine="709"/>
        <w:jc w:val="both"/>
        <w:rPr>
          <w:color w:val="000000" w:themeColor="text1"/>
          <w:sz w:val="20"/>
        </w:rPr>
      </w:pPr>
      <w:r w:rsidRPr="00637460">
        <w:rPr>
          <w:color w:val="000000" w:themeColor="text1"/>
          <w:sz w:val="20"/>
        </w:rPr>
        <w:t>Методические указания по проведению учебного занятия с компьютерным средством обучения «Практическое занятие - тест-тренинг».</w:t>
      </w:r>
    </w:p>
    <w:p w:rsidR="00FB5F24" w:rsidRPr="00637460" w:rsidRDefault="00FB5F24" w:rsidP="00FB5F24">
      <w:pPr>
        <w:widowControl/>
        <w:numPr>
          <w:ilvl w:val="0"/>
          <w:numId w:val="22"/>
        </w:numPr>
        <w:tabs>
          <w:tab w:val="left" w:pos="900"/>
          <w:tab w:val="left" w:pos="1080"/>
        </w:tabs>
        <w:snapToGrid/>
        <w:spacing w:before="0" w:after="0"/>
        <w:ind w:left="0" w:firstLine="709"/>
        <w:jc w:val="both"/>
        <w:rPr>
          <w:color w:val="000000" w:themeColor="text1"/>
          <w:sz w:val="20"/>
        </w:rPr>
      </w:pPr>
      <w:r w:rsidRPr="00637460">
        <w:rPr>
          <w:color w:val="000000" w:themeColor="text1"/>
          <w:sz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637460">
        <w:rPr>
          <w:color w:val="000000" w:themeColor="text1"/>
          <w:sz w:val="20"/>
        </w:rPr>
        <w:t>глоссарный</w:t>
      </w:r>
      <w:proofErr w:type="spellEnd"/>
      <w:r w:rsidRPr="00637460">
        <w:rPr>
          <w:color w:val="000000" w:themeColor="text1"/>
          <w:sz w:val="20"/>
        </w:rPr>
        <w:t xml:space="preserve"> тренинг».</w:t>
      </w:r>
    </w:p>
    <w:p w:rsidR="00FB5F24" w:rsidRPr="00637460" w:rsidRDefault="00FB5F24" w:rsidP="00FB5F24">
      <w:pPr>
        <w:widowControl/>
        <w:numPr>
          <w:ilvl w:val="0"/>
          <w:numId w:val="22"/>
        </w:numPr>
        <w:tabs>
          <w:tab w:val="left" w:pos="900"/>
          <w:tab w:val="left" w:pos="1080"/>
        </w:tabs>
        <w:snapToGrid/>
        <w:spacing w:before="0" w:after="0"/>
        <w:ind w:left="0" w:firstLine="709"/>
        <w:jc w:val="both"/>
        <w:rPr>
          <w:color w:val="000000" w:themeColor="text1"/>
          <w:sz w:val="20"/>
        </w:rPr>
      </w:pPr>
      <w:r w:rsidRPr="00637460">
        <w:rPr>
          <w:color w:val="000000" w:themeColor="text1"/>
          <w:sz w:val="20"/>
        </w:rPr>
        <w:t xml:space="preserve">Методические указания по проведению занятия «Практическое занятие - </w:t>
      </w:r>
      <w:proofErr w:type="spellStart"/>
      <w:r w:rsidRPr="00637460">
        <w:rPr>
          <w:color w:val="000000" w:themeColor="text1"/>
          <w:sz w:val="20"/>
        </w:rPr>
        <w:t>позетовое</w:t>
      </w:r>
      <w:proofErr w:type="spellEnd"/>
      <w:r w:rsidRPr="00637460">
        <w:rPr>
          <w:color w:val="000000" w:themeColor="text1"/>
          <w:sz w:val="20"/>
        </w:rPr>
        <w:t xml:space="preserve"> тестирование».</w:t>
      </w:r>
    </w:p>
    <w:p w:rsidR="00FB5F24" w:rsidRPr="00637460" w:rsidRDefault="00FB5F24" w:rsidP="00FB5F24">
      <w:pPr>
        <w:widowControl/>
        <w:numPr>
          <w:ilvl w:val="0"/>
          <w:numId w:val="22"/>
        </w:numPr>
        <w:tabs>
          <w:tab w:val="left" w:pos="900"/>
          <w:tab w:val="left" w:pos="1080"/>
        </w:tabs>
        <w:snapToGrid/>
        <w:spacing w:before="0" w:after="0"/>
        <w:ind w:left="0" w:firstLine="709"/>
        <w:jc w:val="both"/>
        <w:rPr>
          <w:color w:val="000000" w:themeColor="text1"/>
          <w:sz w:val="20"/>
        </w:rPr>
      </w:pPr>
      <w:r w:rsidRPr="00637460">
        <w:rPr>
          <w:color w:val="000000" w:themeColor="text1"/>
          <w:sz w:val="20"/>
        </w:rPr>
        <w:t>Положение о реализации электронного обучения,  дистанционных образовательных технологий.</w:t>
      </w:r>
    </w:p>
    <w:p w:rsidR="00FB5F24" w:rsidRPr="00637460" w:rsidRDefault="00FB5F24" w:rsidP="00FB5F24">
      <w:pPr>
        <w:widowControl/>
        <w:numPr>
          <w:ilvl w:val="0"/>
          <w:numId w:val="22"/>
        </w:numPr>
        <w:tabs>
          <w:tab w:val="left" w:pos="900"/>
          <w:tab w:val="left" w:pos="1080"/>
        </w:tabs>
        <w:snapToGrid/>
        <w:spacing w:before="0" w:after="0"/>
        <w:ind w:left="0" w:firstLine="709"/>
        <w:jc w:val="both"/>
        <w:rPr>
          <w:color w:val="000000" w:themeColor="text1"/>
          <w:sz w:val="20"/>
        </w:rPr>
      </w:pPr>
      <w:r w:rsidRPr="00637460">
        <w:rPr>
          <w:color w:val="000000" w:themeColor="text1"/>
          <w:sz w:val="20"/>
        </w:rPr>
        <w:t>Методические указания по проведению занятия «Практическое занятие - алгоритмический тренинг».</w:t>
      </w:r>
    </w:p>
    <w:p w:rsidR="00FB5F24" w:rsidRPr="00637460" w:rsidRDefault="00FB5F24" w:rsidP="00FB5F24">
      <w:pPr>
        <w:widowControl/>
        <w:tabs>
          <w:tab w:val="left" w:pos="900"/>
          <w:tab w:val="left" w:pos="1080"/>
        </w:tabs>
        <w:snapToGrid/>
        <w:spacing w:before="0" w:after="0"/>
        <w:ind w:firstLine="709"/>
        <w:jc w:val="both"/>
        <w:rPr>
          <w:color w:val="000000" w:themeColor="text1"/>
          <w:sz w:val="20"/>
        </w:rPr>
      </w:pPr>
      <w:r w:rsidRPr="00637460">
        <w:rPr>
          <w:color w:val="000000" w:themeColor="text1"/>
          <w:sz w:val="20"/>
        </w:rPr>
        <w:t>Указанные методические материалы для обучающихся доступны в Личной студии обучающегося, в разделе ресурсы.</w:t>
      </w:r>
    </w:p>
    <w:p w:rsidR="00FB5F24" w:rsidRPr="00637460" w:rsidRDefault="00FB5F24" w:rsidP="00FB5F24">
      <w:pPr>
        <w:widowControl/>
        <w:tabs>
          <w:tab w:val="left" w:pos="900"/>
        </w:tabs>
        <w:suppressAutoHyphens/>
        <w:overflowPunct w:val="0"/>
        <w:autoSpaceDE w:val="0"/>
        <w:autoSpaceDN w:val="0"/>
        <w:adjustRightInd w:val="0"/>
        <w:snapToGrid/>
        <w:spacing w:before="0" w:after="0"/>
        <w:ind w:firstLine="709"/>
        <w:jc w:val="both"/>
        <w:rPr>
          <w:b/>
          <w:color w:val="000000" w:themeColor="text1"/>
          <w:sz w:val="20"/>
        </w:rPr>
      </w:pPr>
    </w:p>
    <w:p w:rsidR="00A23C42" w:rsidRDefault="00A23C42" w:rsidP="00A23C42">
      <w:pPr>
        <w:spacing w:before="0" w:after="0"/>
        <w:ind w:firstLine="680"/>
        <w:jc w:val="both"/>
        <w:rPr>
          <w:b/>
          <w:sz w:val="20"/>
        </w:rPr>
      </w:pPr>
      <w:r>
        <w:rPr>
          <w:b/>
          <w:sz w:val="20"/>
        </w:rPr>
        <w:t>6.3 Особенности реализации дисциплины в отношении лиц из числа инвалидов и лиц с ограниченными возможностями здоровья</w:t>
      </w:r>
    </w:p>
    <w:p w:rsidR="00A23C42" w:rsidRDefault="00A23C42" w:rsidP="00A23C42">
      <w:pPr>
        <w:shd w:val="clear" w:color="auto" w:fill="FFFFFF"/>
        <w:spacing w:before="0" w:after="0"/>
        <w:ind w:firstLine="709"/>
        <w:jc w:val="both"/>
        <w:rPr>
          <w:sz w:val="20"/>
        </w:rPr>
      </w:pPr>
      <w:r>
        <w:rPr>
          <w:sz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A23C42" w:rsidRDefault="00A23C42" w:rsidP="00A23C42">
      <w:pPr>
        <w:spacing w:before="0" w:after="0"/>
        <w:ind w:firstLine="709"/>
        <w:jc w:val="both"/>
        <w:rPr>
          <w:sz w:val="20"/>
        </w:rPr>
      </w:pPr>
      <w:r>
        <w:rPr>
          <w:sz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rPr>
        <w:t>тифлоинформационных</w:t>
      </w:r>
      <w:proofErr w:type="spellEnd"/>
      <w:r>
        <w:rPr>
          <w:sz w:val="20"/>
        </w:rPr>
        <w:t xml:space="preserve"> устройств.</w:t>
      </w:r>
    </w:p>
    <w:p w:rsidR="00A23C42" w:rsidRDefault="00A23C42" w:rsidP="00A23C42">
      <w:pPr>
        <w:shd w:val="clear" w:color="auto" w:fill="FFFFFF"/>
        <w:tabs>
          <w:tab w:val="left" w:pos="993"/>
        </w:tabs>
        <w:spacing w:before="0" w:after="0"/>
        <w:ind w:firstLine="709"/>
        <w:jc w:val="both"/>
        <w:rPr>
          <w:sz w:val="20"/>
        </w:rPr>
      </w:pPr>
      <w:r>
        <w:rPr>
          <w:sz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A23C42" w:rsidRDefault="00A23C42" w:rsidP="00A23C42">
      <w:pPr>
        <w:spacing w:before="0" w:after="0"/>
        <w:ind w:firstLine="709"/>
        <w:jc w:val="both"/>
        <w:rPr>
          <w:sz w:val="20"/>
        </w:rPr>
      </w:pPr>
      <w:r>
        <w:rPr>
          <w:sz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A23C42" w:rsidRDefault="00A23C42" w:rsidP="00A23C42">
      <w:pPr>
        <w:spacing w:before="0" w:after="0"/>
        <w:ind w:firstLine="709"/>
        <w:jc w:val="both"/>
        <w:rPr>
          <w:sz w:val="20"/>
        </w:rPr>
      </w:pPr>
      <w:r>
        <w:rPr>
          <w:sz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A23C42" w:rsidRDefault="00A23C42" w:rsidP="00A23C42">
      <w:pPr>
        <w:spacing w:before="0" w:after="0"/>
        <w:ind w:firstLine="709"/>
        <w:jc w:val="both"/>
        <w:rPr>
          <w:sz w:val="20"/>
        </w:rPr>
      </w:pPr>
      <w:r>
        <w:rPr>
          <w:sz w:val="20"/>
        </w:rPr>
        <w:t>При проведении промежуточной аттестации по дисциплине обеспечивается соблюдение следующих общих требований:</w:t>
      </w:r>
    </w:p>
    <w:p w:rsidR="00A23C42" w:rsidRDefault="00A23C42" w:rsidP="00A23C42">
      <w:pPr>
        <w:shd w:val="clear" w:color="auto" w:fill="FFFFFF"/>
        <w:tabs>
          <w:tab w:val="left" w:pos="888"/>
        </w:tabs>
        <w:spacing w:before="0" w:after="0"/>
        <w:ind w:firstLine="709"/>
        <w:jc w:val="both"/>
        <w:rPr>
          <w:sz w:val="20"/>
        </w:rPr>
      </w:pPr>
      <w:r>
        <w:rPr>
          <w:sz w:val="20"/>
        </w:rPr>
        <w:t>-</w:t>
      </w:r>
      <w:r>
        <w:rPr>
          <w:sz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A23C42" w:rsidRDefault="00A23C42" w:rsidP="00A23C42">
      <w:pPr>
        <w:spacing w:before="0" w:after="0"/>
        <w:ind w:firstLine="709"/>
        <w:jc w:val="both"/>
        <w:rPr>
          <w:sz w:val="20"/>
        </w:rPr>
      </w:pPr>
      <w:r>
        <w:rPr>
          <w:sz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A23C42" w:rsidRDefault="00A23C42" w:rsidP="00A23C42">
      <w:pPr>
        <w:spacing w:before="0" w:after="0"/>
        <w:ind w:firstLine="709"/>
        <w:jc w:val="both"/>
        <w:rPr>
          <w:sz w:val="20"/>
        </w:rPr>
      </w:pPr>
      <w:r>
        <w:rPr>
          <w:sz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A23C42" w:rsidRDefault="00A23C42" w:rsidP="00A23C42">
      <w:pPr>
        <w:spacing w:before="0" w:after="0"/>
        <w:ind w:firstLine="709"/>
        <w:jc w:val="both"/>
        <w:rPr>
          <w:sz w:val="20"/>
        </w:rPr>
      </w:pPr>
      <w:r>
        <w:rPr>
          <w:sz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A23C42" w:rsidRDefault="00A23C42" w:rsidP="00A23C42">
      <w:pPr>
        <w:spacing w:before="0" w:after="0"/>
        <w:ind w:firstLine="709"/>
        <w:jc w:val="both"/>
        <w:rPr>
          <w:sz w:val="20"/>
        </w:rPr>
      </w:pPr>
      <w:r>
        <w:rPr>
          <w:sz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A23C42" w:rsidRDefault="00A23C42" w:rsidP="00A23C42">
      <w:pPr>
        <w:spacing w:before="0" w:after="0"/>
        <w:ind w:firstLine="709"/>
        <w:jc w:val="both"/>
        <w:rPr>
          <w:sz w:val="20"/>
        </w:rPr>
      </w:pPr>
      <w:r>
        <w:rPr>
          <w:sz w:val="20"/>
        </w:rPr>
        <w:t>- продолжительность сдачи экзамена, проводимого в письменной форме, - не более чем на 90 минут;</w:t>
      </w:r>
    </w:p>
    <w:p w:rsidR="00A23C42" w:rsidRDefault="00A23C42" w:rsidP="00A23C42">
      <w:pPr>
        <w:spacing w:before="0" w:after="0"/>
        <w:ind w:firstLine="709"/>
        <w:jc w:val="both"/>
        <w:rPr>
          <w:sz w:val="20"/>
        </w:rPr>
      </w:pPr>
      <w:r>
        <w:rPr>
          <w:sz w:val="20"/>
        </w:rPr>
        <w:t>- продолжительность подготовки обучающегося к ответу на экзамене, проводимом в устной форме, - не более чем на 20 минут.</w:t>
      </w:r>
    </w:p>
    <w:p w:rsidR="00A23C42" w:rsidRDefault="00A23C42" w:rsidP="00A23C42">
      <w:pPr>
        <w:spacing w:before="0" w:after="0"/>
        <w:ind w:firstLine="709"/>
        <w:jc w:val="both"/>
        <w:rPr>
          <w:sz w:val="20"/>
        </w:rPr>
      </w:pPr>
      <w:r>
        <w:rPr>
          <w:sz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A23C42" w:rsidRDefault="00A23C42" w:rsidP="00A23C42">
      <w:pPr>
        <w:spacing w:before="0" w:after="0"/>
        <w:ind w:firstLine="709"/>
        <w:jc w:val="both"/>
        <w:rPr>
          <w:sz w:val="20"/>
        </w:rPr>
      </w:pPr>
      <w:r>
        <w:rPr>
          <w:sz w:val="20"/>
        </w:rPr>
        <w:t>а) для слепых:</w:t>
      </w:r>
    </w:p>
    <w:p w:rsidR="00A23C42" w:rsidRDefault="00A23C42" w:rsidP="00A23C42">
      <w:pPr>
        <w:shd w:val="clear" w:color="auto" w:fill="FFFFFF"/>
        <w:tabs>
          <w:tab w:val="left" w:pos="955"/>
        </w:tabs>
        <w:spacing w:before="0" w:after="0"/>
        <w:ind w:firstLine="709"/>
        <w:jc w:val="both"/>
        <w:rPr>
          <w:sz w:val="20"/>
        </w:rPr>
      </w:pPr>
      <w:r>
        <w:rPr>
          <w:sz w:val="20"/>
        </w:rPr>
        <w:t>-</w:t>
      </w:r>
      <w:r>
        <w:rPr>
          <w:sz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A23C42" w:rsidRDefault="00A23C42" w:rsidP="00A23C42">
      <w:pPr>
        <w:spacing w:before="0" w:after="0"/>
        <w:ind w:firstLine="709"/>
        <w:jc w:val="both"/>
        <w:rPr>
          <w:sz w:val="20"/>
        </w:rPr>
      </w:pPr>
      <w:r>
        <w:rPr>
          <w:sz w:val="20"/>
        </w:rPr>
        <w:t xml:space="preserve">- письменные задания выполняются обучающимися с использованием клавиатуры с азбукой Брайля, либо </w:t>
      </w:r>
      <w:proofErr w:type="spellStart"/>
      <w:r>
        <w:rPr>
          <w:sz w:val="20"/>
        </w:rPr>
        <w:t>надиктовываются</w:t>
      </w:r>
      <w:proofErr w:type="spellEnd"/>
      <w:r>
        <w:rPr>
          <w:sz w:val="20"/>
        </w:rPr>
        <w:t xml:space="preserve"> ассистенту;</w:t>
      </w:r>
    </w:p>
    <w:p w:rsidR="00A23C42" w:rsidRDefault="00A23C42" w:rsidP="00A23C42">
      <w:pPr>
        <w:spacing w:before="0" w:after="0"/>
        <w:ind w:firstLine="709"/>
        <w:jc w:val="both"/>
        <w:rPr>
          <w:sz w:val="20"/>
        </w:rPr>
      </w:pPr>
      <w:r>
        <w:rPr>
          <w:sz w:val="20"/>
        </w:rPr>
        <w:lastRenderedPageBreak/>
        <w:t>б) для слабовидящих:</w:t>
      </w:r>
    </w:p>
    <w:p w:rsidR="00A23C42" w:rsidRDefault="00A23C42" w:rsidP="00A23C42">
      <w:pPr>
        <w:spacing w:before="0" w:after="0"/>
        <w:ind w:firstLine="709"/>
        <w:jc w:val="both"/>
        <w:rPr>
          <w:sz w:val="20"/>
        </w:rPr>
      </w:pPr>
      <w:r>
        <w:rPr>
          <w:sz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rPr>
        <w:t>Jaws</w:t>
      </w:r>
      <w:proofErr w:type="spellEnd"/>
      <w:r>
        <w:rPr>
          <w:sz w:val="20"/>
        </w:rPr>
        <w:t>;</w:t>
      </w:r>
    </w:p>
    <w:p w:rsidR="00A23C42" w:rsidRDefault="00A23C42" w:rsidP="00A23C42">
      <w:pPr>
        <w:spacing w:before="0" w:after="0"/>
        <w:ind w:firstLine="709"/>
        <w:jc w:val="both"/>
        <w:rPr>
          <w:sz w:val="20"/>
        </w:rPr>
      </w:pPr>
      <w:r>
        <w:rPr>
          <w:sz w:val="20"/>
        </w:rPr>
        <w:t>- обеспечивается индивидуальное равномерное освещение не менее 300 люкс;</w:t>
      </w:r>
    </w:p>
    <w:p w:rsidR="00A23C42" w:rsidRDefault="00A23C42" w:rsidP="00A23C42">
      <w:pPr>
        <w:spacing w:before="0" w:after="0"/>
        <w:ind w:firstLine="709"/>
        <w:jc w:val="both"/>
        <w:rPr>
          <w:sz w:val="20"/>
        </w:rPr>
      </w:pPr>
      <w:r>
        <w:rPr>
          <w:sz w:val="20"/>
        </w:rPr>
        <w:t xml:space="preserve">- при необходимости обучающимся предоставляется увеличивающее </w:t>
      </w:r>
      <w:proofErr w:type="spellStart"/>
      <w:r>
        <w:rPr>
          <w:sz w:val="20"/>
        </w:rPr>
        <w:t>устройство,допускается</w:t>
      </w:r>
      <w:proofErr w:type="spellEnd"/>
      <w:r>
        <w:rPr>
          <w:sz w:val="20"/>
        </w:rPr>
        <w:t xml:space="preserve"> использование увеличивающих устройств, имеющихся у обучающихся;</w:t>
      </w:r>
    </w:p>
    <w:p w:rsidR="00A23C42" w:rsidRDefault="00A23C42" w:rsidP="00A23C42">
      <w:pPr>
        <w:spacing w:before="0" w:after="0"/>
        <w:ind w:firstLine="709"/>
        <w:jc w:val="both"/>
        <w:rPr>
          <w:sz w:val="20"/>
        </w:rPr>
      </w:pPr>
      <w:r>
        <w:rPr>
          <w:sz w:val="20"/>
        </w:rPr>
        <w:t>в) для глухих и слабослышащих, с тяжелыми нарушениями речи:</w:t>
      </w:r>
    </w:p>
    <w:p w:rsidR="00A23C42" w:rsidRDefault="00A23C42" w:rsidP="00A23C42">
      <w:pPr>
        <w:spacing w:before="0" w:after="0"/>
        <w:ind w:firstLine="709"/>
        <w:jc w:val="both"/>
        <w:rPr>
          <w:sz w:val="20"/>
        </w:rPr>
      </w:pPr>
      <w:r>
        <w:rPr>
          <w:sz w:val="20"/>
        </w:rPr>
        <w:t>- имеется в наличии информационная система "Исток" для слабослышащих коллективного пользования;</w:t>
      </w:r>
    </w:p>
    <w:p w:rsidR="00A23C42" w:rsidRDefault="00A23C42" w:rsidP="00A23C42">
      <w:pPr>
        <w:spacing w:before="0" w:after="0"/>
        <w:ind w:firstLine="709"/>
        <w:jc w:val="both"/>
        <w:rPr>
          <w:sz w:val="20"/>
        </w:rPr>
      </w:pPr>
      <w:r>
        <w:rPr>
          <w:sz w:val="20"/>
        </w:rPr>
        <w:t>- по их желанию испытания проводятся в электронной или письменной форме;</w:t>
      </w:r>
    </w:p>
    <w:p w:rsidR="00A23C42" w:rsidRDefault="00A23C42" w:rsidP="00A23C42">
      <w:pPr>
        <w:spacing w:before="0" w:after="0"/>
        <w:ind w:firstLine="709"/>
        <w:jc w:val="both"/>
        <w:rPr>
          <w:sz w:val="20"/>
        </w:rPr>
      </w:pPr>
      <w:r>
        <w:rPr>
          <w:sz w:val="20"/>
        </w:rPr>
        <w:t>г) для лиц с нарушениями опорно-двигательного аппарата:</w:t>
      </w:r>
    </w:p>
    <w:p w:rsidR="00A23C42" w:rsidRDefault="00A23C42" w:rsidP="00A23C42">
      <w:pPr>
        <w:spacing w:before="0" w:after="0"/>
        <w:ind w:firstLine="709"/>
        <w:jc w:val="both"/>
        <w:rPr>
          <w:sz w:val="20"/>
        </w:rPr>
      </w:pPr>
      <w:r>
        <w:rPr>
          <w:sz w:val="20"/>
        </w:rPr>
        <w:t xml:space="preserve">- тестовые и </w:t>
      </w:r>
      <w:proofErr w:type="spellStart"/>
      <w:r>
        <w:rPr>
          <w:sz w:val="20"/>
        </w:rPr>
        <w:t>тренинговые</w:t>
      </w:r>
      <w:proofErr w:type="spellEnd"/>
      <w:r>
        <w:rPr>
          <w:sz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A23C42" w:rsidRDefault="00A23C42" w:rsidP="00A23C42">
      <w:pPr>
        <w:spacing w:before="0" w:after="0"/>
        <w:ind w:firstLine="709"/>
        <w:jc w:val="both"/>
        <w:rPr>
          <w:sz w:val="20"/>
        </w:rPr>
      </w:pPr>
      <w:r>
        <w:rPr>
          <w:sz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A23C42" w:rsidRDefault="00A23C42" w:rsidP="00A23C42">
      <w:pPr>
        <w:spacing w:before="0" w:after="0"/>
        <w:ind w:firstLine="709"/>
        <w:jc w:val="both"/>
        <w:rPr>
          <w:sz w:val="20"/>
        </w:rPr>
      </w:pPr>
      <w:r>
        <w:rPr>
          <w:sz w:val="20"/>
        </w:rPr>
        <w:t>- по их желанию испытания проводятся в устной форме.</w:t>
      </w:r>
    </w:p>
    <w:p w:rsidR="00FB5F24" w:rsidRPr="00637460" w:rsidRDefault="00A23C42" w:rsidP="00A23C42">
      <w:pPr>
        <w:widowControl/>
        <w:snapToGrid/>
        <w:spacing w:before="0" w:after="0"/>
        <w:ind w:firstLine="709"/>
        <w:jc w:val="both"/>
        <w:rPr>
          <w:color w:val="000000" w:themeColor="text1"/>
          <w:sz w:val="20"/>
        </w:rPr>
      </w:pPr>
      <w:r>
        <w:rPr>
          <w:sz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FB5F24" w:rsidRPr="00637460" w:rsidRDefault="00FB5F24" w:rsidP="00FB5F24">
      <w:pPr>
        <w:widowControl/>
        <w:snapToGrid/>
        <w:spacing w:before="0" w:after="0"/>
        <w:ind w:firstLine="709"/>
        <w:rPr>
          <w:b/>
          <w:color w:val="000000" w:themeColor="text1"/>
          <w:sz w:val="20"/>
        </w:rPr>
      </w:pPr>
    </w:p>
    <w:p w:rsidR="00FB5F24" w:rsidRPr="00637460" w:rsidRDefault="00FB5F24" w:rsidP="00FB5F24">
      <w:pPr>
        <w:widowControl/>
        <w:snapToGrid/>
        <w:spacing w:before="0" w:after="0"/>
        <w:ind w:firstLine="709"/>
        <w:jc w:val="both"/>
        <w:rPr>
          <w:b/>
          <w:color w:val="000000" w:themeColor="text1"/>
          <w:sz w:val="20"/>
        </w:rPr>
      </w:pPr>
      <w:r w:rsidRPr="00637460">
        <w:rPr>
          <w:b/>
          <w:color w:val="000000" w:themeColor="text1"/>
          <w:sz w:val="20"/>
        </w:rPr>
        <w:t xml:space="preserve">6.4 Методические рекомендации по самостоятельной работе студентов </w:t>
      </w:r>
    </w:p>
    <w:p w:rsidR="00FB5F24" w:rsidRPr="00637460" w:rsidRDefault="00FB5F24" w:rsidP="00FB5F24">
      <w:pPr>
        <w:widowControl/>
        <w:shd w:val="clear" w:color="auto" w:fill="FFFFFF"/>
        <w:snapToGrid/>
        <w:spacing w:before="0" w:after="0"/>
        <w:ind w:firstLine="709"/>
        <w:jc w:val="both"/>
        <w:rPr>
          <w:color w:val="000000" w:themeColor="text1"/>
          <w:sz w:val="20"/>
        </w:rPr>
      </w:pPr>
      <w:r w:rsidRPr="00637460">
        <w:rPr>
          <w:color w:val="000000" w:themeColor="text1"/>
          <w:sz w:val="20"/>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FB5F24" w:rsidRPr="00637460" w:rsidRDefault="00FB5F24" w:rsidP="00FB5F24">
      <w:pPr>
        <w:widowControl/>
        <w:shd w:val="clear" w:color="auto" w:fill="FFFFFF"/>
        <w:snapToGrid/>
        <w:spacing w:before="0" w:after="0"/>
        <w:ind w:firstLine="709"/>
        <w:jc w:val="both"/>
        <w:rPr>
          <w:color w:val="000000" w:themeColor="text1"/>
          <w:sz w:val="20"/>
        </w:rPr>
      </w:pPr>
      <w:r w:rsidRPr="00637460">
        <w:rPr>
          <w:color w:val="000000" w:themeColor="text1"/>
          <w:sz w:val="20"/>
        </w:rPr>
        <w:t>Реализация поставленной цели предполагает решение следующих задач:</w:t>
      </w:r>
    </w:p>
    <w:p w:rsidR="00FB5F24" w:rsidRPr="00637460" w:rsidRDefault="00FB5F24" w:rsidP="00FB5F24">
      <w:pPr>
        <w:widowControl/>
        <w:shd w:val="clear" w:color="auto" w:fill="FFFFFF"/>
        <w:tabs>
          <w:tab w:val="left" w:pos="893"/>
        </w:tabs>
        <w:snapToGrid/>
        <w:spacing w:before="0" w:after="0"/>
        <w:ind w:firstLine="709"/>
        <w:jc w:val="both"/>
        <w:rPr>
          <w:color w:val="000000" w:themeColor="text1"/>
          <w:sz w:val="20"/>
        </w:rPr>
      </w:pPr>
      <w:r w:rsidRPr="00637460">
        <w:rPr>
          <w:color w:val="000000" w:themeColor="text1"/>
          <w:sz w:val="20"/>
        </w:rPr>
        <w:t>-</w:t>
      </w:r>
      <w:r w:rsidRPr="00637460">
        <w:rPr>
          <w:color w:val="000000" w:themeColor="text1"/>
          <w:sz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637460">
        <w:rPr>
          <w:color w:val="000000" w:themeColor="text1"/>
          <w:sz w:val="20"/>
        </w:rPr>
        <w:t>межпредметных</w:t>
      </w:r>
      <w:proofErr w:type="spellEnd"/>
      <w:r w:rsidRPr="00637460">
        <w:rPr>
          <w:color w:val="000000" w:themeColor="text1"/>
          <w:sz w:val="20"/>
        </w:rPr>
        <w:t xml:space="preserve"> связей;</w:t>
      </w:r>
    </w:p>
    <w:p w:rsidR="00FB5F24" w:rsidRPr="00637460" w:rsidRDefault="00FB5F24" w:rsidP="00FB5F24">
      <w:pPr>
        <w:widowControl/>
        <w:shd w:val="clear" w:color="auto" w:fill="FFFFFF"/>
        <w:tabs>
          <w:tab w:val="left" w:pos="984"/>
        </w:tabs>
        <w:snapToGrid/>
        <w:spacing w:before="0" w:after="0"/>
        <w:ind w:firstLine="709"/>
        <w:jc w:val="both"/>
        <w:rPr>
          <w:color w:val="000000" w:themeColor="text1"/>
          <w:sz w:val="20"/>
        </w:rPr>
      </w:pPr>
      <w:r w:rsidRPr="00637460">
        <w:rPr>
          <w:color w:val="000000" w:themeColor="text1"/>
          <w:sz w:val="20"/>
        </w:rPr>
        <w:t>-</w:t>
      </w:r>
      <w:r w:rsidRPr="00637460">
        <w:rPr>
          <w:color w:val="000000" w:themeColor="text1"/>
          <w:sz w:val="20"/>
        </w:rPr>
        <w:tab/>
        <w:t>систематизация и закрепление полученных теоретических знаний и практических навыков;</w:t>
      </w:r>
    </w:p>
    <w:p w:rsidR="00FB5F24" w:rsidRPr="00637460" w:rsidRDefault="00FB5F24" w:rsidP="00FB5F24">
      <w:pPr>
        <w:widowControl/>
        <w:shd w:val="clear" w:color="auto" w:fill="FFFFFF"/>
        <w:tabs>
          <w:tab w:val="left" w:pos="907"/>
        </w:tabs>
        <w:snapToGrid/>
        <w:spacing w:before="0" w:after="0"/>
        <w:ind w:firstLine="709"/>
        <w:jc w:val="both"/>
        <w:rPr>
          <w:color w:val="000000" w:themeColor="text1"/>
          <w:sz w:val="20"/>
        </w:rPr>
      </w:pPr>
      <w:r w:rsidRPr="00637460">
        <w:rPr>
          <w:color w:val="000000" w:themeColor="text1"/>
          <w:sz w:val="20"/>
        </w:rPr>
        <w:t>-</w:t>
      </w:r>
      <w:r w:rsidRPr="00637460">
        <w:rPr>
          <w:color w:val="000000" w:themeColor="text1"/>
          <w:sz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FB5F24" w:rsidRPr="00637460" w:rsidRDefault="00FB5F24" w:rsidP="00FB5F24">
      <w:pPr>
        <w:widowControl/>
        <w:shd w:val="clear" w:color="auto" w:fill="FFFFFF"/>
        <w:tabs>
          <w:tab w:val="left" w:pos="1037"/>
        </w:tabs>
        <w:snapToGrid/>
        <w:spacing w:before="0" w:after="0"/>
        <w:ind w:firstLine="709"/>
        <w:jc w:val="both"/>
        <w:rPr>
          <w:color w:val="000000" w:themeColor="text1"/>
          <w:sz w:val="20"/>
        </w:rPr>
      </w:pPr>
      <w:r w:rsidRPr="00637460">
        <w:rPr>
          <w:color w:val="000000" w:themeColor="text1"/>
          <w:sz w:val="20"/>
        </w:rPr>
        <w:t>-</w:t>
      </w:r>
      <w:r w:rsidRPr="00637460">
        <w:rPr>
          <w:color w:val="000000" w:themeColor="text1"/>
          <w:sz w:val="20"/>
        </w:rPr>
        <w:tab/>
        <w:t>развитие познавательных способностей и активности, творческой инициативы, самостоятельности, ответственности и организованности;</w:t>
      </w:r>
    </w:p>
    <w:p w:rsidR="00FB5F24" w:rsidRPr="00637460" w:rsidRDefault="00FB5F24" w:rsidP="00FB5F24">
      <w:pPr>
        <w:widowControl/>
        <w:shd w:val="clear" w:color="auto" w:fill="FFFFFF"/>
        <w:tabs>
          <w:tab w:val="left" w:pos="1090"/>
        </w:tabs>
        <w:snapToGrid/>
        <w:spacing w:before="0" w:after="0"/>
        <w:ind w:firstLine="709"/>
        <w:jc w:val="both"/>
        <w:rPr>
          <w:color w:val="000000" w:themeColor="text1"/>
          <w:sz w:val="20"/>
        </w:rPr>
      </w:pPr>
      <w:r w:rsidRPr="00637460">
        <w:rPr>
          <w:color w:val="000000" w:themeColor="text1"/>
          <w:sz w:val="20"/>
        </w:rPr>
        <w:t>-</w:t>
      </w:r>
      <w:r w:rsidRPr="00637460">
        <w:rPr>
          <w:color w:val="000000" w:themeColor="text1"/>
          <w:sz w:val="20"/>
        </w:rPr>
        <w:tab/>
        <w:t>формирование самостоятельности мышления, способностей к саморазвитию, самообразованию, самосовершенствованию и самореализации;</w:t>
      </w:r>
    </w:p>
    <w:p w:rsidR="00FB5F24" w:rsidRPr="00637460" w:rsidRDefault="00FB5F24" w:rsidP="00FB5F24">
      <w:pPr>
        <w:numPr>
          <w:ilvl w:val="0"/>
          <w:numId w:val="12"/>
        </w:numPr>
        <w:shd w:val="clear" w:color="auto" w:fill="FFFFFF"/>
        <w:tabs>
          <w:tab w:val="left" w:pos="888"/>
        </w:tabs>
        <w:autoSpaceDE w:val="0"/>
        <w:autoSpaceDN w:val="0"/>
        <w:adjustRightInd w:val="0"/>
        <w:snapToGrid/>
        <w:spacing w:before="0" w:after="0"/>
        <w:ind w:firstLine="709"/>
        <w:jc w:val="both"/>
        <w:rPr>
          <w:color w:val="000000" w:themeColor="text1"/>
          <w:sz w:val="20"/>
        </w:rPr>
      </w:pPr>
      <w:r w:rsidRPr="00637460">
        <w:rPr>
          <w:color w:val="000000" w:themeColor="text1"/>
          <w:sz w:val="20"/>
        </w:rPr>
        <w:t>развитие научно-исследовательских навыков;</w:t>
      </w:r>
    </w:p>
    <w:p w:rsidR="00FB5F24" w:rsidRPr="00637460" w:rsidRDefault="00FB5F24" w:rsidP="00FB5F24">
      <w:pPr>
        <w:numPr>
          <w:ilvl w:val="0"/>
          <w:numId w:val="12"/>
        </w:numPr>
        <w:shd w:val="clear" w:color="auto" w:fill="FFFFFF"/>
        <w:tabs>
          <w:tab w:val="left" w:pos="888"/>
        </w:tabs>
        <w:autoSpaceDE w:val="0"/>
        <w:autoSpaceDN w:val="0"/>
        <w:adjustRightInd w:val="0"/>
        <w:snapToGrid/>
        <w:spacing w:before="0" w:after="0"/>
        <w:ind w:firstLine="709"/>
        <w:jc w:val="both"/>
        <w:rPr>
          <w:color w:val="000000" w:themeColor="text1"/>
          <w:sz w:val="20"/>
        </w:rPr>
      </w:pPr>
      <w:r w:rsidRPr="00637460">
        <w:rPr>
          <w:color w:val="000000" w:themeColor="text1"/>
          <w:sz w:val="20"/>
        </w:rPr>
        <w:t>формирование умения решать практические задачи профессиональной деятельности, используя приобретенные знания, способности и навыки.</w:t>
      </w:r>
    </w:p>
    <w:p w:rsidR="00FB5F24" w:rsidRPr="00637460" w:rsidRDefault="00FB5F24" w:rsidP="00FB5F24">
      <w:pPr>
        <w:widowControl/>
        <w:shd w:val="clear" w:color="auto" w:fill="FFFFFF"/>
        <w:snapToGrid/>
        <w:spacing w:before="0" w:after="0"/>
        <w:ind w:firstLine="709"/>
        <w:jc w:val="both"/>
        <w:rPr>
          <w:color w:val="000000" w:themeColor="text1"/>
          <w:sz w:val="20"/>
        </w:rPr>
      </w:pPr>
      <w:r w:rsidRPr="00637460">
        <w:rPr>
          <w:color w:val="000000" w:themeColor="text1"/>
          <w:sz w:val="20"/>
        </w:rPr>
        <w:t>Самостоятельная работа является неотъемлемой частью образовательного процесса.</w:t>
      </w:r>
    </w:p>
    <w:p w:rsidR="00FB5F24" w:rsidRPr="00637460" w:rsidRDefault="00FB5F24" w:rsidP="00FB5F24">
      <w:pPr>
        <w:widowControl/>
        <w:shd w:val="clear" w:color="auto" w:fill="FFFFFF"/>
        <w:snapToGrid/>
        <w:spacing w:before="0" w:after="0"/>
        <w:ind w:firstLine="709"/>
        <w:jc w:val="both"/>
        <w:rPr>
          <w:color w:val="000000" w:themeColor="text1"/>
          <w:sz w:val="20"/>
        </w:rPr>
      </w:pPr>
      <w:r w:rsidRPr="00637460">
        <w:rPr>
          <w:color w:val="000000" w:themeColor="text1"/>
          <w:sz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FB5F24" w:rsidRPr="00637460" w:rsidRDefault="00FB5F24" w:rsidP="00FB5F24">
      <w:pPr>
        <w:widowControl/>
        <w:shd w:val="clear" w:color="auto" w:fill="FFFFFF"/>
        <w:snapToGrid/>
        <w:spacing w:before="0" w:after="0"/>
        <w:ind w:firstLine="709"/>
        <w:jc w:val="both"/>
        <w:rPr>
          <w:color w:val="000000" w:themeColor="text1"/>
          <w:sz w:val="20"/>
        </w:rPr>
      </w:pPr>
      <w:r w:rsidRPr="00637460">
        <w:rPr>
          <w:color w:val="000000" w:themeColor="text1"/>
          <w:sz w:val="20"/>
        </w:rPr>
        <w:t>Самостоятельная работа должна:</w:t>
      </w:r>
    </w:p>
    <w:p w:rsidR="00FB5F24" w:rsidRPr="00637460" w:rsidRDefault="00FB5F24" w:rsidP="00FB5F24">
      <w:pPr>
        <w:widowControl/>
        <w:shd w:val="clear" w:color="auto" w:fill="FFFFFF"/>
        <w:tabs>
          <w:tab w:val="left" w:pos="907"/>
        </w:tabs>
        <w:snapToGrid/>
        <w:spacing w:before="0" w:after="0"/>
        <w:ind w:firstLine="709"/>
        <w:jc w:val="both"/>
        <w:rPr>
          <w:color w:val="000000" w:themeColor="text1"/>
          <w:sz w:val="20"/>
        </w:rPr>
      </w:pPr>
      <w:r w:rsidRPr="00637460">
        <w:rPr>
          <w:color w:val="000000" w:themeColor="text1"/>
          <w:sz w:val="20"/>
        </w:rPr>
        <w:t>-</w:t>
      </w:r>
      <w:r w:rsidRPr="00637460">
        <w:rPr>
          <w:color w:val="000000" w:themeColor="text1"/>
          <w:sz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FB5F24" w:rsidRPr="00637460" w:rsidRDefault="00FB5F24" w:rsidP="00FB5F24">
      <w:pPr>
        <w:widowControl/>
        <w:shd w:val="clear" w:color="auto" w:fill="FFFFFF"/>
        <w:tabs>
          <w:tab w:val="left" w:pos="1085"/>
        </w:tabs>
        <w:snapToGrid/>
        <w:spacing w:before="0" w:after="0"/>
        <w:ind w:firstLine="709"/>
        <w:jc w:val="both"/>
        <w:rPr>
          <w:color w:val="000000" w:themeColor="text1"/>
          <w:sz w:val="20"/>
        </w:rPr>
      </w:pPr>
      <w:r w:rsidRPr="00637460">
        <w:rPr>
          <w:color w:val="000000" w:themeColor="text1"/>
          <w:sz w:val="20"/>
        </w:rPr>
        <w:t>-</w:t>
      </w:r>
      <w:r w:rsidRPr="00637460">
        <w:rPr>
          <w:color w:val="000000" w:themeColor="text1"/>
          <w:sz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FB5F24" w:rsidRPr="00637460" w:rsidRDefault="00FB5F24" w:rsidP="00FB5F24">
      <w:pPr>
        <w:numPr>
          <w:ilvl w:val="0"/>
          <w:numId w:val="12"/>
        </w:numPr>
        <w:shd w:val="clear" w:color="auto" w:fill="FFFFFF"/>
        <w:tabs>
          <w:tab w:val="left" w:pos="888"/>
        </w:tabs>
        <w:autoSpaceDE w:val="0"/>
        <w:autoSpaceDN w:val="0"/>
        <w:adjustRightInd w:val="0"/>
        <w:snapToGrid/>
        <w:spacing w:before="0" w:after="0"/>
        <w:ind w:firstLine="709"/>
        <w:jc w:val="both"/>
        <w:rPr>
          <w:color w:val="000000" w:themeColor="text1"/>
          <w:sz w:val="20"/>
        </w:rPr>
      </w:pPr>
      <w:r w:rsidRPr="00637460">
        <w:rPr>
          <w:color w:val="000000" w:themeColor="text1"/>
          <w:sz w:val="20"/>
        </w:rPr>
        <w:t>отражать необходимую и достаточную компетентность автора;</w:t>
      </w:r>
    </w:p>
    <w:p w:rsidR="00FB5F24" w:rsidRPr="00637460" w:rsidRDefault="00FB5F24" w:rsidP="00FB5F24">
      <w:pPr>
        <w:numPr>
          <w:ilvl w:val="0"/>
          <w:numId w:val="12"/>
        </w:numPr>
        <w:shd w:val="clear" w:color="auto" w:fill="FFFFFF"/>
        <w:tabs>
          <w:tab w:val="left" w:pos="888"/>
        </w:tabs>
        <w:autoSpaceDE w:val="0"/>
        <w:autoSpaceDN w:val="0"/>
        <w:adjustRightInd w:val="0"/>
        <w:snapToGrid/>
        <w:spacing w:before="0" w:after="0"/>
        <w:ind w:firstLine="709"/>
        <w:jc w:val="both"/>
        <w:rPr>
          <w:color w:val="000000" w:themeColor="text1"/>
          <w:sz w:val="20"/>
        </w:rPr>
      </w:pPr>
      <w:r w:rsidRPr="00637460">
        <w:rPr>
          <w:color w:val="000000" w:themeColor="text1"/>
          <w:sz w:val="20"/>
        </w:rPr>
        <w:t>иметь учебную, научную и/или практическую направленность;</w:t>
      </w:r>
    </w:p>
    <w:p w:rsidR="00FB5F24" w:rsidRPr="00637460" w:rsidRDefault="00FB5F24" w:rsidP="00FB5F24">
      <w:pPr>
        <w:widowControl/>
        <w:shd w:val="clear" w:color="auto" w:fill="FFFFFF"/>
        <w:tabs>
          <w:tab w:val="left" w:pos="970"/>
        </w:tabs>
        <w:snapToGrid/>
        <w:spacing w:before="0" w:after="0"/>
        <w:ind w:firstLine="709"/>
        <w:jc w:val="both"/>
        <w:rPr>
          <w:color w:val="000000" w:themeColor="text1"/>
          <w:sz w:val="20"/>
        </w:rPr>
      </w:pPr>
      <w:r w:rsidRPr="00637460">
        <w:rPr>
          <w:color w:val="000000" w:themeColor="text1"/>
          <w:sz w:val="20"/>
        </w:rPr>
        <w:t>-</w:t>
      </w:r>
      <w:r w:rsidRPr="00637460">
        <w:rPr>
          <w:color w:val="000000" w:themeColor="text1"/>
          <w:sz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FB5F24" w:rsidRPr="00637460" w:rsidRDefault="00FB5F24" w:rsidP="00FB5F24">
      <w:pPr>
        <w:widowControl/>
        <w:shd w:val="clear" w:color="auto" w:fill="FFFFFF"/>
        <w:tabs>
          <w:tab w:val="left" w:pos="1109"/>
        </w:tabs>
        <w:snapToGrid/>
        <w:spacing w:before="0" w:after="0"/>
        <w:ind w:firstLine="709"/>
        <w:jc w:val="both"/>
        <w:rPr>
          <w:color w:val="000000" w:themeColor="text1"/>
          <w:sz w:val="20"/>
        </w:rPr>
      </w:pPr>
      <w:r w:rsidRPr="00637460">
        <w:rPr>
          <w:color w:val="000000" w:themeColor="text1"/>
          <w:sz w:val="20"/>
        </w:rPr>
        <w:t>-</w:t>
      </w:r>
      <w:r w:rsidRPr="00637460">
        <w:rPr>
          <w:color w:val="000000" w:themeColor="text1"/>
          <w:sz w:val="20"/>
        </w:rPr>
        <w:tab/>
        <w:t>содержать краткие и четкие формулировки, убедительную аргументацию, доказательность и обоснованность выводов;</w:t>
      </w:r>
    </w:p>
    <w:p w:rsidR="00FB5F24" w:rsidRPr="00637460" w:rsidRDefault="00FB5F24" w:rsidP="00FB5F24">
      <w:pPr>
        <w:widowControl/>
        <w:shd w:val="clear" w:color="auto" w:fill="FFFFFF"/>
        <w:tabs>
          <w:tab w:val="left" w:pos="984"/>
          <w:tab w:val="left" w:pos="5770"/>
        </w:tabs>
        <w:snapToGrid/>
        <w:spacing w:before="0" w:after="0"/>
        <w:ind w:firstLine="709"/>
        <w:jc w:val="both"/>
        <w:rPr>
          <w:color w:val="000000" w:themeColor="text1"/>
          <w:sz w:val="20"/>
        </w:rPr>
      </w:pPr>
      <w:r w:rsidRPr="00637460">
        <w:rPr>
          <w:color w:val="000000" w:themeColor="text1"/>
          <w:sz w:val="20"/>
        </w:rPr>
        <w:t>-</w:t>
      </w:r>
      <w:r w:rsidRPr="00637460">
        <w:rPr>
          <w:color w:val="000000" w:themeColor="text1"/>
          <w:sz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FB5F24" w:rsidRPr="00637460" w:rsidRDefault="00FB5F24" w:rsidP="00FB5F24">
      <w:pPr>
        <w:widowControl/>
        <w:snapToGrid/>
        <w:spacing w:before="0" w:after="0"/>
        <w:ind w:firstLine="680"/>
        <w:rPr>
          <w:b/>
          <w:color w:val="000000" w:themeColor="text1"/>
          <w:sz w:val="20"/>
        </w:rPr>
      </w:pPr>
    </w:p>
    <w:p w:rsidR="00FB5F24" w:rsidRPr="00637460" w:rsidRDefault="00FB5F24" w:rsidP="00FB5F24">
      <w:pPr>
        <w:pStyle w:val="10"/>
        <w:tabs>
          <w:tab w:val="right" w:leader="dot" w:pos="9600"/>
        </w:tabs>
        <w:ind w:firstLine="709"/>
        <w:rPr>
          <w:rFonts w:ascii="Times New Roman" w:hAnsi="Times New Roman"/>
          <w:b/>
          <w:color w:val="000000" w:themeColor="text1"/>
        </w:rPr>
      </w:pPr>
      <w:r w:rsidRPr="00637460">
        <w:rPr>
          <w:rFonts w:ascii="Times New Roman" w:hAnsi="Times New Roman"/>
          <w:b/>
          <w:color w:val="000000" w:themeColor="text1"/>
        </w:rPr>
        <w:t xml:space="preserve">6.4.1 Формы самостоятельной работы обучающихся по разделам дисциплины </w:t>
      </w:r>
    </w:p>
    <w:p w:rsidR="00FB5F24" w:rsidRPr="00637460" w:rsidRDefault="00FB5F24" w:rsidP="00FB5F24">
      <w:pPr>
        <w:widowControl/>
        <w:tabs>
          <w:tab w:val="left" w:pos="1080"/>
        </w:tabs>
        <w:snapToGrid/>
        <w:spacing w:before="0" w:after="0"/>
        <w:ind w:firstLine="709"/>
        <w:rPr>
          <w:b/>
          <w:color w:val="000000" w:themeColor="text1"/>
          <w:sz w:val="20"/>
        </w:rPr>
      </w:pPr>
      <w:r w:rsidRPr="00637460">
        <w:rPr>
          <w:b/>
          <w:color w:val="000000" w:themeColor="text1"/>
          <w:sz w:val="20"/>
        </w:rPr>
        <w:t xml:space="preserve">Раздел 1 </w:t>
      </w:r>
      <w:r w:rsidRPr="00637460">
        <w:rPr>
          <w:b/>
          <w:iCs/>
          <w:color w:val="000000" w:themeColor="text1"/>
          <w:sz w:val="20"/>
        </w:rPr>
        <w:t>«</w:t>
      </w:r>
      <w:r w:rsidRPr="00637460">
        <w:rPr>
          <w:b/>
          <w:color w:val="000000" w:themeColor="text1"/>
          <w:sz w:val="20"/>
        </w:rPr>
        <w:t>Трудовое право России в современном обществе</w:t>
      </w:r>
      <w:r w:rsidRPr="00637460">
        <w:rPr>
          <w:b/>
          <w:iCs/>
          <w:color w:val="000000" w:themeColor="text1"/>
          <w:sz w:val="20"/>
        </w:rPr>
        <w:t>»</w:t>
      </w:r>
    </w:p>
    <w:p w:rsidR="00FB5F24" w:rsidRPr="00637460" w:rsidRDefault="00FB5F24" w:rsidP="00FB5F24">
      <w:pPr>
        <w:widowControl/>
        <w:tabs>
          <w:tab w:val="left" w:pos="1080"/>
        </w:tabs>
        <w:snapToGrid/>
        <w:spacing w:before="0" w:after="0"/>
        <w:ind w:firstLine="709"/>
        <w:jc w:val="both"/>
        <w:rPr>
          <w:b/>
          <w:color w:val="000000" w:themeColor="text1"/>
          <w:sz w:val="20"/>
        </w:rPr>
      </w:pPr>
      <w:r w:rsidRPr="00637460">
        <w:rPr>
          <w:b/>
          <w:color w:val="000000" w:themeColor="text1"/>
          <w:sz w:val="20"/>
        </w:rPr>
        <w:t>Темы устного доклада</w:t>
      </w:r>
    </w:p>
    <w:p w:rsidR="00FB5F24" w:rsidRPr="00637460" w:rsidRDefault="00FB5F24" w:rsidP="00FB5F24">
      <w:pPr>
        <w:widowControl/>
        <w:numPr>
          <w:ilvl w:val="0"/>
          <w:numId w:val="23"/>
        </w:numPr>
        <w:tabs>
          <w:tab w:val="left" w:pos="1080"/>
        </w:tabs>
        <w:snapToGrid/>
        <w:spacing w:before="0" w:after="0"/>
        <w:ind w:left="0" w:firstLine="709"/>
        <w:jc w:val="both"/>
        <w:rPr>
          <w:color w:val="000000" w:themeColor="text1"/>
          <w:sz w:val="20"/>
        </w:rPr>
      </w:pPr>
      <w:r w:rsidRPr="00637460">
        <w:rPr>
          <w:color w:val="000000" w:themeColor="text1"/>
          <w:sz w:val="20"/>
        </w:rPr>
        <w:t>Понятие и сущность труда и трудовой деятельности</w:t>
      </w:r>
    </w:p>
    <w:p w:rsidR="00FB5F24" w:rsidRPr="00637460" w:rsidRDefault="00FB5F24" w:rsidP="00FB5F24">
      <w:pPr>
        <w:widowControl/>
        <w:numPr>
          <w:ilvl w:val="0"/>
          <w:numId w:val="23"/>
        </w:numPr>
        <w:tabs>
          <w:tab w:val="left" w:pos="1080"/>
        </w:tabs>
        <w:snapToGrid/>
        <w:spacing w:before="0" w:after="0"/>
        <w:ind w:left="0" w:firstLine="709"/>
        <w:jc w:val="both"/>
        <w:rPr>
          <w:color w:val="000000" w:themeColor="text1"/>
          <w:sz w:val="20"/>
        </w:rPr>
      </w:pPr>
      <w:r w:rsidRPr="00637460">
        <w:rPr>
          <w:color w:val="000000" w:themeColor="text1"/>
          <w:sz w:val="20"/>
        </w:rPr>
        <w:lastRenderedPageBreak/>
        <w:t>Значение и содержание конституционного права на труд</w:t>
      </w:r>
    </w:p>
    <w:p w:rsidR="00FB5F24" w:rsidRPr="00637460" w:rsidRDefault="00FB5F24" w:rsidP="00FB5F24">
      <w:pPr>
        <w:widowControl/>
        <w:numPr>
          <w:ilvl w:val="0"/>
          <w:numId w:val="23"/>
        </w:numPr>
        <w:tabs>
          <w:tab w:val="left" w:pos="1080"/>
        </w:tabs>
        <w:snapToGrid/>
        <w:spacing w:before="0" w:after="0"/>
        <w:ind w:left="0" w:firstLine="709"/>
        <w:jc w:val="both"/>
        <w:rPr>
          <w:color w:val="000000" w:themeColor="text1"/>
          <w:sz w:val="20"/>
        </w:rPr>
      </w:pPr>
      <w:r w:rsidRPr="00637460">
        <w:rPr>
          <w:color w:val="000000" w:themeColor="text1"/>
          <w:sz w:val="20"/>
        </w:rPr>
        <w:t>Труд и трудовая деятельность как средство обеспечения жизни общества</w:t>
      </w:r>
    </w:p>
    <w:p w:rsidR="00FB5F24" w:rsidRPr="00637460" w:rsidRDefault="00FB5F24" w:rsidP="00FB5F24">
      <w:pPr>
        <w:widowControl/>
        <w:numPr>
          <w:ilvl w:val="0"/>
          <w:numId w:val="23"/>
        </w:numPr>
        <w:tabs>
          <w:tab w:val="left" w:pos="1080"/>
        </w:tabs>
        <w:snapToGrid/>
        <w:spacing w:before="0" w:after="0"/>
        <w:ind w:left="0" w:firstLine="709"/>
        <w:jc w:val="both"/>
        <w:rPr>
          <w:color w:val="000000" w:themeColor="text1"/>
          <w:sz w:val="20"/>
        </w:rPr>
      </w:pPr>
      <w:r w:rsidRPr="00637460">
        <w:rPr>
          <w:color w:val="000000" w:themeColor="text1"/>
          <w:sz w:val="20"/>
        </w:rPr>
        <w:t>Функции труда в современном обществе</w:t>
      </w:r>
    </w:p>
    <w:p w:rsidR="00FB5F24" w:rsidRPr="00637460" w:rsidRDefault="00FB5F24" w:rsidP="00FB5F24">
      <w:pPr>
        <w:widowControl/>
        <w:numPr>
          <w:ilvl w:val="0"/>
          <w:numId w:val="23"/>
        </w:numPr>
        <w:tabs>
          <w:tab w:val="left" w:pos="1080"/>
        </w:tabs>
        <w:snapToGrid/>
        <w:spacing w:before="0" w:after="0"/>
        <w:ind w:left="0" w:firstLine="709"/>
        <w:jc w:val="both"/>
        <w:rPr>
          <w:color w:val="000000" w:themeColor="text1"/>
          <w:sz w:val="20"/>
        </w:rPr>
      </w:pPr>
      <w:r w:rsidRPr="00637460">
        <w:rPr>
          <w:color w:val="000000" w:themeColor="text1"/>
          <w:sz w:val="20"/>
        </w:rPr>
        <w:t>Определение труда с экономической и социальной точек зрения</w:t>
      </w:r>
    </w:p>
    <w:p w:rsidR="00FB5F24" w:rsidRPr="00637460" w:rsidRDefault="00FB5F24" w:rsidP="00FB5F24">
      <w:pPr>
        <w:widowControl/>
        <w:numPr>
          <w:ilvl w:val="0"/>
          <w:numId w:val="23"/>
        </w:numPr>
        <w:tabs>
          <w:tab w:val="left" w:pos="1080"/>
        </w:tabs>
        <w:snapToGrid/>
        <w:spacing w:before="0" w:after="0"/>
        <w:ind w:left="0" w:firstLine="709"/>
        <w:jc w:val="both"/>
        <w:rPr>
          <w:color w:val="000000" w:themeColor="text1"/>
          <w:sz w:val="20"/>
        </w:rPr>
      </w:pPr>
      <w:r w:rsidRPr="00637460">
        <w:rPr>
          <w:color w:val="000000" w:themeColor="text1"/>
          <w:sz w:val="20"/>
        </w:rPr>
        <w:t>Классификация трудовой деятельности: понятие и содержание</w:t>
      </w:r>
    </w:p>
    <w:p w:rsidR="00FB5F24" w:rsidRPr="00637460" w:rsidRDefault="00FB5F24" w:rsidP="00FB5F24">
      <w:pPr>
        <w:widowControl/>
        <w:numPr>
          <w:ilvl w:val="0"/>
          <w:numId w:val="23"/>
        </w:numPr>
        <w:tabs>
          <w:tab w:val="left" w:pos="1080"/>
        </w:tabs>
        <w:snapToGrid/>
        <w:spacing w:before="0" w:after="0"/>
        <w:ind w:left="0" w:firstLine="709"/>
        <w:jc w:val="both"/>
        <w:rPr>
          <w:color w:val="000000" w:themeColor="text1"/>
          <w:sz w:val="20"/>
        </w:rPr>
      </w:pPr>
      <w:r w:rsidRPr="00637460">
        <w:rPr>
          <w:color w:val="000000" w:themeColor="text1"/>
          <w:sz w:val="20"/>
        </w:rPr>
        <w:t>Сфера действия и применения трудового права</w:t>
      </w:r>
    </w:p>
    <w:p w:rsidR="00FB5F24" w:rsidRPr="00637460" w:rsidRDefault="00FB5F24" w:rsidP="00FB5F24">
      <w:pPr>
        <w:widowControl/>
        <w:numPr>
          <w:ilvl w:val="0"/>
          <w:numId w:val="23"/>
        </w:numPr>
        <w:tabs>
          <w:tab w:val="left" w:pos="1080"/>
        </w:tabs>
        <w:snapToGrid/>
        <w:spacing w:before="0" w:after="0"/>
        <w:ind w:left="0" w:firstLine="709"/>
        <w:jc w:val="both"/>
        <w:rPr>
          <w:color w:val="000000" w:themeColor="text1"/>
          <w:sz w:val="20"/>
        </w:rPr>
      </w:pPr>
      <w:r w:rsidRPr="00637460">
        <w:rPr>
          <w:color w:val="000000" w:themeColor="text1"/>
          <w:sz w:val="20"/>
        </w:rPr>
        <w:t>Роль трудового права в социальном государстве</w:t>
      </w:r>
    </w:p>
    <w:p w:rsidR="00FB5F24" w:rsidRPr="00637460" w:rsidRDefault="00FB5F24" w:rsidP="00FB5F24">
      <w:pPr>
        <w:widowControl/>
        <w:numPr>
          <w:ilvl w:val="0"/>
          <w:numId w:val="23"/>
        </w:numPr>
        <w:tabs>
          <w:tab w:val="left" w:pos="1080"/>
        </w:tabs>
        <w:snapToGrid/>
        <w:spacing w:before="0" w:after="0"/>
        <w:ind w:left="0" w:firstLine="709"/>
        <w:jc w:val="both"/>
        <w:rPr>
          <w:color w:val="000000" w:themeColor="text1"/>
          <w:sz w:val="20"/>
        </w:rPr>
      </w:pPr>
      <w:r w:rsidRPr="00637460">
        <w:rPr>
          <w:color w:val="000000" w:themeColor="text1"/>
          <w:sz w:val="20"/>
        </w:rPr>
        <w:t>Современные представления о социальном государстве</w:t>
      </w:r>
    </w:p>
    <w:p w:rsidR="00FB5F24" w:rsidRPr="00637460" w:rsidRDefault="00FB5F24" w:rsidP="00FB5F24">
      <w:pPr>
        <w:widowControl/>
        <w:numPr>
          <w:ilvl w:val="0"/>
          <w:numId w:val="23"/>
        </w:numPr>
        <w:tabs>
          <w:tab w:val="left" w:pos="1080"/>
        </w:tabs>
        <w:snapToGrid/>
        <w:spacing w:before="0" w:after="0"/>
        <w:ind w:left="0" w:firstLine="709"/>
        <w:jc w:val="both"/>
        <w:rPr>
          <w:color w:val="000000" w:themeColor="text1"/>
          <w:sz w:val="20"/>
        </w:rPr>
      </w:pPr>
      <w:r w:rsidRPr="00637460">
        <w:rPr>
          <w:color w:val="000000" w:themeColor="text1"/>
          <w:sz w:val="20"/>
        </w:rPr>
        <w:t>Специфические функции социального государства</w:t>
      </w:r>
    </w:p>
    <w:p w:rsidR="00FB5F24" w:rsidRPr="00637460" w:rsidRDefault="00FB5F24" w:rsidP="00FB5F24">
      <w:pPr>
        <w:widowControl/>
        <w:numPr>
          <w:ilvl w:val="0"/>
          <w:numId w:val="23"/>
        </w:numPr>
        <w:tabs>
          <w:tab w:val="left" w:pos="1080"/>
        </w:tabs>
        <w:snapToGrid/>
        <w:spacing w:before="0" w:after="0"/>
        <w:ind w:left="0" w:firstLine="709"/>
        <w:jc w:val="both"/>
        <w:rPr>
          <w:color w:val="000000" w:themeColor="text1"/>
          <w:sz w:val="20"/>
        </w:rPr>
      </w:pPr>
      <w:r w:rsidRPr="00637460">
        <w:rPr>
          <w:color w:val="000000" w:themeColor="text1"/>
          <w:sz w:val="20"/>
        </w:rPr>
        <w:t>Понятие, цели и задачи социального государства</w:t>
      </w:r>
    </w:p>
    <w:p w:rsidR="00FB5F24" w:rsidRPr="00637460" w:rsidRDefault="00FB5F24" w:rsidP="00FB5F24">
      <w:pPr>
        <w:widowControl/>
        <w:numPr>
          <w:ilvl w:val="0"/>
          <w:numId w:val="23"/>
        </w:numPr>
        <w:tabs>
          <w:tab w:val="left" w:pos="1080"/>
        </w:tabs>
        <w:snapToGrid/>
        <w:spacing w:before="0" w:after="0"/>
        <w:ind w:left="0" w:firstLine="709"/>
        <w:jc w:val="both"/>
        <w:rPr>
          <w:color w:val="000000" w:themeColor="text1"/>
          <w:sz w:val="20"/>
        </w:rPr>
      </w:pPr>
      <w:r w:rsidRPr="00637460">
        <w:rPr>
          <w:color w:val="000000" w:themeColor="text1"/>
          <w:sz w:val="20"/>
        </w:rPr>
        <w:t>Основные функции социального государства</w:t>
      </w:r>
    </w:p>
    <w:p w:rsidR="00FB5F24" w:rsidRPr="00637460" w:rsidRDefault="00FB5F24" w:rsidP="00FB5F24">
      <w:pPr>
        <w:widowControl/>
        <w:numPr>
          <w:ilvl w:val="0"/>
          <w:numId w:val="23"/>
        </w:numPr>
        <w:tabs>
          <w:tab w:val="left" w:pos="1080"/>
        </w:tabs>
        <w:snapToGrid/>
        <w:spacing w:before="0" w:after="0"/>
        <w:ind w:left="0" w:firstLine="709"/>
        <w:jc w:val="both"/>
        <w:rPr>
          <w:color w:val="000000" w:themeColor="text1"/>
          <w:sz w:val="20"/>
        </w:rPr>
      </w:pPr>
      <w:r w:rsidRPr="00637460">
        <w:rPr>
          <w:color w:val="000000" w:themeColor="text1"/>
          <w:sz w:val="20"/>
        </w:rPr>
        <w:t>Принципы социального государства</w:t>
      </w:r>
    </w:p>
    <w:p w:rsidR="00FB5F24" w:rsidRPr="00637460" w:rsidRDefault="00FB5F24" w:rsidP="00FB5F24">
      <w:pPr>
        <w:widowControl/>
        <w:numPr>
          <w:ilvl w:val="0"/>
          <w:numId w:val="23"/>
        </w:numPr>
        <w:tabs>
          <w:tab w:val="left" w:pos="1080"/>
        </w:tabs>
        <w:snapToGrid/>
        <w:spacing w:before="0" w:after="0"/>
        <w:ind w:left="0" w:firstLine="709"/>
        <w:jc w:val="both"/>
        <w:rPr>
          <w:color w:val="000000" w:themeColor="text1"/>
          <w:sz w:val="20"/>
        </w:rPr>
      </w:pPr>
      <w:r w:rsidRPr="00637460">
        <w:rPr>
          <w:color w:val="000000" w:themeColor="text1"/>
          <w:sz w:val="20"/>
        </w:rPr>
        <w:t>Социальное назначение трудового права</w:t>
      </w:r>
      <w:r w:rsidRPr="00637460">
        <w:rPr>
          <w:i/>
          <w:color w:val="000000" w:themeColor="text1"/>
          <w:sz w:val="20"/>
        </w:rPr>
        <w:t xml:space="preserve"> </w:t>
      </w:r>
    </w:p>
    <w:p w:rsidR="00FB5F24" w:rsidRPr="00637460" w:rsidRDefault="00FB5F24" w:rsidP="00FB5F24">
      <w:pPr>
        <w:widowControl/>
        <w:numPr>
          <w:ilvl w:val="0"/>
          <w:numId w:val="23"/>
        </w:numPr>
        <w:tabs>
          <w:tab w:val="left" w:pos="1080"/>
        </w:tabs>
        <w:snapToGrid/>
        <w:spacing w:before="0" w:after="0"/>
        <w:ind w:left="0" w:firstLine="709"/>
        <w:jc w:val="both"/>
        <w:rPr>
          <w:color w:val="000000" w:themeColor="text1"/>
          <w:sz w:val="20"/>
        </w:rPr>
      </w:pPr>
      <w:r w:rsidRPr="00637460">
        <w:rPr>
          <w:color w:val="000000" w:themeColor="text1"/>
          <w:sz w:val="20"/>
        </w:rPr>
        <w:t>Аспекты трудового права: понятие и содержание</w:t>
      </w:r>
    </w:p>
    <w:p w:rsidR="00FB5F24" w:rsidRPr="00637460" w:rsidRDefault="00FB5F24" w:rsidP="00FB5F24">
      <w:pPr>
        <w:widowControl/>
        <w:numPr>
          <w:ilvl w:val="0"/>
          <w:numId w:val="23"/>
        </w:numPr>
        <w:tabs>
          <w:tab w:val="left" w:pos="1080"/>
        </w:tabs>
        <w:snapToGrid/>
        <w:spacing w:before="0" w:after="0"/>
        <w:ind w:left="0" w:firstLine="709"/>
        <w:jc w:val="both"/>
        <w:rPr>
          <w:color w:val="000000" w:themeColor="text1"/>
          <w:sz w:val="20"/>
        </w:rPr>
      </w:pPr>
      <w:r w:rsidRPr="00637460">
        <w:rPr>
          <w:color w:val="000000" w:themeColor="text1"/>
          <w:sz w:val="20"/>
        </w:rPr>
        <w:t>Характеристика нравственного аспекта в трудовом праве</w:t>
      </w:r>
    </w:p>
    <w:p w:rsidR="00FB5F24" w:rsidRPr="00637460" w:rsidRDefault="00FB5F24" w:rsidP="00FB5F24">
      <w:pPr>
        <w:widowControl/>
        <w:numPr>
          <w:ilvl w:val="0"/>
          <w:numId w:val="23"/>
        </w:numPr>
        <w:tabs>
          <w:tab w:val="left" w:pos="1080"/>
        </w:tabs>
        <w:snapToGrid/>
        <w:spacing w:before="0" w:after="0"/>
        <w:ind w:left="0" w:firstLine="709"/>
        <w:jc w:val="both"/>
        <w:rPr>
          <w:color w:val="000000" w:themeColor="text1"/>
          <w:sz w:val="20"/>
        </w:rPr>
      </w:pPr>
      <w:r w:rsidRPr="00637460">
        <w:rPr>
          <w:color w:val="000000" w:themeColor="text1"/>
          <w:sz w:val="20"/>
        </w:rPr>
        <w:t>Обеспечение социальной защиты как социальная функция в трудовом праве</w:t>
      </w:r>
    </w:p>
    <w:p w:rsidR="00FB5F24" w:rsidRPr="00637460" w:rsidRDefault="00FB5F24" w:rsidP="00FB5F24">
      <w:pPr>
        <w:widowControl/>
        <w:numPr>
          <w:ilvl w:val="0"/>
          <w:numId w:val="23"/>
        </w:numPr>
        <w:tabs>
          <w:tab w:val="left" w:pos="1080"/>
        </w:tabs>
        <w:snapToGrid/>
        <w:spacing w:before="0" w:after="0"/>
        <w:ind w:left="0" w:firstLine="709"/>
        <w:jc w:val="both"/>
        <w:rPr>
          <w:color w:val="000000" w:themeColor="text1"/>
          <w:sz w:val="20"/>
        </w:rPr>
      </w:pPr>
      <w:r w:rsidRPr="00637460">
        <w:rPr>
          <w:color w:val="000000" w:themeColor="text1"/>
          <w:sz w:val="20"/>
        </w:rPr>
        <w:t>Социальная стабильность как социальная функция в трудовом праве</w:t>
      </w:r>
    </w:p>
    <w:p w:rsidR="00FB5F24" w:rsidRPr="00637460" w:rsidRDefault="00FB5F24" w:rsidP="00FB5F24">
      <w:pPr>
        <w:widowControl/>
        <w:numPr>
          <w:ilvl w:val="0"/>
          <w:numId w:val="23"/>
        </w:numPr>
        <w:tabs>
          <w:tab w:val="left" w:pos="1080"/>
        </w:tabs>
        <w:snapToGrid/>
        <w:spacing w:before="0" w:after="0"/>
        <w:ind w:left="0" w:firstLine="709"/>
        <w:jc w:val="both"/>
        <w:rPr>
          <w:color w:val="000000" w:themeColor="text1"/>
          <w:sz w:val="20"/>
        </w:rPr>
      </w:pPr>
      <w:r w:rsidRPr="00637460">
        <w:rPr>
          <w:color w:val="000000" w:themeColor="text1"/>
          <w:sz w:val="20"/>
        </w:rPr>
        <w:t>Трудовое право как отрасль права: понятие и содержание</w:t>
      </w:r>
    </w:p>
    <w:p w:rsidR="00FB5F24" w:rsidRPr="00637460" w:rsidRDefault="00FB5F24" w:rsidP="00FB5F24">
      <w:pPr>
        <w:widowControl/>
        <w:tabs>
          <w:tab w:val="left" w:pos="1080"/>
        </w:tabs>
        <w:snapToGrid/>
        <w:spacing w:before="0" w:after="0"/>
        <w:ind w:firstLine="709"/>
        <w:rPr>
          <w:b/>
          <w:color w:val="000000" w:themeColor="text1"/>
          <w:sz w:val="20"/>
        </w:rPr>
      </w:pPr>
    </w:p>
    <w:p w:rsidR="00FB5F24" w:rsidRPr="00637460" w:rsidRDefault="00FB5F24" w:rsidP="00FB5F24">
      <w:pPr>
        <w:widowControl/>
        <w:tabs>
          <w:tab w:val="left" w:pos="1080"/>
        </w:tabs>
        <w:snapToGrid/>
        <w:spacing w:before="0" w:after="0"/>
        <w:ind w:firstLine="709"/>
        <w:rPr>
          <w:b/>
          <w:color w:val="000000" w:themeColor="text1"/>
          <w:sz w:val="20"/>
        </w:rPr>
      </w:pPr>
      <w:r w:rsidRPr="00637460">
        <w:rPr>
          <w:b/>
          <w:color w:val="000000" w:themeColor="text1"/>
          <w:sz w:val="20"/>
        </w:rPr>
        <w:t xml:space="preserve">Раздел 2 </w:t>
      </w:r>
      <w:r w:rsidRPr="00637460">
        <w:rPr>
          <w:b/>
          <w:iCs/>
          <w:color w:val="000000" w:themeColor="text1"/>
          <w:sz w:val="20"/>
        </w:rPr>
        <w:t>«</w:t>
      </w:r>
      <w:r w:rsidRPr="00637460">
        <w:rPr>
          <w:b/>
          <w:color w:val="000000" w:themeColor="text1"/>
          <w:sz w:val="20"/>
        </w:rPr>
        <w:t>Трудовое право: общие понятия</w:t>
      </w:r>
      <w:r w:rsidRPr="00637460">
        <w:rPr>
          <w:b/>
          <w:iCs/>
          <w:color w:val="000000" w:themeColor="text1"/>
          <w:sz w:val="20"/>
        </w:rPr>
        <w:t>»</w:t>
      </w:r>
    </w:p>
    <w:p w:rsidR="00FB5F24" w:rsidRPr="00637460" w:rsidRDefault="00FB5F24" w:rsidP="00FB5F24">
      <w:pPr>
        <w:pStyle w:val="afffc"/>
        <w:tabs>
          <w:tab w:val="left" w:pos="1080"/>
        </w:tabs>
        <w:spacing w:after="0" w:line="240" w:lineRule="auto"/>
        <w:ind w:left="0" w:firstLine="709"/>
        <w:jc w:val="both"/>
        <w:rPr>
          <w:rFonts w:ascii="Times New Roman" w:hAnsi="Times New Roman"/>
          <w:b/>
          <w:color w:val="000000" w:themeColor="text1"/>
        </w:rPr>
      </w:pPr>
      <w:r w:rsidRPr="00637460">
        <w:rPr>
          <w:rFonts w:ascii="Times New Roman" w:hAnsi="Times New Roman"/>
          <w:b/>
          <w:color w:val="000000" w:themeColor="text1"/>
        </w:rPr>
        <w:t>Темы устного доклада</w:t>
      </w:r>
    </w:p>
    <w:p w:rsidR="00FB5F24" w:rsidRPr="00637460" w:rsidRDefault="00FB5F24" w:rsidP="00FB5F24">
      <w:pPr>
        <w:widowControl/>
        <w:numPr>
          <w:ilvl w:val="0"/>
          <w:numId w:val="24"/>
        </w:numPr>
        <w:tabs>
          <w:tab w:val="left" w:pos="1080"/>
        </w:tabs>
        <w:snapToGrid/>
        <w:spacing w:before="0" w:after="0"/>
        <w:ind w:left="0" w:firstLine="709"/>
        <w:jc w:val="both"/>
        <w:rPr>
          <w:color w:val="000000" w:themeColor="text1"/>
          <w:sz w:val="20"/>
        </w:rPr>
      </w:pPr>
      <w:r w:rsidRPr="00637460">
        <w:rPr>
          <w:color w:val="000000" w:themeColor="text1"/>
          <w:sz w:val="20"/>
        </w:rPr>
        <w:t xml:space="preserve">Понятие и признаки трудового права. </w:t>
      </w:r>
    </w:p>
    <w:p w:rsidR="00FB5F24" w:rsidRPr="00637460" w:rsidRDefault="00FB5F24" w:rsidP="00FB5F24">
      <w:pPr>
        <w:widowControl/>
        <w:numPr>
          <w:ilvl w:val="0"/>
          <w:numId w:val="24"/>
        </w:numPr>
        <w:tabs>
          <w:tab w:val="left" w:pos="1080"/>
        </w:tabs>
        <w:snapToGrid/>
        <w:spacing w:before="0" w:after="0"/>
        <w:ind w:left="0" w:firstLine="709"/>
        <w:jc w:val="both"/>
        <w:rPr>
          <w:color w:val="000000" w:themeColor="text1"/>
          <w:sz w:val="20"/>
        </w:rPr>
      </w:pPr>
      <w:r w:rsidRPr="00637460">
        <w:rPr>
          <w:color w:val="000000" w:themeColor="text1"/>
          <w:sz w:val="20"/>
        </w:rPr>
        <w:t>Место трудового права в общей системе права.</w:t>
      </w:r>
    </w:p>
    <w:p w:rsidR="00FB5F24" w:rsidRPr="00637460" w:rsidRDefault="00FB5F24" w:rsidP="00FB5F24">
      <w:pPr>
        <w:widowControl/>
        <w:numPr>
          <w:ilvl w:val="0"/>
          <w:numId w:val="24"/>
        </w:numPr>
        <w:tabs>
          <w:tab w:val="left" w:pos="1080"/>
        </w:tabs>
        <w:snapToGrid/>
        <w:spacing w:before="0" w:after="0"/>
        <w:ind w:left="0" w:firstLine="709"/>
        <w:jc w:val="both"/>
        <w:rPr>
          <w:color w:val="000000" w:themeColor="text1"/>
          <w:sz w:val="20"/>
        </w:rPr>
      </w:pPr>
      <w:r w:rsidRPr="00637460">
        <w:rPr>
          <w:color w:val="000000" w:themeColor="text1"/>
          <w:sz w:val="20"/>
        </w:rPr>
        <w:t>Система трудового права как отрасли права.</w:t>
      </w:r>
    </w:p>
    <w:p w:rsidR="00FB5F24" w:rsidRPr="00637460" w:rsidRDefault="00FB5F24" w:rsidP="00FB5F24">
      <w:pPr>
        <w:widowControl/>
        <w:numPr>
          <w:ilvl w:val="0"/>
          <w:numId w:val="24"/>
        </w:numPr>
        <w:tabs>
          <w:tab w:val="left" w:pos="1080"/>
        </w:tabs>
        <w:snapToGrid/>
        <w:spacing w:before="0" w:after="0"/>
        <w:ind w:left="0" w:firstLine="709"/>
        <w:jc w:val="both"/>
        <w:rPr>
          <w:color w:val="000000" w:themeColor="text1"/>
          <w:sz w:val="20"/>
        </w:rPr>
      </w:pPr>
      <w:r w:rsidRPr="00637460">
        <w:rPr>
          <w:color w:val="000000" w:themeColor="text1"/>
          <w:sz w:val="20"/>
        </w:rPr>
        <w:t>Цели и задачи трудового законодательства.</w:t>
      </w:r>
    </w:p>
    <w:p w:rsidR="00FB5F24" w:rsidRPr="00637460" w:rsidRDefault="00FB5F24" w:rsidP="00FB5F24">
      <w:pPr>
        <w:widowControl/>
        <w:numPr>
          <w:ilvl w:val="0"/>
          <w:numId w:val="24"/>
        </w:numPr>
        <w:tabs>
          <w:tab w:val="left" w:pos="1080"/>
        </w:tabs>
        <w:snapToGrid/>
        <w:spacing w:before="0" w:after="0"/>
        <w:ind w:left="0" w:firstLine="709"/>
        <w:jc w:val="both"/>
        <w:rPr>
          <w:color w:val="000000" w:themeColor="text1"/>
          <w:sz w:val="20"/>
        </w:rPr>
      </w:pPr>
      <w:r w:rsidRPr="00637460">
        <w:rPr>
          <w:color w:val="000000" w:themeColor="text1"/>
          <w:sz w:val="20"/>
        </w:rPr>
        <w:t>Соотношение трудового права с иными отраслями права.</w:t>
      </w:r>
    </w:p>
    <w:p w:rsidR="00FB5F24" w:rsidRPr="00637460" w:rsidRDefault="00FB5F24" w:rsidP="00FB5F24">
      <w:pPr>
        <w:widowControl/>
        <w:numPr>
          <w:ilvl w:val="0"/>
          <w:numId w:val="24"/>
        </w:numPr>
        <w:tabs>
          <w:tab w:val="left" w:pos="1080"/>
        </w:tabs>
        <w:snapToGrid/>
        <w:spacing w:before="0" w:after="0"/>
        <w:ind w:left="0" w:firstLine="709"/>
        <w:jc w:val="both"/>
        <w:rPr>
          <w:color w:val="000000" w:themeColor="text1"/>
          <w:sz w:val="20"/>
        </w:rPr>
      </w:pPr>
      <w:r w:rsidRPr="00637460">
        <w:rPr>
          <w:color w:val="000000" w:themeColor="text1"/>
          <w:sz w:val="20"/>
        </w:rPr>
        <w:t>Предмет и система трудового права как науки.</w:t>
      </w:r>
    </w:p>
    <w:p w:rsidR="00FB5F24" w:rsidRPr="00637460" w:rsidRDefault="00FB5F24" w:rsidP="00FB5F24">
      <w:pPr>
        <w:widowControl/>
        <w:numPr>
          <w:ilvl w:val="0"/>
          <w:numId w:val="24"/>
        </w:numPr>
        <w:tabs>
          <w:tab w:val="clear" w:pos="720"/>
          <w:tab w:val="left" w:pos="0"/>
          <w:tab w:val="left" w:pos="1080"/>
        </w:tabs>
        <w:snapToGrid/>
        <w:spacing w:before="0" w:after="0"/>
        <w:ind w:left="0" w:firstLine="709"/>
        <w:jc w:val="both"/>
        <w:rPr>
          <w:color w:val="000000" w:themeColor="text1"/>
          <w:sz w:val="20"/>
        </w:rPr>
      </w:pPr>
      <w:r w:rsidRPr="00637460">
        <w:rPr>
          <w:color w:val="000000" w:themeColor="text1"/>
          <w:sz w:val="20"/>
        </w:rPr>
        <w:t>Соотношение системы науки трудового права и системы отрасли права и трудового законодательства.</w:t>
      </w:r>
    </w:p>
    <w:p w:rsidR="00FB5F24" w:rsidRPr="00637460" w:rsidRDefault="00FB5F24" w:rsidP="00FB5F24">
      <w:pPr>
        <w:widowControl/>
        <w:numPr>
          <w:ilvl w:val="0"/>
          <w:numId w:val="24"/>
        </w:numPr>
        <w:tabs>
          <w:tab w:val="clear" w:pos="720"/>
          <w:tab w:val="left" w:pos="0"/>
          <w:tab w:val="left" w:pos="1080"/>
        </w:tabs>
        <w:snapToGrid/>
        <w:spacing w:before="0" w:after="0"/>
        <w:ind w:left="0" w:firstLine="709"/>
        <w:jc w:val="both"/>
        <w:rPr>
          <w:color w:val="000000" w:themeColor="text1"/>
          <w:sz w:val="20"/>
        </w:rPr>
      </w:pPr>
      <w:r w:rsidRPr="00637460">
        <w:rPr>
          <w:color w:val="000000" w:themeColor="text1"/>
          <w:sz w:val="20"/>
        </w:rPr>
        <w:t>Соотношение системы науки трудового права и системы трудового законодательства.</w:t>
      </w:r>
    </w:p>
    <w:p w:rsidR="00FB5F24" w:rsidRPr="00637460" w:rsidRDefault="00FB5F24" w:rsidP="00FB5F24">
      <w:pPr>
        <w:widowControl/>
        <w:numPr>
          <w:ilvl w:val="0"/>
          <w:numId w:val="24"/>
        </w:numPr>
        <w:tabs>
          <w:tab w:val="clear" w:pos="720"/>
          <w:tab w:val="left" w:pos="0"/>
          <w:tab w:val="left" w:pos="1080"/>
        </w:tabs>
        <w:snapToGrid/>
        <w:spacing w:before="0" w:after="0"/>
        <w:ind w:left="0" w:firstLine="709"/>
        <w:jc w:val="both"/>
        <w:rPr>
          <w:color w:val="000000" w:themeColor="text1"/>
          <w:sz w:val="20"/>
        </w:rPr>
      </w:pPr>
      <w:r w:rsidRPr="00637460">
        <w:rPr>
          <w:color w:val="000000" w:themeColor="text1"/>
          <w:sz w:val="20"/>
        </w:rPr>
        <w:t>Тенденции развития трудового права.</w:t>
      </w:r>
    </w:p>
    <w:p w:rsidR="00FB5F24" w:rsidRPr="00637460" w:rsidRDefault="00FB5F24" w:rsidP="00FB5F24">
      <w:pPr>
        <w:widowControl/>
        <w:numPr>
          <w:ilvl w:val="0"/>
          <w:numId w:val="24"/>
        </w:numPr>
        <w:tabs>
          <w:tab w:val="clear" w:pos="720"/>
          <w:tab w:val="left" w:pos="0"/>
          <w:tab w:val="left" w:pos="1080"/>
        </w:tabs>
        <w:snapToGrid/>
        <w:spacing w:before="0" w:after="0"/>
        <w:ind w:left="0" w:firstLine="709"/>
        <w:jc w:val="both"/>
        <w:rPr>
          <w:color w:val="000000" w:themeColor="text1"/>
          <w:sz w:val="20"/>
        </w:rPr>
      </w:pPr>
      <w:r w:rsidRPr="00637460">
        <w:rPr>
          <w:color w:val="000000" w:themeColor="text1"/>
          <w:sz w:val="20"/>
        </w:rPr>
        <w:t>Задачи науки трудового права на современном этапе.</w:t>
      </w:r>
    </w:p>
    <w:p w:rsidR="00FB5F24" w:rsidRPr="00637460" w:rsidRDefault="00FB5F24" w:rsidP="00FB5F24">
      <w:pPr>
        <w:widowControl/>
        <w:numPr>
          <w:ilvl w:val="0"/>
          <w:numId w:val="24"/>
        </w:numPr>
        <w:tabs>
          <w:tab w:val="clear" w:pos="720"/>
          <w:tab w:val="left" w:pos="0"/>
          <w:tab w:val="left" w:pos="1080"/>
        </w:tabs>
        <w:snapToGrid/>
        <w:spacing w:before="0" w:after="0"/>
        <w:ind w:left="0" w:firstLine="709"/>
        <w:jc w:val="both"/>
        <w:rPr>
          <w:color w:val="000000" w:themeColor="text1"/>
          <w:sz w:val="20"/>
        </w:rPr>
      </w:pPr>
      <w:r w:rsidRPr="00637460">
        <w:rPr>
          <w:color w:val="000000" w:themeColor="text1"/>
          <w:sz w:val="20"/>
        </w:rPr>
        <w:t xml:space="preserve">Предмет и характерные черты правового регулирования отрасли трудового права. </w:t>
      </w:r>
    </w:p>
    <w:p w:rsidR="00FB5F24" w:rsidRPr="00637460" w:rsidRDefault="00FB5F24" w:rsidP="00FB5F24">
      <w:pPr>
        <w:widowControl/>
        <w:numPr>
          <w:ilvl w:val="0"/>
          <w:numId w:val="24"/>
        </w:numPr>
        <w:tabs>
          <w:tab w:val="clear" w:pos="720"/>
          <w:tab w:val="left" w:pos="0"/>
          <w:tab w:val="left" w:pos="1080"/>
        </w:tabs>
        <w:snapToGrid/>
        <w:spacing w:before="0" w:after="0"/>
        <w:ind w:left="0" w:firstLine="709"/>
        <w:jc w:val="both"/>
        <w:rPr>
          <w:color w:val="000000" w:themeColor="text1"/>
          <w:sz w:val="20"/>
        </w:rPr>
      </w:pPr>
      <w:r w:rsidRPr="00637460">
        <w:rPr>
          <w:color w:val="000000" w:themeColor="text1"/>
          <w:sz w:val="20"/>
        </w:rPr>
        <w:t xml:space="preserve">Методы правового регулирования отрасли трудового права. </w:t>
      </w:r>
    </w:p>
    <w:p w:rsidR="00FB5F24" w:rsidRPr="00637460" w:rsidRDefault="00FB5F24" w:rsidP="00FB5F24">
      <w:pPr>
        <w:widowControl/>
        <w:numPr>
          <w:ilvl w:val="0"/>
          <w:numId w:val="24"/>
        </w:numPr>
        <w:tabs>
          <w:tab w:val="clear" w:pos="720"/>
          <w:tab w:val="left" w:pos="0"/>
          <w:tab w:val="left" w:pos="1080"/>
        </w:tabs>
        <w:snapToGrid/>
        <w:spacing w:before="0" w:after="0"/>
        <w:ind w:left="0" w:firstLine="709"/>
        <w:jc w:val="both"/>
        <w:rPr>
          <w:color w:val="000000" w:themeColor="text1"/>
          <w:sz w:val="20"/>
        </w:rPr>
      </w:pPr>
      <w:r w:rsidRPr="00637460">
        <w:rPr>
          <w:color w:val="000000" w:themeColor="text1"/>
          <w:sz w:val="20"/>
        </w:rPr>
        <w:t>Трудовое правоотношение: понятие и особенности.</w:t>
      </w:r>
    </w:p>
    <w:p w:rsidR="00FB5F24" w:rsidRPr="00637460" w:rsidRDefault="00FB5F24" w:rsidP="00FB5F24">
      <w:pPr>
        <w:widowControl/>
        <w:numPr>
          <w:ilvl w:val="0"/>
          <w:numId w:val="24"/>
        </w:numPr>
        <w:tabs>
          <w:tab w:val="clear" w:pos="720"/>
          <w:tab w:val="left" w:pos="0"/>
          <w:tab w:val="left" w:pos="1080"/>
        </w:tabs>
        <w:snapToGrid/>
        <w:spacing w:before="0" w:after="0"/>
        <w:ind w:left="0" w:firstLine="709"/>
        <w:jc w:val="both"/>
        <w:rPr>
          <w:color w:val="000000" w:themeColor="text1"/>
          <w:sz w:val="20"/>
        </w:rPr>
      </w:pPr>
      <w:r w:rsidRPr="00637460">
        <w:rPr>
          <w:color w:val="000000" w:themeColor="text1"/>
          <w:sz w:val="20"/>
        </w:rPr>
        <w:t>Понятия и характерные черты работника и работодателя.</w:t>
      </w:r>
    </w:p>
    <w:p w:rsidR="00FB5F24" w:rsidRPr="00637460" w:rsidRDefault="00FB5F24" w:rsidP="00FB5F24">
      <w:pPr>
        <w:widowControl/>
        <w:numPr>
          <w:ilvl w:val="0"/>
          <w:numId w:val="24"/>
        </w:numPr>
        <w:tabs>
          <w:tab w:val="clear" w:pos="720"/>
          <w:tab w:val="left" w:pos="0"/>
          <w:tab w:val="left" w:pos="1080"/>
        </w:tabs>
        <w:snapToGrid/>
        <w:spacing w:before="0" w:after="0"/>
        <w:ind w:left="0" w:firstLine="709"/>
        <w:jc w:val="both"/>
        <w:rPr>
          <w:color w:val="000000" w:themeColor="text1"/>
          <w:sz w:val="20"/>
        </w:rPr>
      </w:pPr>
      <w:r w:rsidRPr="00637460">
        <w:rPr>
          <w:color w:val="000000" w:themeColor="text1"/>
          <w:sz w:val="20"/>
        </w:rPr>
        <w:t>Права и обязанности работника: понятие и содержание.</w:t>
      </w:r>
    </w:p>
    <w:p w:rsidR="00FB5F24" w:rsidRPr="00637460" w:rsidRDefault="00FB5F24" w:rsidP="00FB5F24">
      <w:pPr>
        <w:widowControl/>
        <w:numPr>
          <w:ilvl w:val="0"/>
          <w:numId w:val="24"/>
        </w:numPr>
        <w:tabs>
          <w:tab w:val="clear" w:pos="720"/>
          <w:tab w:val="left" w:pos="0"/>
          <w:tab w:val="left" w:pos="1080"/>
        </w:tabs>
        <w:snapToGrid/>
        <w:spacing w:before="0" w:after="0"/>
        <w:ind w:left="0" w:firstLine="709"/>
        <w:jc w:val="both"/>
        <w:rPr>
          <w:color w:val="000000" w:themeColor="text1"/>
          <w:sz w:val="20"/>
        </w:rPr>
      </w:pPr>
      <w:r w:rsidRPr="00637460">
        <w:rPr>
          <w:color w:val="000000" w:themeColor="text1"/>
          <w:sz w:val="20"/>
        </w:rPr>
        <w:t>Права и обязанности работодателя: понятие и содержание.</w:t>
      </w:r>
    </w:p>
    <w:p w:rsidR="00FB5F24" w:rsidRPr="00637460" w:rsidRDefault="00FB5F24" w:rsidP="00FB5F24">
      <w:pPr>
        <w:widowControl/>
        <w:numPr>
          <w:ilvl w:val="0"/>
          <w:numId w:val="24"/>
        </w:numPr>
        <w:tabs>
          <w:tab w:val="clear" w:pos="720"/>
          <w:tab w:val="left" w:pos="0"/>
          <w:tab w:val="left" w:pos="1080"/>
        </w:tabs>
        <w:snapToGrid/>
        <w:spacing w:before="0" w:after="0"/>
        <w:ind w:left="0" w:firstLine="709"/>
        <w:jc w:val="both"/>
        <w:rPr>
          <w:color w:val="000000" w:themeColor="text1"/>
          <w:sz w:val="20"/>
        </w:rPr>
      </w:pPr>
      <w:r w:rsidRPr="00637460">
        <w:rPr>
          <w:color w:val="000000" w:themeColor="text1"/>
          <w:sz w:val="20"/>
        </w:rPr>
        <w:t>Трудовой договор как основание возникновения трудовых отношений.</w:t>
      </w:r>
    </w:p>
    <w:p w:rsidR="00FB5F24" w:rsidRPr="00637460" w:rsidRDefault="00FB5F24" w:rsidP="00FB5F24">
      <w:pPr>
        <w:widowControl/>
        <w:numPr>
          <w:ilvl w:val="0"/>
          <w:numId w:val="24"/>
        </w:numPr>
        <w:tabs>
          <w:tab w:val="clear" w:pos="720"/>
          <w:tab w:val="left" w:pos="0"/>
          <w:tab w:val="left" w:pos="1080"/>
        </w:tabs>
        <w:snapToGrid/>
        <w:spacing w:before="0" w:after="0"/>
        <w:ind w:left="0" w:firstLine="709"/>
        <w:jc w:val="both"/>
        <w:rPr>
          <w:color w:val="000000" w:themeColor="text1"/>
          <w:sz w:val="20"/>
        </w:rPr>
      </w:pPr>
      <w:r w:rsidRPr="00637460">
        <w:rPr>
          <w:color w:val="000000" w:themeColor="text1"/>
          <w:sz w:val="20"/>
        </w:rPr>
        <w:t>Основные подходы к описанию метода трудового права.</w:t>
      </w:r>
    </w:p>
    <w:p w:rsidR="00FB5F24" w:rsidRPr="00637460" w:rsidRDefault="00FB5F24" w:rsidP="00FB5F24">
      <w:pPr>
        <w:widowControl/>
        <w:numPr>
          <w:ilvl w:val="0"/>
          <w:numId w:val="24"/>
        </w:numPr>
        <w:tabs>
          <w:tab w:val="clear" w:pos="720"/>
          <w:tab w:val="left" w:pos="0"/>
          <w:tab w:val="left" w:pos="1080"/>
        </w:tabs>
        <w:snapToGrid/>
        <w:spacing w:before="0" w:after="0"/>
        <w:ind w:left="0" w:firstLine="709"/>
        <w:jc w:val="both"/>
        <w:rPr>
          <w:color w:val="000000" w:themeColor="text1"/>
          <w:sz w:val="20"/>
        </w:rPr>
      </w:pPr>
      <w:r w:rsidRPr="00637460">
        <w:rPr>
          <w:color w:val="000000" w:themeColor="text1"/>
          <w:sz w:val="20"/>
        </w:rPr>
        <w:t>Понятие и классификация принципов</w:t>
      </w:r>
      <w:r w:rsidRPr="00637460">
        <w:rPr>
          <w:b/>
          <w:color w:val="000000" w:themeColor="text1"/>
          <w:sz w:val="20"/>
        </w:rPr>
        <w:t xml:space="preserve"> </w:t>
      </w:r>
      <w:r w:rsidRPr="00637460">
        <w:rPr>
          <w:color w:val="000000" w:themeColor="text1"/>
          <w:sz w:val="20"/>
        </w:rPr>
        <w:t>правового регулирования трудовых отношений.</w:t>
      </w:r>
    </w:p>
    <w:p w:rsidR="00FB5F24" w:rsidRPr="00637460" w:rsidRDefault="00FB5F24" w:rsidP="00FB5F24">
      <w:pPr>
        <w:widowControl/>
        <w:numPr>
          <w:ilvl w:val="0"/>
          <w:numId w:val="24"/>
        </w:numPr>
        <w:tabs>
          <w:tab w:val="clear" w:pos="720"/>
          <w:tab w:val="left" w:pos="0"/>
          <w:tab w:val="left" w:pos="1080"/>
        </w:tabs>
        <w:snapToGrid/>
        <w:spacing w:before="0" w:after="0"/>
        <w:ind w:left="0" w:firstLine="709"/>
        <w:jc w:val="both"/>
        <w:rPr>
          <w:color w:val="000000" w:themeColor="text1"/>
          <w:sz w:val="20"/>
        </w:rPr>
      </w:pPr>
      <w:r w:rsidRPr="00637460">
        <w:rPr>
          <w:color w:val="000000" w:themeColor="text1"/>
          <w:sz w:val="20"/>
        </w:rPr>
        <w:t>Понятие и виды источников трудового права и их классификация.</w:t>
      </w:r>
    </w:p>
    <w:p w:rsidR="00FB5F24" w:rsidRPr="00637460" w:rsidRDefault="00FB5F24" w:rsidP="00FB5F24">
      <w:pPr>
        <w:widowControl/>
        <w:numPr>
          <w:ilvl w:val="0"/>
          <w:numId w:val="24"/>
        </w:numPr>
        <w:tabs>
          <w:tab w:val="clear" w:pos="720"/>
          <w:tab w:val="left" w:pos="0"/>
          <w:tab w:val="left" w:pos="1080"/>
        </w:tabs>
        <w:snapToGrid/>
        <w:spacing w:before="0" w:after="0"/>
        <w:ind w:left="0" w:firstLine="709"/>
        <w:jc w:val="both"/>
        <w:rPr>
          <w:color w:val="000000" w:themeColor="text1"/>
          <w:sz w:val="20"/>
        </w:rPr>
      </w:pPr>
      <w:r w:rsidRPr="00637460">
        <w:rPr>
          <w:color w:val="000000" w:themeColor="text1"/>
          <w:sz w:val="20"/>
        </w:rPr>
        <w:t>Система источников трудового права и ее особенности.</w:t>
      </w:r>
    </w:p>
    <w:p w:rsidR="00FB5F24" w:rsidRPr="00637460" w:rsidRDefault="00FB5F24" w:rsidP="00FB5F24">
      <w:pPr>
        <w:widowControl/>
        <w:numPr>
          <w:ilvl w:val="0"/>
          <w:numId w:val="24"/>
        </w:numPr>
        <w:tabs>
          <w:tab w:val="clear" w:pos="720"/>
          <w:tab w:val="left" w:pos="0"/>
          <w:tab w:val="left" w:pos="1080"/>
        </w:tabs>
        <w:snapToGrid/>
        <w:spacing w:before="0" w:after="0"/>
        <w:ind w:left="0" w:firstLine="709"/>
        <w:jc w:val="both"/>
        <w:rPr>
          <w:color w:val="000000" w:themeColor="text1"/>
          <w:sz w:val="20"/>
        </w:rPr>
      </w:pPr>
      <w:r w:rsidRPr="00637460">
        <w:rPr>
          <w:color w:val="000000" w:themeColor="text1"/>
          <w:sz w:val="20"/>
        </w:rPr>
        <w:t>Понятие трудового правоотношения и его отличие от иных непосредственно связанных с ним правоотношений.</w:t>
      </w:r>
    </w:p>
    <w:p w:rsidR="00FB5F24" w:rsidRPr="00637460" w:rsidRDefault="00FB5F24" w:rsidP="00FB5F24">
      <w:pPr>
        <w:widowControl/>
        <w:numPr>
          <w:ilvl w:val="0"/>
          <w:numId w:val="24"/>
        </w:numPr>
        <w:tabs>
          <w:tab w:val="clear" w:pos="720"/>
          <w:tab w:val="left" w:pos="0"/>
          <w:tab w:val="left" w:pos="1080"/>
        </w:tabs>
        <w:snapToGrid/>
        <w:spacing w:before="0" w:after="0"/>
        <w:ind w:left="0" w:firstLine="709"/>
        <w:jc w:val="both"/>
        <w:rPr>
          <w:color w:val="000000" w:themeColor="text1"/>
          <w:sz w:val="20"/>
        </w:rPr>
      </w:pPr>
      <w:r w:rsidRPr="00637460">
        <w:rPr>
          <w:color w:val="000000" w:themeColor="text1"/>
          <w:sz w:val="20"/>
        </w:rPr>
        <w:t>Основания возникновения, изменения и прекращения трудовых правоотношений.</w:t>
      </w:r>
    </w:p>
    <w:p w:rsidR="00FB5F24" w:rsidRPr="00637460" w:rsidRDefault="00FB5F24" w:rsidP="00FB5F24">
      <w:pPr>
        <w:widowControl/>
        <w:numPr>
          <w:ilvl w:val="0"/>
          <w:numId w:val="24"/>
        </w:numPr>
        <w:tabs>
          <w:tab w:val="clear" w:pos="720"/>
          <w:tab w:val="left" w:pos="0"/>
          <w:tab w:val="left" w:pos="1080"/>
        </w:tabs>
        <w:snapToGrid/>
        <w:spacing w:before="0" w:after="0"/>
        <w:ind w:left="0" w:firstLine="709"/>
        <w:jc w:val="both"/>
        <w:rPr>
          <w:color w:val="000000" w:themeColor="text1"/>
          <w:sz w:val="20"/>
        </w:rPr>
      </w:pPr>
      <w:r w:rsidRPr="00637460">
        <w:rPr>
          <w:color w:val="000000" w:themeColor="text1"/>
          <w:sz w:val="20"/>
        </w:rPr>
        <w:t>Юридические факты возникновения трудового правоотношения: понятие и виды.</w:t>
      </w:r>
    </w:p>
    <w:p w:rsidR="00FB5F24" w:rsidRPr="00637460" w:rsidRDefault="00FB5F24" w:rsidP="00FB5F24">
      <w:pPr>
        <w:widowControl/>
        <w:numPr>
          <w:ilvl w:val="0"/>
          <w:numId w:val="24"/>
        </w:numPr>
        <w:tabs>
          <w:tab w:val="clear" w:pos="720"/>
          <w:tab w:val="left" w:pos="0"/>
          <w:tab w:val="left" w:pos="1080"/>
        </w:tabs>
        <w:snapToGrid/>
        <w:spacing w:before="0" w:after="0"/>
        <w:ind w:left="0" w:firstLine="709"/>
        <w:jc w:val="both"/>
        <w:rPr>
          <w:color w:val="000000" w:themeColor="text1"/>
          <w:sz w:val="20"/>
        </w:rPr>
      </w:pPr>
      <w:r w:rsidRPr="00637460">
        <w:rPr>
          <w:color w:val="000000" w:themeColor="text1"/>
          <w:sz w:val="20"/>
        </w:rPr>
        <w:t>Трудовой договор как основание возникновения трудового правоотношения.</w:t>
      </w:r>
    </w:p>
    <w:p w:rsidR="00FB5F24" w:rsidRPr="00637460" w:rsidRDefault="00FB5F24" w:rsidP="00FB5F24">
      <w:pPr>
        <w:widowControl/>
        <w:numPr>
          <w:ilvl w:val="0"/>
          <w:numId w:val="24"/>
        </w:numPr>
        <w:tabs>
          <w:tab w:val="clear" w:pos="720"/>
          <w:tab w:val="left" w:pos="0"/>
          <w:tab w:val="left" w:pos="1080"/>
        </w:tabs>
        <w:snapToGrid/>
        <w:spacing w:before="0" w:after="0"/>
        <w:ind w:left="0" w:firstLine="709"/>
        <w:jc w:val="both"/>
        <w:rPr>
          <w:color w:val="000000" w:themeColor="text1"/>
          <w:sz w:val="20"/>
        </w:rPr>
      </w:pPr>
      <w:r w:rsidRPr="00637460">
        <w:rPr>
          <w:color w:val="000000" w:themeColor="text1"/>
          <w:sz w:val="20"/>
        </w:rPr>
        <w:t>Характеристика от правоотношений, непосредственно связанных с трудовыми по трудоустройству у работодателя.</w:t>
      </w:r>
    </w:p>
    <w:p w:rsidR="00FB5F24" w:rsidRPr="00637460" w:rsidRDefault="00FB5F24" w:rsidP="00FB5F24">
      <w:pPr>
        <w:widowControl/>
        <w:numPr>
          <w:ilvl w:val="0"/>
          <w:numId w:val="24"/>
        </w:numPr>
        <w:tabs>
          <w:tab w:val="clear" w:pos="720"/>
          <w:tab w:val="left" w:pos="0"/>
          <w:tab w:val="left" w:pos="1080"/>
        </w:tabs>
        <w:snapToGrid/>
        <w:spacing w:before="0" w:after="0"/>
        <w:ind w:left="0" w:firstLine="709"/>
        <w:jc w:val="both"/>
        <w:rPr>
          <w:color w:val="000000" w:themeColor="text1"/>
          <w:sz w:val="20"/>
        </w:rPr>
      </w:pPr>
      <w:r w:rsidRPr="00637460">
        <w:rPr>
          <w:color w:val="000000" w:themeColor="text1"/>
          <w:sz w:val="20"/>
        </w:rPr>
        <w:t>Правовой статус субъектов трудового права и его содержание.</w:t>
      </w:r>
    </w:p>
    <w:p w:rsidR="00FB5F24" w:rsidRPr="00637460" w:rsidRDefault="00FB5F24" w:rsidP="00FB5F24">
      <w:pPr>
        <w:widowControl/>
        <w:numPr>
          <w:ilvl w:val="0"/>
          <w:numId w:val="24"/>
        </w:numPr>
        <w:tabs>
          <w:tab w:val="clear" w:pos="720"/>
          <w:tab w:val="left" w:pos="0"/>
          <w:tab w:val="left" w:pos="1080"/>
        </w:tabs>
        <w:snapToGrid/>
        <w:spacing w:before="0" w:after="0"/>
        <w:ind w:left="0" w:firstLine="709"/>
        <w:jc w:val="both"/>
        <w:rPr>
          <w:color w:val="000000" w:themeColor="text1"/>
          <w:sz w:val="20"/>
        </w:rPr>
      </w:pPr>
      <w:r w:rsidRPr="00637460">
        <w:rPr>
          <w:color w:val="000000" w:themeColor="text1"/>
          <w:sz w:val="20"/>
        </w:rPr>
        <w:t xml:space="preserve">Трудовая </w:t>
      </w:r>
      <w:proofErr w:type="spellStart"/>
      <w:r w:rsidRPr="00637460">
        <w:rPr>
          <w:color w:val="000000" w:themeColor="text1"/>
          <w:sz w:val="20"/>
        </w:rPr>
        <w:t>правосубъектность</w:t>
      </w:r>
      <w:proofErr w:type="spellEnd"/>
      <w:r w:rsidRPr="00637460">
        <w:rPr>
          <w:color w:val="000000" w:themeColor="text1"/>
          <w:sz w:val="20"/>
        </w:rPr>
        <w:t xml:space="preserve"> как элемент правового статуса субъекта трудового права.</w:t>
      </w:r>
    </w:p>
    <w:p w:rsidR="00FB5F24" w:rsidRPr="00637460" w:rsidRDefault="00FB5F24" w:rsidP="00FB5F24">
      <w:pPr>
        <w:widowControl/>
        <w:numPr>
          <w:ilvl w:val="0"/>
          <w:numId w:val="24"/>
        </w:numPr>
        <w:tabs>
          <w:tab w:val="clear" w:pos="720"/>
          <w:tab w:val="left" w:pos="0"/>
          <w:tab w:val="left" w:pos="1080"/>
        </w:tabs>
        <w:snapToGrid/>
        <w:spacing w:before="0" w:after="0"/>
        <w:ind w:left="0" w:firstLine="709"/>
        <w:jc w:val="both"/>
        <w:rPr>
          <w:color w:val="000000" w:themeColor="text1"/>
          <w:sz w:val="20"/>
        </w:rPr>
      </w:pPr>
      <w:r w:rsidRPr="00637460">
        <w:rPr>
          <w:color w:val="000000" w:themeColor="text1"/>
          <w:sz w:val="20"/>
        </w:rPr>
        <w:t>Субъективные права и обязанности субъекта трудового права.</w:t>
      </w:r>
    </w:p>
    <w:p w:rsidR="00FB5F24" w:rsidRPr="00637460" w:rsidRDefault="00FB5F24" w:rsidP="00FB5F24">
      <w:pPr>
        <w:widowControl/>
        <w:numPr>
          <w:ilvl w:val="0"/>
          <w:numId w:val="24"/>
        </w:numPr>
        <w:tabs>
          <w:tab w:val="clear" w:pos="720"/>
          <w:tab w:val="left" w:pos="0"/>
          <w:tab w:val="left" w:pos="1080"/>
        </w:tabs>
        <w:snapToGrid/>
        <w:spacing w:before="0" w:after="0"/>
        <w:ind w:left="0" w:firstLine="709"/>
        <w:jc w:val="both"/>
        <w:rPr>
          <w:color w:val="000000" w:themeColor="text1"/>
          <w:sz w:val="20"/>
        </w:rPr>
      </w:pPr>
      <w:r w:rsidRPr="00637460">
        <w:rPr>
          <w:color w:val="000000" w:themeColor="text1"/>
          <w:sz w:val="20"/>
        </w:rPr>
        <w:t>Гарантии трудовых прав и обязанностей: понятие и содержание.</w:t>
      </w:r>
    </w:p>
    <w:p w:rsidR="00FB5F24" w:rsidRPr="00637460" w:rsidRDefault="00FB5F24" w:rsidP="00FB5F24">
      <w:pPr>
        <w:widowControl/>
        <w:numPr>
          <w:ilvl w:val="0"/>
          <w:numId w:val="24"/>
        </w:numPr>
        <w:tabs>
          <w:tab w:val="clear" w:pos="720"/>
          <w:tab w:val="left" w:pos="0"/>
          <w:tab w:val="left" w:pos="1080"/>
        </w:tabs>
        <w:snapToGrid/>
        <w:spacing w:before="0" w:after="0"/>
        <w:ind w:left="0" w:firstLine="709"/>
        <w:jc w:val="both"/>
        <w:rPr>
          <w:color w:val="000000" w:themeColor="text1"/>
          <w:sz w:val="20"/>
        </w:rPr>
      </w:pPr>
      <w:r w:rsidRPr="00637460">
        <w:rPr>
          <w:color w:val="000000" w:themeColor="text1"/>
          <w:sz w:val="20"/>
        </w:rPr>
        <w:t>Работодатель как субъект трудового права, его права и обязанности.</w:t>
      </w:r>
    </w:p>
    <w:p w:rsidR="00FB5F24" w:rsidRPr="00637460" w:rsidRDefault="00FB5F24" w:rsidP="00FB5F24">
      <w:pPr>
        <w:widowControl/>
        <w:numPr>
          <w:ilvl w:val="0"/>
          <w:numId w:val="24"/>
        </w:numPr>
        <w:tabs>
          <w:tab w:val="clear" w:pos="720"/>
          <w:tab w:val="left" w:pos="0"/>
          <w:tab w:val="left" w:pos="1080"/>
        </w:tabs>
        <w:snapToGrid/>
        <w:spacing w:before="0" w:after="0"/>
        <w:ind w:left="0" w:firstLine="709"/>
        <w:jc w:val="both"/>
        <w:rPr>
          <w:color w:val="000000" w:themeColor="text1"/>
          <w:sz w:val="20"/>
        </w:rPr>
      </w:pPr>
      <w:r w:rsidRPr="00637460">
        <w:rPr>
          <w:color w:val="000000" w:themeColor="text1"/>
          <w:sz w:val="20"/>
        </w:rPr>
        <w:t>Работник как субъект трудового права, его права и обязанности.</w:t>
      </w:r>
    </w:p>
    <w:p w:rsidR="00FB5F24" w:rsidRPr="00637460" w:rsidRDefault="00FB5F24" w:rsidP="00FB5F24">
      <w:pPr>
        <w:widowControl/>
        <w:numPr>
          <w:ilvl w:val="0"/>
          <w:numId w:val="24"/>
        </w:numPr>
        <w:tabs>
          <w:tab w:val="clear" w:pos="720"/>
          <w:tab w:val="left" w:pos="0"/>
          <w:tab w:val="left" w:pos="1080"/>
        </w:tabs>
        <w:snapToGrid/>
        <w:spacing w:before="0" w:after="0"/>
        <w:ind w:left="0" w:firstLine="709"/>
        <w:jc w:val="both"/>
        <w:rPr>
          <w:color w:val="000000" w:themeColor="text1"/>
          <w:sz w:val="20"/>
        </w:rPr>
      </w:pPr>
      <w:r w:rsidRPr="00637460">
        <w:rPr>
          <w:color w:val="000000" w:themeColor="text1"/>
          <w:sz w:val="20"/>
        </w:rPr>
        <w:t>Выборные профсоюзные органы в организациях и другие представительные органы работников как субъекты трудового права.</w:t>
      </w:r>
    </w:p>
    <w:p w:rsidR="00FB5F24" w:rsidRPr="00637460" w:rsidRDefault="00FB5F24" w:rsidP="00FB5F24">
      <w:pPr>
        <w:widowControl/>
        <w:numPr>
          <w:ilvl w:val="0"/>
          <w:numId w:val="24"/>
        </w:numPr>
        <w:tabs>
          <w:tab w:val="clear" w:pos="720"/>
          <w:tab w:val="left" w:pos="0"/>
          <w:tab w:val="left" w:pos="1080"/>
        </w:tabs>
        <w:snapToGrid/>
        <w:spacing w:before="0" w:after="0"/>
        <w:ind w:left="0" w:firstLine="709"/>
        <w:jc w:val="both"/>
        <w:rPr>
          <w:color w:val="000000" w:themeColor="text1"/>
          <w:sz w:val="20"/>
        </w:rPr>
      </w:pPr>
      <w:r w:rsidRPr="00637460">
        <w:rPr>
          <w:color w:val="000000" w:themeColor="text1"/>
          <w:sz w:val="20"/>
        </w:rPr>
        <w:t>Законодательство о правах профсоюзов и гарантиях их деятельности.</w:t>
      </w:r>
    </w:p>
    <w:p w:rsidR="00FB5F24" w:rsidRPr="00637460" w:rsidRDefault="00FB5F24" w:rsidP="00FB5F24">
      <w:pPr>
        <w:widowControl/>
        <w:numPr>
          <w:ilvl w:val="0"/>
          <w:numId w:val="24"/>
        </w:numPr>
        <w:tabs>
          <w:tab w:val="left" w:pos="1080"/>
        </w:tabs>
        <w:snapToGrid/>
        <w:spacing w:before="0" w:after="0"/>
        <w:ind w:left="0" w:firstLine="709"/>
        <w:jc w:val="both"/>
        <w:rPr>
          <w:color w:val="000000" w:themeColor="text1"/>
          <w:sz w:val="20"/>
        </w:rPr>
      </w:pPr>
      <w:r w:rsidRPr="00637460">
        <w:rPr>
          <w:color w:val="000000" w:themeColor="text1"/>
          <w:sz w:val="20"/>
        </w:rPr>
        <w:t>Основные функции профсоюзов на современном этапе.</w:t>
      </w:r>
    </w:p>
    <w:p w:rsidR="00FB5F24" w:rsidRDefault="00FB5F24" w:rsidP="00FB5F24">
      <w:pPr>
        <w:pStyle w:val="Normal11"/>
        <w:ind w:firstLine="709"/>
        <w:jc w:val="both"/>
        <w:rPr>
          <w:b/>
          <w:bCs/>
          <w:iCs/>
          <w:color w:val="000000" w:themeColor="text1"/>
        </w:rPr>
      </w:pPr>
    </w:p>
    <w:p w:rsidR="00A23C42" w:rsidRDefault="00A23C42" w:rsidP="00FB5F24">
      <w:pPr>
        <w:pStyle w:val="Normal11"/>
        <w:ind w:firstLine="709"/>
        <w:jc w:val="both"/>
        <w:rPr>
          <w:b/>
          <w:bCs/>
          <w:iCs/>
          <w:color w:val="000000" w:themeColor="text1"/>
        </w:rPr>
      </w:pPr>
    </w:p>
    <w:p w:rsidR="00A23C42" w:rsidRPr="00637460" w:rsidRDefault="00A23C42" w:rsidP="00FB5F24">
      <w:pPr>
        <w:pStyle w:val="Normal11"/>
        <w:ind w:firstLine="709"/>
        <w:jc w:val="both"/>
        <w:rPr>
          <w:b/>
          <w:bCs/>
          <w:iCs/>
          <w:color w:val="000000" w:themeColor="text1"/>
        </w:rPr>
      </w:pPr>
    </w:p>
    <w:p w:rsidR="00FB5F24" w:rsidRPr="00637460" w:rsidRDefault="00F50B60" w:rsidP="00FB5F24">
      <w:pPr>
        <w:pStyle w:val="10"/>
        <w:tabs>
          <w:tab w:val="right" w:leader="dot" w:pos="9600"/>
        </w:tabs>
        <w:ind w:firstLine="709"/>
        <w:rPr>
          <w:rFonts w:ascii="Times New Roman" w:hAnsi="Times New Roman"/>
          <w:b/>
          <w:color w:val="000000" w:themeColor="text1"/>
        </w:rPr>
      </w:pPr>
      <w:r>
        <w:rPr>
          <w:rFonts w:ascii="Times New Roman" w:hAnsi="Times New Roman"/>
          <w:b/>
          <w:color w:val="000000" w:themeColor="text1"/>
        </w:rPr>
        <w:lastRenderedPageBreak/>
        <w:t>7</w:t>
      </w:r>
      <w:r w:rsidR="00FB5F24" w:rsidRPr="00637460">
        <w:rPr>
          <w:rFonts w:ascii="Times New Roman" w:hAnsi="Times New Roman"/>
          <w:b/>
          <w:color w:val="000000" w:themeColor="text1"/>
        </w:rPr>
        <w:t>. Учебно-методическое и информационное обеспечение дисциплины</w:t>
      </w:r>
    </w:p>
    <w:p w:rsidR="00FB5F24" w:rsidRPr="00637460" w:rsidRDefault="00F50B60" w:rsidP="00FB5F24">
      <w:pPr>
        <w:widowControl/>
        <w:snapToGrid/>
        <w:spacing w:before="0" w:after="0"/>
        <w:ind w:firstLine="680"/>
        <w:rPr>
          <w:b/>
          <w:color w:val="000000" w:themeColor="text1"/>
          <w:sz w:val="20"/>
        </w:rPr>
      </w:pPr>
      <w:r>
        <w:rPr>
          <w:b/>
          <w:color w:val="000000" w:themeColor="text1"/>
          <w:sz w:val="20"/>
        </w:rPr>
        <w:t>7</w:t>
      </w:r>
      <w:r w:rsidR="00FB5F24" w:rsidRPr="00637460">
        <w:rPr>
          <w:b/>
          <w:color w:val="000000" w:themeColor="text1"/>
          <w:sz w:val="20"/>
        </w:rPr>
        <w:t xml:space="preserve">.1. Рекомендуемая литература </w:t>
      </w:r>
    </w:p>
    <w:p w:rsidR="00FB5F24" w:rsidRPr="00637460" w:rsidRDefault="00FB5F24" w:rsidP="00FB5F24">
      <w:pPr>
        <w:widowControl/>
        <w:tabs>
          <w:tab w:val="left" w:pos="900"/>
        </w:tabs>
        <w:suppressAutoHyphens/>
        <w:snapToGrid/>
        <w:spacing w:before="0" w:after="0"/>
        <w:ind w:firstLine="709"/>
        <w:jc w:val="both"/>
        <w:rPr>
          <w:b/>
          <w:color w:val="000000" w:themeColor="text1"/>
          <w:sz w:val="20"/>
        </w:rPr>
      </w:pPr>
      <w:r w:rsidRPr="00637460">
        <w:rPr>
          <w:b/>
          <w:color w:val="000000" w:themeColor="text1"/>
          <w:sz w:val="20"/>
        </w:rPr>
        <w:t>Нормативные правовые акты</w:t>
      </w:r>
    </w:p>
    <w:p w:rsidR="00FB5F24" w:rsidRPr="00637460" w:rsidRDefault="00FB5F24" w:rsidP="00FB5F24">
      <w:pPr>
        <w:widowControl/>
        <w:numPr>
          <w:ilvl w:val="0"/>
          <w:numId w:val="26"/>
        </w:numPr>
        <w:tabs>
          <w:tab w:val="left" w:pos="900"/>
          <w:tab w:val="left" w:pos="1080"/>
        </w:tabs>
        <w:suppressAutoHyphens/>
        <w:snapToGrid/>
        <w:spacing w:before="0" w:after="0"/>
        <w:ind w:left="0" w:firstLine="709"/>
        <w:jc w:val="both"/>
        <w:rPr>
          <w:color w:val="000000" w:themeColor="text1"/>
          <w:sz w:val="20"/>
        </w:rPr>
      </w:pPr>
      <w:r w:rsidRPr="00637460">
        <w:rPr>
          <w:b/>
          <w:color w:val="000000" w:themeColor="text1"/>
          <w:sz w:val="20"/>
        </w:rPr>
        <w:t xml:space="preserve"> </w:t>
      </w:r>
      <w:r w:rsidRPr="00637460">
        <w:rPr>
          <w:b/>
          <w:color w:val="000000" w:themeColor="text1"/>
          <w:sz w:val="20"/>
          <w:szCs w:val="24"/>
        </w:rPr>
        <w:t>Конституция Российской Федерации</w:t>
      </w:r>
      <w:r w:rsidRPr="00637460">
        <w:rPr>
          <w:color w:val="000000" w:themeColor="text1"/>
          <w:sz w:val="20"/>
          <w:szCs w:val="24"/>
        </w:rPr>
        <w:t xml:space="preserve"> [Текст] : принята всенародным голосованием 12 декабря 1993 г. (с учетом поправок, внесенных Законами РФ о поправках к Конституции РФ от 30.12.2008 № 6-ФКЗ, от 30.12.2008 № 7-ФКЗ, от 21.07.2014 № 11-ФКЗ) // СЗ РФ. -2014.- № 31. - ст. 4398</w:t>
      </w:r>
      <w:r w:rsidRPr="00637460">
        <w:rPr>
          <w:color w:val="000000" w:themeColor="text1"/>
          <w:sz w:val="20"/>
        </w:rPr>
        <w:t xml:space="preserve">. </w:t>
      </w:r>
    </w:p>
    <w:p w:rsidR="00FB5F24" w:rsidRPr="00637460" w:rsidRDefault="00FB5F24" w:rsidP="00FB5F24">
      <w:pPr>
        <w:widowControl/>
        <w:numPr>
          <w:ilvl w:val="0"/>
          <w:numId w:val="27"/>
        </w:numPr>
        <w:tabs>
          <w:tab w:val="left" w:pos="900"/>
          <w:tab w:val="left" w:pos="1080"/>
        </w:tabs>
        <w:snapToGrid/>
        <w:spacing w:before="0" w:after="0"/>
        <w:ind w:left="0" w:firstLine="709"/>
        <w:jc w:val="both"/>
        <w:rPr>
          <w:color w:val="000000" w:themeColor="text1"/>
          <w:sz w:val="20"/>
          <w:szCs w:val="24"/>
        </w:rPr>
      </w:pPr>
      <w:r w:rsidRPr="00637460">
        <w:rPr>
          <w:color w:val="000000" w:themeColor="text1"/>
          <w:sz w:val="20"/>
        </w:rPr>
        <w:t xml:space="preserve"> </w:t>
      </w:r>
      <w:r w:rsidRPr="00637460">
        <w:rPr>
          <w:b/>
          <w:color w:val="000000" w:themeColor="text1"/>
          <w:sz w:val="20"/>
          <w:szCs w:val="24"/>
        </w:rPr>
        <w:t>Гражданский кодекс Российской Федерации (часть первая)</w:t>
      </w:r>
      <w:r w:rsidRPr="00637460">
        <w:rPr>
          <w:color w:val="000000" w:themeColor="text1"/>
          <w:sz w:val="20"/>
          <w:szCs w:val="24"/>
        </w:rPr>
        <w:t xml:space="preserve"> [Текст] : кодекс от 30 ноября 1994 г. № 51-ФЗ (ред. от 03.07.2016) // СЗ РФ. – 1994. – № 32. – Ст. 3301.</w:t>
      </w:r>
    </w:p>
    <w:p w:rsidR="00FB5F24" w:rsidRPr="00637460" w:rsidRDefault="00FB5F24" w:rsidP="00FB5F24">
      <w:pPr>
        <w:widowControl/>
        <w:numPr>
          <w:ilvl w:val="0"/>
          <w:numId w:val="27"/>
        </w:numPr>
        <w:tabs>
          <w:tab w:val="left" w:pos="900"/>
          <w:tab w:val="left" w:pos="1080"/>
        </w:tabs>
        <w:snapToGrid/>
        <w:spacing w:before="0" w:after="0"/>
        <w:ind w:left="0" w:firstLine="709"/>
        <w:jc w:val="both"/>
        <w:rPr>
          <w:color w:val="000000" w:themeColor="text1"/>
          <w:sz w:val="20"/>
          <w:szCs w:val="24"/>
        </w:rPr>
      </w:pPr>
      <w:r w:rsidRPr="00637460">
        <w:rPr>
          <w:b/>
          <w:color w:val="000000" w:themeColor="text1"/>
          <w:sz w:val="20"/>
          <w:szCs w:val="24"/>
        </w:rPr>
        <w:t>Гражданский кодекс Российской Федерации</w:t>
      </w:r>
      <w:r w:rsidRPr="00637460">
        <w:rPr>
          <w:color w:val="000000" w:themeColor="text1"/>
          <w:sz w:val="20"/>
          <w:szCs w:val="24"/>
        </w:rPr>
        <w:t xml:space="preserve"> </w:t>
      </w:r>
      <w:r w:rsidRPr="00637460">
        <w:rPr>
          <w:b/>
          <w:color w:val="000000" w:themeColor="text1"/>
          <w:sz w:val="20"/>
          <w:szCs w:val="24"/>
        </w:rPr>
        <w:t xml:space="preserve">(часть вторая) </w:t>
      </w:r>
      <w:r w:rsidRPr="00637460">
        <w:rPr>
          <w:color w:val="000000" w:themeColor="text1"/>
          <w:sz w:val="20"/>
          <w:szCs w:val="24"/>
        </w:rPr>
        <w:t xml:space="preserve">[Текст]: кодекс от 26.01.1996 № 14-ФЗ (в ред. от </w:t>
      </w:r>
      <w:r w:rsidRPr="00637460">
        <w:rPr>
          <w:bCs/>
          <w:color w:val="000000" w:themeColor="text1"/>
          <w:sz w:val="20"/>
          <w:szCs w:val="24"/>
        </w:rPr>
        <w:t>25.06.2016</w:t>
      </w:r>
      <w:r w:rsidRPr="00637460">
        <w:rPr>
          <w:color w:val="000000" w:themeColor="text1"/>
          <w:sz w:val="20"/>
          <w:szCs w:val="24"/>
        </w:rPr>
        <w:t xml:space="preserve">) // СЗ РФ. 1996. № 5. Ст. 410; 2013. № 49 (часть I). Ст. 6346. </w:t>
      </w:r>
    </w:p>
    <w:p w:rsidR="00FB5F24" w:rsidRPr="00637460" w:rsidRDefault="00FB5F24" w:rsidP="00FB5F24">
      <w:pPr>
        <w:widowControl/>
        <w:numPr>
          <w:ilvl w:val="0"/>
          <w:numId w:val="27"/>
        </w:numPr>
        <w:tabs>
          <w:tab w:val="left" w:pos="171"/>
          <w:tab w:val="left" w:pos="900"/>
          <w:tab w:val="left" w:pos="1080"/>
        </w:tabs>
        <w:snapToGrid/>
        <w:spacing w:before="0" w:after="0"/>
        <w:ind w:left="0" w:firstLine="709"/>
        <w:jc w:val="both"/>
        <w:rPr>
          <w:color w:val="000000" w:themeColor="text1"/>
          <w:sz w:val="20"/>
          <w:szCs w:val="24"/>
        </w:rPr>
      </w:pPr>
      <w:r w:rsidRPr="00637460">
        <w:rPr>
          <w:b/>
          <w:color w:val="000000" w:themeColor="text1"/>
          <w:sz w:val="20"/>
          <w:szCs w:val="24"/>
        </w:rPr>
        <w:t>Гражданский кодекс Российской Федерации</w:t>
      </w:r>
      <w:r w:rsidRPr="00637460">
        <w:rPr>
          <w:color w:val="000000" w:themeColor="text1"/>
          <w:sz w:val="20"/>
          <w:szCs w:val="24"/>
        </w:rPr>
        <w:t xml:space="preserve"> </w:t>
      </w:r>
      <w:r w:rsidRPr="00637460">
        <w:rPr>
          <w:b/>
          <w:color w:val="000000" w:themeColor="text1"/>
          <w:sz w:val="20"/>
          <w:szCs w:val="24"/>
        </w:rPr>
        <w:t>(часть третья</w:t>
      </w:r>
      <w:r w:rsidRPr="00637460">
        <w:rPr>
          <w:color w:val="000000" w:themeColor="text1"/>
          <w:sz w:val="20"/>
          <w:szCs w:val="24"/>
        </w:rPr>
        <w:t xml:space="preserve">) [Текст]: кодекс от 26.11.2001 № 146-ФЗ (в ред. от </w:t>
      </w:r>
      <w:r w:rsidRPr="00637460">
        <w:rPr>
          <w:bCs/>
          <w:color w:val="000000" w:themeColor="text1"/>
          <w:sz w:val="20"/>
          <w:szCs w:val="24"/>
        </w:rPr>
        <w:t>03.07.2016</w:t>
      </w:r>
      <w:r w:rsidRPr="00637460">
        <w:rPr>
          <w:color w:val="000000" w:themeColor="text1"/>
          <w:sz w:val="20"/>
          <w:szCs w:val="24"/>
        </w:rPr>
        <w:t>) // СЗ РФ. 2001. № 49. Ст. 4552; 2013. № 40 (часть III). Ст. 5030.</w:t>
      </w:r>
    </w:p>
    <w:p w:rsidR="00FB5F24" w:rsidRPr="00637460" w:rsidRDefault="00FB5F24" w:rsidP="00FB5F24">
      <w:pPr>
        <w:pStyle w:val="33"/>
        <w:numPr>
          <w:ilvl w:val="0"/>
          <w:numId w:val="26"/>
        </w:numPr>
        <w:tabs>
          <w:tab w:val="left" w:pos="900"/>
          <w:tab w:val="left" w:pos="1080"/>
        </w:tabs>
        <w:suppressAutoHyphens/>
        <w:spacing w:line="240" w:lineRule="auto"/>
        <w:ind w:left="0" w:firstLine="709"/>
        <w:rPr>
          <w:color w:val="000000" w:themeColor="text1"/>
        </w:rPr>
      </w:pPr>
      <w:r w:rsidRPr="00637460">
        <w:rPr>
          <w:b/>
          <w:color w:val="000000" w:themeColor="text1"/>
        </w:rPr>
        <w:t>Гражданский кодекс Российской Федерации</w:t>
      </w:r>
      <w:r w:rsidRPr="00637460">
        <w:rPr>
          <w:color w:val="000000" w:themeColor="text1"/>
        </w:rPr>
        <w:t xml:space="preserve"> </w:t>
      </w:r>
      <w:r w:rsidRPr="00637460">
        <w:rPr>
          <w:b/>
          <w:color w:val="000000" w:themeColor="text1"/>
        </w:rPr>
        <w:t>(часть четвертая)</w:t>
      </w:r>
      <w:r w:rsidRPr="00637460">
        <w:rPr>
          <w:color w:val="000000" w:themeColor="text1"/>
        </w:rPr>
        <w:t xml:space="preserve"> [Текст]: кодекс от 18.12.2006 № 230-ФЗ (в ред. от </w:t>
      </w:r>
      <w:r w:rsidRPr="00637460">
        <w:rPr>
          <w:bCs/>
          <w:color w:val="000000" w:themeColor="text1"/>
        </w:rPr>
        <w:t>03.07.2016</w:t>
      </w:r>
      <w:r w:rsidRPr="00637460">
        <w:rPr>
          <w:color w:val="000000" w:themeColor="text1"/>
        </w:rPr>
        <w:t>) // СЗ РФ. 2006. № 52 (1 ч.). Ст. 5496; 2013. № 27. Ст. 3477.</w:t>
      </w:r>
    </w:p>
    <w:p w:rsidR="00FB5F24" w:rsidRPr="00637460" w:rsidRDefault="00FB5F24" w:rsidP="00FB5F24">
      <w:pPr>
        <w:widowControl/>
        <w:numPr>
          <w:ilvl w:val="0"/>
          <w:numId w:val="26"/>
        </w:numPr>
        <w:tabs>
          <w:tab w:val="left" w:pos="900"/>
          <w:tab w:val="left" w:pos="1080"/>
        </w:tabs>
        <w:snapToGrid/>
        <w:spacing w:before="0" w:after="0"/>
        <w:ind w:left="0" w:firstLine="709"/>
        <w:jc w:val="both"/>
        <w:rPr>
          <w:color w:val="000000" w:themeColor="text1"/>
          <w:sz w:val="20"/>
        </w:rPr>
      </w:pPr>
      <w:r w:rsidRPr="00637460">
        <w:rPr>
          <w:b/>
          <w:color w:val="000000" w:themeColor="text1"/>
          <w:sz w:val="20"/>
        </w:rPr>
        <w:t>Гражданский процессуальный кодекс Российской Федерации</w:t>
      </w:r>
      <w:r w:rsidRPr="00637460">
        <w:rPr>
          <w:color w:val="000000" w:themeColor="text1"/>
          <w:sz w:val="20"/>
        </w:rPr>
        <w:t xml:space="preserve"> от 14 ноября 2002 г. № 138-ФЗ (ред. от </w:t>
      </w:r>
      <w:r w:rsidRPr="00637460">
        <w:rPr>
          <w:color w:val="000000" w:themeColor="text1"/>
          <w:sz w:val="20"/>
          <w:szCs w:val="24"/>
        </w:rPr>
        <w:t xml:space="preserve">02.03.2016 </w:t>
      </w:r>
      <w:r w:rsidRPr="00637460">
        <w:rPr>
          <w:color w:val="000000" w:themeColor="text1"/>
          <w:sz w:val="20"/>
        </w:rPr>
        <w:t>г.) // СЗ РФ. – 2002ю – № 46. –  Ст. 4532.</w:t>
      </w:r>
    </w:p>
    <w:p w:rsidR="00FB5F24" w:rsidRPr="00637460" w:rsidRDefault="00FB5F24" w:rsidP="00FB5F24">
      <w:pPr>
        <w:widowControl/>
        <w:numPr>
          <w:ilvl w:val="0"/>
          <w:numId w:val="26"/>
        </w:numPr>
        <w:tabs>
          <w:tab w:val="left" w:pos="900"/>
          <w:tab w:val="left" w:pos="1080"/>
        </w:tabs>
        <w:snapToGrid/>
        <w:spacing w:before="0" w:after="0"/>
        <w:ind w:left="0" w:firstLine="709"/>
        <w:jc w:val="both"/>
        <w:rPr>
          <w:color w:val="000000" w:themeColor="text1"/>
          <w:sz w:val="20"/>
        </w:rPr>
      </w:pPr>
      <w:r w:rsidRPr="00637460">
        <w:rPr>
          <w:b/>
          <w:color w:val="000000" w:themeColor="text1"/>
          <w:sz w:val="20"/>
        </w:rPr>
        <w:t xml:space="preserve">Трудовой кодекс Российской Федерации </w:t>
      </w:r>
      <w:r w:rsidRPr="00637460">
        <w:rPr>
          <w:color w:val="000000" w:themeColor="text1"/>
          <w:sz w:val="20"/>
        </w:rPr>
        <w:t xml:space="preserve">от 30 декабря 2001 г. №197-ФЗ (ред. от </w:t>
      </w:r>
      <w:r w:rsidRPr="00637460">
        <w:rPr>
          <w:color w:val="000000" w:themeColor="text1"/>
          <w:sz w:val="20"/>
          <w:szCs w:val="24"/>
        </w:rPr>
        <w:t xml:space="preserve">03.07.2016 </w:t>
      </w:r>
      <w:r w:rsidRPr="00637460">
        <w:rPr>
          <w:color w:val="000000" w:themeColor="text1"/>
          <w:sz w:val="20"/>
        </w:rPr>
        <w:t>г.) // СЗ РФ. – 2002. – № 1 (1 ч.). – Ст. 3.</w:t>
      </w:r>
    </w:p>
    <w:p w:rsidR="00FB5F24" w:rsidRPr="00637460" w:rsidRDefault="00FB5F24" w:rsidP="00FB5F24">
      <w:pPr>
        <w:widowControl/>
        <w:tabs>
          <w:tab w:val="left" w:pos="900"/>
        </w:tabs>
        <w:suppressAutoHyphens/>
        <w:snapToGrid/>
        <w:spacing w:before="0" w:after="0"/>
        <w:ind w:firstLine="709"/>
        <w:jc w:val="both"/>
        <w:rPr>
          <w:color w:val="000000" w:themeColor="text1"/>
          <w:sz w:val="20"/>
        </w:rPr>
      </w:pPr>
    </w:p>
    <w:p w:rsidR="00FB5F24" w:rsidRPr="00637460" w:rsidRDefault="00FB5F24" w:rsidP="009857E1">
      <w:pPr>
        <w:widowControl/>
        <w:tabs>
          <w:tab w:val="left" w:pos="1080"/>
        </w:tabs>
        <w:suppressAutoHyphens/>
        <w:snapToGrid/>
        <w:spacing w:before="0" w:after="0"/>
        <w:ind w:firstLine="709"/>
        <w:jc w:val="both"/>
        <w:rPr>
          <w:b/>
          <w:color w:val="000000" w:themeColor="text1"/>
          <w:sz w:val="20"/>
        </w:rPr>
      </w:pPr>
      <w:r w:rsidRPr="00637460">
        <w:rPr>
          <w:b/>
          <w:color w:val="000000" w:themeColor="text1"/>
          <w:sz w:val="20"/>
        </w:rPr>
        <w:t>Основная литература</w:t>
      </w:r>
    </w:p>
    <w:p w:rsidR="00584D5B" w:rsidRPr="00584D5B" w:rsidRDefault="00584D5B" w:rsidP="009857E1">
      <w:pPr>
        <w:pStyle w:val="afffc"/>
        <w:numPr>
          <w:ilvl w:val="0"/>
          <w:numId w:val="34"/>
        </w:numPr>
        <w:tabs>
          <w:tab w:val="left" w:pos="1080"/>
          <w:tab w:val="left" w:pos="1134"/>
        </w:tabs>
        <w:suppressAutoHyphens/>
        <w:spacing w:after="0" w:line="240" w:lineRule="auto"/>
        <w:ind w:left="0" w:firstLine="709"/>
        <w:jc w:val="both"/>
        <w:rPr>
          <w:rFonts w:ascii="Times New Roman" w:hAnsi="Times New Roman"/>
          <w:color w:val="000000" w:themeColor="text1"/>
        </w:rPr>
      </w:pPr>
      <w:r w:rsidRPr="00584D5B">
        <w:rPr>
          <w:rFonts w:ascii="Times New Roman" w:hAnsi="Times New Roman"/>
          <w:color w:val="000000" w:themeColor="text1"/>
        </w:rPr>
        <w:t xml:space="preserve">Бажанов А.В. Защита трудовых прав [ЭР]: рабочий учебник /Бажанов А.В.  – 2022 – http://library.roweb.online </w:t>
      </w:r>
    </w:p>
    <w:p w:rsidR="00584D5B" w:rsidRDefault="00584D5B" w:rsidP="009857E1">
      <w:pPr>
        <w:pStyle w:val="afffc"/>
        <w:numPr>
          <w:ilvl w:val="0"/>
          <w:numId w:val="34"/>
        </w:numPr>
        <w:tabs>
          <w:tab w:val="left" w:pos="1080"/>
          <w:tab w:val="left" w:pos="1134"/>
        </w:tabs>
        <w:suppressAutoHyphens/>
        <w:spacing w:after="0" w:line="240" w:lineRule="auto"/>
        <w:ind w:left="0" w:firstLine="709"/>
        <w:jc w:val="both"/>
        <w:rPr>
          <w:rFonts w:ascii="Times New Roman" w:hAnsi="Times New Roman"/>
          <w:color w:val="000000" w:themeColor="text1"/>
        </w:rPr>
      </w:pPr>
      <w:r w:rsidRPr="00584D5B">
        <w:rPr>
          <w:rFonts w:ascii="Times New Roman" w:hAnsi="Times New Roman"/>
          <w:color w:val="000000" w:themeColor="text1"/>
        </w:rPr>
        <w:t xml:space="preserve">Бажанов А.В.Трудовое право России в современном обществе. Трудовое право: общие понятия [ЭР]: рабочий учебник /Бажанов А.В.  – 2022 – http://library.roweb.online </w:t>
      </w:r>
    </w:p>
    <w:p w:rsidR="00584D5B" w:rsidRPr="00584D5B" w:rsidRDefault="00584D5B" w:rsidP="009857E1">
      <w:pPr>
        <w:pStyle w:val="afffc"/>
        <w:numPr>
          <w:ilvl w:val="0"/>
          <w:numId w:val="34"/>
        </w:numPr>
        <w:tabs>
          <w:tab w:val="left" w:pos="1080"/>
          <w:tab w:val="left" w:pos="1134"/>
        </w:tabs>
        <w:suppressAutoHyphens/>
        <w:spacing w:after="0" w:line="240" w:lineRule="auto"/>
        <w:ind w:left="0" w:firstLine="709"/>
        <w:jc w:val="both"/>
        <w:rPr>
          <w:rFonts w:ascii="Times New Roman" w:hAnsi="Times New Roman"/>
          <w:color w:val="000000" w:themeColor="text1"/>
        </w:rPr>
      </w:pPr>
      <w:r w:rsidRPr="00584D5B">
        <w:rPr>
          <w:rFonts w:ascii="Times New Roman" w:hAnsi="Times New Roman"/>
          <w:color w:val="000000" w:themeColor="text1"/>
        </w:rPr>
        <w:t xml:space="preserve">Бажанов А.В. Основы социального партнерства в сфере труда [ЭР]: рабочий учебник /Бажанов А.В.  – 2022 – http://library.roweb.online </w:t>
      </w:r>
    </w:p>
    <w:p w:rsidR="00584D5B" w:rsidRPr="00584D5B" w:rsidRDefault="00584D5B" w:rsidP="009857E1">
      <w:pPr>
        <w:pStyle w:val="afffc"/>
        <w:numPr>
          <w:ilvl w:val="0"/>
          <w:numId w:val="34"/>
        </w:numPr>
        <w:tabs>
          <w:tab w:val="left" w:pos="1080"/>
          <w:tab w:val="left" w:pos="1134"/>
        </w:tabs>
        <w:suppressAutoHyphens/>
        <w:spacing w:after="0" w:line="240" w:lineRule="auto"/>
        <w:ind w:left="0" w:firstLine="709"/>
        <w:jc w:val="both"/>
        <w:rPr>
          <w:rFonts w:ascii="Times New Roman" w:hAnsi="Times New Roman"/>
          <w:color w:val="000000" w:themeColor="text1"/>
        </w:rPr>
      </w:pPr>
      <w:r w:rsidRPr="00584D5B">
        <w:rPr>
          <w:rFonts w:ascii="Times New Roman" w:hAnsi="Times New Roman"/>
          <w:color w:val="000000" w:themeColor="text1"/>
        </w:rPr>
        <w:t xml:space="preserve">Бажанов А.В. Особенности регулирования труда отдельных категорий работников [ЭР]: рабочий учебник /Бажанов А.В.  – 2022 – http://library.roweb.online </w:t>
      </w:r>
    </w:p>
    <w:p w:rsidR="00584D5B" w:rsidRPr="00584D5B" w:rsidRDefault="00584D5B" w:rsidP="009857E1">
      <w:pPr>
        <w:pStyle w:val="afffc"/>
        <w:numPr>
          <w:ilvl w:val="0"/>
          <w:numId w:val="34"/>
        </w:numPr>
        <w:tabs>
          <w:tab w:val="left" w:pos="1080"/>
          <w:tab w:val="left" w:pos="1134"/>
        </w:tabs>
        <w:suppressAutoHyphens/>
        <w:spacing w:after="0" w:line="240" w:lineRule="auto"/>
        <w:ind w:left="0" w:firstLine="709"/>
        <w:jc w:val="both"/>
        <w:rPr>
          <w:rFonts w:ascii="Times New Roman" w:hAnsi="Times New Roman"/>
          <w:color w:val="000000" w:themeColor="text1"/>
        </w:rPr>
      </w:pPr>
      <w:r w:rsidRPr="00584D5B">
        <w:rPr>
          <w:rFonts w:ascii="Times New Roman" w:hAnsi="Times New Roman"/>
          <w:color w:val="000000" w:themeColor="text1"/>
        </w:rPr>
        <w:t xml:space="preserve">Бажанов А.В. Рабочее время и время отдыха. Трудовой распорядок [ЭР]: рабочий учебник /Бажанов А.В.  – 2022 – http://library.roweb.online </w:t>
      </w:r>
    </w:p>
    <w:p w:rsidR="00584D5B" w:rsidRPr="00584D5B" w:rsidRDefault="00584D5B" w:rsidP="009857E1">
      <w:pPr>
        <w:pStyle w:val="afffc"/>
        <w:numPr>
          <w:ilvl w:val="0"/>
          <w:numId w:val="34"/>
        </w:numPr>
        <w:tabs>
          <w:tab w:val="left" w:pos="1080"/>
          <w:tab w:val="left" w:pos="1134"/>
        </w:tabs>
        <w:suppressAutoHyphens/>
        <w:spacing w:after="0" w:line="240" w:lineRule="auto"/>
        <w:ind w:left="0" w:firstLine="709"/>
        <w:jc w:val="both"/>
        <w:rPr>
          <w:rFonts w:ascii="Times New Roman" w:hAnsi="Times New Roman"/>
          <w:color w:val="000000" w:themeColor="text1"/>
        </w:rPr>
      </w:pPr>
      <w:r w:rsidRPr="00584D5B">
        <w:rPr>
          <w:rFonts w:ascii="Times New Roman" w:hAnsi="Times New Roman"/>
          <w:color w:val="000000" w:themeColor="text1"/>
        </w:rPr>
        <w:t xml:space="preserve">Бажанов А.В. Понятие и особенности трудового договора [ЭР]: рабочий учебник /Бажанов А.В.  – 2022 – http://library.roweb.online </w:t>
      </w:r>
    </w:p>
    <w:p w:rsidR="00584D5B" w:rsidRDefault="00584D5B" w:rsidP="009857E1">
      <w:pPr>
        <w:widowControl/>
        <w:tabs>
          <w:tab w:val="left" w:pos="1080"/>
        </w:tabs>
        <w:suppressAutoHyphens/>
        <w:snapToGrid/>
        <w:spacing w:before="0" w:after="0"/>
        <w:ind w:firstLine="709"/>
        <w:jc w:val="both"/>
        <w:rPr>
          <w:b/>
          <w:color w:val="000000" w:themeColor="text1"/>
          <w:sz w:val="20"/>
        </w:rPr>
      </w:pPr>
    </w:p>
    <w:p w:rsidR="00FB5F24" w:rsidRPr="00637460" w:rsidRDefault="00FB5F24" w:rsidP="009857E1">
      <w:pPr>
        <w:widowControl/>
        <w:tabs>
          <w:tab w:val="left" w:pos="1080"/>
        </w:tabs>
        <w:suppressAutoHyphens/>
        <w:snapToGrid/>
        <w:spacing w:before="0" w:after="0"/>
        <w:ind w:firstLine="709"/>
        <w:jc w:val="both"/>
        <w:rPr>
          <w:bCs/>
          <w:color w:val="000000" w:themeColor="text1"/>
          <w:sz w:val="20"/>
        </w:rPr>
      </w:pPr>
      <w:r w:rsidRPr="00637460">
        <w:rPr>
          <w:b/>
          <w:color w:val="000000" w:themeColor="text1"/>
          <w:sz w:val="20"/>
        </w:rPr>
        <w:t>Дополнительная литература</w:t>
      </w:r>
    </w:p>
    <w:p w:rsidR="00FB5F24" w:rsidRPr="00637460" w:rsidRDefault="00FB5F24" w:rsidP="009857E1">
      <w:pPr>
        <w:pStyle w:val="afffc"/>
        <w:numPr>
          <w:ilvl w:val="0"/>
          <w:numId w:val="29"/>
        </w:numPr>
        <w:tabs>
          <w:tab w:val="left" w:pos="1080"/>
        </w:tabs>
        <w:spacing w:after="0" w:line="240" w:lineRule="auto"/>
        <w:ind w:left="0" w:firstLine="709"/>
        <w:rPr>
          <w:rFonts w:ascii="Times New Roman" w:hAnsi="Times New Roman"/>
          <w:color w:val="000000" w:themeColor="text1"/>
        </w:rPr>
      </w:pPr>
      <w:proofErr w:type="spellStart"/>
      <w:r w:rsidRPr="00637460">
        <w:rPr>
          <w:rFonts w:ascii="Times New Roman" w:hAnsi="Times New Roman"/>
          <w:color w:val="000000" w:themeColor="text1"/>
        </w:rPr>
        <w:t>Бельгисова</w:t>
      </w:r>
      <w:proofErr w:type="spellEnd"/>
      <w:r w:rsidRPr="00637460">
        <w:rPr>
          <w:rFonts w:ascii="Times New Roman" w:hAnsi="Times New Roman"/>
          <w:color w:val="000000" w:themeColor="text1"/>
        </w:rPr>
        <w:t xml:space="preserve"> К.В. Труд</w:t>
      </w:r>
      <w:r w:rsidR="00584D5B">
        <w:rPr>
          <w:rFonts w:ascii="Times New Roman" w:hAnsi="Times New Roman"/>
          <w:color w:val="000000" w:themeColor="text1"/>
        </w:rPr>
        <w:t>овое право [Электронный ресурс]</w:t>
      </w:r>
      <w:r w:rsidRPr="00637460">
        <w:rPr>
          <w:rFonts w:ascii="Times New Roman" w:hAnsi="Times New Roman"/>
          <w:color w:val="000000" w:themeColor="text1"/>
        </w:rPr>
        <w:t xml:space="preserve">: учебное пособие для студентов-бакалавров, обучающихся по направлению подготовки 40.03.01 Юриспруденция / К.В. </w:t>
      </w:r>
      <w:proofErr w:type="spellStart"/>
      <w:r w:rsidRPr="00637460">
        <w:rPr>
          <w:rFonts w:ascii="Times New Roman" w:hAnsi="Times New Roman"/>
          <w:color w:val="000000" w:themeColor="text1"/>
        </w:rPr>
        <w:t>Бельгисова</w:t>
      </w:r>
      <w:proofErr w:type="spellEnd"/>
      <w:r w:rsidRPr="00637460">
        <w:rPr>
          <w:rFonts w:ascii="Times New Roman" w:hAnsi="Times New Roman"/>
          <w:color w:val="000000" w:themeColor="text1"/>
        </w:rPr>
        <w:t>. — Электрон. текстовые данные. — Краснодар, Саратов: Южный институт менеджмента, Ай Пи Эр Медиа, 2017. — 279 c. — 978-5-93926-307-8. — Режим доступа: http://www.iprbookshop.ru/73261</w:t>
      </w:r>
    </w:p>
    <w:p w:rsidR="00FB5F24" w:rsidRPr="00637460" w:rsidRDefault="00584D5B" w:rsidP="009857E1">
      <w:pPr>
        <w:pStyle w:val="afffc"/>
        <w:numPr>
          <w:ilvl w:val="0"/>
          <w:numId w:val="29"/>
        </w:numPr>
        <w:tabs>
          <w:tab w:val="left" w:pos="1080"/>
        </w:tabs>
        <w:spacing w:after="0" w:line="240" w:lineRule="auto"/>
        <w:ind w:left="0" w:firstLine="709"/>
        <w:rPr>
          <w:rFonts w:ascii="Times New Roman" w:hAnsi="Times New Roman"/>
          <w:color w:val="000000" w:themeColor="text1"/>
        </w:rPr>
      </w:pPr>
      <w:r>
        <w:rPr>
          <w:rFonts w:ascii="Times New Roman" w:hAnsi="Times New Roman"/>
          <w:color w:val="000000" w:themeColor="text1"/>
        </w:rPr>
        <w:t>Маркин, Н. С. Трудовое право</w:t>
      </w:r>
      <w:r w:rsidR="00FB5F24" w:rsidRPr="00637460">
        <w:rPr>
          <w:rFonts w:ascii="Times New Roman" w:hAnsi="Times New Roman"/>
          <w:color w:val="000000" w:themeColor="text1"/>
        </w:rPr>
        <w:t xml:space="preserve">: учебник для бакалавров / Н. С. Маркин, </w:t>
      </w:r>
      <w:r>
        <w:rPr>
          <w:rFonts w:ascii="Times New Roman" w:hAnsi="Times New Roman"/>
          <w:color w:val="000000" w:themeColor="text1"/>
        </w:rPr>
        <w:t xml:space="preserve">В. В. </w:t>
      </w:r>
      <w:proofErr w:type="spellStart"/>
      <w:r>
        <w:rPr>
          <w:rFonts w:ascii="Times New Roman" w:hAnsi="Times New Roman"/>
          <w:color w:val="000000" w:themeColor="text1"/>
        </w:rPr>
        <w:t>Надвикова</w:t>
      </w:r>
      <w:proofErr w:type="spellEnd"/>
      <w:r>
        <w:rPr>
          <w:rFonts w:ascii="Times New Roman" w:hAnsi="Times New Roman"/>
          <w:color w:val="000000" w:themeColor="text1"/>
        </w:rPr>
        <w:t xml:space="preserve">, В. И. </w:t>
      </w:r>
      <w:proofErr w:type="spellStart"/>
      <w:r>
        <w:rPr>
          <w:rFonts w:ascii="Times New Roman" w:hAnsi="Times New Roman"/>
          <w:color w:val="000000" w:themeColor="text1"/>
        </w:rPr>
        <w:t>Шкатулла</w:t>
      </w:r>
      <w:proofErr w:type="spellEnd"/>
      <w:r w:rsidR="00FB5F24" w:rsidRPr="00637460">
        <w:rPr>
          <w:rFonts w:ascii="Times New Roman" w:hAnsi="Times New Roman"/>
          <w:color w:val="000000" w:themeColor="text1"/>
        </w:rPr>
        <w:t>; под ред</w:t>
      </w:r>
      <w:r>
        <w:rPr>
          <w:rFonts w:ascii="Times New Roman" w:hAnsi="Times New Roman"/>
          <w:color w:val="000000" w:themeColor="text1"/>
        </w:rPr>
        <w:t xml:space="preserve">акцией В. И. </w:t>
      </w:r>
      <w:proofErr w:type="spellStart"/>
      <w:r>
        <w:rPr>
          <w:rFonts w:ascii="Times New Roman" w:hAnsi="Times New Roman"/>
          <w:color w:val="000000" w:themeColor="text1"/>
        </w:rPr>
        <w:t>Шкатуллы</w:t>
      </w:r>
      <w:proofErr w:type="spellEnd"/>
      <w:r>
        <w:rPr>
          <w:rFonts w:ascii="Times New Roman" w:hAnsi="Times New Roman"/>
          <w:color w:val="000000" w:themeColor="text1"/>
        </w:rPr>
        <w:t>. — Москва</w:t>
      </w:r>
      <w:r w:rsidR="00FB5F24" w:rsidRPr="00637460">
        <w:rPr>
          <w:rFonts w:ascii="Times New Roman" w:hAnsi="Times New Roman"/>
          <w:color w:val="000000" w:themeColor="text1"/>
        </w:rPr>
        <w:t xml:space="preserve">: Прометей, 2019. — 584 c. — </w:t>
      </w:r>
      <w:r>
        <w:rPr>
          <w:rFonts w:ascii="Times New Roman" w:hAnsi="Times New Roman"/>
          <w:color w:val="000000" w:themeColor="text1"/>
        </w:rPr>
        <w:t>ISBN 978-5-907100-72-5. — Текст</w:t>
      </w:r>
      <w:r w:rsidR="00FB5F24" w:rsidRPr="00637460">
        <w:rPr>
          <w:rFonts w:ascii="Times New Roman" w:hAnsi="Times New Roman"/>
          <w:color w:val="000000" w:themeColor="text1"/>
        </w:rPr>
        <w:t>: электронный // Электронно-библиотечная система IPR BOOKS: [сайт]. — URL: http://www.iprbookshop.ru/94555.html </w:t>
      </w:r>
    </w:p>
    <w:p w:rsidR="00FB5F24" w:rsidRPr="00637460" w:rsidRDefault="00FB5F24" w:rsidP="009857E1">
      <w:pPr>
        <w:widowControl/>
        <w:tabs>
          <w:tab w:val="left" w:pos="1080"/>
        </w:tabs>
        <w:suppressAutoHyphens/>
        <w:snapToGrid/>
        <w:spacing w:before="0" w:after="0"/>
        <w:ind w:firstLine="709"/>
        <w:jc w:val="both"/>
        <w:rPr>
          <w:b/>
          <w:color w:val="000000" w:themeColor="text1"/>
          <w:sz w:val="20"/>
        </w:rPr>
      </w:pPr>
    </w:p>
    <w:p w:rsidR="00FB5F24" w:rsidRPr="00637460" w:rsidRDefault="00F50B60" w:rsidP="009857E1">
      <w:pPr>
        <w:widowControl/>
        <w:tabs>
          <w:tab w:val="left" w:pos="1080"/>
        </w:tabs>
        <w:suppressAutoHyphens/>
        <w:snapToGrid/>
        <w:spacing w:before="0" w:after="0"/>
        <w:ind w:firstLine="709"/>
        <w:jc w:val="both"/>
        <w:rPr>
          <w:b/>
          <w:color w:val="000000" w:themeColor="text1"/>
          <w:sz w:val="20"/>
        </w:rPr>
      </w:pPr>
      <w:r>
        <w:rPr>
          <w:b/>
          <w:color w:val="000000" w:themeColor="text1"/>
          <w:sz w:val="20"/>
        </w:rPr>
        <w:t>7</w:t>
      </w:r>
      <w:r w:rsidR="00FB5F24" w:rsidRPr="00637460">
        <w:rPr>
          <w:b/>
          <w:color w:val="000000" w:themeColor="text1"/>
          <w:sz w:val="20"/>
        </w:rPr>
        <w:t>.2. Ресурсы информационно-телекоммуникационной сети «Интернет»</w:t>
      </w:r>
    </w:p>
    <w:p w:rsidR="00FB5F24" w:rsidRPr="00637460" w:rsidRDefault="00FB5F24" w:rsidP="009857E1">
      <w:pPr>
        <w:widowControl/>
        <w:tabs>
          <w:tab w:val="left" w:pos="900"/>
          <w:tab w:val="left" w:pos="1080"/>
        </w:tabs>
        <w:suppressAutoHyphens/>
        <w:snapToGrid/>
        <w:spacing w:before="0" w:after="0"/>
        <w:ind w:firstLine="709"/>
        <w:jc w:val="both"/>
        <w:rPr>
          <w:color w:val="000000" w:themeColor="text1"/>
          <w:sz w:val="20"/>
        </w:rPr>
      </w:pPr>
      <w:r w:rsidRPr="00637460">
        <w:rPr>
          <w:color w:val="000000" w:themeColor="text1"/>
          <w:sz w:val="20"/>
        </w:rPr>
        <w:t>- http://www.gara</w:t>
      </w:r>
      <w:r w:rsidR="00286C30">
        <w:rPr>
          <w:color w:val="000000" w:themeColor="text1"/>
          <w:sz w:val="20"/>
          <w:lang w:val="en-US"/>
        </w:rPr>
        <w:t>n</w:t>
      </w:r>
      <w:r w:rsidRPr="00637460">
        <w:rPr>
          <w:color w:val="000000" w:themeColor="text1"/>
          <w:sz w:val="20"/>
        </w:rPr>
        <w:t>t.ru/ - СПС «Гарант».</w:t>
      </w:r>
    </w:p>
    <w:p w:rsidR="00FB5F24" w:rsidRPr="00637460" w:rsidRDefault="00FB5F24" w:rsidP="009857E1">
      <w:pPr>
        <w:pStyle w:val="afff1"/>
        <w:tabs>
          <w:tab w:val="left" w:pos="900"/>
          <w:tab w:val="left" w:pos="1080"/>
        </w:tabs>
        <w:ind w:firstLine="709"/>
        <w:jc w:val="both"/>
        <w:rPr>
          <w:color w:val="000000" w:themeColor="text1"/>
          <w:sz w:val="20"/>
        </w:rPr>
      </w:pPr>
      <w:r w:rsidRPr="00637460">
        <w:rPr>
          <w:color w:val="000000" w:themeColor="text1"/>
          <w:sz w:val="20"/>
        </w:rPr>
        <w:t xml:space="preserve">- www.rg.ru. </w:t>
      </w:r>
    </w:p>
    <w:p w:rsidR="00FB5F24" w:rsidRPr="00637460" w:rsidRDefault="00FB5F24" w:rsidP="009857E1">
      <w:pPr>
        <w:pStyle w:val="10"/>
        <w:tabs>
          <w:tab w:val="left" w:pos="1080"/>
          <w:tab w:val="right" w:leader="dot" w:pos="9600"/>
        </w:tabs>
        <w:ind w:firstLine="709"/>
        <w:rPr>
          <w:rFonts w:ascii="Times New Roman" w:hAnsi="Times New Roman"/>
          <w:color w:val="000000" w:themeColor="text1"/>
        </w:rPr>
      </w:pPr>
    </w:p>
    <w:p w:rsidR="00C33AAD" w:rsidRDefault="00F50B60" w:rsidP="00C33AAD">
      <w:pPr>
        <w:spacing w:before="0" w:after="0"/>
        <w:ind w:firstLine="709"/>
        <w:jc w:val="both"/>
        <w:rPr>
          <w:b/>
          <w:sz w:val="20"/>
        </w:rPr>
      </w:pPr>
      <w:r>
        <w:rPr>
          <w:b/>
          <w:sz w:val="20"/>
        </w:rPr>
        <w:t>8</w:t>
      </w:r>
      <w:r w:rsidR="00C33AAD">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C33AAD" w:rsidRDefault="00C33AAD" w:rsidP="00C33AAD">
      <w:pPr>
        <w:spacing w:before="0" w:after="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1F7599" w:rsidRDefault="001F7599" w:rsidP="00C33AAD">
      <w:pPr>
        <w:spacing w:before="0" w:after="0"/>
        <w:ind w:firstLine="709"/>
        <w:jc w:val="both"/>
        <w:rPr>
          <w:sz w:val="20"/>
        </w:rPr>
      </w:pPr>
      <w:r w:rsidRPr="001F7599">
        <w:rPr>
          <w:sz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C33AAD" w:rsidRDefault="00C33AAD" w:rsidP="00C33AAD">
      <w:pPr>
        <w:spacing w:before="0" w:after="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FB5F24" w:rsidRPr="00637460" w:rsidRDefault="00C33AAD" w:rsidP="00C33AAD">
      <w:pPr>
        <w:tabs>
          <w:tab w:val="left" w:pos="360"/>
          <w:tab w:val="left" w:pos="900"/>
          <w:tab w:val="left" w:pos="993"/>
          <w:tab w:val="left" w:pos="1134"/>
        </w:tabs>
        <w:suppressAutoHyphens/>
        <w:spacing w:before="0" w:after="0"/>
        <w:ind w:firstLine="709"/>
        <w:jc w:val="both"/>
        <w:rPr>
          <w:sz w:val="20"/>
        </w:rPr>
      </w:pPr>
      <w:r>
        <w:rPr>
          <w:sz w:val="20"/>
        </w:rPr>
        <w:t>Программное обеспечение:</w:t>
      </w:r>
    </w:p>
    <w:p w:rsidR="00FB5F24" w:rsidRPr="00637460" w:rsidRDefault="00FB5F24" w:rsidP="00FB5F24">
      <w:pPr>
        <w:tabs>
          <w:tab w:val="left" w:pos="360"/>
          <w:tab w:val="left" w:pos="900"/>
          <w:tab w:val="left" w:pos="993"/>
          <w:tab w:val="left" w:pos="1134"/>
        </w:tabs>
        <w:suppressAutoHyphens/>
        <w:spacing w:before="0" w:after="0"/>
        <w:ind w:firstLine="709"/>
        <w:jc w:val="both"/>
        <w:rPr>
          <w:i/>
          <w:sz w:val="20"/>
        </w:rPr>
      </w:pPr>
      <w:r w:rsidRPr="00637460">
        <w:rPr>
          <w:i/>
          <w:sz w:val="20"/>
        </w:rPr>
        <w:t>Лицензионное программное обеспечение (в том числе, отечественного производства):</w:t>
      </w:r>
    </w:p>
    <w:p w:rsidR="00FB5F24" w:rsidRPr="00637460" w:rsidRDefault="00FB5F24" w:rsidP="00FB5F24">
      <w:pPr>
        <w:spacing w:before="0" w:after="0"/>
        <w:ind w:firstLine="709"/>
        <w:rPr>
          <w:sz w:val="20"/>
        </w:rPr>
      </w:pPr>
      <w:r w:rsidRPr="00637460">
        <w:rPr>
          <w:sz w:val="20"/>
        </w:rPr>
        <w:t xml:space="preserve">Операционная система </w:t>
      </w:r>
      <w:r w:rsidRPr="00637460">
        <w:rPr>
          <w:sz w:val="20"/>
          <w:lang w:val="en-US"/>
        </w:rPr>
        <w:t>Windows</w:t>
      </w:r>
      <w:r w:rsidRPr="00637460">
        <w:rPr>
          <w:sz w:val="20"/>
        </w:rPr>
        <w:t xml:space="preserve"> </w:t>
      </w:r>
      <w:r w:rsidRPr="00637460">
        <w:rPr>
          <w:sz w:val="20"/>
          <w:lang w:val="en-US"/>
        </w:rPr>
        <w:t>Professional</w:t>
      </w:r>
      <w:r w:rsidRPr="00637460">
        <w:rPr>
          <w:sz w:val="20"/>
        </w:rPr>
        <w:t xml:space="preserve"> 10</w:t>
      </w:r>
    </w:p>
    <w:p w:rsidR="00FB5F24" w:rsidRPr="00637460" w:rsidRDefault="00FB5F24" w:rsidP="00FB5F24">
      <w:pPr>
        <w:spacing w:before="0" w:after="0"/>
        <w:ind w:firstLine="709"/>
        <w:rPr>
          <w:sz w:val="20"/>
        </w:rPr>
      </w:pPr>
      <w:r w:rsidRPr="00637460">
        <w:rPr>
          <w:sz w:val="20"/>
        </w:rPr>
        <w:t>ПО браузер – приложение операционной системы, предназначенное для просмотра Web-страниц</w:t>
      </w:r>
    </w:p>
    <w:p w:rsidR="00FB5F24" w:rsidRPr="00637460" w:rsidRDefault="00FB5F24" w:rsidP="00FB5F24">
      <w:pPr>
        <w:spacing w:before="0" w:after="0"/>
        <w:ind w:firstLine="709"/>
        <w:rPr>
          <w:sz w:val="20"/>
        </w:rPr>
      </w:pPr>
      <w:r w:rsidRPr="00637460">
        <w:rPr>
          <w:sz w:val="20"/>
        </w:rPr>
        <w:t>Платформа проведения аттестационных процедур с использованием каналов связи (отечественное ПО)</w:t>
      </w:r>
    </w:p>
    <w:p w:rsidR="00FB5F24" w:rsidRPr="00637460" w:rsidRDefault="00FB5F24" w:rsidP="00FB5F24">
      <w:pPr>
        <w:spacing w:before="0" w:after="0"/>
        <w:ind w:firstLine="709"/>
        <w:rPr>
          <w:sz w:val="20"/>
        </w:rPr>
      </w:pPr>
      <w:r w:rsidRPr="00637460">
        <w:rPr>
          <w:sz w:val="20"/>
        </w:rPr>
        <w:t xml:space="preserve">Платформа проведения </w:t>
      </w:r>
      <w:proofErr w:type="spellStart"/>
      <w:r w:rsidRPr="00637460">
        <w:rPr>
          <w:sz w:val="20"/>
        </w:rPr>
        <w:t>вебинаров</w:t>
      </w:r>
      <w:proofErr w:type="spellEnd"/>
      <w:r w:rsidRPr="00637460">
        <w:rPr>
          <w:sz w:val="20"/>
        </w:rPr>
        <w:t xml:space="preserve"> (отечественное ПО)</w:t>
      </w:r>
    </w:p>
    <w:p w:rsidR="00FB5F24" w:rsidRPr="00637460" w:rsidRDefault="00FB5F24" w:rsidP="00FB5F24">
      <w:pPr>
        <w:spacing w:before="0" w:after="0"/>
        <w:ind w:firstLine="709"/>
        <w:rPr>
          <w:sz w:val="20"/>
        </w:rPr>
      </w:pPr>
      <w:r w:rsidRPr="00637460">
        <w:rPr>
          <w:sz w:val="20"/>
        </w:rPr>
        <w:t xml:space="preserve">Информационная технология. Онлайн тестирование цифровой платформы </w:t>
      </w:r>
      <w:proofErr w:type="spellStart"/>
      <w:r w:rsidRPr="00637460">
        <w:rPr>
          <w:sz w:val="20"/>
        </w:rPr>
        <w:t>Ровеб</w:t>
      </w:r>
      <w:proofErr w:type="spellEnd"/>
      <w:r w:rsidRPr="00637460">
        <w:rPr>
          <w:sz w:val="20"/>
        </w:rPr>
        <w:t xml:space="preserve"> (отечественное ПО)</w:t>
      </w:r>
    </w:p>
    <w:p w:rsidR="00FB5F24" w:rsidRPr="00637460" w:rsidRDefault="00FB5F24" w:rsidP="00FB5F24">
      <w:pPr>
        <w:spacing w:before="0" w:after="0"/>
        <w:ind w:firstLine="709"/>
        <w:rPr>
          <w:sz w:val="20"/>
        </w:rPr>
      </w:pPr>
      <w:r w:rsidRPr="00637460">
        <w:rPr>
          <w:sz w:val="20"/>
        </w:rPr>
        <w:lastRenderedPageBreak/>
        <w:t>Электронный информационный ресурс. Экспертный интеллектуальный информационный робот Аттестация асессоров (отечественное ПО)</w:t>
      </w:r>
    </w:p>
    <w:p w:rsidR="00FB5F24" w:rsidRPr="00637460" w:rsidRDefault="00FB5F24" w:rsidP="00FB5F24">
      <w:pPr>
        <w:spacing w:before="0" w:after="0"/>
        <w:ind w:firstLine="709"/>
        <w:rPr>
          <w:sz w:val="20"/>
        </w:rPr>
      </w:pPr>
      <w:r w:rsidRPr="00637460">
        <w:rPr>
          <w:sz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FB5F24" w:rsidRPr="00637460" w:rsidRDefault="00FB5F24" w:rsidP="00FB5F24">
      <w:pPr>
        <w:spacing w:before="0" w:after="0"/>
        <w:ind w:firstLine="709"/>
        <w:rPr>
          <w:sz w:val="20"/>
        </w:rPr>
      </w:pPr>
      <w:r w:rsidRPr="00637460">
        <w:rPr>
          <w:sz w:val="20"/>
        </w:rPr>
        <w:t>Электронный информационный ресурс «Личная студия обучающегося» (отечественное ПО)</w:t>
      </w:r>
    </w:p>
    <w:p w:rsidR="00FB5F24" w:rsidRPr="00637460" w:rsidRDefault="00FB5F24" w:rsidP="00FB5F24">
      <w:pPr>
        <w:tabs>
          <w:tab w:val="left" w:pos="360"/>
          <w:tab w:val="left" w:pos="900"/>
          <w:tab w:val="left" w:pos="993"/>
          <w:tab w:val="left" w:pos="1134"/>
        </w:tabs>
        <w:suppressAutoHyphens/>
        <w:spacing w:before="0" w:after="0"/>
        <w:ind w:firstLine="709"/>
        <w:jc w:val="both"/>
        <w:rPr>
          <w:i/>
          <w:sz w:val="20"/>
        </w:rPr>
      </w:pPr>
      <w:r w:rsidRPr="00637460">
        <w:rPr>
          <w:i/>
          <w:sz w:val="20"/>
        </w:rPr>
        <w:t>Свободно распространяемое программное обеспечение (в том числе отечественного производства):</w:t>
      </w:r>
    </w:p>
    <w:p w:rsidR="00FB5F24" w:rsidRPr="00637460" w:rsidRDefault="00FB5F24" w:rsidP="00FB5F24">
      <w:pPr>
        <w:spacing w:before="0" w:after="0"/>
        <w:ind w:firstLine="709"/>
        <w:rPr>
          <w:sz w:val="20"/>
        </w:rPr>
      </w:pPr>
      <w:r w:rsidRPr="00637460">
        <w:rPr>
          <w:sz w:val="20"/>
        </w:rPr>
        <w:t>Мой Офис Веб-редакторы https://edit.myoffice.ru (отечественное ПО)</w:t>
      </w:r>
    </w:p>
    <w:p w:rsidR="00FB5F24" w:rsidRPr="00637460" w:rsidRDefault="00FB5F24" w:rsidP="00FB5F24">
      <w:pPr>
        <w:spacing w:before="0" w:after="0"/>
        <w:ind w:firstLine="709"/>
        <w:rPr>
          <w:sz w:val="20"/>
          <w:lang w:val="en-US"/>
        </w:rPr>
      </w:pPr>
      <w:r w:rsidRPr="00637460">
        <w:rPr>
          <w:sz w:val="20"/>
        </w:rPr>
        <w:t>ПО</w:t>
      </w:r>
      <w:r w:rsidRPr="00637460">
        <w:rPr>
          <w:sz w:val="20"/>
          <w:lang w:val="en-US"/>
        </w:rPr>
        <w:t xml:space="preserve"> OpenOffice.Org Calc. </w:t>
      </w:r>
    </w:p>
    <w:p w:rsidR="00FB5F24" w:rsidRPr="00637460" w:rsidRDefault="004A6903" w:rsidP="00FB5F24">
      <w:pPr>
        <w:spacing w:before="0" w:after="0"/>
        <w:ind w:firstLine="709"/>
        <w:rPr>
          <w:sz w:val="20"/>
          <w:lang w:val="en-US"/>
        </w:rPr>
      </w:pPr>
      <w:hyperlink r:id="rId6" w:history="1">
        <w:r w:rsidR="00FB5F24" w:rsidRPr="00637460">
          <w:rPr>
            <w:sz w:val="20"/>
            <w:lang w:val="en-US"/>
          </w:rPr>
          <w:t>http://qsp.su/tools/onlinehelp/about_license_gpl_russian.html</w:t>
        </w:r>
      </w:hyperlink>
      <w:r w:rsidR="00FB5F24" w:rsidRPr="00637460">
        <w:rPr>
          <w:sz w:val="20"/>
          <w:lang w:val="en-US"/>
        </w:rPr>
        <w:t xml:space="preserve"> </w:t>
      </w:r>
    </w:p>
    <w:p w:rsidR="00FB5F24" w:rsidRPr="00637460" w:rsidRDefault="00FB5F24" w:rsidP="00FB5F24">
      <w:pPr>
        <w:spacing w:before="0" w:after="0"/>
        <w:ind w:firstLine="709"/>
        <w:rPr>
          <w:sz w:val="20"/>
        </w:rPr>
      </w:pPr>
      <w:r w:rsidRPr="00637460">
        <w:rPr>
          <w:sz w:val="20"/>
        </w:rPr>
        <w:t xml:space="preserve">ПО </w:t>
      </w:r>
      <w:proofErr w:type="spellStart"/>
      <w:r w:rsidRPr="00637460">
        <w:rPr>
          <w:sz w:val="20"/>
        </w:rPr>
        <w:t>OpenOffice.Org.Base</w:t>
      </w:r>
      <w:proofErr w:type="spellEnd"/>
    </w:p>
    <w:p w:rsidR="00FB5F24" w:rsidRPr="00637460" w:rsidRDefault="00472481" w:rsidP="00FB5F24">
      <w:pPr>
        <w:spacing w:before="0" w:after="0"/>
        <w:ind w:firstLine="709"/>
        <w:rPr>
          <w:sz w:val="20"/>
        </w:rPr>
      </w:pPr>
      <w:hyperlink r:id="rId7" w:history="1">
        <w:r w:rsidR="00FB5F24" w:rsidRPr="00637460">
          <w:rPr>
            <w:sz w:val="20"/>
          </w:rPr>
          <w:t>http://qsp.su/tools/onlinehelp/about_license_gpl_russian.html</w:t>
        </w:r>
      </w:hyperlink>
    </w:p>
    <w:p w:rsidR="00FB5F24" w:rsidRPr="00637460" w:rsidRDefault="00FB5F24" w:rsidP="00FB5F24">
      <w:pPr>
        <w:spacing w:before="0" w:after="0"/>
        <w:ind w:firstLine="709"/>
        <w:rPr>
          <w:sz w:val="20"/>
          <w:lang w:val="en-US"/>
        </w:rPr>
      </w:pPr>
      <w:r w:rsidRPr="00637460">
        <w:rPr>
          <w:sz w:val="20"/>
        </w:rPr>
        <w:t>ПО</w:t>
      </w:r>
      <w:r w:rsidRPr="00637460">
        <w:rPr>
          <w:sz w:val="20"/>
          <w:lang w:val="en-US"/>
        </w:rPr>
        <w:t xml:space="preserve"> </w:t>
      </w:r>
      <w:proofErr w:type="spellStart"/>
      <w:r w:rsidRPr="00637460">
        <w:rPr>
          <w:sz w:val="20"/>
          <w:lang w:val="en-US"/>
        </w:rPr>
        <w:t>OpenOffice.org.Impress</w:t>
      </w:r>
      <w:proofErr w:type="spellEnd"/>
      <w:r w:rsidRPr="00637460">
        <w:rPr>
          <w:sz w:val="20"/>
          <w:lang w:val="en-US"/>
        </w:rPr>
        <w:t xml:space="preserve"> </w:t>
      </w:r>
    </w:p>
    <w:p w:rsidR="00FB5F24" w:rsidRPr="00637460" w:rsidRDefault="004A6903" w:rsidP="00FB5F24">
      <w:pPr>
        <w:spacing w:before="0" w:after="0"/>
        <w:ind w:firstLine="709"/>
        <w:rPr>
          <w:sz w:val="20"/>
          <w:lang w:val="en-US"/>
        </w:rPr>
      </w:pPr>
      <w:hyperlink r:id="rId8" w:history="1">
        <w:r w:rsidR="00FB5F24" w:rsidRPr="00637460">
          <w:rPr>
            <w:sz w:val="20"/>
            <w:lang w:val="en-US"/>
          </w:rPr>
          <w:t>http://qsp.su/tools/onlinehelp/about_license_gpl_russian.html</w:t>
        </w:r>
      </w:hyperlink>
      <w:r w:rsidR="00FB5F24" w:rsidRPr="00637460">
        <w:rPr>
          <w:sz w:val="20"/>
          <w:lang w:val="en-US"/>
        </w:rPr>
        <w:t xml:space="preserve"> </w:t>
      </w:r>
    </w:p>
    <w:p w:rsidR="00FB5F24" w:rsidRPr="00637460" w:rsidRDefault="00FB5F24" w:rsidP="00FB5F24">
      <w:pPr>
        <w:spacing w:before="0" w:after="0"/>
        <w:ind w:firstLine="709"/>
        <w:rPr>
          <w:sz w:val="20"/>
          <w:lang w:val="en-US"/>
        </w:rPr>
      </w:pPr>
      <w:r w:rsidRPr="00637460">
        <w:rPr>
          <w:sz w:val="20"/>
        </w:rPr>
        <w:t>ПО</w:t>
      </w:r>
      <w:r w:rsidRPr="00637460">
        <w:rPr>
          <w:sz w:val="20"/>
          <w:lang w:val="en-US"/>
        </w:rPr>
        <w:t xml:space="preserve"> OpenOffice.Org Writer </w:t>
      </w:r>
    </w:p>
    <w:p w:rsidR="00FB5F24" w:rsidRPr="00637460" w:rsidRDefault="004A6903" w:rsidP="00FB5F24">
      <w:pPr>
        <w:spacing w:before="0" w:after="0"/>
        <w:ind w:firstLine="709"/>
        <w:rPr>
          <w:sz w:val="20"/>
          <w:lang w:val="en-US"/>
        </w:rPr>
      </w:pPr>
      <w:hyperlink r:id="rId9" w:history="1">
        <w:r w:rsidR="00FB5F24" w:rsidRPr="00637460">
          <w:rPr>
            <w:sz w:val="20"/>
            <w:lang w:val="en-US"/>
          </w:rPr>
          <w:t>http://qsp.su/tools/onlinehelp/about_license_gpl_russian.html</w:t>
        </w:r>
      </w:hyperlink>
    </w:p>
    <w:p w:rsidR="00FB5F24" w:rsidRPr="00637460" w:rsidRDefault="00FB5F24" w:rsidP="00FB5F24">
      <w:pPr>
        <w:spacing w:before="0" w:after="0"/>
        <w:ind w:firstLine="709"/>
        <w:rPr>
          <w:sz w:val="20"/>
          <w:lang w:val="en-US"/>
        </w:rPr>
      </w:pPr>
      <w:r w:rsidRPr="00637460">
        <w:rPr>
          <w:sz w:val="20"/>
        </w:rPr>
        <w:t>ПО</w:t>
      </w:r>
      <w:r w:rsidRPr="00637460">
        <w:rPr>
          <w:sz w:val="20"/>
          <w:lang w:val="en-US"/>
        </w:rPr>
        <w:t xml:space="preserve"> Open Office.org Draw</w:t>
      </w:r>
    </w:p>
    <w:p w:rsidR="00FB5F24" w:rsidRPr="00637460" w:rsidRDefault="004A6903" w:rsidP="00FB5F24">
      <w:pPr>
        <w:spacing w:before="0" w:after="0"/>
        <w:ind w:firstLine="709"/>
        <w:rPr>
          <w:sz w:val="20"/>
          <w:lang w:val="en-US"/>
        </w:rPr>
      </w:pPr>
      <w:hyperlink r:id="rId10" w:history="1">
        <w:r w:rsidR="00FB5F24" w:rsidRPr="00637460">
          <w:rPr>
            <w:sz w:val="20"/>
            <w:lang w:val="en-US"/>
          </w:rPr>
          <w:t>http://qsp.su/tools/onlinehelp/about_license_gpl_russian.html</w:t>
        </w:r>
      </w:hyperlink>
    </w:p>
    <w:p w:rsidR="00FB5F24" w:rsidRPr="00637460" w:rsidRDefault="00FB5F24" w:rsidP="00FB5F24">
      <w:pPr>
        <w:tabs>
          <w:tab w:val="left" w:pos="360"/>
          <w:tab w:val="left" w:pos="900"/>
          <w:tab w:val="left" w:pos="993"/>
          <w:tab w:val="left" w:pos="1134"/>
        </w:tabs>
        <w:suppressAutoHyphens/>
        <w:spacing w:before="0" w:after="0"/>
        <w:ind w:firstLine="709"/>
        <w:jc w:val="both"/>
        <w:rPr>
          <w:i/>
          <w:sz w:val="20"/>
        </w:rPr>
      </w:pPr>
      <w:r w:rsidRPr="00637460">
        <w:rPr>
          <w:sz w:val="20"/>
        </w:rPr>
        <w:t xml:space="preserve">ПО «Блокнот» - стандартное приложение операционной системы (MS </w:t>
      </w:r>
      <w:proofErr w:type="spellStart"/>
      <w:r w:rsidRPr="00637460">
        <w:rPr>
          <w:sz w:val="20"/>
        </w:rPr>
        <w:t>Windows</w:t>
      </w:r>
      <w:proofErr w:type="spellEnd"/>
      <w:r w:rsidRPr="00637460">
        <w:rPr>
          <w:sz w:val="20"/>
        </w:rPr>
        <w:t xml:space="preserve">, </w:t>
      </w:r>
      <w:proofErr w:type="spellStart"/>
      <w:r w:rsidRPr="00637460">
        <w:rPr>
          <w:sz w:val="20"/>
        </w:rPr>
        <w:t>Android</w:t>
      </w:r>
      <w:proofErr w:type="spellEnd"/>
      <w:r w:rsidRPr="00637460">
        <w:rPr>
          <w:sz w:val="20"/>
        </w:rPr>
        <w:t xml:space="preserve"> и т.д.), предназначенное для работы с текстами; </w:t>
      </w:r>
    </w:p>
    <w:p w:rsidR="00FB5F24" w:rsidRPr="00637460" w:rsidRDefault="00FB5F24" w:rsidP="00FB5F24">
      <w:pPr>
        <w:tabs>
          <w:tab w:val="left" w:pos="360"/>
          <w:tab w:val="left" w:pos="900"/>
          <w:tab w:val="left" w:pos="993"/>
          <w:tab w:val="left" w:pos="1134"/>
        </w:tabs>
        <w:suppressAutoHyphens/>
        <w:spacing w:before="0" w:after="0"/>
        <w:ind w:firstLine="709"/>
        <w:jc w:val="both"/>
        <w:rPr>
          <w:i/>
          <w:sz w:val="20"/>
        </w:rPr>
      </w:pPr>
      <w:r w:rsidRPr="00637460">
        <w:rPr>
          <w:i/>
          <w:sz w:val="20"/>
        </w:rPr>
        <w:t>Современные профессиональные базы данных:</w:t>
      </w:r>
    </w:p>
    <w:p w:rsidR="00FB5F24" w:rsidRPr="00637460" w:rsidRDefault="00FB5F24" w:rsidP="00FB5F24">
      <w:pPr>
        <w:spacing w:before="0" w:after="0"/>
        <w:ind w:firstLine="709"/>
        <w:rPr>
          <w:sz w:val="20"/>
        </w:rPr>
      </w:pPr>
      <w:r w:rsidRPr="00637460">
        <w:rPr>
          <w:sz w:val="20"/>
        </w:rPr>
        <w:t xml:space="preserve">Реестр профессиональных стандартов https://profstandart.rosmintrud.ru/obshchiy-informatsionnyy-blok/natsionalnyy-reestr-professionalnykh-standartov/reestr-professionalnykh-standartov/ </w:t>
      </w:r>
    </w:p>
    <w:p w:rsidR="00FB5F24" w:rsidRPr="00637460" w:rsidRDefault="00FB5F24" w:rsidP="00FB5F24">
      <w:pPr>
        <w:spacing w:before="0" w:after="0"/>
        <w:ind w:firstLine="709"/>
        <w:rPr>
          <w:sz w:val="20"/>
        </w:rPr>
      </w:pPr>
      <w:r w:rsidRPr="00637460">
        <w:rPr>
          <w:sz w:val="20"/>
        </w:rPr>
        <w:t xml:space="preserve">Реестр студентов/ординаторов/аспирантов/ассистентов-стажеров https://www.mos.ru/karta-moskvicha/services-proverka-grazhdanina-v-reestre-studentov/ </w:t>
      </w:r>
    </w:p>
    <w:p w:rsidR="00FB5F24" w:rsidRPr="00637460" w:rsidRDefault="00FB5F24" w:rsidP="00FB5F24">
      <w:pPr>
        <w:spacing w:before="0" w:after="0"/>
        <w:ind w:firstLine="709"/>
        <w:rPr>
          <w:sz w:val="20"/>
        </w:rPr>
      </w:pPr>
      <w:r w:rsidRPr="00637460">
        <w:rPr>
          <w:sz w:val="20"/>
        </w:rPr>
        <w:t>Конституция РФ http://www.constitution.ru/</w:t>
      </w:r>
    </w:p>
    <w:p w:rsidR="00FB5F24" w:rsidRPr="00637460" w:rsidRDefault="00FB5F24" w:rsidP="00FB5F24">
      <w:pPr>
        <w:spacing w:before="0" w:after="0"/>
        <w:ind w:firstLine="709"/>
        <w:rPr>
          <w:sz w:val="20"/>
        </w:rPr>
      </w:pPr>
      <w:r w:rsidRPr="00637460">
        <w:rPr>
          <w:sz w:val="20"/>
        </w:rPr>
        <w:t xml:space="preserve">Государственная Дума РФ- </w:t>
      </w:r>
      <w:hyperlink r:id="rId11" w:history="1">
        <w:r w:rsidRPr="00637460">
          <w:rPr>
            <w:rStyle w:val="ab"/>
            <w:sz w:val="20"/>
          </w:rPr>
          <w:t>http://www.duma.gov.</w:t>
        </w:r>
        <w:proofErr w:type="spellStart"/>
        <w:r w:rsidRPr="00637460">
          <w:rPr>
            <w:rStyle w:val="ab"/>
            <w:sz w:val="20"/>
            <w:lang w:val="en-US"/>
          </w:rPr>
          <w:t>ru</w:t>
        </w:r>
        <w:proofErr w:type="spellEnd"/>
      </w:hyperlink>
    </w:p>
    <w:p w:rsidR="00FB5F24" w:rsidRPr="00637460" w:rsidRDefault="00FB5F24" w:rsidP="00FB5F24">
      <w:pPr>
        <w:spacing w:before="0" w:after="0"/>
        <w:ind w:firstLine="709"/>
        <w:rPr>
          <w:sz w:val="20"/>
        </w:rPr>
      </w:pPr>
      <w:r w:rsidRPr="00637460">
        <w:rPr>
          <w:sz w:val="20"/>
        </w:rPr>
        <w:t xml:space="preserve">Конституционный суд РФ - </w:t>
      </w:r>
      <w:hyperlink r:id="rId12" w:history="1">
        <w:r w:rsidRPr="00637460">
          <w:rPr>
            <w:rStyle w:val="ab"/>
            <w:sz w:val="20"/>
          </w:rPr>
          <w:t>http://www.ksrf.ru</w:t>
        </w:r>
      </w:hyperlink>
      <w:r w:rsidRPr="00637460">
        <w:rPr>
          <w:sz w:val="20"/>
        </w:rPr>
        <w:t xml:space="preserve"> </w:t>
      </w:r>
    </w:p>
    <w:p w:rsidR="00FB5F24" w:rsidRPr="00637460" w:rsidRDefault="00FB5F24" w:rsidP="00FB5F24">
      <w:pPr>
        <w:spacing w:before="0" w:after="0"/>
        <w:ind w:firstLine="709"/>
        <w:rPr>
          <w:sz w:val="20"/>
        </w:rPr>
      </w:pPr>
      <w:r w:rsidRPr="00637460">
        <w:rPr>
          <w:sz w:val="20"/>
        </w:rPr>
        <w:t xml:space="preserve">Верховный Суд Российской Федерации - </w:t>
      </w:r>
      <w:hyperlink r:id="rId13" w:history="1">
        <w:r w:rsidRPr="00637460">
          <w:rPr>
            <w:rStyle w:val="ab"/>
            <w:sz w:val="20"/>
          </w:rPr>
          <w:t>http://www.vsrf.ru</w:t>
        </w:r>
      </w:hyperlink>
    </w:p>
    <w:p w:rsidR="00FB5F24" w:rsidRPr="00637460" w:rsidRDefault="00FB5F24" w:rsidP="00FB5F24">
      <w:pPr>
        <w:spacing w:before="0" w:after="0"/>
        <w:ind w:firstLine="709"/>
        <w:rPr>
          <w:sz w:val="20"/>
        </w:rPr>
      </w:pPr>
      <w:r w:rsidRPr="00637460">
        <w:rPr>
          <w:sz w:val="20"/>
        </w:rPr>
        <w:t xml:space="preserve">Федеральные Арбитражные Суды Российской Федерации - </w:t>
      </w:r>
      <w:hyperlink r:id="rId14" w:history="1">
        <w:r w:rsidRPr="00637460">
          <w:rPr>
            <w:rStyle w:val="ab"/>
            <w:sz w:val="20"/>
          </w:rPr>
          <w:t>http://www.arbitr.ru</w:t>
        </w:r>
      </w:hyperlink>
      <w:r w:rsidRPr="00637460">
        <w:rPr>
          <w:sz w:val="20"/>
        </w:rPr>
        <w:t xml:space="preserve"> </w:t>
      </w:r>
    </w:p>
    <w:p w:rsidR="00FB5F24" w:rsidRPr="00637460" w:rsidRDefault="00FB5F24" w:rsidP="00FB5F24">
      <w:pPr>
        <w:spacing w:before="0" w:after="0"/>
        <w:ind w:firstLine="709"/>
        <w:rPr>
          <w:sz w:val="20"/>
        </w:rPr>
      </w:pPr>
      <w:r w:rsidRPr="00637460">
        <w:rPr>
          <w:sz w:val="20"/>
        </w:rPr>
        <w:t>Федеральная служба по труду и занятости (</w:t>
      </w:r>
      <w:proofErr w:type="spellStart"/>
      <w:r w:rsidRPr="00637460">
        <w:rPr>
          <w:sz w:val="20"/>
        </w:rPr>
        <w:t>Роструд</w:t>
      </w:r>
      <w:proofErr w:type="spellEnd"/>
      <w:r w:rsidRPr="00637460">
        <w:rPr>
          <w:sz w:val="20"/>
        </w:rPr>
        <w:t xml:space="preserve">) - </w:t>
      </w:r>
      <w:hyperlink r:id="rId15" w:history="1">
        <w:r w:rsidRPr="00637460">
          <w:rPr>
            <w:rStyle w:val="ab"/>
            <w:sz w:val="20"/>
          </w:rPr>
          <w:t>www.rostrud.ru</w:t>
        </w:r>
      </w:hyperlink>
      <w:r w:rsidRPr="00637460">
        <w:rPr>
          <w:sz w:val="20"/>
        </w:rPr>
        <w:t xml:space="preserve"> </w:t>
      </w:r>
    </w:p>
    <w:p w:rsidR="00FB5F24" w:rsidRPr="00637460" w:rsidRDefault="00FB5F24" w:rsidP="00FB5F24">
      <w:pPr>
        <w:spacing w:before="0" w:after="0"/>
        <w:ind w:firstLine="709"/>
        <w:rPr>
          <w:sz w:val="20"/>
        </w:rPr>
      </w:pPr>
      <w:r w:rsidRPr="00637460">
        <w:rPr>
          <w:sz w:val="20"/>
        </w:rPr>
        <w:t xml:space="preserve">Федерация независимых профсоюзов России - </w:t>
      </w:r>
      <w:hyperlink r:id="rId16" w:history="1">
        <w:r w:rsidRPr="00637460">
          <w:rPr>
            <w:rStyle w:val="ab"/>
            <w:sz w:val="20"/>
          </w:rPr>
          <w:t>http://www.finpr.ru</w:t>
        </w:r>
      </w:hyperlink>
      <w:r w:rsidRPr="00637460">
        <w:rPr>
          <w:sz w:val="20"/>
        </w:rPr>
        <w:t xml:space="preserve"> </w:t>
      </w:r>
    </w:p>
    <w:p w:rsidR="00FB5F24" w:rsidRPr="00637460" w:rsidRDefault="00FB5F24" w:rsidP="00FB5F24">
      <w:pPr>
        <w:spacing w:before="0" w:after="0"/>
        <w:ind w:firstLine="709"/>
        <w:rPr>
          <w:sz w:val="20"/>
        </w:rPr>
      </w:pPr>
      <w:r w:rsidRPr="00637460">
        <w:rPr>
          <w:sz w:val="20"/>
        </w:rPr>
        <w:t xml:space="preserve">Пенсионный фонд Российской Федерации - </w:t>
      </w:r>
      <w:hyperlink r:id="rId17" w:history="1">
        <w:r w:rsidRPr="00637460">
          <w:rPr>
            <w:rStyle w:val="ab"/>
            <w:sz w:val="20"/>
          </w:rPr>
          <w:t>http://www.pfrf.ru</w:t>
        </w:r>
      </w:hyperlink>
      <w:r w:rsidRPr="00637460">
        <w:rPr>
          <w:sz w:val="20"/>
        </w:rPr>
        <w:t xml:space="preserve"> </w:t>
      </w:r>
    </w:p>
    <w:p w:rsidR="00FB5F24" w:rsidRPr="00637460" w:rsidRDefault="00FB5F24" w:rsidP="00FB5F24">
      <w:pPr>
        <w:spacing w:before="0" w:after="0"/>
        <w:ind w:firstLine="709"/>
        <w:rPr>
          <w:sz w:val="20"/>
        </w:rPr>
      </w:pPr>
      <w:r w:rsidRPr="00637460">
        <w:rPr>
          <w:sz w:val="20"/>
        </w:rPr>
        <w:t xml:space="preserve"> Научная электронная библиотека. </w:t>
      </w:r>
      <w:hyperlink r:id="rId18" w:history="1">
        <w:r w:rsidRPr="00637460">
          <w:rPr>
            <w:rStyle w:val="ab"/>
            <w:sz w:val="20"/>
            <w:lang w:val="en-US"/>
          </w:rPr>
          <w:t>http</w:t>
        </w:r>
        <w:r w:rsidRPr="00637460">
          <w:rPr>
            <w:rStyle w:val="ab"/>
            <w:sz w:val="20"/>
          </w:rPr>
          <w:t>://</w:t>
        </w:r>
        <w:proofErr w:type="spellStart"/>
        <w:r w:rsidRPr="00637460">
          <w:rPr>
            <w:rStyle w:val="ab"/>
            <w:sz w:val="20"/>
            <w:lang w:val="en-US"/>
          </w:rPr>
          <w:t>elibrary</w:t>
        </w:r>
        <w:proofErr w:type="spellEnd"/>
        <w:r w:rsidRPr="00637460">
          <w:rPr>
            <w:rStyle w:val="ab"/>
            <w:sz w:val="20"/>
          </w:rPr>
          <w:t>.</w:t>
        </w:r>
        <w:proofErr w:type="spellStart"/>
        <w:r w:rsidRPr="00637460">
          <w:rPr>
            <w:rStyle w:val="ab"/>
            <w:sz w:val="20"/>
            <w:lang w:val="en-US"/>
          </w:rPr>
          <w:t>ru</w:t>
        </w:r>
        <w:proofErr w:type="spellEnd"/>
      </w:hyperlink>
    </w:p>
    <w:p w:rsidR="00FB5F24" w:rsidRPr="00637460" w:rsidRDefault="00FB5F24" w:rsidP="00FB5F24">
      <w:pPr>
        <w:spacing w:before="0" w:after="0"/>
        <w:ind w:firstLine="709"/>
        <w:rPr>
          <w:sz w:val="20"/>
        </w:rPr>
      </w:pPr>
      <w:r w:rsidRPr="00637460">
        <w:rPr>
          <w:sz w:val="20"/>
        </w:rPr>
        <w:t xml:space="preserve">Электронно-библиотечная система </w:t>
      </w:r>
      <w:proofErr w:type="spellStart"/>
      <w:r w:rsidRPr="00637460">
        <w:rPr>
          <w:sz w:val="20"/>
          <w:lang w:val="en-US"/>
        </w:rPr>
        <w:t>IPRbooks</w:t>
      </w:r>
      <w:proofErr w:type="spellEnd"/>
      <w:r w:rsidRPr="00637460">
        <w:rPr>
          <w:sz w:val="20"/>
        </w:rPr>
        <w:t xml:space="preserve"> (ЭБС </w:t>
      </w:r>
      <w:proofErr w:type="spellStart"/>
      <w:r w:rsidRPr="00637460">
        <w:rPr>
          <w:sz w:val="20"/>
          <w:lang w:val="en-US"/>
        </w:rPr>
        <w:t>IPRbooks</w:t>
      </w:r>
      <w:proofErr w:type="spellEnd"/>
      <w:r w:rsidRPr="00637460">
        <w:rPr>
          <w:sz w:val="20"/>
        </w:rPr>
        <w:t xml:space="preserve">) –электронная библиотека по всем отраслям знаний </w:t>
      </w:r>
      <w:hyperlink r:id="rId19" w:history="1">
        <w:r w:rsidRPr="00637460">
          <w:rPr>
            <w:rStyle w:val="ab"/>
            <w:sz w:val="20"/>
            <w:lang w:val="en-US"/>
          </w:rPr>
          <w:t>http</w:t>
        </w:r>
        <w:r w:rsidRPr="00637460">
          <w:rPr>
            <w:rStyle w:val="ab"/>
            <w:sz w:val="20"/>
          </w:rPr>
          <w:t>://</w:t>
        </w:r>
        <w:r w:rsidRPr="00637460">
          <w:rPr>
            <w:rStyle w:val="ab"/>
            <w:sz w:val="20"/>
            <w:lang w:val="en-US"/>
          </w:rPr>
          <w:t>www</w:t>
        </w:r>
        <w:r w:rsidRPr="00637460">
          <w:rPr>
            <w:rStyle w:val="ab"/>
            <w:sz w:val="20"/>
          </w:rPr>
          <w:t>.</w:t>
        </w:r>
        <w:proofErr w:type="spellStart"/>
        <w:r w:rsidRPr="00637460">
          <w:rPr>
            <w:rStyle w:val="ab"/>
            <w:sz w:val="20"/>
            <w:lang w:val="en-US"/>
          </w:rPr>
          <w:t>iprbookshop</w:t>
        </w:r>
        <w:proofErr w:type="spellEnd"/>
        <w:r w:rsidRPr="00637460">
          <w:rPr>
            <w:rStyle w:val="ab"/>
            <w:sz w:val="20"/>
          </w:rPr>
          <w:t>.</w:t>
        </w:r>
        <w:proofErr w:type="spellStart"/>
        <w:r w:rsidRPr="00637460">
          <w:rPr>
            <w:rStyle w:val="ab"/>
            <w:sz w:val="20"/>
            <w:lang w:val="en-US"/>
          </w:rPr>
          <w:t>ru</w:t>
        </w:r>
        <w:proofErr w:type="spellEnd"/>
      </w:hyperlink>
    </w:p>
    <w:p w:rsidR="00FB5F24" w:rsidRPr="00637460" w:rsidRDefault="00FB5F24" w:rsidP="00FB5F24">
      <w:pPr>
        <w:tabs>
          <w:tab w:val="left" w:pos="360"/>
          <w:tab w:val="left" w:pos="900"/>
          <w:tab w:val="left" w:pos="993"/>
          <w:tab w:val="left" w:pos="1134"/>
        </w:tabs>
        <w:suppressAutoHyphens/>
        <w:spacing w:before="0" w:after="0"/>
        <w:ind w:firstLine="709"/>
        <w:jc w:val="both"/>
        <w:rPr>
          <w:i/>
          <w:sz w:val="20"/>
        </w:rPr>
      </w:pPr>
      <w:r w:rsidRPr="00637460">
        <w:rPr>
          <w:i/>
          <w:sz w:val="20"/>
        </w:rPr>
        <w:t>Информационно-справочные системы:</w:t>
      </w:r>
    </w:p>
    <w:p w:rsidR="00C330F2" w:rsidRPr="00C330F2" w:rsidRDefault="00C330F2" w:rsidP="00C330F2">
      <w:pPr>
        <w:spacing w:before="0" w:after="0"/>
        <w:rPr>
          <w:sz w:val="20"/>
        </w:rPr>
      </w:pPr>
      <w:r w:rsidRPr="00C330F2">
        <w:rPr>
          <w:sz w:val="20"/>
        </w:rPr>
        <w:t xml:space="preserve">Справочно-правовая система «Гарант»; </w:t>
      </w:r>
    </w:p>
    <w:p w:rsidR="006564D2" w:rsidRDefault="00C330F2" w:rsidP="00C330F2">
      <w:pPr>
        <w:spacing w:before="0" w:after="0"/>
      </w:pPr>
      <w:r w:rsidRPr="00C330F2">
        <w:rPr>
          <w:sz w:val="20"/>
        </w:rPr>
        <w:t>Справочно-правовая система «Консультант Плюс».</w:t>
      </w:r>
    </w:p>
    <w:sectPr w:rsidR="006564D2" w:rsidSect="00FB5F24">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 w:name="Microsoft YaHei">
    <w:panose1 w:val="020B0503020204020204"/>
    <w:charset w:val="86"/>
    <w:family w:val="swiss"/>
    <w:pitch w:val="variable"/>
    <w:sig w:usb0="80000287" w:usb1="2ACF3C50" w:usb2="00000016" w:usb3="00000000" w:csb0="0004001F" w:csb1="00000000"/>
  </w:font>
  <w:font w:name="Helios">
    <w:altName w:val="Helios"/>
    <w:panose1 w:val="00000000000000000000"/>
    <w:charset w:val="CC"/>
    <w:family w:val="auto"/>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FFFFF7F"/>
    <w:lvl w:ilvl="0">
      <w:start w:val="1"/>
      <w:numFmt w:val="decimal"/>
      <w:pStyle w:val="131"/>
      <w:lvlText w:val="%1."/>
      <w:lvlJc w:val="left"/>
      <w:pPr>
        <w:tabs>
          <w:tab w:val="left" w:pos="643"/>
        </w:tabs>
        <w:ind w:left="643" w:hanging="360"/>
      </w:pPr>
      <w:rPr>
        <w:rFonts w:cs="Times New Roman"/>
      </w:rPr>
    </w:lvl>
  </w:abstractNum>
  <w:abstractNum w:abstractNumId="1" w15:restartNumberingAfterBreak="0">
    <w:nsid w:val="FFFFFF82"/>
    <w:multiLevelType w:val="singleLevel"/>
    <w:tmpl w:val="FFFFFF82"/>
    <w:lvl w:ilvl="0">
      <w:start w:val="1"/>
      <w:numFmt w:val="bullet"/>
      <w:pStyle w:val="Tst-question"/>
      <w:lvlText w:val=""/>
      <w:lvlJc w:val="left"/>
      <w:pPr>
        <w:tabs>
          <w:tab w:val="left" w:pos="926"/>
        </w:tabs>
        <w:ind w:left="926" w:hanging="360"/>
      </w:pPr>
    </w:lvl>
  </w:abstractNum>
  <w:abstractNum w:abstractNumId="2" w15:restartNumberingAfterBreak="0">
    <w:nsid w:val="FFFFFF83"/>
    <w:multiLevelType w:val="singleLevel"/>
    <w:tmpl w:val="FFFFFF83"/>
    <w:lvl w:ilvl="0">
      <w:start w:val="1"/>
      <w:numFmt w:val="decimal"/>
      <w:pStyle w:val="3"/>
      <w:lvlText w:val="%1."/>
      <w:lvlJc w:val="left"/>
      <w:pPr>
        <w:ind w:left="720" w:hanging="360"/>
      </w:pPr>
      <w:rPr>
        <w:rFonts w:cs="Times New Roman"/>
      </w:rPr>
    </w:lvl>
  </w:abstractNum>
  <w:abstractNum w:abstractNumId="3" w15:restartNumberingAfterBreak="0">
    <w:nsid w:val="FFFFFF88"/>
    <w:multiLevelType w:val="singleLevel"/>
    <w:tmpl w:val="FFFFFF88"/>
    <w:lvl w:ilvl="0">
      <w:start w:val="1"/>
      <w:numFmt w:val="decimal"/>
      <w:pStyle w:val="-31"/>
      <w:lvlText w:val="%1."/>
      <w:lvlJc w:val="left"/>
      <w:pPr>
        <w:tabs>
          <w:tab w:val="left" w:pos="360"/>
        </w:tabs>
        <w:ind w:left="360" w:hanging="360"/>
      </w:pPr>
      <w:rPr>
        <w:rFonts w:cs="Times New Roman"/>
      </w:rPr>
    </w:lvl>
  </w:abstractNum>
  <w:abstractNum w:abstractNumId="4" w15:restartNumberingAfterBreak="0">
    <w:nsid w:val="FFFFFF89"/>
    <w:multiLevelType w:val="singleLevel"/>
    <w:tmpl w:val="FFFFFF89"/>
    <w:lvl w:ilvl="0">
      <w:start w:val="1"/>
      <w:numFmt w:val="bullet"/>
      <w:pStyle w:val="0752"/>
      <w:lvlText w:val=""/>
      <w:lvlJc w:val="left"/>
      <w:pPr>
        <w:tabs>
          <w:tab w:val="left" w:pos="360"/>
        </w:tabs>
        <w:ind w:left="360" w:hanging="360"/>
      </w:pPr>
    </w:lvl>
  </w:abstractNum>
  <w:abstractNum w:abstractNumId="5" w15:restartNumberingAfterBreak="0">
    <w:nsid w:val="FFFFFFFE"/>
    <w:multiLevelType w:val="singleLevel"/>
    <w:tmpl w:val="FFFFFFFE"/>
    <w:lvl w:ilvl="0">
      <w:numFmt w:val="bullet"/>
      <w:lvlText w:val="*"/>
      <w:lvlJc w:val="left"/>
    </w:lvl>
  </w:abstractNum>
  <w:abstractNum w:abstractNumId="6" w15:restartNumberingAfterBreak="0">
    <w:nsid w:val="13450138"/>
    <w:multiLevelType w:val="multilevel"/>
    <w:tmpl w:val="13450138"/>
    <w:lvl w:ilvl="0">
      <w:start w:val="1"/>
      <w:numFmt w:val="decimal"/>
      <w:pStyle w:val="a"/>
      <w:lvlText w:val="%1."/>
      <w:lvlJc w:val="left"/>
      <w:pPr>
        <w:tabs>
          <w:tab w:val="left" w:pos="1440"/>
        </w:tabs>
        <w:ind w:left="1440" w:hanging="360"/>
      </w:pPr>
      <w:rPr>
        <w:rFonts w:cs="Times New Roman"/>
      </w:rPr>
    </w:lvl>
    <w:lvl w:ilvl="1">
      <w:start w:val="1"/>
      <w:numFmt w:val="lowerLetter"/>
      <w:lvlText w:val="%2."/>
      <w:lvlJc w:val="left"/>
      <w:pPr>
        <w:tabs>
          <w:tab w:val="left" w:pos="2160"/>
        </w:tabs>
        <w:ind w:left="2160" w:hanging="360"/>
      </w:pPr>
      <w:rPr>
        <w:rFonts w:cs="Times New Roman"/>
      </w:rPr>
    </w:lvl>
    <w:lvl w:ilvl="2">
      <w:start w:val="1"/>
      <w:numFmt w:val="lowerRoman"/>
      <w:lvlText w:val="%3."/>
      <w:lvlJc w:val="right"/>
      <w:pPr>
        <w:tabs>
          <w:tab w:val="left" w:pos="2880"/>
        </w:tabs>
        <w:ind w:left="2880" w:hanging="18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7" w15:restartNumberingAfterBreak="0">
    <w:nsid w:val="13C23281"/>
    <w:multiLevelType w:val="multilevel"/>
    <w:tmpl w:val="13C23281"/>
    <w:lvl w:ilvl="0">
      <w:start w:val="1"/>
      <w:numFmt w:val="decimal"/>
      <w:lvlText w:val="%1."/>
      <w:lvlJc w:val="left"/>
      <w:pPr>
        <w:tabs>
          <w:tab w:val="left" w:pos="720"/>
        </w:tabs>
        <w:ind w:left="720" w:hanging="360"/>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8" w15:restartNumberingAfterBreak="0">
    <w:nsid w:val="17AA16EB"/>
    <w:multiLevelType w:val="multilevel"/>
    <w:tmpl w:val="17AA16EB"/>
    <w:lvl w:ilvl="0">
      <w:start w:val="1"/>
      <w:numFmt w:val="decimal"/>
      <w:pStyle w:val="a0"/>
      <w:lvlText w:val="%1."/>
      <w:lvlJc w:val="left"/>
      <w:pPr>
        <w:tabs>
          <w:tab w:val="left" w:pos="0"/>
        </w:tabs>
        <w:ind w:left="113" w:hanging="113"/>
      </w:pPr>
      <w:rPr>
        <w:rFonts w:cs="Times New Roman"/>
      </w:rPr>
    </w:lvl>
    <w:lvl w:ilvl="1">
      <w:start w:val="1"/>
      <w:numFmt w:val="upperLetter"/>
      <w:lvlText w:val="%2)"/>
      <w:lvlJc w:val="left"/>
      <w:pPr>
        <w:tabs>
          <w:tab w:val="left" w:pos="0"/>
        </w:tabs>
        <w:ind w:left="454" w:hanging="114"/>
      </w:pPr>
      <w:rPr>
        <w:rFonts w:cs="Times New Roman"/>
      </w:rPr>
    </w:lvl>
    <w:lvl w:ilvl="2">
      <w:start w:val="1"/>
      <w:numFmt w:val="lowerRoman"/>
      <w:lvlText w:val="%3)"/>
      <w:lvlJc w:val="left"/>
      <w:pPr>
        <w:tabs>
          <w:tab w:val="left" w:pos="1080"/>
        </w:tabs>
        <w:ind w:left="1080" w:hanging="360"/>
      </w:pPr>
      <w:rPr>
        <w:rFonts w:cs="Times New Roman"/>
      </w:rPr>
    </w:lvl>
    <w:lvl w:ilvl="3">
      <w:start w:val="1"/>
      <w:numFmt w:val="decimal"/>
      <w:lvlText w:val="(%4)"/>
      <w:lvlJc w:val="left"/>
      <w:pPr>
        <w:tabs>
          <w:tab w:val="left" w:pos="1440"/>
        </w:tabs>
        <w:ind w:left="1440" w:hanging="360"/>
      </w:pPr>
      <w:rPr>
        <w:rFonts w:cs="Times New Roman"/>
      </w:rPr>
    </w:lvl>
    <w:lvl w:ilvl="4">
      <w:start w:val="1"/>
      <w:numFmt w:val="lowerLetter"/>
      <w:lvlText w:val="(%5)"/>
      <w:lvlJc w:val="left"/>
      <w:pPr>
        <w:tabs>
          <w:tab w:val="left" w:pos="1800"/>
        </w:tabs>
        <w:ind w:left="1800" w:hanging="360"/>
      </w:pPr>
      <w:rPr>
        <w:rFonts w:cs="Times New Roman"/>
      </w:rPr>
    </w:lvl>
    <w:lvl w:ilvl="5">
      <w:start w:val="1"/>
      <w:numFmt w:val="lowerRoman"/>
      <w:lvlText w:val="(%6)"/>
      <w:lvlJc w:val="left"/>
      <w:pPr>
        <w:tabs>
          <w:tab w:val="left" w:pos="2160"/>
        </w:tabs>
        <w:ind w:left="2160" w:hanging="360"/>
      </w:pPr>
      <w:rPr>
        <w:rFonts w:cs="Times New Roman"/>
      </w:rPr>
    </w:lvl>
    <w:lvl w:ilvl="6">
      <w:start w:val="1"/>
      <w:numFmt w:val="decimal"/>
      <w:lvlText w:val="%7."/>
      <w:lvlJc w:val="left"/>
      <w:pPr>
        <w:tabs>
          <w:tab w:val="left" w:pos="2520"/>
        </w:tabs>
        <w:ind w:left="2520" w:hanging="360"/>
      </w:pPr>
      <w:rPr>
        <w:rFonts w:cs="Times New Roman"/>
      </w:rPr>
    </w:lvl>
    <w:lvl w:ilvl="7">
      <w:start w:val="1"/>
      <w:numFmt w:val="lowerLetter"/>
      <w:lvlText w:val="%8."/>
      <w:lvlJc w:val="left"/>
      <w:pPr>
        <w:tabs>
          <w:tab w:val="left" w:pos="2880"/>
        </w:tabs>
        <w:ind w:left="2880" w:hanging="360"/>
      </w:pPr>
      <w:rPr>
        <w:rFonts w:cs="Times New Roman"/>
      </w:rPr>
    </w:lvl>
    <w:lvl w:ilvl="8">
      <w:start w:val="1"/>
      <w:numFmt w:val="lowerRoman"/>
      <w:lvlText w:val="%9."/>
      <w:lvlJc w:val="left"/>
      <w:pPr>
        <w:tabs>
          <w:tab w:val="left" w:pos="3240"/>
        </w:tabs>
        <w:ind w:left="3240" w:hanging="360"/>
      </w:pPr>
      <w:rPr>
        <w:rFonts w:cs="Times New Roman"/>
      </w:rPr>
    </w:lvl>
  </w:abstractNum>
  <w:abstractNum w:abstractNumId="9" w15:restartNumberingAfterBreak="0">
    <w:nsid w:val="1A600A41"/>
    <w:multiLevelType w:val="multilevel"/>
    <w:tmpl w:val="1A600A41"/>
    <w:lvl w:ilvl="0">
      <w:start w:val="1"/>
      <w:numFmt w:val="decimal"/>
      <w:lvlText w:val="%1."/>
      <w:lvlJc w:val="left"/>
      <w:pPr>
        <w:tabs>
          <w:tab w:val="left" w:pos="454"/>
        </w:tabs>
        <w:ind w:left="454" w:hanging="454"/>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0" w15:restartNumberingAfterBreak="0">
    <w:nsid w:val="1D034241"/>
    <w:multiLevelType w:val="multilevel"/>
    <w:tmpl w:val="1D034241"/>
    <w:lvl w:ilvl="0">
      <w:start w:val="1"/>
      <w:numFmt w:val="decimal"/>
      <w:pStyle w:val="2"/>
      <w:lvlText w:val="%1"/>
      <w:lvlJc w:val="left"/>
      <w:pPr>
        <w:tabs>
          <w:tab w:val="left" w:pos="360"/>
        </w:tabs>
        <w:ind w:left="360" w:hanging="360"/>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1"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F570E6E"/>
    <w:multiLevelType w:val="multilevel"/>
    <w:tmpl w:val="1F570E6E"/>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13" w15:restartNumberingAfterBreak="0">
    <w:nsid w:val="26140BC6"/>
    <w:multiLevelType w:val="multilevel"/>
    <w:tmpl w:val="26140BC6"/>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14" w15:restartNumberingAfterBreak="0">
    <w:nsid w:val="2AF66B6B"/>
    <w:multiLevelType w:val="multilevel"/>
    <w:tmpl w:val="2AF66B6B"/>
    <w:lvl w:ilvl="0">
      <w:start w:val="1"/>
      <w:numFmt w:val="decimal"/>
      <w:lvlText w:val="%1."/>
      <w:lvlJc w:val="left"/>
      <w:pPr>
        <w:tabs>
          <w:tab w:val="left" w:pos="454"/>
        </w:tabs>
        <w:ind w:left="454" w:hanging="454"/>
      </w:pPr>
      <w:rPr>
        <w:rFonts w:cs="Times New Roman"/>
      </w:rPr>
    </w:lvl>
    <w:lvl w:ilvl="1">
      <w:start w:val="3"/>
      <w:numFmt w:val="decimal"/>
      <w:isLgl/>
      <w:lvlText w:val="%1.%2"/>
      <w:lvlJc w:val="left"/>
      <w:pPr>
        <w:tabs>
          <w:tab w:val="left" w:pos="360"/>
        </w:tabs>
        <w:ind w:left="360" w:hanging="360"/>
      </w:pPr>
      <w:rPr>
        <w:rFonts w:cs="Times New Roman"/>
      </w:rPr>
    </w:lvl>
    <w:lvl w:ilvl="2">
      <w:start w:val="1"/>
      <w:numFmt w:val="decimal"/>
      <w:isLgl/>
      <w:lvlText w:val="%1.%2.%3"/>
      <w:lvlJc w:val="left"/>
      <w:pPr>
        <w:tabs>
          <w:tab w:val="left" w:pos="720"/>
        </w:tabs>
        <w:ind w:left="720" w:hanging="720"/>
      </w:pPr>
      <w:rPr>
        <w:rFonts w:cs="Times New Roman"/>
      </w:rPr>
    </w:lvl>
    <w:lvl w:ilvl="3">
      <w:start w:val="1"/>
      <w:numFmt w:val="decimal"/>
      <w:isLgl/>
      <w:lvlText w:val="%1.%2.%3.%4"/>
      <w:lvlJc w:val="left"/>
      <w:pPr>
        <w:tabs>
          <w:tab w:val="left" w:pos="720"/>
        </w:tabs>
        <w:ind w:left="720" w:hanging="720"/>
      </w:pPr>
      <w:rPr>
        <w:rFonts w:cs="Times New Roman"/>
      </w:rPr>
    </w:lvl>
    <w:lvl w:ilvl="4">
      <w:start w:val="1"/>
      <w:numFmt w:val="decimal"/>
      <w:isLgl/>
      <w:lvlText w:val="%1.%2.%3.%4.%5"/>
      <w:lvlJc w:val="left"/>
      <w:pPr>
        <w:tabs>
          <w:tab w:val="left" w:pos="1080"/>
        </w:tabs>
        <w:ind w:left="1080" w:hanging="1080"/>
      </w:pPr>
      <w:rPr>
        <w:rFonts w:cs="Times New Roman"/>
      </w:rPr>
    </w:lvl>
    <w:lvl w:ilvl="5">
      <w:start w:val="1"/>
      <w:numFmt w:val="decimal"/>
      <w:isLgl/>
      <w:lvlText w:val="%1.%2.%3.%4.%5.%6"/>
      <w:lvlJc w:val="left"/>
      <w:pPr>
        <w:tabs>
          <w:tab w:val="left" w:pos="1080"/>
        </w:tabs>
        <w:ind w:left="1080" w:hanging="1080"/>
      </w:pPr>
      <w:rPr>
        <w:rFonts w:cs="Times New Roman"/>
      </w:rPr>
    </w:lvl>
    <w:lvl w:ilvl="6">
      <w:start w:val="1"/>
      <w:numFmt w:val="decimal"/>
      <w:isLgl/>
      <w:lvlText w:val="%1.%2.%3.%4.%5.%6.%7"/>
      <w:lvlJc w:val="left"/>
      <w:pPr>
        <w:tabs>
          <w:tab w:val="left" w:pos="1440"/>
        </w:tabs>
        <w:ind w:left="1440" w:hanging="1440"/>
      </w:pPr>
      <w:rPr>
        <w:rFonts w:cs="Times New Roman"/>
      </w:rPr>
    </w:lvl>
    <w:lvl w:ilvl="7">
      <w:start w:val="1"/>
      <w:numFmt w:val="decimal"/>
      <w:isLgl/>
      <w:lvlText w:val="%1.%2.%3.%4.%5.%6.%7.%8"/>
      <w:lvlJc w:val="left"/>
      <w:pPr>
        <w:tabs>
          <w:tab w:val="left" w:pos="1440"/>
        </w:tabs>
        <w:ind w:left="1440" w:hanging="1440"/>
      </w:pPr>
      <w:rPr>
        <w:rFonts w:cs="Times New Roman"/>
      </w:rPr>
    </w:lvl>
    <w:lvl w:ilvl="8">
      <w:start w:val="1"/>
      <w:numFmt w:val="decimal"/>
      <w:isLgl/>
      <w:lvlText w:val="%1.%2.%3.%4.%5.%6.%7.%8.%9"/>
      <w:lvlJc w:val="left"/>
      <w:pPr>
        <w:tabs>
          <w:tab w:val="left" w:pos="1800"/>
        </w:tabs>
        <w:ind w:left="1800" w:hanging="1800"/>
      </w:pPr>
      <w:rPr>
        <w:rFonts w:cs="Times New Roman"/>
      </w:rPr>
    </w:lvl>
  </w:abstractNum>
  <w:abstractNum w:abstractNumId="15" w15:restartNumberingAfterBreak="0">
    <w:nsid w:val="2D6A76B5"/>
    <w:multiLevelType w:val="multilevel"/>
    <w:tmpl w:val="2D6A76B5"/>
    <w:lvl w:ilvl="0">
      <w:start w:val="1"/>
      <w:numFmt w:val="decimal"/>
      <w:lvlText w:val="%1."/>
      <w:lvlJc w:val="left"/>
      <w:pPr>
        <w:tabs>
          <w:tab w:val="left" w:pos="720"/>
        </w:tabs>
        <w:ind w:left="720" w:hanging="360"/>
      </w:pPr>
      <w:rPr>
        <w:rFonts w:cs="Times New Roman"/>
      </w:rPr>
    </w:lvl>
    <w:lvl w:ilvl="1">
      <w:start w:val="6"/>
      <w:numFmt w:val="decimal"/>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6" w15:restartNumberingAfterBreak="0">
    <w:nsid w:val="3EFE659B"/>
    <w:multiLevelType w:val="multilevel"/>
    <w:tmpl w:val="3EFE659B"/>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7" w15:restartNumberingAfterBreak="0">
    <w:nsid w:val="446513FE"/>
    <w:multiLevelType w:val="multilevel"/>
    <w:tmpl w:val="446513FE"/>
    <w:lvl w:ilvl="0">
      <w:start w:val="1"/>
      <w:numFmt w:val="decimal"/>
      <w:lvlText w:val="%1."/>
      <w:lvlJc w:val="left"/>
      <w:pPr>
        <w:tabs>
          <w:tab w:val="left" w:pos="1260"/>
        </w:tabs>
        <w:ind w:left="1260" w:hanging="360"/>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8"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5CF6AAE"/>
    <w:multiLevelType w:val="multilevel"/>
    <w:tmpl w:val="45CF6AAE"/>
    <w:lvl w:ilvl="0">
      <w:start w:val="1"/>
      <w:numFmt w:val="decimal"/>
      <w:lvlText w:val="%1."/>
      <w:lvlJc w:val="left"/>
      <w:pPr>
        <w:tabs>
          <w:tab w:val="left" w:pos="720"/>
        </w:tabs>
        <w:ind w:left="720" w:hanging="360"/>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0" w15:restartNumberingAfterBreak="0">
    <w:nsid w:val="4A2A7C93"/>
    <w:multiLevelType w:val="multilevel"/>
    <w:tmpl w:val="4A2A7C93"/>
    <w:lvl w:ilvl="0">
      <w:start w:val="1"/>
      <w:numFmt w:val="decimal"/>
      <w:lvlText w:val="%1."/>
      <w:lvlJc w:val="left"/>
      <w:pPr>
        <w:tabs>
          <w:tab w:val="left" w:pos="1440"/>
        </w:tabs>
        <w:ind w:left="1440" w:hanging="360"/>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1" w15:restartNumberingAfterBreak="0">
    <w:nsid w:val="4BB51533"/>
    <w:multiLevelType w:val="multilevel"/>
    <w:tmpl w:val="4BB51533"/>
    <w:lvl w:ilvl="0">
      <w:start w:val="1"/>
      <w:numFmt w:val="bullet"/>
      <w:pStyle w:val="1"/>
      <w:lvlText w:val=""/>
      <w:lvlJc w:val="left"/>
      <w:pPr>
        <w:tabs>
          <w:tab w:val="left" w:pos="1440"/>
        </w:tabs>
        <w:ind w:left="1440" w:hanging="360"/>
      </w:pPr>
    </w:lvl>
    <w:lvl w:ilvl="1">
      <w:start w:val="1"/>
      <w:numFmt w:val="bullet"/>
      <w:lvlText w:val="o"/>
      <w:lvlJc w:val="left"/>
      <w:pPr>
        <w:tabs>
          <w:tab w:val="left" w:pos="2160"/>
        </w:tabs>
        <w:ind w:left="2160" w:hanging="360"/>
      </w:pPr>
    </w:lvl>
    <w:lvl w:ilvl="2">
      <w:start w:val="1"/>
      <w:numFmt w:val="bullet"/>
      <w:lvlText w:val=""/>
      <w:lvlJc w:val="left"/>
      <w:pPr>
        <w:tabs>
          <w:tab w:val="left" w:pos="2880"/>
        </w:tabs>
        <w:ind w:left="2880" w:hanging="360"/>
      </w:pPr>
    </w:lvl>
    <w:lvl w:ilvl="3">
      <w:start w:val="1"/>
      <w:numFmt w:val="bullet"/>
      <w:lvlText w:val=""/>
      <w:lvlJc w:val="left"/>
      <w:pPr>
        <w:tabs>
          <w:tab w:val="left" w:pos="3600"/>
        </w:tabs>
        <w:ind w:left="3600" w:hanging="360"/>
      </w:pPr>
    </w:lvl>
    <w:lvl w:ilvl="4">
      <w:start w:val="1"/>
      <w:numFmt w:val="bullet"/>
      <w:lvlText w:val="o"/>
      <w:lvlJc w:val="left"/>
      <w:pPr>
        <w:tabs>
          <w:tab w:val="left" w:pos="4320"/>
        </w:tabs>
        <w:ind w:left="4320" w:hanging="360"/>
      </w:pPr>
    </w:lvl>
    <w:lvl w:ilvl="5">
      <w:start w:val="1"/>
      <w:numFmt w:val="bullet"/>
      <w:lvlText w:val=""/>
      <w:lvlJc w:val="left"/>
      <w:pPr>
        <w:tabs>
          <w:tab w:val="left" w:pos="5040"/>
        </w:tabs>
        <w:ind w:left="5040" w:hanging="360"/>
      </w:pPr>
    </w:lvl>
    <w:lvl w:ilvl="6">
      <w:start w:val="1"/>
      <w:numFmt w:val="bullet"/>
      <w:lvlText w:val=""/>
      <w:lvlJc w:val="left"/>
      <w:pPr>
        <w:tabs>
          <w:tab w:val="left" w:pos="5760"/>
        </w:tabs>
        <w:ind w:left="5760" w:hanging="360"/>
      </w:pPr>
    </w:lvl>
    <w:lvl w:ilvl="7">
      <w:start w:val="1"/>
      <w:numFmt w:val="bullet"/>
      <w:lvlText w:val="o"/>
      <w:lvlJc w:val="left"/>
      <w:pPr>
        <w:tabs>
          <w:tab w:val="left" w:pos="6480"/>
        </w:tabs>
        <w:ind w:left="6480" w:hanging="360"/>
      </w:pPr>
    </w:lvl>
    <w:lvl w:ilvl="8">
      <w:start w:val="1"/>
      <w:numFmt w:val="bullet"/>
      <w:lvlText w:val=""/>
      <w:lvlJc w:val="left"/>
      <w:pPr>
        <w:tabs>
          <w:tab w:val="left" w:pos="7200"/>
        </w:tabs>
        <w:ind w:left="7200" w:hanging="360"/>
      </w:pPr>
    </w:lvl>
  </w:abstractNum>
  <w:abstractNum w:abstractNumId="22" w15:restartNumberingAfterBreak="0">
    <w:nsid w:val="54EC2DC4"/>
    <w:multiLevelType w:val="multilevel"/>
    <w:tmpl w:val="54EC2DC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23" w15:restartNumberingAfterBreak="0">
    <w:nsid w:val="5F1E56E4"/>
    <w:multiLevelType w:val="multilevel"/>
    <w:tmpl w:val="5F1E56E4"/>
    <w:lvl w:ilvl="0">
      <w:start w:val="1"/>
      <w:numFmt w:val="decimal"/>
      <w:lvlText w:val="%1."/>
      <w:lvlJc w:val="left"/>
      <w:pPr>
        <w:tabs>
          <w:tab w:val="left" w:pos="720"/>
        </w:tabs>
        <w:ind w:left="720" w:hanging="360"/>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4" w15:restartNumberingAfterBreak="0">
    <w:nsid w:val="639F20BC"/>
    <w:multiLevelType w:val="hybridMultilevel"/>
    <w:tmpl w:val="EF46D0AE"/>
    <w:lvl w:ilvl="0" w:tplc="24C865BE">
      <w:start w:val="1"/>
      <w:numFmt w:val="decimal"/>
      <w:lvlText w:val="%1"/>
      <w:lvlJc w:val="left"/>
      <w:pPr>
        <w:tabs>
          <w:tab w:val="num" w:pos="454"/>
        </w:tabs>
        <w:ind w:left="0" w:firstLine="11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57D3C5F"/>
    <w:multiLevelType w:val="multilevel"/>
    <w:tmpl w:val="657D3C5F"/>
    <w:lvl w:ilvl="0">
      <w:start w:val="1"/>
      <w:numFmt w:val="bullet"/>
      <w:lvlText w:val=""/>
      <w:lvlJc w:val="left"/>
      <w:pPr>
        <w:tabs>
          <w:tab w:val="left" w:pos="720"/>
        </w:tabs>
        <w:ind w:left="1418" w:hanging="284"/>
      </w:pPr>
    </w:lvl>
    <w:lvl w:ilvl="1">
      <w:start w:val="1"/>
      <w:numFmt w:val="decimal"/>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6" w15:restartNumberingAfterBreak="0">
    <w:nsid w:val="6792101D"/>
    <w:multiLevelType w:val="hybridMultilevel"/>
    <w:tmpl w:val="C00AED14"/>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A51792E"/>
    <w:multiLevelType w:val="multilevel"/>
    <w:tmpl w:val="6A51792E"/>
    <w:lvl w:ilvl="0">
      <w:start w:val="1"/>
      <w:numFmt w:val="decimal"/>
      <w:lvlText w:val="%1."/>
      <w:lvlJc w:val="left"/>
      <w:pPr>
        <w:tabs>
          <w:tab w:val="left" w:pos="720"/>
        </w:tabs>
        <w:ind w:left="720" w:hanging="360"/>
      </w:pPr>
      <w:rPr>
        <w:rFonts w:cs="Times New Roman"/>
      </w:rPr>
    </w:lvl>
    <w:lvl w:ilvl="1">
      <w:start w:val="3"/>
      <w:numFmt w:val="decimal"/>
      <w:isLgl/>
      <w:lvlText w:val="%1.%2"/>
      <w:lvlJc w:val="left"/>
      <w:pPr>
        <w:tabs>
          <w:tab w:val="left" w:pos="720"/>
        </w:tabs>
        <w:ind w:left="720" w:hanging="360"/>
      </w:pPr>
      <w:rPr>
        <w:rFonts w:cs="Times New Roman"/>
      </w:rPr>
    </w:lvl>
    <w:lvl w:ilvl="2">
      <w:start w:val="1"/>
      <w:numFmt w:val="decimal"/>
      <w:isLgl/>
      <w:lvlText w:val="%1.%2.%3"/>
      <w:lvlJc w:val="left"/>
      <w:pPr>
        <w:tabs>
          <w:tab w:val="left" w:pos="1080"/>
        </w:tabs>
        <w:ind w:left="1080" w:hanging="720"/>
      </w:pPr>
      <w:rPr>
        <w:rFonts w:cs="Times New Roman"/>
      </w:rPr>
    </w:lvl>
    <w:lvl w:ilvl="3">
      <w:start w:val="1"/>
      <w:numFmt w:val="decimal"/>
      <w:isLgl/>
      <w:lvlText w:val="%1.%2.%3.%4"/>
      <w:lvlJc w:val="left"/>
      <w:pPr>
        <w:tabs>
          <w:tab w:val="left" w:pos="1080"/>
        </w:tabs>
        <w:ind w:left="1080" w:hanging="720"/>
      </w:pPr>
      <w:rPr>
        <w:rFonts w:cs="Times New Roman"/>
      </w:rPr>
    </w:lvl>
    <w:lvl w:ilvl="4">
      <w:start w:val="1"/>
      <w:numFmt w:val="decimal"/>
      <w:isLgl/>
      <w:lvlText w:val="%1.%2.%3.%4.%5"/>
      <w:lvlJc w:val="left"/>
      <w:pPr>
        <w:tabs>
          <w:tab w:val="left" w:pos="1440"/>
        </w:tabs>
        <w:ind w:left="1440" w:hanging="1080"/>
      </w:pPr>
      <w:rPr>
        <w:rFonts w:cs="Times New Roman"/>
      </w:rPr>
    </w:lvl>
    <w:lvl w:ilvl="5">
      <w:start w:val="1"/>
      <w:numFmt w:val="decimal"/>
      <w:isLgl/>
      <w:lvlText w:val="%1.%2.%3.%4.%5.%6"/>
      <w:lvlJc w:val="left"/>
      <w:pPr>
        <w:tabs>
          <w:tab w:val="left" w:pos="1440"/>
        </w:tabs>
        <w:ind w:left="1440" w:hanging="1080"/>
      </w:pPr>
      <w:rPr>
        <w:rFonts w:cs="Times New Roman"/>
      </w:rPr>
    </w:lvl>
    <w:lvl w:ilvl="6">
      <w:start w:val="1"/>
      <w:numFmt w:val="decimal"/>
      <w:isLgl/>
      <w:lvlText w:val="%1.%2.%3.%4.%5.%6.%7"/>
      <w:lvlJc w:val="left"/>
      <w:pPr>
        <w:tabs>
          <w:tab w:val="left" w:pos="1800"/>
        </w:tabs>
        <w:ind w:left="1800" w:hanging="1440"/>
      </w:pPr>
      <w:rPr>
        <w:rFonts w:cs="Times New Roman"/>
      </w:rPr>
    </w:lvl>
    <w:lvl w:ilvl="7">
      <w:start w:val="1"/>
      <w:numFmt w:val="decimal"/>
      <w:isLgl/>
      <w:lvlText w:val="%1.%2.%3.%4.%5.%6.%7.%8"/>
      <w:lvlJc w:val="left"/>
      <w:pPr>
        <w:tabs>
          <w:tab w:val="left" w:pos="1800"/>
        </w:tabs>
        <w:ind w:left="1800" w:hanging="1440"/>
      </w:pPr>
      <w:rPr>
        <w:rFonts w:cs="Times New Roman"/>
      </w:rPr>
    </w:lvl>
    <w:lvl w:ilvl="8">
      <w:start w:val="1"/>
      <w:numFmt w:val="decimal"/>
      <w:isLgl/>
      <w:lvlText w:val="%1.%2.%3.%4.%5.%6.%7.%8.%9"/>
      <w:lvlJc w:val="left"/>
      <w:pPr>
        <w:tabs>
          <w:tab w:val="left" w:pos="2160"/>
        </w:tabs>
        <w:ind w:left="2160" w:hanging="1800"/>
      </w:pPr>
      <w:rPr>
        <w:rFonts w:cs="Times New Roman"/>
      </w:rPr>
    </w:lvl>
  </w:abstractNum>
  <w:abstractNum w:abstractNumId="28" w15:restartNumberingAfterBreak="0">
    <w:nsid w:val="6C97288D"/>
    <w:multiLevelType w:val="multilevel"/>
    <w:tmpl w:val="6C97288D"/>
    <w:lvl w:ilvl="0">
      <w:start w:val="1"/>
      <w:numFmt w:val="decimal"/>
      <w:lvlText w:val="%1"/>
      <w:lvlJc w:val="left"/>
      <w:pPr>
        <w:tabs>
          <w:tab w:val="left" w:pos="720"/>
        </w:tabs>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9" w15:restartNumberingAfterBreak="0">
    <w:nsid w:val="6CB81905"/>
    <w:multiLevelType w:val="multilevel"/>
    <w:tmpl w:val="6CB81905"/>
    <w:lvl w:ilvl="0">
      <w:start w:val="1"/>
      <w:numFmt w:val="decimal"/>
      <w:pStyle w:val="a1"/>
      <w:lvlText w:val="%1."/>
      <w:lvlJc w:val="left"/>
      <w:pPr>
        <w:tabs>
          <w:tab w:val="left" w:pos="720"/>
        </w:tabs>
        <w:ind w:left="720" w:hanging="360"/>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0" w15:restartNumberingAfterBreak="0">
    <w:nsid w:val="6D0243FD"/>
    <w:multiLevelType w:val="multilevel"/>
    <w:tmpl w:val="6D0243FD"/>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6D1A51C8"/>
    <w:multiLevelType w:val="hybridMultilevel"/>
    <w:tmpl w:val="728E0A52"/>
    <w:lvl w:ilvl="0" w:tplc="6B5E955E">
      <w:start w:val="1"/>
      <w:numFmt w:val="decimal"/>
      <w:lvlText w:val="%1"/>
      <w:lvlJc w:val="left"/>
      <w:pPr>
        <w:tabs>
          <w:tab w:val="num" w:pos="0"/>
        </w:tabs>
        <w:ind w:left="0" w:firstLine="11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0CD3403"/>
    <w:multiLevelType w:val="multilevel"/>
    <w:tmpl w:val="70CD3403"/>
    <w:lvl w:ilvl="0">
      <w:start w:val="1"/>
      <w:numFmt w:val="decimal"/>
      <w:lvlText w:val="%1."/>
      <w:lvlJc w:val="left"/>
      <w:pPr>
        <w:tabs>
          <w:tab w:val="left" w:pos="1440"/>
        </w:tabs>
        <w:ind w:left="1440" w:hanging="360"/>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3" w15:restartNumberingAfterBreak="0">
    <w:nsid w:val="714D5789"/>
    <w:multiLevelType w:val="multilevel"/>
    <w:tmpl w:val="714D5789"/>
    <w:lvl w:ilvl="0">
      <w:start w:val="1"/>
      <w:numFmt w:val="decimal"/>
      <w:pStyle w:val="21"/>
      <w:lvlText w:val="%1."/>
      <w:lvlJc w:val="left"/>
      <w:pPr>
        <w:tabs>
          <w:tab w:val="left" w:pos="720"/>
        </w:tabs>
        <w:ind w:left="720" w:hanging="360"/>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num w:numId="1">
    <w:abstractNumId w:val="2"/>
  </w:num>
  <w:num w:numId="2">
    <w:abstractNumId w:val="29"/>
  </w:num>
  <w:num w:numId="3">
    <w:abstractNumId w:val="6"/>
  </w:num>
  <w:num w:numId="4">
    <w:abstractNumId w:val="21"/>
  </w:num>
  <w:num w:numId="5">
    <w:abstractNumId w:val="1"/>
  </w:num>
  <w:num w:numId="6">
    <w:abstractNumId w:val="8"/>
  </w:num>
  <w:num w:numId="7">
    <w:abstractNumId w:val="0"/>
  </w:num>
  <w:num w:numId="8">
    <w:abstractNumId w:val="4"/>
  </w:num>
  <w:num w:numId="9">
    <w:abstractNumId w:val="10"/>
  </w:num>
  <w:num w:numId="10">
    <w:abstractNumId w:val="33"/>
  </w:num>
  <w:num w:numId="11">
    <w:abstractNumId w:val="3"/>
  </w:num>
  <w:num w:numId="12">
    <w:abstractNumId w:val="5"/>
    <w:lvlOverride w:ilvl="0">
      <w:lvl w:ilvl="0">
        <w:numFmt w:val="bullet"/>
        <w:lvlText w:val="-"/>
        <w:legacy w:legacy="1" w:legacySpace="0" w:legacyIndent="130"/>
        <w:lvlJc w:val="left"/>
      </w:lvl>
    </w:lvlOverride>
  </w:num>
  <w:num w:numId="13">
    <w:abstractNumId w:val="13"/>
  </w:num>
  <w:num w:numId="14">
    <w:abstractNumId w:val="22"/>
  </w:num>
  <w:num w:numId="15">
    <w:abstractNumId w:val="12"/>
  </w:num>
  <w:num w:numId="16">
    <w:abstractNumId w:val="25"/>
  </w:num>
  <w:num w:numId="17">
    <w:abstractNumId w:val="32"/>
  </w:num>
  <w:num w:numId="18">
    <w:abstractNumId w:val="20"/>
  </w:num>
  <w:num w:numId="19">
    <w:abstractNumId w:val="9"/>
  </w:num>
  <w:num w:numId="20">
    <w:abstractNumId w:val="14"/>
  </w:num>
  <w:num w:numId="21">
    <w:abstractNumId w:val="15"/>
  </w:num>
  <w:num w:numId="22">
    <w:abstractNumId w:val="17"/>
  </w:num>
  <w:num w:numId="23">
    <w:abstractNumId w:val="23"/>
  </w:num>
  <w:num w:numId="24">
    <w:abstractNumId w:val="7"/>
  </w:num>
  <w:num w:numId="25">
    <w:abstractNumId w:val="28"/>
  </w:num>
  <w:num w:numId="26">
    <w:abstractNumId w:val="27"/>
  </w:num>
  <w:num w:numId="27">
    <w:abstractNumId w:val="19"/>
  </w:num>
  <w:num w:numId="28">
    <w:abstractNumId w:val="16"/>
  </w:num>
  <w:num w:numId="29">
    <w:abstractNumId w:val="30"/>
  </w:num>
  <w:num w:numId="30">
    <w:abstractNumId w:val="31"/>
  </w:num>
  <w:num w:numId="31">
    <w:abstractNumId w:val="24"/>
  </w:num>
  <w:num w:numId="32">
    <w:abstractNumId w:val="11"/>
  </w:num>
  <w:num w:numId="33">
    <w:abstractNumId w:val="18"/>
  </w:num>
  <w:num w:numId="34">
    <w:abstractNumId w:val="26"/>
  </w:num>
  <w:num w:numId="35">
    <w:abstractNumId w:val="1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FB5F24"/>
    <w:rsid w:val="00046B43"/>
    <w:rsid w:val="00084B91"/>
    <w:rsid w:val="00147E22"/>
    <w:rsid w:val="001D10AC"/>
    <w:rsid w:val="001F7599"/>
    <w:rsid w:val="00286C30"/>
    <w:rsid w:val="00291025"/>
    <w:rsid w:val="003278E2"/>
    <w:rsid w:val="003D189A"/>
    <w:rsid w:val="00472481"/>
    <w:rsid w:val="004A6903"/>
    <w:rsid w:val="005527D5"/>
    <w:rsid w:val="00584D5B"/>
    <w:rsid w:val="00591FC4"/>
    <w:rsid w:val="005B31CE"/>
    <w:rsid w:val="005D2178"/>
    <w:rsid w:val="00626F4D"/>
    <w:rsid w:val="006564D2"/>
    <w:rsid w:val="0065717A"/>
    <w:rsid w:val="00674E04"/>
    <w:rsid w:val="007F0170"/>
    <w:rsid w:val="00831313"/>
    <w:rsid w:val="008F3E9C"/>
    <w:rsid w:val="009023B7"/>
    <w:rsid w:val="00952061"/>
    <w:rsid w:val="009857E1"/>
    <w:rsid w:val="00A23C42"/>
    <w:rsid w:val="00A82094"/>
    <w:rsid w:val="00A93348"/>
    <w:rsid w:val="00AC1271"/>
    <w:rsid w:val="00B8256A"/>
    <w:rsid w:val="00B9490B"/>
    <w:rsid w:val="00B96A47"/>
    <w:rsid w:val="00BF2D3F"/>
    <w:rsid w:val="00C330F2"/>
    <w:rsid w:val="00C33AAD"/>
    <w:rsid w:val="00C33E48"/>
    <w:rsid w:val="00C54611"/>
    <w:rsid w:val="00C66DB4"/>
    <w:rsid w:val="00C67418"/>
    <w:rsid w:val="00C76F84"/>
    <w:rsid w:val="00CB043F"/>
    <w:rsid w:val="00D25361"/>
    <w:rsid w:val="00D51CCC"/>
    <w:rsid w:val="00DB0FC4"/>
    <w:rsid w:val="00DF7D58"/>
    <w:rsid w:val="00E01DC7"/>
    <w:rsid w:val="00EE4762"/>
    <w:rsid w:val="00F50B60"/>
    <w:rsid w:val="00F7676D"/>
    <w:rsid w:val="00FB5F24"/>
    <w:rsid w:val="00FC5FDF"/>
    <w:rsid w:val="00FD6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2F908"/>
  <w15:docId w15:val="{D4079B40-9F04-4C1C-8E87-AF6A18140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qFormat="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B5F24"/>
    <w:pPr>
      <w:widowControl w:val="0"/>
      <w:snapToGrid w:val="0"/>
      <w:spacing w:before="100" w:after="100" w:line="240" w:lineRule="auto"/>
    </w:pPr>
    <w:rPr>
      <w:rFonts w:ascii="Times New Roman" w:eastAsia="Calibri" w:hAnsi="Times New Roman" w:cs="Times New Roman"/>
      <w:sz w:val="24"/>
      <w:szCs w:val="20"/>
      <w:lang w:eastAsia="ru-RU"/>
    </w:rPr>
  </w:style>
  <w:style w:type="paragraph" w:styleId="10">
    <w:name w:val="heading 1"/>
    <w:basedOn w:val="a2"/>
    <w:next w:val="a2"/>
    <w:link w:val="12"/>
    <w:qFormat/>
    <w:rsid w:val="00FB5F24"/>
    <w:pPr>
      <w:widowControl/>
      <w:tabs>
        <w:tab w:val="right" w:pos="567"/>
        <w:tab w:val="left" w:pos="680"/>
        <w:tab w:val="left" w:pos="1106"/>
        <w:tab w:val="left" w:pos="1729"/>
        <w:tab w:val="right" w:leader="dot" w:pos="7002"/>
      </w:tabs>
      <w:autoSpaceDE w:val="0"/>
      <w:autoSpaceDN w:val="0"/>
      <w:adjustRightInd w:val="0"/>
      <w:snapToGrid/>
      <w:spacing w:before="0" w:after="0"/>
      <w:jc w:val="both"/>
      <w:outlineLvl w:val="0"/>
    </w:pPr>
    <w:rPr>
      <w:rFonts w:ascii="PragmaticaCTT" w:hAnsi="PragmaticaCTT"/>
      <w:sz w:val="20"/>
    </w:rPr>
  </w:style>
  <w:style w:type="paragraph" w:styleId="20">
    <w:name w:val="heading 2"/>
    <w:basedOn w:val="10"/>
    <w:next w:val="a2"/>
    <w:link w:val="23"/>
    <w:qFormat/>
    <w:rsid w:val="00FB5F24"/>
    <w:pPr>
      <w:outlineLvl w:val="1"/>
    </w:pPr>
  </w:style>
  <w:style w:type="paragraph" w:styleId="30">
    <w:name w:val="heading 3"/>
    <w:basedOn w:val="a2"/>
    <w:next w:val="a2"/>
    <w:link w:val="32"/>
    <w:qFormat/>
    <w:rsid w:val="00FB5F24"/>
    <w:pPr>
      <w:widowControl/>
      <w:tabs>
        <w:tab w:val="right" w:pos="567"/>
        <w:tab w:val="left" w:pos="680"/>
        <w:tab w:val="left" w:pos="1106"/>
        <w:tab w:val="left" w:pos="1729"/>
        <w:tab w:val="right" w:leader="dot" w:pos="7002"/>
      </w:tabs>
      <w:autoSpaceDE w:val="0"/>
      <w:autoSpaceDN w:val="0"/>
      <w:adjustRightInd w:val="0"/>
      <w:snapToGrid/>
      <w:spacing w:before="0" w:after="0"/>
      <w:jc w:val="both"/>
      <w:outlineLvl w:val="2"/>
    </w:pPr>
    <w:rPr>
      <w:rFonts w:ascii="PragmaticaCTT" w:hAnsi="PragmaticaCTT"/>
      <w:sz w:val="20"/>
    </w:rPr>
  </w:style>
  <w:style w:type="paragraph" w:styleId="4">
    <w:name w:val="heading 4"/>
    <w:basedOn w:val="a2"/>
    <w:next w:val="a2"/>
    <w:link w:val="40"/>
    <w:uiPriority w:val="99"/>
    <w:qFormat/>
    <w:rsid w:val="00FB5F24"/>
    <w:pPr>
      <w:keepNext/>
      <w:widowControl/>
      <w:snapToGrid/>
      <w:spacing w:before="0" w:after="0"/>
      <w:outlineLvl w:val="3"/>
    </w:pPr>
    <w:rPr>
      <w:rFonts w:eastAsia="Times New Roman"/>
    </w:rPr>
  </w:style>
  <w:style w:type="paragraph" w:styleId="5">
    <w:name w:val="heading 5"/>
    <w:basedOn w:val="a2"/>
    <w:next w:val="a2"/>
    <w:link w:val="50"/>
    <w:uiPriority w:val="99"/>
    <w:qFormat/>
    <w:rsid w:val="00FB5F24"/>
    <w:pPr>
      <w:widowControl/>
      <w:tabs>
        <w:tab w:val="right" w:pos="567"/>
        <w:tab w:val="left" w:pos="680"/>
        <w:tab w:val="left" w:pos="1106"/>
        <w:tab w:val="left" w:pos="1729"/>
        <w:tab w:val="right" w:leader="dot" w:pos="7002"/>
      </w:tabs>
      <w:autoSpaceDE w:val="0"/>
      <w:autoSpaceDN w:val="0"/>
      <w:adjustRightInd w:val="0"/>
      <w:snapToGrid/>
      <w:spacing w:before="0" w:after="0"/>
      <w:jc w:val="both"/>
      <w:outlineLvl w:val="4"/>
    </w:pPr>
    <w:rPr>
      <w:rFonts w:ascii="PragmaticaCTT" w:eastAsia="Times New Roman" w:hAnsi="PragmaticaCTT" w:cs="PragmaticaCTT"/>
      <w:sz w:val="20"/>
    </w:rPr>
  </w:style>
  <w:style w:type="paragraph" w:styleId="6">
    <w:name w:val="heading 6"/>
    <w:basedOn w:val="a2"/>
    <w:next w:val="a2"/>
    <w:link w:val="60"/>
    <w:uiPriority w:val="99"/>
    <w:qFormat/>
    <w:rsid w:val="00FB5F24"/>
    <w:pPr>
      <w:widowControl/>
      <w:tabs>
        <w:tab w:val="right" w:pos="567"/>
        <w:tab w:val="left" w:pos="680"/>
        <w:tab w:val="left" w:pos="1106"/>
        <w:tab w:val="left" w:pos="1729"/>
        <w:tab w:val="right" w:leader="dot" w:pos="7002"/>
      </w:tabs>
      <w:autoSpaceDE w:val="0"/>
      <w:autoSpaceDN w:val="0"/>
      <w:adjustRightInd w:val="0"/>
      <w:snapToGrid/>
      <w:spacing w:before="0" w:after="0"/>
      <w:jc w:val="both"/>
      <w:outlineLvl w:val="5"/>
    </w:pPr>
    <w:rPr>
      <w:rFonts w:ascii="PragmaticaCTT" w:eastAsia="Times New Roman" w:hAnsi="PragmaticaCTT" w:cs="PragmaticaCTT"/>
      <w:sz w:val="20"/>
    </w:rPr>
  </w:style>
  <w:style w:type="paragraph" w:styleId="7">
    <w:name w:val="heading 7"/>
    <w:basedOn w:val="a2"/>
    <w:next w:val="a2"/>
    <w:link w:val="70"/>
    <w:uiPriority w:val="99"/>
    <w:qFormat/>
    <w:rsid w:val="00FB5F24"/>
    <w:pPr>
      <w:widowControl/>
      <w:tabs>
        <w:tab w:val="right" w:pos="567"/>
        <w:tab w:val="left" w:pos="680"/>
        <w:tab w:val="left" w:pos="1106"/>
        <w:tab w:val="left" w:pos="1729"/>
        <w:tab w:val="right" w:leader="dot" w:pos="7002"/>
      </w:tabs>
      <w:autoSpaceDE w:val="0"/>
      <w:autoSpaceDN w:val="0"/>
      <w:adjustRightInd w:val="0"/>
      <w:snapToGrid/>
      <w:spacing w:before="0" w:after="0"/>
      <w:jc w:val="both"/>
      <w:outlineLvl w:val="6"/>
    </w:pPr>
    <w:rPr>
      <w:rFonts w:ascii="PragmaticaCTT" w:eastAsia="Times New Roman" w:hAnsi="PragmaticaCTT" w:cs="PragmaticaCTT"/>
      <w:sz w:val="20"/>
    </w:rPr>
  </w:style>
  <w:style w:type="paragraph" w:styleId="8">
    <w:name w:val="heading 8"/>
    <w:basedOn w:val="a2"/>
    <w:next w:val="a2"/>
    <w:link w:val="80"/>
    <w:uiPriority w:val="99"/>
    <w:qFormat/>
    <w:rsid w:val="00FB5F24"/>
    <w:pPr>
      <w:widowControl/>
      <w:tabs>
        <w:tab w:val="left" w:pos="1440"/>
      </w:tabs>
      <w:suppressAutoHyphens/>
      <w:snapToGrid/>
      <w:spacing w:before="240" w:after="60"/>
      <w:ind w:left="1440" w:hanging="1440"/>
      <w:outlineLvl w:val="7"/>
    </w:pPr>
    <w:rPr>
      <w:rFonts w:eastAsia="Times New Roman"/>
      <w:i/>
      <w:iCs/>
      <w:szCs w:val="24"/>
      <w:lang w:eastAsia="zh-CN"/>
    </w:rPr>
  </w:style>
  <w:style w:type="paragraph" w:styleId="9">
    <w:name w:val="heading 9"/>
    <w:basedOn w:val="a2"/>
    <w:next w:val="a2"/>
    <w:link w:val="90"/>
    <w:uiPriority w:val="99"/>
    <w:qFormat/>
    <w:rsid w:val="00FB5F24"/>
    <w:pPr>
      <w:widowControl/>
      <w:tabs>
        <w:tab w:val="right" w:pos="567"/>
        <w:tab w:val="left" w:pos="680"/>
        <w:tab w:val="left" w:pos="1106"/>
        <w:tab w:val="left" w:pos="1729"/>
        <w:tab w:val="right" w:leader="dot" w:pos="7002"/>
      </w:tabs>
      <w:autoSpaceDE w:val="0"/>
      <w:autoSpaceDN w:val="0"/>
      <w:adjustRightInd w:val="0"/>
      <w:snapToGrid/>
      <w:spacing w:before="0" w:after="0"/>
      <w:jc w:val="both"/>
      <w:outlineLvl w:val="8"/>
    </w:pPr>
    <w:rPr>
      <w:rFonts w:ascii="PragmaticaCTT" w:eastAsia="Times New Roman" w:hAnsi="PragmaticaCTT" w:cs="PragmaticaCTT"/>
      <w:sz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qFormat/>
    <w:rsid w:val="00FB5F24"/>
    <w:rPr>
      <w:rFonts w:asciiTheme="majorHAnsi" w:eastAsiaTheme="majorEastAsia" w:hAnsiTheme="majorHAnsi" w:cstheme="majorBidi"/>
      <w:b/>
      <w:bCs/>
      <w:color w:val="365F91" w:themeColor="accent1" w:themeShade="BF"/>
      <w:sz w:val="28"/>
      <w:szCs w:val="28"/>
      <w:lang w:eastAsia="ru-RU"/>
    </w:rPr>
  </w:style>
  <w:style w:type="character" w:customStyle="1" w:styleId="22">
    <w:name w:val="Заголовок 2 Знак"/>
    <w:basedOn w:val="a3"/>
    <w:qFormat/>
    <w:rsid w:val="00FB5F24"/>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basedOn w:val="a3"/>
    <w:qFormat/>
    <w:rsid w:val="00FB5F24"/>
    <w:rPr>
      <w:rFonts w:asciiTheme="majorHAnsi" w:eastAsiaTheme="majorEastAsia" w:hAnsiTheme="majorHAnsi" w:cstheme="majorBidi"/>
      <w:b/>
      <w:bCs/>
      <w:color w:val="4F81BD" w:themeColor="accent1"/>
      <w:sz w:val="24"/>
      <w:szCs w:val="20"/>
      <w:lang w:eastAsia="ru-RU"/>
    </w:rPr>
  </w:style>
  <w:style w:type="character" w:customStyle="1" w:styleId="40">
    <w:name w:val="Заголовок 4 Знак"/>
    <w:basedOn w:val="a3"/>
    <w:link w:val="4"/>
    <w:uiPriority w:val="99"/>
    <w:qFormat/>
    <w:rsid w:val="00FB5F24"/>
    <w:rPr>
      <w:rFonts w:ascii="Times New Roman" w:eastAsia="Times New Roman" w:hAnsi="Times New Roman" w:cs="Times New Roman"/>
      <w:sz w:val="24"/>
      <w:szCs w:val="20"/>
      <w:lang w:eastAsia="ru-RU"/>
    </w:rPr>
  </w:style>
  <w:style w:type="character" w:customStyle="1" w:styleId="50">
    <w:name w:val="Заголовок 5 Знак"/>
    <w:basedOn w:val="a3"/>
    <w:link w:val="5"/>
    <w:uiPriority w:val="99"/>
    <w:qFormat/>
    <w:rsid w:val="00FB5F24"/>
    <w:rPr>
      <w:rFonts w:ascii="PragmaticaCTT" w:eastAsia="Times New Roman" w:hAnsi="PragmaticaCTT" w:cs="PragmaticaCTT"/>
      <w:sz w:val="20"/>
      <w:szCs w:val="20"/>
      <w:lang w:eastAsia="ru-RU"/>
    </w:rPr>
  </w:style>
  <w:style w:type="character" w:customStyle="1" w:styleId="60">
    <w:name w:val="Заголовок 6 Знак"/>
    <w:basedOn w:val="a3"/>
    <w:link w:val="6"/>
    <w:uiPriority w:val="99"/>
    <w:qFormat/>
    <w:rsid w:val="00FB5F24"/>
    <w:rPr>
      <w:rFonts w:ascii="PragmaticaCTT" w:eastAsia="Times New Roman" w:hAnsi="PragmaticaCTT" w:cs="PragmaticaCTT"/>
      <w:sz w:val="20"/>
      <w:szCs w:val="20"/>
      <w:lang w:eastAsia="ru-RU"/>
    </w:rPr>
  </w:style>
  <w:style w:type="character" w:customStyle="1" w:styleId="70">
    <w:name w:val="Заголовок 7 Знак"/>
    <w:basedOn w:val="a3"/>
    <w:link w:val="7"/>
    <w:uiPriority w:val="99"/>
    <w:qFormat/>
    <w:rsid w:val="00FB5F24"/>
    <w:rPr>
      <w:rFonts w:ascii="PragmaticaCTT" w:eastAsia="Times New Roman" w:hAnsi="PragmaticaCTT" w:cs="PragmaticaCTT"/>
      <w:sz w:val="20"/>
      <w:szCs w:val="20"/>
      <w:lang w:eastAsia="ru-RU"/>
    </w:rPr>
  </w:style>
  <w:style w:type="character" w:customStyle="1" w:styleId="80">
    <w:name w:val="Заголовок 8 Знак"/>
    <w:basedOn w:val="a3"/>
    <w:link w:val="8"/>
    <w:uiPriority w:val="99"/>
    <w:qFormat/>
    <w:rsid w:val="00FB5F24"/>
    <w:rPr>
      <w:rFonts w:ascii="Times New Roman" w:eastAsia="Times New Roman" w:hAnsi="Times New Roman" w:cs="Times New Roman"/>
      <w:i/>
      <w:iCs/>
      <w:sz w:val="24"/>
      <w:szCs w:val="24"/>
      <w:lang w:eastAsia="zh-CN"/>
    </w:rPr>
  </w:style>
  <w:style w:type="character" w:customStyle="1" w:styleId="90">
    <w:name w:val="Заголовок 9 Знак"/>
    <w:basedOn w:val="a3"/>
    <w:link w:val="9"/>
    <w:uiPriority w:val="99"/>
    <w:qFormat/>
    <w:rsid w:val="00FB5F24"/>
    <w:rPr>
      <w:rFonts w:ascii="PragmaticaCTT" w:eastAsia="Times New Roman" w:hAnsi="PragmaticaCTT" w:cs="PragmaticaCTT"/>
      <w:sz w:val="20"/>
      <w:szCs w:val="20"/>
      <w:lang w:eastAsia="ru-RU"/>
    </w:rPr>
  </w:style>
  <w:style w:type="character" w:styleId="HTML">
    <w:name w:val="HTML Sample"/>
    <w:basedOn w:val="a3"/>
    <w:uiPriority w:val="99"/>
    <w:qFormat/>
    <w:rsid w:val="00FB5F24"/>
    <w:rPr>
      <w:rFonts w:ascii="Courier New" w:hAnsi="Courier New" w:cs="Times New Roman"/>
    </w:rPr>
  </w:style>
  <w:style w:type="character" w:styleId="a6">
    <w:name w:val="FollowedHyperlink"/>
    <w:basedOn w:val="a3"/>
    <w:uiPriority w:val="99"/>
    <w:qFormat/>
    <w:rsid w:val="00FB5F24"/>
    <w:rPr>
      <w:rFonts w:cs="Times New Roman"/>
      <w:color w:val="800080"/>
      <w:u w:val="single"/>
    </w:rPr>
  </w:style>
  <w:style w:type="character" w:styleId="a7">
    <w:name w:val="footnote reference"/>
    <w:basedOn w:val="a3"/>
    <w:uiPriority w:val="99"/>
    <w:qFormat/>
    <w:rsid w:val="00FB5F24"/>
    <w:rPr>
      <w:rFonts w:cs="Times New Roman"/>
      <w:vertAlign w:val="superscript"/>
    </w:rPr>
  </w:style>
  <w:style w:type="character" w:styleId="a8">
    <w:name w:val="annotation reference"/>
    <w:basedOn w:val="a3"/>
    <w:uiPriority w:val="99"/>
    <w:qFormat/>
    <w:rsid w:val="00FB5F24"/>
    <w:rPr>
      <w:rFonts w:cs="Times New Roman"/>
      <w:sz w:val="16"/>
    </w:rPr>
  </w:style>
  <w:style w:type="character" w:styleId="a9">
    <w:name w:val="endnote reference"/>
    <w:basedOn w:val="a3"/>
    <w:uiPriority w:val="99"/>
    <w:qFormat/>
    <w:rsid w:val="00FB5F24"/>
    <w:rPr>
      <w:rFonts w:cs="Times New Roman"/>
      <w:vertAlign w:val="superscript"/>
    </w:rPr>
  </w:style>
  <w:style w:type="character" w:styleId="HTML0">
    <w:name w:val="HTML Acronym"/>
    <w:basedOn w:val="a3"/>
    <w:uiPriority w:val="99"/>
    <w:qFormat/>
    <w:rsid w:val="00FB5F24"/>
    <w:rPr>
      <w:rFonts w:cs="Times New Roman"/>
    </w:rPr>
  </w:style>
  <w:style w:type="character" w:styleId="aa">
    <w:name w:val="Emphasis"/>
    <w:basedOn w:val="a3"/>
    <w:uiPriority w:val="99"/>
    <w:qFormat/>
    <w:rsid w:val="00FB5F24"/>
    <w:rPr>
      <w:rFonts w:cs="Times New Roman"/>
      <w:i/>
    </w:rPr>
  </w:style>
  <w:style w:type="character" w:styleId="ab">
    <w:name w:val="Hyperlink"/>
    <w:basedOn w:val="a3"/>
    <w:qFormat/>
    <w:rsid w:val="00FB5F24"/>
    <w:rPr>
      <w:rFonts w:cs="Times New Roman"/>
      <w:color w:val="000000"/>
      <w:u w:val="single"/>
    </w:rPr>
  </w:style>
  <w:style w:type="character" w:styleId="HTML1">
    <w:name w:val="HTML Code"/>
    <w:basedOn w:val="a3"/>
    <w:uiPriority w:val="99"/>
    <w:qFormat/>
    <w:rsid w:val="00FB5F24"/>
    <w:rPr>
      <w:rFonts w:ascii="Courier New" w:hAnsi="Courier New" w:cs="Times New Roman"/>
      <w:sz w:val="20"/>
    </w:rPr>
  </w:style>
  <w:style w:type="character" w:styleId="ac">
    <w:name w:val="page number"/>
    <w:basedOn w:val="a3"/>
    <w:uiPriority w:val="99"/>
    <w:qFormat/>
    <w:rsid w:val="00FB5F24"/>
    <w:rPr>
      <w:rFonts w:cs="Times New Roman"/>
    </w:rPr>
  </w:style>
  <w:style w:type="character" w:styleId="ad">
    <w:name w:val="line number"/>
    <w:basedOn w:val="a3"/>
    <w:uiPriority w:val="99"/>
    <w:qFormat/>
    <w:rsid w:val="00FB5F24"/>
    <w:rPr>
      <w:rFonts w:cs="Times New Roman"/>
    </w:rPr>
  </w:style>
  <w:style w:type="character" w:styleId="HTML2">
    <w:name w:val="HTML Definition"/>
    <w:basedOn w:val="a3"/>
    <w:uiPriority w:val="99"/>
    <w:qFormat/>
    <w:rsid w:val="00FB5F24"/>
    <w:rPr>
      <w:rFonts w:cs="Times New Roman"/>
      <w:i/>
    </w:rPr>
  </w:style>
  <w:style w:type="character" w:styleId="HTML3">
    <w:name w:val="HTML Variable"/>
    <w:basedOn w:val="a3"/>
    <w:uiPriority w:val="99"/>
    <w:qFormat/>
    <w:rsid w:val="00FB5F24"/>
    <w:rPr>
      <w:rFonts w:cs="Times New Roman"/>
      <w:i/>
    </w:rPr>
  </w:style>
  <w:style w:type="character" w:styleId="HTML4">
    <w:name w:val="HTML Typewriter"/>
    <w:basedOn w:val="a3"/>
    <w:uiPriority w:val="99"/>
    <w:qFormat/>
    <w:rsid w:val="00FB5F24"/>
    <w:rPr>
      <w:rFonts w:ascii="Courier New" w:hAnsi="Courier New" w:cs="Times New Roman"/>
      <w:sz w:val="20"/>
    </w:rPr>
  </w:style>
  <w:style w:type="character" w:styleId="ae">
    <w:name w:val="Strong"/>
    <w:basedOn w:val="a3"/>
    <w:uiPriority w:val="22"/>
    <w:qFormat/>
    <w:rsid w:val="00FB5F24"/>
    <w:rPr>
      <w:rFonts w:cs="Times New Roman"/>
      <w:b/>
    </w:rPr>
  </w:style>
  <w:style w:type="character" w:styleId="HTML5">
    <w:name w:val="HTML Cite"/>
    <w:basedOn w:val="a3"/>
    <w:uiPriority w:val="99"/>
    <w:qFormat/>
    <w:rsid w:val="00FB5F24"/>
    <w:rPr>
      <w:rFonts w:cs="Times New Roman"/>
      <w:i/>
    </w:rPr>
  </w:style>
  <w:style w:type="paragraph" w:styleId="af">
    <w:name w:val="Balloon Text"/>
    <w:basedOn w:val="a2"/>
    <w:link w:val="af0"/>
    <w:uiPriority w:val="99"/>
    <w:qFormat/>
    <w:rsid w:val="00FB5F24"/>
    <w:pPr>
      <w:widowControl/>
      <w:snapToGrid/>
      <w:spacing w:before="0" w:after="0"/>
    </w:pPr>
    <w:rPr>
      <w:rFonts w:ascii="Tahoma" w:eastAsia="Times New Roman" w:hAnsi="Tahoma" w:cs="Tahoma"/>
      <w:sz w:val="16"/>
      <w:szCs w:val="16"/>
    </w:rPr>
  </w:style>
  <w:style w:type="character" w:customStyle="1" w:styleId="af0">
    <w:name w:val="Текст выноски Знак"/>
    <w:basedOn w:val="a3"/>
    <w:link w:val="af"/>
    <w:uiPriority w:val="99"/>
    <w:qFormat/>
    <w:rsid w:val="00FB5F24"/>
    <w:rPr>
      <w:rFonts w:ascii="Tahoma" w:eastAsia="Times New Roman" w:hAnsi="Tahoma" w:cs="Tahoma"/>
      <w:sz w:val="16"/>
      <w:szCs w:val="16"/>
      <w:lang w:eastAsia="ru-RU"/>
    </w:rPr>
  </w:style>
  <w:style w:type="paragraph" w:styleId="24">
    <w:name w:val="Body Text 2"/>
    <w:basedOn w:val="a2"/>
    <w:link w:val="25"/>
    <w:uiPriority w:val="99"/>
    <w:qFormat/>
    <w:rsid w:val="00FB5F24"/>
    <w:pPr>
      <w:widowControl/>
      <w:shd w:val="clear" w:color="auto" w:fill="FFFFFF"/>
      <w:snapToGrid/>
      <w:spacing w:before="233" w:after="0" w:line="360" w:lineRule="auto"/>
      <w:ind w:left="1701" w:hanging="567"/>
    </w:pPr>
    <w:rPr>
      <w:b/>
      <w:color w:val="000000"/>
      <w:spacing w:val="-5"/>
      <w:sz w:val="28"/>
    </w:rPr>
  </w:style>
  <w:style w:type="character" w:customStyle="1" w:styleId="25">
    <w:name w:val="Основной текст 2 Знак"/>
    <w:basedOn w:val="a3"/>
    <w:link w:val="24"/>
    <w:uiPriority w:val="99"/>
    <w:qFormat/>
    <w:rsid w:val="00FB5F24"/>
    <w:rPr>
      <w:rFonts w:ascii="Times New Roman" w:eastAsia="Calibri" w:hAnsi="Times New Roman" w:cs="Times New Roman"/>
      <w:b/>
      <w:color w:val="000000"/>
      <w:spacing w:val="-5"/>
      <w:sz w:val="28"/>
      <w:szCs w:val="20"/>
      <w:shd w:val="clear" w:color="auto" w:fill="FFFFFF"/>
      <w:lang w:eastAsia="ru-RU"/>
    </w:rPr>
  </w:style>
  <w:style w:type="paragraph" w:styleId="51">
    <w:name w:val="List Number 5"/>
    <w:basedOn w:val="a2"/>
    <w:uiPriority w:val="99"/>
    <w:qFormat/>
    <w:rsid w:val="00FB5F24"/>
    <w:pPr>
      <w:widowControl/>
      <w:tabs>
        <w:tab w:val="left" w:pos="851"/>
        <w:tab w:val="left" w:pos="1492"/>
      </w:tabs>
      <w:snapToGrid/>
      <w:spacing w:before="0" w:after="0"/>
      <w:ind w:left="1492" w:hanging="360"/>
    </w:pPr>
    <w:rPr>
      <w:rFonts w:eastAsia="Times New Roman"/>
      <w:szCs w:val="24"/>
    </w:rPr>
  </w:style>
  <w:style w:type="paragraph" w:styleId="af1">
    <w:name w:val="Normal Indent"/>
    <w:basedOn w:val="a2"/>
    <w:uiPriority w:val="99"/>
    <w:qFormat/>
    <w:rsid w:val="00FB5F24"/>
    <w:pPr>
      <w:widowControl/>
      <w:snapToGrid/>
      <w:spacing w:before="0" w:after="0"/>
      <w:ind w:firstLine="720"/>
      <w:jc w:val="both"/>
    </w:pPr>
    <w:rPr>
      <w:rFonts w:eastAsia="Times New Roman"/>
      <w:sz w:val="28"/>
    </w:rPr>
  </w:style>
  <w:style w:type="paragraph" w:styleId="af2">
    <w:name w:val="Plain Text"/>
    <w:basedOn w:val="a2"/>
    <w:link w:val="af3"/>
    <w:qFormat/>
    <w:rsid w:val="00FB5F24"/>
    <w:pPr>
      <w:widowControl/>
      <w:snapToGrid/>
      <w:spacing w:before="0" w:after="0"/>
    </w:pPr>
    <w:rPr>
      <w:rFonts w:ascii="Courier New" w:eastAsia="Times New Roman" w:hAnsi="Courier New"/>
      <w:sz w:val="20"/>
    </w:rPr>
  </w:style>
  <w:style w:type="character" w:customStyle="1" w:styleId="af3">
    <w:name w:val="Текст Знак"/>
    <w:basedOn w:val="a3"/>
    <w:link w:val="af2"/>
    <w:qFormat/>
    <w:rsid w:val="00FB5F24"/>
    <w:rPr>
      <w:rFonts w:ascii="Courier New" w:eastAsia="Times New Roman" w:hAnsi="Courier New" w:cs="Times New Roman"/>
      <w:sz w:val="20"/>
      <w:szCs w:val="20"/>
      <w:lang w:eastAsia="ru-RU"/>
    </w:rPr>
  </w:style>
  <w:style w:type="paragraph" w:styleId="33">
    <w:name w:val="Body Text Indent 3"/>
    <w:basedOn w:val="a2"/>
    <w:link w:val="330"/>
    <w:uiPriority w:val="99"/>
    <w:qFormat/>
    <w:rsid w:val="00FB5F24"/>
    <w:pPr>
      <w:widowControl/>
      <w:snapToGrid/>
      <w:spacing w:before="0" w:after="0" w:line="360" w:lineRule="auto"/>
      <w:ind w:firstLine="709"/>
      <w:jc w:val="both"/>
    </w:pPr>
    <w:rPr>
      <w:sz w:val="20"/>
    </w:rPr>
  </w:style>
  <w:style w:type="character" w:customStyle="1" w:styleId="34">
    <w:name w:val="Основной текст с отступом 3 Знак"/>
    <w:basedOn w:val="a3"/>
    <w:uiPriority w:val="99"/>
    <w:qFormat/>
    <w:rsid w:val="00FB5F24"/>
    <w:rPr>
      <w:rFonts w:ascii="Times New Roman" w:eastAsia="Calibri" w:hAnsi="Times New Roman" w:cs="Times New Roman"/>
      <w:sz w:val="16"/>
      <w:szCs w:val="16"/>
      <w:lang w:eastAsia="ru-RU"/>
    </w:rPr>
  </w:style>
  <w:style w:type="paragraph" w:styleId="af4">
    <w:name w:val="endnote text"/>
    <w:basedOn w:val="a2"/>
    <w:link w:val="af5"/>
    <w:uiPriority w:val="99"/>
    <w:qFormat/>
    <w:rsid w:val="00FB5F24"/>
    <w:pPr>
      <w:autoSpaceDE w:val="0"/>
      <w:autoSpaceDN w:val="0"/>
      <w:adjustRightInd w:val="0"/>
      <w:snapToGrid/>
      <w:spacing w:before="0" w:after="0"/>
    </w:pPr>
    <w:rPr>
      <w:rFonts w:eastAsia="Times New Roman"/>
      <w:color w:val="000000"/>
    </w:rPr>
  </w:style>
  <w:style w:type="character" w:customStyle="1" w:styleId="af5">
    <w:name w:val="Текст концевой сноски Знак"/>
    <w:basedOn w:val="a3"/>
    <w:link w:val="af4"/>
    <w:uiPriority w:val="99"/>
    <w:qFormat/>
    <w:rsid w:val="00FB5F24"/>
    <w:rPr>
      <w:rFonts w:ascii="Times New Roman" w:eastAsia="Times New Roman" w:hAnsi="Times New Roman" w:cs="Times New Roman"/>
      <w:color w:val="000000"/>
      <w:sz w:val="24"/>
      <w:szCs w:val="20"/>
      <w:lang w:eastAsia="ru-RU"/>
    </w:rPr>
  </w:style>
  <w:style w:type="paragraph" w:styleId="af6">
    <w:name w:val="caption"/>
    <w:basedOn w:val="a2"/>
    <w:next w:val="a2"/>
    <w:uiPriority w:val="99"/>
    <w:qFormat/>
    <w:rsid w:val="00FB5F24"/>
    <w:pPr>
      <w:widowControl/>
      <w:snapToGrid/>
      <w:spacing w:before="120" w:after="120" w:line="360" w:lineRule="auto"/>
      <w:jc w:val="both"/>
    </w:pPr>
    <w:rPr>
      <w:rFonts w:eastAsia="Times New Roman"/>
      <w:b/>
      <w:bCs/>
      <w:sz w:val="20"/>
      <w:lang w:val="en-US" w:eastAsia="en-US"/>
    </w:rPr>
  </w:style>
  <w:style w:type="paragraph" w:styleId="af7">
    <w:name w:val="annotation text"/>
    <w:basedOn w:val="a2"/>
    <w:link w:val="af8"/>
    <w:uiPriority w:val="99"/>
    <w:qFormat/>
    <w:rsid w:val="00FB5F24"/>
    <w:pPr>
      <w:widowControl/>
      <w:snapToGrid/>
      <w:spacing w:before="0" w:after="0"/>
    </w:pPr>
    <w:rPr>
      <w:rFonts w:eastAsia="Times New Roman"/>
      <w:sz w:val="20"/>
    </w:rPr>
  </w:style>
  <w:style w:type="character" w:customStyle="1" w:styleId="af8">
    <w:name w:val="Текст примечания Знак"/>
    <w:basedOn w:val="a3"/>
    <w:link w:val="af7"/>
    <w:uiPriority w:val="99"/>
    <w:qFormat/>
    <w:rsid w:val="00FB5F24"/>
    <w:rPr>
      <w:rFonts w:ascii="Times New Roman" w:eastAsia="Times New Roman" w:hAnsi="Times New Roman" w:cs="Times New Roman"/>
      <w:sz w:val="20"/>
      <w:szCs w:val="20"/>
      <w:lang w:eastAsia="ru-RU"/>
    </w:rPr>
  </w:style>
  <w:style w:type="paragraph" w:styleId="13">
    <w:name w:val="index 1"/>
    <w:basedOn w:val="a2"/>
    <w:next w:val="a2"/>
    <w:uiPriority w:val="99"/>
    <w:qFormat/>
    <w:rsid w:val="00FB5F24"/>
    <w:pPr>
      <w:widowControl/>
      <w:suppressAutoHyphens/>
      <w:snapToGrid/>
      <w:spacing w:before="0" w:after="0"/>
      <w:ind w:left="240" w:hanging="240"/>
    </w:pPr>
    <w:rPr>
      <w:rFonts w:eastAsia="Times New Roman"/>
      <w:szCs w:val="24"/>
      <w:lang w:eastAsia="ar-SA"/>
    </w:rPr>
  </w:style>
  <w:style w:type="paragraph" w:styleId="af9">
    <w:name w:val="annotation subject"/>
    <w:basedOn w:val="af7"/>
    <w:next w:val="af7"/>
    <w:link w:val="afa"/>
    <w:uiPriority w:val="99"/>
    <w:qFormat/>
    <w:rsid w:val="00FB5F24"/>
    <w:rPr>
      <w:rFonts w:ascii="Calibri" w:eastAsia="Calibri" w:hAnsi="Calibri"/>
      <w:sz w:val="16"/>
    </w:rPr>
  </w:style>
  <w:style w:type="character" w:customStyle="1" w:styleId="afa">
    <w:name w:val="Тема примечания Знак"/>
    <w:basedOn w:val="af8"/>
    <w:link w:val="af9"/>
    <w:uiPriority w:val="99"/>
    <w:qFormat/>
    <w:rsid w:val="00FB5F24"/>
    <w:rPr>
      <w:rFonts w:ascii="Calibri" w:eastAsia="Calibri" w:hAnsi="Calibri" w:cs="Times New Roman"/>
      <w:sz w:val="16"/>
      <w:szCs w:val="20"/>
      <w:lang w:eastAsia="ru-RU"/>
    </w:rPr>
  </w:style>
  <w:style w:type="paragraph" w:styleId="afb">
    <w:name w:val="Document Map"/>
    <w:basedOn w:val="a2"/>
    <w:link w:val="afc"/>
    <w:uiPriority w:val="99"/>
    <w:qFormat/>
    <w:rsid w:val="00FB5F24"/>
    <w:pPr>
      <w:widowControl/>
      <w:shd w:val="clear" w:color="auto" w:fill="000080"/>
      <w:snapToGrid/>
      <w:spacing w:before="0" w:after="0"/>
    </w:pPr>
    <w:rPr>
      <w:rFonts w:ascii="Tahoma" w:eastAsia="Times New Roman" w:hAnsi="Tahoma"/>
      <w:sz w:val="20"/>
    </w:rPr>
  </w:style>
  <w:style w:type="character" w:customStyle="1" w:styleId="afc">
    <w:name w:val="Схема документа Знак"/>
    <w:basedOn w:val="a3"/>
    <w:link w:val="afb"/>
    <w:uiPriority w:val="99"/>
    <w:qFormat/>
    <w:rsid w:val="00FB5F24"/>
    <w:rPr>
      <w:rFonts w:ascii="Tahoma" w:eastAsia="Times New Roman" w:hAnsi="Tahoma" w:cs="Times New Roman"/>
      <w:sz w:val="20"/>
      <w:szCs w:val="20"/>
      <w:shd w:val="clear" w:color="auto" w:fill="000080"/>
      <w:lang w:eastAsia="ru-RU"/>
    </w:rPr>
  </w:style>
  <w:style w:type="paragraph" w:styleId="afd">
    <w:name w:val="footnote text"/>
    <w:basedOn w:val="a2"/>
    <w:link w:val="afe"/>
    <w:qFormat/>
    <w:rsid w:val="00FB5F24"/>
    <w:pPr>
      <w:widowControl/>
      <w:snapToGrid/>
      <w:spacing w:before="0" w:after="0" w:line="360" w:lineRule="auto"/>
      <w:ind w:firstLine="709"/>
      <w:jc w:val="both"/>
    </w:pPr>
    <w:rPr>
      <w:rFonts w:ascii="Courier New" w:hAnsi="Courier New"/>
      <w:color w:val="000000"/>
    </w:rPr>
  </w:style>
  <w:style w:type="character" w:customStyle="1" w:styleId="afe">
    <w:name w:val="Текст сноски Знак"/>
    <w:basedOn w:val="a3"/>
    <w:link w:val="afd"/>
    <w:qFormat/>
    <w:rsid w:val="00FB5F24"/>
    <w:rPr>
      <w:rFonts w:ascii="Courier New" w:eastAsia="Calibri" w:hAnsi="Courier New" w:cs="Times New Roman"/>
      <w:color w:val="000000"/>
      <w:sz w:val="24"/>
      <w:szCs w:val="20"/>
      <w:lang w:eastAsia="ru-RU"/>
    </w:rPr>
  </w:style>
  <w:style w:type="paragraph" w:styleId="81">
    <w:name w:val="toc 8"/>
    <w:basedOn w:val="a2"/>
    <w:next w:val="a2"/>
    <w:uiPriority w:val="99"/>
    <w:qFormat/>
    <w:rsid w:val="00FB5F24"/>
    <w:pPr>
      <w:widowControl/>
      <w:snapToGrid/>
      <w:spacing w:before="0" w:line="276" w:lineRule="auto"/>
      <w:ind w:left="1540"/>
    </w:pPr>
    <w:rPr>
      <w:rFonts w:ascii="Calibri" w:eastAsia="Times New Roman" w:hAnsi="Calibri"/>
      <w:sz w:val="22"/>
      <w:szCs w:val="22"/>
    </w:rPr>
  </w:style>
  <w:style w:type="paragraph" w:styleId="3">
    <w:name w:val="List Number 3"/>
    <w:basedOn w:val="a2"/>
    <w:uiPriority w:val="99"/>
    <w:qFormat/>
    <w:rsid w:val="00FB5F24"/>
    <w:pPr>
      <w:widowControl/>
      <w:numPr>
        <w:numId w:val="1"/>
      </w:numPr>
      <w:tabs>
        <w:tab w:val="left" w:pos="0"/>
        <w:tab w:val="left" w:pos="851"/>
        <w:tab w:val="left" w:pos="926"/>
      </w:tabs>
      <w:snapToGrid/>
      <w:spacing w:before="0" w:after="0"/>
      <w:ind w:left="926"/>
    </w:pPr>
    <w:rPr>
      <w:rFonts w:eastAsia="Times New Roman"/>
      <w:szCs w:val="24"/>
    </w:rPr>
  </w:style>
  <w:style w:type="paragraph" w:styleId="HTML6">
    <w:name w:val="HTML Address"/>
    <w:basedOn w:val="a2"/>
    <w:link w:val="HTML7"/>
    <w:uiPriority w:val="99"/>
    <w:qFormat/>
    <w:rsid w:val="00FB5F24"/>
    <w:pPr>
      <w:widowControl/>
      <w:snapToGrid/>
      <w:spacing w:before="0" w:after="0"/>
    </w:pPr>
    <w:rPr>
      <w:rFonts w:ascii="Calibri" w:hAnsi="Calibri"/>
      <w:i/>
    </w:rPr>
  </w:style>
  <w:style w:type="character" w:customStyle="1" w:styleId="HTML7">
    <w:name w:val="Адрес HTML Знак"/>
    <w:basedOn w:val="a3"/>
    <w:link w:val="HTML6"/>
    <w:uiPriority w:val="99"/>
    <w:qFormat/>
    <w:rsid w:val="00FB5F24"/>
    <w:rPr>
      <w:rFonts w:ascii="Calibri" w:eastAsia="Calibri" w:hAnsi="Calibri" w:cs="Times New Roman"/>
      <w:i/>
      <w:sz w:val="24"/>
      <w:szCs w:val="20"/>
      <w:lang w:eastAsia="ru-RU"/>
    </w:rPr>
  </w:style>
  <w:style w:type="paragraph" w:styleId="aff">
    <w:name w:val="header"/>
    <w:basedOn w:val="a2"/>
    <w:link w:val="aff0"/>
    <w:uiPriority w:val="99"/>
    <w:qFormat/>
    <w:rsid w:val="00FB5F24"/>
    <w:pPr>
      <w:widowControl/>
      <w:tabs>
        <w:tab w:val="center" w:pos="4153"/>
        <w:tab w:val="right" w:pos="8306"/>
      </w:tabs>
      <w:snapToGrid/>
      <w:spacing w:before="0" w:after="0"/>
    </w:pPr>
    <w:rPr>
      <w:rFonts w:ascii="Arial" w:eastAsia="Times New Roman" w:hAnsi="Arial"/>
    </w:rPr>
  </w:style>
  <w:style w:type="character" w:customStyle="1" w:styleId="aff0">
    <w:name w:val="Верхний колонтитул Знак"/>
    <w:basedOn w:val="a3"/>
    <w:link w:val="aff"/>
    <w:uiPriority w:val="99"/>
    <w:qFormat/>
    <w:rsid w:val="00FB5F24"/>
    <w:rPr>
      <w:rFonts w:ascii="Arial" w:eastAsia="Times New Roman" w:hAnsi="Arial" w:cs="Times New Roman"/>
      <w:sz w:val="24"/>
      <w:szCs w:val="20"/>
      <w:lang w:eastAsia="ru-RU"/>
    </w:rPr>
  </w:style>
  <w:style w:type="paragraph" w:styleId="91">
    <w:name w:val="toc 9"/>
    <w:basedOn w:val="a2"/>
    <w:next w:val="a2"/>
    <w:uiPriority w:val="99"/>
    <w:rsid w:val="00FB5F24"/>
    <w:pPr>
      <w:widowControl/>
      <w:snapToGrid/>
      <w:spacing w:before="0" w:line="276" w:lineRule="auto"/>
      <w:ind w:left="1760"/>
    </w:pPr>
    <w:rPr>
      <w:rFonts w:ascii="Calibri" w:eastAsia="Times New Roman" w:hAnsi="Calibri"/>
      <w:sz w:val="22"/>
      <w:szCs w:val="22"/>
    </w:rPr>
  </w:style>
  <w:style w:type="paragraph" w:styleId="71">
    <w:name w:val="toc 7"/>
    <w:basedOn w:val="a2"/>
    <w:next w:val="a2"/>
    <w:uiPriority w:val="99"/>
    <w:qFormat/>
    <w:rsid w:val="00FB5F24"/>
    <w:pPr>
      <w:widowControl/>
      <w:snapToGrid/>
      <w:spacing w:before="0" w:line="276" w:lineRule="auto"/>
      <w:ind w:left="1320"/>
    </w:pPr>
    <w:rPr>
      <w:rFonts w:ascii="Calibri" w:eastAsia="Times New Roman" w:hAnsi="Calibri"/>
      <w:sz w:val="22"/>
      <w:szCs w:val="22"/>
    </w:rPr>
  </w:style>
  <w:style w:type="paragraph" w:styleId="aff1">
    <w:name w:val="Body Text"/>
    <w:basedOn w:val="a2"/>
    <w:link w:val="14"/>
    <w:uiPriority w:val="99"/>
    <w:qFormat/>
    <w:rsid w:val="00FB5F24"/>
    <w:pPr>
      <w:widowControl/>
      <w:snapToGrid/>
      <w:spacing w:before="0" w:after="0" w:line="360" w:lineRule="auto"/>
    </w:pPr>
    <w:rPr>
      <w:rFonts w:eastAsia="Times New Roman"/>
    </w:rPr>
  </w:style>
  <w:style w:type="character" w:customStyle="1" w:styleId="aff2">
    <w:name w:val="Основной текст Знак"/>
    <w:basedOn w:val="a3"/>
    <w:uiPriority w:val="99"/>
    <w:qFormat/>
    <w:rsid w:val="00FB5F24"/>
    <w:rPr>
      <w:rFonts w:ascii="Times New Roman" w:eastAsia="Calibri" w:hAnsi="Times New Roman" w:cs="Times New Roman"/>
      <w:sz w:val="24"/>
      <w:szCs w:val="20"/>
      <w:lang w:eastAsia="ru-RU"/>
    </w:rPr>
  </w:style>
  <w:style w:type="paragraph" w:styleId="aff3">
    <w:name w:val="index heading"/>
    <w:basedOn w:val="a2"/>
    <w:next w:val="13"/>
    <w:uiPriority w:val="99"/>
    <w:qFormat/>
    <w:rsid w:val="00FB5F24"/>
    <w:pPr>
      <w:widowControl/>
      <w:suppressLineNumbers/>
      <w:suppressAutoHyphens/>
      <w:snapToGrid/>
      <w:spacing w:before="0" w:after="0"/>
    </w:pPr>
    <w:rPr>
      <w:rFonts w:eastAsia="Times New Roman" w:cs="Tahoma"/>
      <w:szCs w:val="24"/>
      <w:lang w:eastAsia="ar-SA"/>
    </w:rPr>
  </w:style>
  <w:style w:type="paragraph" w:styleId="15">
    <w:name w:val="toc 1"/>
    <w:basedOn w:val="a2"/>
    <w:next w:val="a2"/>
    <w:link w:val="16"/>
    <w:uiPriority w:val="99"/>
    <w:qFormat/>
    <w:rsid w:val="00FB5F24"/>
    <w:pPr>
      <w:widowControl/>
      <w:tabs>
        <w:tab w:val="left" w:pos="1080"/>
      </w:tabs>
      <w:snapToGrid/>
      <w:spacing w:before="0" w:after="0"/>
    </w:pPr>
    <w:rPr>
      <w:rFonts w:eastAsia="Times New Roman"/>
      <w:b/>
      <w:sz w:val="20"/>
    </w:rPr>
  </w:style>
  <w:style w:type="paragraph" w:styleId="aff4">
    <w:name w:val="macro"/>
    <w:link w:val="aff5"/>
    <w:uiPriority w:val="99"/>
    <w:qFormat/>
    <w:rsid w:val="00FB5F2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5">
    <w:name w:val="Текст макроса Знак"/>
    <w:basedOn w:val="a3"/>
    <w:link w:val="aff4"/>
    <w:uiPriority w:val="99"/>
    <w:qFormat/>
    <w:rsid w:val="00FB5F24"/>
    <w:rPr>
      <w:rFonts w:ascii="Courier New" w:eastAsia="Times New Roman" w:hAnsi="Courier New" w:cs="Times New Roman"/>
      <w:sz w:val="20"/>
      <w:szCs w:val="20"/>
      <w:lang w:val="en-US" w:eastAsia="ru-RU"/>
    </w:rPr>
  </w:style>
  <w:style w:type="paragraph" w:styleId="61">
    <w:name w:val="toc 6"/>
    <w:basedOn w:val="a2"/>
    <w:next w:val="a2"/>
    <w:uiPriority w:val="99"/>
    <w:qFormat/>
    <w:rsid w:val="00FB5F24"/>
    <w:pPr>
      <w:widowControl/>
      <w:snapToGrid/>
      <w:spacing w:before="0" w:line="276" w:lineRule="auto"/>
      <w:ind w:left="1100"/>
    </w:pPr>
    <w:rPr>
      <w:rFonts w:ascii="Calibri" w:eastAsia="Times New Roman" w:hAnsi="Calibri"/>
      <w:sz w:val="22"/>
      <w:szCs w:val="22"/>
    </w:rPr>
  </w:style>
  <w:style w:type="paragraph" w:styleId="35">
    <w:name w:val="toc 3"/>
    <w:basedOn w:val="a2"/>
    <w:next w:val="a2"/>
    <w:uiPriority w:val="99"/>
    <w:qFormat/>
    <w:rsid w:val="00FB5F24"/>
    <w:pPr>
      <w:widowControl/>
      <w:snapToGrid/>
      <w:spacing w:before="0" w:after="0"/>
      <w:ind w:left="480"/>
    </w:pPr>
    <w:rPr>
      <w:rFonts w:eastAsia="Times New Roman"/>
      <w:szCs w:val="24"/>
    </w:rPr>
  </w:style>
  <w:style w:type="paragraph" w:styleId="26">
    <w:name w:val="toc 2"/>
    <w:basedOn w:val="a2"/>
    <w:next w:val="a2"/>
    <w:uiPriority w:val="99"/>
    <w:qFormat/>
    <w:rsid w:val="00FB5F24"/>
    <w:pPr>
      <w:widowControl/>
      <w:snapToGrid/>
      <w:spacing w:before="0" w:after="0"/>
      <w:ind w:left="240"/>
    </w:pPr>
    <w:rPr>
      <w:rFonts w:eastAsia="Times New Roman"/>
      <w:szCs w:val="24"/>
    </w:rPr>
  </w:style>
  <w:style w:type="paragraph" w:styleId="41">
    <w:name w:val="toc 4"/>
    <w:basedOn w:val="a2"/>
    <w:next w:val="a2"/>
    <w:uiPriority w:val="99"/>
    <w:qFormat/>
    <w:rsid w:val="00FB5F24"/>
    <w:pPr>
      <w:tabs>
        <w:tab w:val="left" w:pos="502"/>
        <w:tab w:val="left" w:pos="3330"/>
      </w:tabs>
      <w:autoSpaceDE w:val="0"/>
      <w:autoSpaceDN w:val="0"/>
      <w:adjustRightInd w:val="0"/>
      <w:snapToGrid/>
      <w:spacing w:before="0" w:after="0"/>
      <w:ind w:left="502" w:hanging="720"/>
    </w:pPr>
    <w:rPr>
      <w:rFonts w:eastAsia="Times New Roman"/>
      <w:szCs w:val="24"/>
    </w:rPr>
  </w:style>
  <w:style w:type="paragraph" w:styleId="52">
    <w:name w:val="toc 5"/>
    <w:basedOn w:val="a2"/>
    <w:next w:val="a2"/>
    <w:uiPriority w:val="99"/>
    <w:qFormat/>
    <w:rsid w:val="00FB5F24"/>
    <w:pPr>
      <w:widowControl/>
      <w:snapToGrid/>
      <w:spacing w:before="0" w:line="276" w:lineRule="auto"/>
      <w:ind w:left="880"/>
    </w:pPr>
    <w:rPr>
      <w:rFonts w:ascii="Calibri" w:eastAsia="Times New Roman" w:hAnsi="Calibri"/>
      <w:sz w:val="22"/>
      <w:szCs w:val="22"/>
    </w:rPr>
  </w:style>
  <w:style w:type="paragraph" w:styleId="53">
    <w:name w:val="List Bullet 5"/>
    <w:basedOn w:val="a2"/>
    <w:uiPriority w:val="99"/>
    <w:qFormat/>
    <w:rsid w:val="00FB5F24"/>
    <w:pPr>
      <w:widowControl/>
      <w:snapToGrid/>
      <w:spacing w:before="0" w:after="0"/>
      <w:ind w:left="1132" w:hanging="283"/>
    </w:pPr>
    <w:rPr>
      <w:rFonts w:eastAsia="Times New Roman"/>
      <w:color w:val="00000A"/>
      <w:szCs w:val="24"/>
    </w:rPr>
  </w:style>
  <w:style w:type="paragraph" w:styleId="aff6">
    <w:name w:val="Body Text First Indent"/>
    <w:basedOn w:val="aff1"/>
    <w:link w:val="aff7"/>
    <w:uiPriority w:val="99"/>
    <w:qFormat/>
    <w:rsid w:val="00FB5F24"/>
    <w:pPr>
      <w:spacing w:after="120" w:line="240" w:lineRule="auto"/>
      <w:ind w:firstLine="210"/>
    </w:pPr>
    <w:rPr>
      <w:szCs w:val="24"/>
    </w:rPr>
  </w:style>
  <w:style w:type="character" w:customStyle="1" w:styleId="aff7">
    <w:name w:val="Красная строка Знак"/>
    <w:basedOn w:val="aff2"/>
    <w:link w:val="aff6"/>
    <w:uiPriority w:val="99"/>
    <w:qFormat/>
    <w:rsid w:val="00FB5F24"/>
    <w:rPr>
      <w:rFonts w:ascii="Times New Roman" w:eastAsia="Times New Roman" w:hAnsi="Times New Roman" w:cs="Times New Roman"/>
      <w:sz w:val="24"/>
      <w:szCs w:val="24"/>
      <w:lang w:eastAsia="ru-RU"/>
    </w:rPr>
  </w:style>
  <w:style w:type="paragraph" w:styleId="aff8">
    <w:name w:val="Body Text Indent"/>
    <w:basedOn w:val="a2"/>
    <w:link w:val="aff9"/>
    <w:uiPriority w:val="99"/>
    <w:unhideWhenUsed/>
    <w:qFormat/>
    <w:rsid w:val="00FB5F24"/>
    <w:pPr>
      <w:spacing w:after="120"/>
      <w:ind w:left="283"/>
    </w:pPr>
  </w:style>
  <w:style w:type="character" w:customStyle="1" w:styleId="aff9">
    <w:name w:val="Основной текст с отступом Знак"/>
    <w:basedOn w:val="a3"/>
    <w:link w:val="aff8"/>
    <w:uiPriority w:val="99"/>
    <w:qFormat/>
    <w:rsid w:val="00FB5F24"/>
    <w:rPr>
      <w:rFonts w:ascii="Times New Roman" w:eastAsia="Calibri" w:hAnsi="Times New Roman" w:cs="Times New Roman"/>
      <w:sz w:val="24"/>
      <w:szCs w:val="20"/>
      <w:lang w:eastAsia="ru-RU"/>
    </w:rPr>
  </w:style>
  <w:style w:type="paragraph" w:styleId="27">
    <w:name w:val="Body Text First Indent 2"/>
    <w:basedOn w:val="aff8"/>
    <w:link w:val="28"/>
    <w:uiPriority w:val="99"/>
    <w:qFormat/>
    <w:rsid w:val="00FB5F24"/>
    <w:pPr>
      <w:widowControl/>
      <w:snapToGrid/>
      <w:spacing w:before="0"/>
      <w:ind w:firstLine="210"/>
    </w:pPr>
    <w:rPr>
      <w:rFonts w:ascii="Arial" w:hAnsi="Arial" w:cs="PragmaticaCTT"/>
      <w:b/>
      <w:bCs/>
      <w:kern w:val="32"/>
      <w:sz w:val="32"/>
      <w:szCs w:val="32"/>
    </w:rPr>
  </w:style>
  <w:style w:type="character" w:customStyle="1" w:styleId="28">
    <w:name w:val="Красная строка 2 Знак"/>
    <w:basedOn w:val="aff9"/>
    <w:link w:val="27"/>
    <w:uiPriority w:val="99"/>
    <w:qFormat/>
    <w:rsid w:val="00FB5F24"/>
    <w:rPr>
      <w:rFonts w:ascii="Arial" w:eastAsia="Calibri" w:hAnsi="Arial" w:cs="PragmaticaCTT"/>
      <w:b/>
      <w:bCs/>
      <w:kern w:val="32"/>
      <w:sz w:val="32"/>
      <w:szCs w:val="32"/>
      <w:lang w:eastAsia="ru-RU"/>
    </w:rPr>
  </w:style>
  <w:style w:type="paragraph" w:styleId="42">
    <w:name w:val="List Bullet 4"/>
    <w:basedOn w:val="a2"/>
    <w:uiPriority w:val="99"/>
    <w:qFormat/>
    <w:rsid w:val="00FB5F24"/>
    <w:pPr>
      <w:widowControl/>
      <w:snapToGrid/>
      <w:spacing w:before="0" w:after="0"/>
      <w:ind w:left="849" w:hanging="283"/>
    </w:pPr>
    <w:rPr>
      <w:rFonts w:eastAsia="Times New Roman"/>
      <w:color w:val="00000A"/>
      <w:szCs w:val="24"/>
    </w:rPr>
  </w:style>
  <w:style w:type="paragraph" w:styleId="affa">
    <w:name w:val="List Bullet"/>
    <w:basedOn w:val="a2"/>
    <w:uiPriority w:val="99"/>
    <w:qFormat/>
    <w:rsid w:val="00FB5F24"/>
    <w:pPr>
      <w:widowControl/>
      <w:tabs>
        <w:tab w:val="left" w:pos="360"/>
      </w:tabs>
      <w:snapToGrid/>
      <w:spacing w:before="0" w:after="0"/>
      <w:ind w:left="360" w:hanging="360"/>
    </w:pPr>
    <w:rPr>
      <w:rFonts w:eastAsia="Times New Roman"/>
      <w:sz w:val="20"/>
      <w:lang w:val="en-US"/>
    </w:rPr>
  </w:style>
  <w:style w:type="paragraph" w:styleId="29">
    <w:name w:val="List Bullet 2"/>
    <w:basedOn w:val="a2"/>
    <w:uiPriority w:val="99"/>
    <w:qFormat/>
    <w:rsid w:val="00FB5F24"/>
    <w:pPr>
      <w:widowControl/>
      <w:tabs>
        <w:tab w:val="left" w:pos="643"/>
      </w:tabs>
      <w:snapToGrid/>
      <w:spacing w:before="0" w:after="0"/>
      <w:ind w:left="643" w:hanging="360"/>
    </w:pPr>
    <w:rPr>
      <w:rFonts w:eastAsia="Times New Roman"/>
      <w:szCs w:val="24"/>
    </w:rPr>
  </w:style>
  <w:style w:type="paragraph" w:styleId="36">
    <w:name w:val="List Bullet 3"/>
    <w:basedOn w:val="a2"/>
    <w:uiPriority w:val="99"/>
    <w:qFormat/>
    <w:rsid w:val="00FB5F24"/>
    <w:pPr>
      <w:widowControl/>
      <w:tabs>
        <w:tab w:val="left" w:pos="926"/>
      </w:tabs>
      <w:snapToGrid/>
      <w:spacing w:before="0" w:after="0"/>
      <w:ind w:left="926" w:hanging="360"/>
    </w:pPr>
    <w:rPr>
      <w:rFonts w:eastAsia="Times New Roman"/>
      <w:szCs w:val="24"/>
    </w:rPr>
  </w:style>
  <w:style w:type="paragraph" w:styleId="affb">
    <w:name w:val="Title"/>
    <w:basedOn w:val="a2"/>
    <w:link w:val="37"/>
    <w:uiPriority w:val="99"/>
    <w:qFormat/>
    <w:rsid w:val="00FB5F24"/>
    <w:pPr>
      <w:widowControl/>
      <w:snapToGrid/>
      <w:spacing w:before="0" w:after="0"/>
      <w:jc w:val="center"/>
    </w:pPr>
    <w:rPr>
      <w:rFonts w:eastAsia="Times New Roman"/>
      <w:sz w:val="28"/>
      <w:szCs w:val="24"/>
      <w:lang w:val="en-US"/>
    </w:rPr>
  </w:style>
  <w:style w:type="character" w:customStyle="1" w:styleId="affc">
    <w:name w:val="Название Знак"/>
    <w:basedOn w:val="a3"/>
    <w:uiPriority w:val="99"/>
    <w:qFormat/>
    <w:rsid w:val="00FB5F24"/>
    <w:rPr>
      <w:rFonts w:asciiTheme="majorHAnsi" w:eastAsiaTheme="majorEastAsia" w:hAnsiTheme="majorHAnsi" w:cstheme="majorBidi"/>
      <w:color w:val="17365D" w:themeColor="text2" w:themeShade="BF"/>
      <w:spacing w:val="5"/>
      <w:kern w:val="28"/>
      <w:sz w:val="52"/>
      <w:szCs w:val="52"/>
      <w:lang w:eastAsia="ru-RU"/>
    </w:rPr>
  </w:style>
  <w:style w:type="paragraph" w:styleId="affd">
    <w:name w:val="footer"/>
    <w:basedOn w:val="a2"/>
    <w:link w:val="affe"/>
    <w:uiPriority w:val="99"/>
    <w:qFormat/>
    <w:rsid w:val="00FB5F24"/>
    <w:pPr>
      <w:widowControl/>
      <w:tabs>
        <w:tab w:val="center" w:pos="4677"/>
        <w:tab w:val="right" w:pos="9355"/>
      </w:tabs>
      <w:snapToGrid/>
      <w:spacing w:before="0" w:after="0"/>
    </w:pPr>
    <w:rPr>
      <w:rFonts w:eastAsia="Times New Roman"/>
      <w:szCs w:val="24"/>
    </w:rPr>
  </w:style>
  <w:style w:type="character" w:customStyle="1" w:styleId="affe">
    <w:name w:val="Нижний колонтитул Знак"/>
    <w:basedOn w:val="a3"/>
    <w:link w:val="affd"/>
    <w:uiPriority w:val="99"/>
    <w:qFormat/>
    <w:rsid w:val="00FB5F24"/>
    <w:rPr>
      <w:rFonts w:ascii="Times New Roman" w:eastAsia="Times New Roman" w:hAnsi="Times New Roman" w:cs="Times New Roman"/>
      <w:sz w:val="24"/>
      <w:szCs w:val="24"/>
      <w:lang w:eastAsia="ru-RU"/>
    </w:rPr>
  </w:style>
  <w:style w:type="paragraph" w:styleId="afff">
    <w:name w:val="List Number"/>
    <w:basedOn w:val="a2"/>
    <w:uiPriority w:val="99"/>
    <w:qFormat/>
    <w:rsid w:val="00FB5F24"/>
    <w:pPr>
      <w:widowControl/>
      <w:tabs>
        <w:tab w:val="left" w:pos="1440"/>
      </w:tabs>
      <w:snapToGrid/>
      <w:spacing w:before="0" w:after="0"/>
      <w:ind w:left="1440" w:hanging="360"/>
    </w:pPr>
    <w:rPr>
      <w:rFonts w:eastAsia="Times New Roman"/>
      <w:szCs w:val="24"/>
    </w:rPr>
  </w:style>
  <w:style w:type="paragraph" w:styleId="2a">
    <w:name w:val="List Number 2"/>
    <w:basedOn w:val="a2"/>
    <w:uiPriority w:val="99"/>
    <w:qFormat/>
    <w:rsid w:val="00FB5F24"/>
    <w:pPr>
      <w:widowControl/>
      <w:tabs>
        <w:tab w:val="left" w:pos="643"/>
      </w:tabs>
      <w:snapToGrid/>
      <w:spacing w:before="0" w:after="0"/>
      <w:ind w:left="643" w:hanging="360"/>
      <w:contextualSpacing/>
    </w:pPr>
    <w:rPr>
      <w:rFonts w:eastAsia="Times New Roman"/>
      <w:szCs w:val="24"/>
    </w:rPr>
  </w:style>
  <w:style w:type="paragraph" w:styleId="afff0">
    <w:name w:val="List"/>
    <w:basedOn w:val="a2"/>
    <w:uiPriority w:val="99"/>
    <w:qFormat/>
    <w:rsid w:val="00FB5F24"/>
    <w:pPr>
      <w:widowControl/>
      <w:snapToGrid/>
      <w:spacing w:before="0" w:after="0"/>
      <w:ind w:left="283" w:hanging="283"/>
    </w:pPr>
    <w:rPr>
      <w:rFonts w:eastAsia="Times New Roman"/>
      <w:sz w:val="20"/>
    </w:rPr>
  </w:style>
  <w:style w:type="paragraph" w:styleId="afff1">
    <w:name w:val="Normal (Web)"/>
    <w:aliases w:val=" Знак Знак23,Обычный (Web)"/>
    <w:basedOn w:val="a2"/>
    <w:link w:val="afff2"/>
    <w:uiPriority w:val="99"/>
    <w:qFormat/>
    <w:rsid w:val="00FB5F24"/>
    <w:pPr>
      <w:widowControl/>
      <w:snapToGrid/>
      <w:spacing w:before="0" w:after="0"/>
    </w:pPr>
  </w:style>
  <w:style w:type="paragraph" w:styleId="38">
    <w:name w:val="Body Text 3"/>
    <w:basedOn w:val="a2"/>
    <w:link w:val="39"/>
    <w:uiPriority w:val="99"/>
    <w:qFormat/>
    <w:rsid w:val="00FB5F24"/>
    <w:pPr>
      <w:widowControl/>
      <w:tabs>
        <w:tab w:val="left" w:pos="360"/>
      </w:tabs>
      <w:snapToGrid/>
      <w:spacing w:before="0" w:after="0"/>
      <w:jc w:val="both"/>
    </w:pPr>
    <w:rPr>
      <w:rFonts w:eastAsia="Times New Roman"/>
      <w:i/>
      <w:sz w:val="26"/>
    </w:rPr>
  </w:style>
  <w:style w:type="character" w:customStyle="1" w:styleId="39">
    <w:name w:val="Основной текст 3 Знак"/>
    <w:basedOn w:val="a3"/>
    <w:link w:val="38"/>
    <w:uiPriority w:val="99"/>
    <w:qFormat/>
    <w:rsid w:val="00FB5F24"/>
    <w:rPr>
      <w:rFonts w:ascii="Times New Roman" w:eastAsia="Times New Roman" w:hAnsi="Times New Roman" w:cs="Times New Roman"/>
      <w:i/>
      <w:sz w:val="26"/>
      <w:szCs w:val="20"/>
      <w:lang w:eastAsia="ru-RU"/>
    </w:rPr>
  </w:style>
  <w:style w:type="paragraph" w:styleId="2b">
    <w:name w:val="Body Text Indent 2"/>
    <w:basedOn w:val="a2"/>
    <w:link w:val="220"/>
    <w:uiPriority w:val="99"/>
    <w:qFormat/>
    <w:rsid w:val="00FB5F24"/>
    <w:pPr>
      <w:widowControl/>
      <w:overflowPunct w:val="0"/>
      <w:autoSpaceDE w:val="0"/>
      <w:snapToGrid/>
      <w:spacing w:before="0" w:after="0"/>
      <w:ind w:firstLine="567"/>
      <w:jc w:val="both"/>
    </w:pPr>
    <w:rPr>
      <w:sz w:val="20"/>
      <w:lang w:eastAsia="ar-SA"/>
    </w:rPr>
  </w:style>
  <w:style w:type="character" w:customStyle="1" w:styleId="2c">
    <w:name w:val="Основной текст с отступом 2 Знак"/>
    <w:basedOn w:val="a3"/>
    <w:uiPriority w:val="99"/>
    <w:qFormat/>
    <w:rsid w:val="00FB5F24"/>
    <w:rPr>
      <w:rFonts w:ascii="Times New Roman" w:eastAsia="Calibri" w:hAnsi="Times New Roman" w:cs="Times New Roman"/>
      <w:sz w:val="24"/>
      <w:szCs w:val="20"/>
      <w:lang w:eastAsia="ru-RU"/>
    </w:rPr>
  </w:style>
  <w:style w:type="paragraph" w:styleId="afff3">
    <w:name w:val="Subtitle"/>
    <w:basedOn w:val="a2"/>
    <w:link w:val="afff4"/>
    <w:uiPriority w:val="99"/>
    <w:qFormat/>
    <w:rsid w:val="00FB5F24"/>
    <w:pPr>
      <w:widowControl/>
      <w:snapToGrid/>
      <w:spacing w:before="0" w:after="0" w:line="312" w:lineRule="auto"/>
    </w:pPr>
    <w:rPr>
      <w:rFonts w:ascii="Arial" w:eastAsia="Times New Roman" w:hAnsi="Arial" w:cs="Arial"/>
      <w:b/>
      <w:bCs/>
      <w:color w:val="000000"/>
      <w:sz w:val="20"/>
    </w:rPr>
  </w:style>
  <w:style w:type="character" w:customStyle="1" w:styleId="afff4">
    <w:name w:val="Подзаголовок Знак"/>
    <w:basedOn w:val="a3"/>
    <w:link w:val="afff3"/>
    <w:uiPriority w:val="99"/>
    <w:qFormat/>
    <w:rsid w:val="00FB5F24"/>
    <w:rPr>
      <w:rFonts w:ascii="Arial" w:eastAsia="Times New Roman" w:hAnsi="Arial" w:cs="Arial"/>
      <w:b/>
      <w:bCs/>
      <w:color w:val="000000"/>
      <w:sz w:val="20"/>
      <w:szCs w:val="20"/>
      <w:lang w:eastAsia="ru-RU"/>
    </w:rPr>
  </w:style>
  <w:style w:type="paragraph" w:styleId="2d">
    <w:name w:val="List Continue 2"/>
    <w:basedOn w:val="a2"/>
    <w:uiPriority w:val="99"/>
    <w:qFormat/>
    <w:rsid w:val="00FB5F24"/>
    <w:pPr>
      <w:widowControl/>
      <w:snapToGrid/>
      <w:spacing w:before="0" w:after="120"/>
      <w:ind w:left="566"/>
    </w:pPr>
    <w:rPr>
      <w:rFonts w:eastAsia="Times New Roman"/>
      <w:sz w:val="20"/>
    </w:rPr>
  </w:style>
  <w:style w:type="paragraph" w:styleId="2e">
    <w:name w:val="List 2"/>
    <w:basedOn w:val="a2"/>
    <w:uiPriority w:val="99"/>
    <w:qFormat/>
    <w:rsid w:val="00FB5F24"/>
    <w:pPr>
      <w:widowControl/>
      <w:snapToGrid/>
      <w:spacing w:before="0" w:after="0"/>
      <w:ind w:left="566" w:hanging="283"/>
    </w:pPr>
    <w:rPr>
      <w:rFonts w:eastAsia="Times New Roman"/>
      <w:sz w:val="20"/>
    </w:rPr>
  </w:style>
  <w:style w:type="paragraph" w:styleId="3a">
    <w:name w:val="List 3"/>
    <w:basedOn w:val="a2"/>
    <w:uiPriority w:val="99"/>
    <w:qFormat/>
    <w:rsid w:val="00FB5F24"/>
    <w:pPr>
      <w:widowControl/>
      <w:snapToGrid/>
      <w:spacing w:before="0" w:after="0"/>
      <w:ind w:left="849" w:hanging="283"/>
    </w:pPr>
    <w:rPr>
      <w:rFonts w:eastAsia="Times New Roman"/>
      <w:szCs w:val="24"/>
    </w:rPr>
  </w:style>
  <w:style w:type="paragraph" w:styleId="43">
    <w:name w:val="List 4"/>
    <w:basedOn w:val="a2"/>
    <w:uiPriority w:val="99"/>
    <w:qFormat/>
    <w:rsid w:val="00FB5F24"/>
    <w:pPr>
      <w:widowControl/>
      <w:snapToGrid/>
      <w:spacing w:before="0" w:after="0"/>
      <w:ind w:left="1132" w:hanging="283"/>
    </w:pPr>
    <w:rPr>
      <w:rFonts w:eastAsia="Times New Roman"/>
      <w:szCs w:val="24"/>
    </w:rPr>
  </w:style>
  <w:style w:type="paragraph" w:styleId="HTML8">
    <w:name w:val="HTML Preformatted"/>
    <w:basedOn w:val="a2"/>
    <w:link w:val="HTML30"/>
    <w:uiPriority w:val="99"/>
    <w:qFormat/>
    <w:rsid w:val="00FB5F2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hAnsi="Courier New"/>
      <w:kern w:val="1"/>
      <w:sz w:val="20"/>
      <w:lang w:eastAsia="hi-IN" w:bidi="hi-IN"/>
    </w:rPr>
  </w:style>
  <w:style w:type="character" w:customStyle="1" w:styleId="HTML9">
    <w:name w:val="Стандартный HTML Знак"/>
    <w:basedOn w:val="a3"/>
    <w:uiPriority w:val="99"/>
    <w:qFormat/>
    <w:rsid w:val="00FB5F24"/>
    <w:rPr>
      <w:rFonts w:ascii="Consolas" w:eastAsia="Calibri" w:hAnsi="Consolas" w:cs="Consolas"/>
      <w:sz w:val="20"/>
      <w:szCs w:val="20"/>
      <w:lang w:eastAsia="ru-RU"/>
    </w:rPr>
  </w:style>
  <w:style w:type="paragraph" w:styleId="afff5">
    <w:name w:val="Block Text"/>
    <w:basedOn w:val="a2"/>
    <w:uiPriority w:val="99"/>
    <w:qFormat/>
    <w:rsid w:val="00FB5F24"/>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table" w:styleId="17">
    <w:name w:val="Table Simple 1"/>
    <w:basedOn w:val="a4"/>
    <w:uiPriority w:val="99"/>
    <w:qFormat/>
    <w:rsid w:val="00FB5F24"/>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il"/>
          <w:tr2bl w:val="nil"/>
        </w:tcBorders>
      </w:tcPr>
    </w:tblStylePr>
    <w:tblStylePr w:type="lastRow">
      <w:rPr>
        <w:rFonts w:cs="Times New Roman"/>
      </w:rPr>
      <w:tblPr/>
      <w:tcPr>
        <w:tcBorders>
          <w:top w:val="single" w:sz="6" w:space="0" w:color="008000"/>
          <w:tl2br w:val="nil"/>
          <w:tr2bl w:val="nil"/>
        </w:tcBorders>
      </w:tcPr>
    </w:tblStylePr>
  </w:style>
  <w:style w:type="table" w:styleId="18">
    <w:name w:val="Table Grid 1"/>
    <w:basedOn w:val="a4"/>
    <w:uiPriority w:val="99"/>
    <w:qFormat/>
    <w:rsid w:val="00FB5F2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il"/>
          <w:tr2bl w:val="nil"/>
        </w:tcBorders>
      </w:tcPr>
    </w:tblStylePr>
    <w:tblStylePr w:type="lastCol">
      <w:rPr>
        <w:rFonts w:cs="Times New Roman"/>
        <w:i/>
        <w:iCs/>
      </w:rPr>
      <w:tblPr/>
      <w:tcPr>
        <w:tcBorders>
          <w:tl2br w:val="nil"/>
          <w:tr2bl w:val="nil"/>
        </w:tcBorders>
      </w:tcPr>
    </w:tblStylePr>
  </w:style>
  <w:style w:type="table" w:styleId="afff6">
    <w:name w:val="Table Grid"/>
    <w:basedOn w:val="a4"/>
    <w:qFormat/>
    <w:rsid w:val="00FB5F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Professional"/>
    <w:basedOn w:val="a4"/>
    <w:uiPriority w:val="99"/>
    <w:qFormat/>
    <w:rsid w:val="00FB5F2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il"/>
          <w:tr2bl w:val="nil"/>
        </w:tcBorders>
        <w:shd w:val="solid" w:color="000000" w:fill="FFFFFF"/>
      </w:tcPr>
    </w:tblStylePr>
  </w:style>
  <w:style w:type="character" w:customStyle="1" w:styleId="Heading1Char">
    <w:name w:val="Heading 1 Char"/>
    <w:basedOn w:val="a3"/>
    <w:uiPriority w:val="99"/>
    <w:qFormat/>
    <w:locked/>
    <w:rsid w:val="00FB5F24"/>
    <w:rPr>
      <w:rFonts w:ascii="Cambria" w:hAnsi="Cambria" w:cs="Times New Roman"/>
      <w:b/>
      <w:bCs/>
      <w:kern w:val="32"/>
      <w:sz w:val="32"/>
      <w:szCs w:val="32"/>
    </w:rPr>
  </w:style>
  <w:style w:type="character" w:customStyle="1" w:styleId="Heading2Char">
    <w:name w:val="Heading 2 Char"/>
    <w:basedOn w:val="a3"/>
    <w:uiPriority w:val="99"/>
    <w:qFormat/>
    <w:locked/>
    <w:rsid w:val="00FB5F24"/>
    <w:rPr>
      <w:rFonts w:ascii="Cambria" w:hAnsi="Cambria" w:cs="Times New Roman"/>
      <w:b/>
      <w:bCs/>
      <w:i/>
      <w:iCs/>
      <w:sz w:val="28"/>
      <w:szCs w:val="28"/>
    </w:rPr>
  </w:style>
  <w:style w:type="character" w:customStyle="1" w:styleId="Heading3Char">
    <w:name w:val="Heading 3 Char"/>
    <w:basedOn w:val="a3"/>
    <w:uiPriority w:val="99"/>
    <w:qFormat/>
    <w:locked/>
    <w:rsid w:val="00FB5F24"/>
    <w:rPr>
      <w:rFonts w:ascii="Cambria" w:hAnsi="Cambria" w:cs="Times New Roman"/>
      <w:b/>
      <w:bCs/>
      <w:sz w:val="26"/>
      <w:szCs w:val="26"/>
    </w:rPr>
  </w:style>
  <w:style w:type="character" w:customStyle="1" w:styleId="Heading4Char">
    <w:name w:val="Heading 4 Char"/>
    <w:basedOn w:val="a3"/>
    <w:uiPriority w:val="99"/>
    <w:qFormat/>
    <w:locked/>
    <w:rsid w:val="00FB5F24"/>
    <w:rPr>
      <w:rFonts w:ascii="Cambria" w:hAnsi="Cambria" w:cs="Times New Roman"/>
      <w:b/>
      <w:i/>
      <w:color w:val="4F81BD"/>
      <w:sz w:val="22"/>
      <w:lang w:val="ru-RU" w:eastAsia="ru-RU"/>
    </w:rPr>
  </w:style>
  <w:style w:type="character" w:customStyle="1" w:styleId="Heading5Char">
    <w:name w:val="Heading 5 Char"/>
    <w:basedOn w:val="a3"/>
    <w:uiPriority w:val="99"/>
    <w:qFormat/>
    <w:locked/>
    <w:rsid w:val="00FB5F24"/>
    <w:rPr>
      <w:rFonts w:cs="Times New Roman"/>
      <w:sz w:val="22"/>
      <w:lang w:val="ru-RU" w:eastAsia="en-US"/>
    </w:rPr>
  </w:style>
  <w:style w:type="character" w:customStyle="1" w:styleId="Heading6Char">
    <w:name w:val="Heading 6 Char"/>
    <w:basedOn w:val="a3"/>
    <w:uiPriority w:val="99"/>
    <w:qFormat/>
    <w:locked/>
    <w:rsid w:val="00FB5F24"/>
    <w:rPr>
      <w:rFonts w:cs="Times New Roman"/>
      <w:i/>
      <w:sz w:val="22"/>
      <w:lang w:val="ru-RU" w:eastAsia="en-US"/>
    </w:rPr>
  </w:style>
  <w:style w:type="character" w:customStyle="1" w:styleId="Heading7Char">
    <w:name w:val="Heading 7 Char"/>
    <w:basedOn w:val="a3"/>
    <w:uiPriority w:val="99"/>
    <w:qFormat/>
    <w:locked/>
    <w:rsid w:val="00FB5F24"/>
    <w:rPr>
      <w:rFonts w:ascii="Times New Roman" w:hAnsi="Times New Roman" w:cs="Times New Roman"/>
      <w:sz w:val="24"/>
      <w:lang w:eastAsia="ru-RU"/>
    </w:rPr>
  </w:style>
  <w:style w:type="character" w:customStyle="1" w:styleId="Heading8Char">
    <w:name w:val="Heading 8 Char"/>
    <w:basedOn w:val="a3"/>
    <w:uiPriority w:val="99"/>
    <w:qFormat/>
    <w:locked/>
    <w:rsid w:val="00FB5F24"/>
    <w:rPr>
      <w:rFonts w:cs="Times New Roman"/>
      <w:i/>
      <w:lang w:val="ru-RU" w:eastAsia="en-US"/>
    </w:rPr>
  </w:style>
  <w:style w:type="character" w:customStyle="1" w:styleId="Heading9Char">
    <w:name w:val="Heading 9 Char"/>
    <w:basedOn w:val="a3"/>
    <w:uiPriority w:val="99"/>
    <w:qFormat/>
    <w:locked/>
    <w:rsid w:val="00FB5F24"/>
    <w:rPr>
      <w:rFonts w:ascii="Arial" w:hAnsi="Arial" w:cs="Times New Roman"/>
      <w:lang w:eastAsia="ru-RU"/>
    </w:rPr>
  </w:style>
  <w:style w:type="character" w:customStyle="1" w:styleId="Heading1Char7">
    <w:name w:val="Heading 1 Char7"/>
    <w:basedOn w:val="a3"/>
    <w:uiPriority w:val="99"/>
    <w:qFormat/>
    <w:locked/>
    <w:rsid w:val="00FB5F24"/>
    <w:rPr>
      <w:rFonts w:ascii="Cambria" w:hAnsi="Cambria" w:cs="Times New Roman"/>
      <w:b/>
      <w:bCs/>
      <w:kern w:val="32"/>
      <w:sz w:val="32"/>
      <w:szCs w:val="32"/>
    </w:rPr>
  </w:style>
  <w:style w:type="character" w:customStyle="1" w:styleId="Heading1Char6">
    <w:name w:val="Heading 1 Char6"/>
    <w:basedOn w:val="a3"/>
    <w:uiPriority w:val="99"/>
    <w:qFormat/>
    <w:locked/>
    <w:rsid w:val="00FB5F24"/>
    <w:rPr>
      <w:rFonts w:ascii="Cambria" w:hAnsi="Cambria" w:cs="Times New Roman"/>
      <w:b/>
      <w:bCs/>
      <w:kern w:val="32"/>
      <w:sz w:val="32"/>
      <w:szCs w:val="32"/>
    </w:rPr>
  </w:style>
  <w:style w:type="character" w:customStyle="1" w:styleId="Heading1Char4">
    <w:name w:val="Heading 1 Char4"/>
    <w:basedOn w:val="a3"/>
    <w:uiPriority w:val="99"/>
    <w:qFormat/>
    <w:locked/>
    <w:rsid w:val="00FB5F24"/>
    <w:rPr>
      <w:rFonts w:ascii="Cambria" w:hAnsi="Cambria" w:cs="Times New Roman"/>
      <w:b/>
      <w:bCs/>
      <w:kern w:val="32"/>
      <w:sz w:val="32"/>
      <w:szCs w:val="32"/>
    </w:rPr>
  </w:style>
  <w:style w:type="character" w:customStyle="1" w:styleId="Heading3Char2">
    <w:name w:val="Heading 3 Char2"/>
    <w:basedOn w:val="a3"/>
    <w:uiPriority w:val="99"/>
    <w:qFormat/>
    <w:locked/>
    <w:rsid w:val="00FB5F24"/>
    <w:rPr>
      <w:rFonts w:ascii="Arial" w:hAnsi="Arial" w:cs="Times New Roman"/>
      <w:b/>
      <w:sz w:val="26"/>
      <w:lang w:val="ru-RU" w:eastAsia="ru-RU"/>
    </w:rPr>
  </w:style>
  <w:style w:type="character" w:customStyle="1" w:styleId="32">
    <w:name w:val="Заголовок 3 Знак2"/>
    <w:link w:val="30"/>
    <w:qFormat/>
    <w:locked/>
    <w:rsid w:val="00FB5F24"/>
    <w:rPr>
      <w:rFonts w:ascii="PragmaticaCTT" w:eastAsia="Calibri" w:hAnsi="PragmaticaCTT" w:cs="Times New Roman"/>
      <w:sz w:val="20"/>
      <w:szCs w:val="20"/>
      <w:lang w:eastAsia="ru-RU"/>
    </w:rPr>
  </w:style>
  <w:style w:type="character" w:customStyle="1" w:styleId="240">
    <w:name w:val="Текст сноски Знак24"/>
    <w:basedOn w:val="a3"/>
    <w:uiPriority w:val="99"/>
    <w:qFormat/>
    <w:rsid w:val="00FB5F24"/>
    <w:rPr>
      <w:rFonts w:cs="Times New Roman"/>
    </w:rPr>
  </w:style>
  <w:style w:type="character" w:customStyle="1" w:styleId="spelle">
    <w:name w:val="spelle"/>
    <w:uiPriority w:val="99"/>
    <w:qFormat/>
    <w:rsid w:val="00FB5F24"/>
  </w:style>
  <w:style w:type="character" w:customStyle="1" w:styleId="FootnoteTextChar3">
    <w:name w:val="Footnote Text Char3"/>
    <w:uiPriority w:val="99"/>
    <w:qFormat/>
    <w:locked/>
    <w:rsid w:val="00FB5F24"/>
    <w:rPr>
      <w:rFonts w:ascii="Courier New" w:hAnsi="Courier New"/>
      <w:color w:val="000000"/>
      <w:sz w:val="24"/>
    </w:rPr>
  </w:style>
  <w:style w:type="paragraph" w:customStyle="1" w:styleId="3b">
    <w:name w:val="Стиль3"/>
    <w:basedOn w:val="10"/>
    <w:next w:val="a2"/>
    <w:link w:val="3c"/>
    <w:uiPriority w:val="99"/>
    <w:qFormat/>
    <w:rsid w:val="00FB5F24"/>
    <w:pPr>
      <w:pBdr>
        <w:top w:val="single" w:sz="8" w:space="0" w:color="C0504D"/>
        <w:left w:val="single" w:sz="8" w:space="0" w:color="C0504D"/>
        <w:bottom w:val="single" w:sz="8" w:space="0" w:color="C0504D"/>
        <w:right w:val="single" w:sz="8" w:space="0" w:color="C0504D"/>
      </w:pBdr>
      <w:shd w:val="clear" w:color="auto" w:fill="F2DBDB"/>
      <w:tabs>
        <w:tab w:val="clear" w:pos="567"/>
        <w:tab w:val="clear" w:pos="680"/>
        <w:tab w:val="clear" w:pos="1106"/>
        <w:tab w:val="clear" w:pos="1729"/>
        <w:tab w:val="clear" w:pos="7002"/>
      </w:tabs>
      <w:autoSpaceDE/>
      <w:autoSpaceDN/>
      <w:adjustRightInd/>
      <w:spacing w:before="240" w:after="60" w:line="269" w:lineRule="auto"/>
      <w:contextualSpacing/>
      <w:jc w:val="left"/>
    </w:pPr>
    <w:rPr>
      <w:rFonts w:ascii="Arial" w:hAnsi="Arial"/>
      <w:color w:val="622423"/>
      <w:sz w:val="32"/>
    </w:rPr>
  </w:style>
  <w:style w:type="character" w:customStyle="1" w:styleId="grame">
    <w:name w:val="grame"/>
    <w:uiPriority w:val="99"/>
    <w:qFormat/>
    <w:rsid w:val="00FB5F24"/>
  </w:style>
  <w:style w:type="character" w:customStyle="1" w:styleId="FootnoteTextChar">
    <w:name w:val="Footnote Text Char"/>
    <w:basedOn w:val="a3"/>
    <w:uiPriority w:val="99"/>
    <w:qFormat/>
    <w:locked/>
    <w:rsid w:val="00FB5F24"/>
    <w:rPr>
      <w:rFonts w:ascii="Times New Roman" w:hAnsi="Times New Roman" w:cs="Times New Roman"/>
      <w:sz w:val="20"/>
      <w:szCs w:val="20"/>
    </w:rPr>
  </w:style>
  <w:style w:type="character" w:customStyle="1" w:styleId="19">
    <w:name w:val="Текст сноски Знак1"/>
    <w:basedOn w:val="a3"/>
    <w:uiPriority w:val="99"/>
    <w:semiHidden/>
    <w:qFormat/>
    <w:rsid w:val="00FB5F24"/>
    <w:rPr>
      <w:rFonts w:ascii="Times New Roman" w:hAnsi="Times New Roman" w:cs="Times New Roman"/>
      <w:sz w:val="20"/>
      <w:szCs w:val="20"/>
      <w:lang w:eastAsia="ru-RU"/>
    </w:rPr>
  </w:style>
  <w:style w:type="character" w:customStyle="1" w:styleId="2f">
    <w:name w:val="Текст сноски Знак2"/>
    <w:basedOn w:val="a3"/>
    <w:uiPriority w:val="99"/>
    <w:qFormat/>
    <w:rsid w:val="00FB5F24"/>
    <w:rPr>
      <w:rFonts w:cs="Times New Roman"/>
    </w:rPr>
  </w:style>
  <w:style w:type="character" w:customStyle="1" w:styleId="BodyTextIndentChar2">
    <w:name w:val="Body Text Indent Char2"/>
    <w:uiPriority w:val="99"/>
    <w:qFormat/>
    <w:locked/>
    <w:rsid w:val="00FB5F24"/>
    <w:rPr>
      <w:rFonts w:ascii="Arial" w:hAnsi="Arial"/>
      <w:b/>
      <w:kern w:val="32"/>
      <w:sz w:val="32"/>
      <w:lang w:eastAsia="ru-RU"/>
    </w:rPr>
  </w:style>
  <w:style w:type="character" w:customStyle="1" w:styleId="FontStyle25">
    <w:name w:val="Font Style25"/>
    <w:uiPriority w:val="99"/>
    <w:qFormat/>
    <w:rsid w:val="00FB5F24"/>
    <w:rPr>
      <w:rFonts w:ascii="Times New Roman" w:hAnsi="Times New Roman"/>
      <w:i/>
      <w:sz w:val="16"/>
    </w:rPr>
  </w:style>
  <w:style w:type="character" w:customStyle="1" w:styleId="260">
    <w:name w:val="Текст сноски Знак26"/>
    <w:basedOn w:val="a3"/>
    <w:uiPriority w:val="99"/>
    <w:qFormat/>
    <w:rsid w:val="00FB5F24"/>
    <w:rPr>
      <w:rFonts w:cs="Times New Roman"/>
    </w:rPr>
  </w:style>
  <w:style w:type="character" w:customStyle="1" w:styleId="250">
    <w:name w:val="Текст сноски Знак25"/>
    <w:basedOn w:val="a3"/>
    <w:uiPriority w:val="99"/>
    <w:semiHidden/>
    <w:qFormat/>
    <w:rsid w:val="00FB5F24"/>
    <w:rPr>
      <w:rFonts w:cs="Times New Roman"/>
    </w:rPr>
  </w:style>
  <w:style w:type="paragraph" w:customStyle="1" w:styleId="2f0">
    <w:name w:val="Стиль2"/>
    <w:basedOn w:val="a2"/>
    <w:next w:val="afff"/>
    <w:uiPriority w:val="99"/>
    <w:qFormat/>
    <w:rsid w:val="00FB5F24"/>
    <w:pPr>
      <w:widowControl/>
      <w:snapToGrid/>
      <w:spacing w:before="0" w:after="0"/>
    </w:pPr>
    <w:rPr>
      <w:rFonts w:eastAsia="Times New Roman"/>
      <w:b/>
      <w:sz w:val="20"/>
      <w:szCs w:val="24"/>
    </w:rPr>
  </w:style>
  <w:style w:type="character" w:customStyle="1" w:styleId="23">
    <w:name w:val="Заголовок 2 Знак3"/>
    <w:link w:val="20"/>
    <w:qFormat/>
    <w:locked/>
    <w:rsid w:val="00FB5F24"/>
    <w:rPr>
      <w:rFonts w:ascii="PragmaticaCTT" w:eastAsia="Calibri" w:hAnsi="PragmaticaCTT" w:cs="Times New Roman"/>
      <w:sz w:val="20"/>
      <w:szCs w:val="20"/>
      <w:lang w:eastAsia="ru-RU"/>
    </w:rPr>
  </w:style>
  <w:style w:type="character" w:customStyle="1" w:styleId="BodyTextIndent2Char">
    <w:name w:val="Body Text Indent 2 Char"/>
    <w:basedOn w:val="a3"/>
    <w:uiPriority w:val="99"/>
    <w:qFormat/>
    <w:locked/>
    <w:rsid w:val="00FB5F24"/>
    <w:rPr>
      <w:rFonts w:cs="Times New Roman"/>
      <w:sz w:val="24"/>
    </w:rPr>
  </w:style>
  <w:style w:type="character" w:customStyle="1" w:styleId="FontStyle47">
    <w:name w:val="Font Style47"/>
    <w:uiPriority w:val="99"/>
    <w:qFormat/>
    <w:rsid w:val="00FB5F24"/>
    <w:rPr>
      <w:rFonts w:ascii="Times New Roman" w:hAnsi="Times New Roman"/>
      <w:sz w:val="24"/>
    </w:rPr>
  </w:style>
  <w:style w:type="character" w:customStyle="1" w:styleId="HeaderChar">
    <w:name w:val="Header Char"/>
    <w:basedOn w:val="a3"/>
    <w:uiPriority w:val="99"/>
    <w:qFormat/>
    <w:locked/>
    <w:rsid w:val="00FB5F24"/>
    <w:rPr>
      <w:rFonts w:cs="Times New Roman"/>
      <w:sz w:val="24"/>
    </w:rPr>
  </w:style>
  <w:style w:type="character" w:customStyle="1" w:styleId="b-serp-urlitem1">
    <w:name w:val="b-serp-url__item1"/>
    <w:uiPriority w:val="99"/>
    <w:qFormat/>
    <w:rsid w:val="00FB5F24"/>
  </w:style>
  <w:style w:type="character" w:customStyle="1" w:styleId="DocumentMapChar">
    <w:name w:val="Document Map Char"/>
    <w:basedOn w:val="a3"/>
    <w:uiPriority w:val="99"/>
    <w:qFormat/>
    <w:locked/>
    <w:rsid w:val="00FB5F24"/>
    <w:rPr>
      <w:rFonts w:ascii="Tahoma" w:hAnsi="Tahoma" w:cs="Times New Roman"/>
    </w:rPr>
  </w:style>
  <w:style w:type="character" w:customStyle="1" w:styleId="140">
    <w:name w:val="Знак Знак14"/>
    <w:uiPriority w:val="99"/>
    <w:qFormat/>
    <w:locked/>
    <w:rsid w:val="00FB5F24"/>
    <w:rPr>
      <w:b/>
      <w:sz w:val="27"/>
      <w:lang w:val="ru-RU" w:eastAsia="ru-RU"/>
    </w:rPr>
  </w:style>
  <w:style w:type="character" w:customStyle="1" w:styleId="310">
    <w:name w:val="Основной текст 3 Знак1"/>
    <w:basedOn w:val="a3"/>
    <w:uiPriority w:val="99"/>
    <w:qFormat/>
    <w:rsid w:val="00FB5F24"/>
    <w:rPr>
      <w:rFonts w:cs="Times New Roman"/>
      <w:sz w:val="16"/>
      <w:szCs w:val="16"/>
    </w:rPr>
  </w:style>
  <w:style w:type="character" w:customStyle="1" w:styleId="BodyTextIndent3Char">
    <w:name w:val="Body Text Indent 3 Char"/>
    <w:basedOn w:val="a3"/>
    <w:uiPriority w:val="99"/>
    <w:qFormat/>
    <w:locked/>
    <w:rsid w:val="00FB5F24"/>
    <w:rPr>
      <w:rFonts w:ascii="Times New Roman" w:hAnsi="Times New Roman" w:cs="Times New Roman"/>
      <w:sz w:val="16"/>
    </w:rPr>
  </w:style>
  <w:style w:type="character" w:customStyle="1" w:styleId="72">
    <w:name w:val="Знак Знак7"/>
    <w:uiPriority w:val="99"/>
    <w:qFormat/>
    <w:rsid w:val="00FB5F24"/>
    <w:rPr>
      <w:sz w:val="16"/>
      <w:lang w:val="ru-RU" w:eastAsia="ru-RU"/>
    </w:rPr>
  </w:style>
  <w:style w:type="paragraph" w:customStyle="1" w:styleId="afff8">
    <w:name w:val="......."/>
    <w:basedOn w:val="a2"/>
    <w:next w:val="a2"/>
    <w:uiPriority w:val="99"/>
    <w:qFormat/>
    <w:rsid w:val="00FB5F24"/>
    <w:pPr>
      <w:widowControl/>
      <w:autoSpaceDE w:val="0"/>
      <w:autoSpaceDN w:val="0"/>
      <w:adjustRightInd w:val="0"/>
      <w:snapToGrid/>
      <w:spacing w:before="0" w:after="0"/>
    </w:pPr>
    <w:rPr>
      <w:rFonts w:eastAsia="Times New Roman"/>
      <w:szCs w:val="24"/>
    </w:rPr>
  </w:style>
  <w:style w:type="character" w:customStyle="1" w:styleId="BodyTextChar">
    <w:name w:val="Body Text Char"/>
    <w:basedOn w:val="a3"/>
    <w:uiPriority w:val="99"/>
    <w:qFormat/>
    <w:rsid w:val="00FB5F24"/>
    <w:rPr>
      <w:rFonts w:ascii="Times New Roman" w:hAnsi="Times New Roman"/>
      <w:sz w:val="24"/>
      <w:szCs w:val="20"/>
    </w:rPr>
  </w:style>
  <w:style w:type="character" w:customStyle="1" w:styleId="BodyTextChar6">
    <w:name w:val="Body Text Char6"/>
    <w:basedOn w:val="a3"/>
    <w:uiPriority w:val="99"/>
    <w:qFormat/>
    <w:locked/>
    <w:rsid w:val="00FB5F24"/>
    <w:rPr>
      <w:rFonts w:ascii="Times New Roman" w:hAnsi="Times New Roman" w:cs="Times New Roman"/>
      <w:sz w:val="24"/>
      <w:szCs w:val="24"/>
    </w:rPr>
  </w:style>
  <w:style w:type="character" w:customStyle="1" w:styleId="BodyTextChar2">
    <w:name w:val="Body Text Char2"/>
    <w:basedOn w:val="a3"/>
    <w:uiPriority w:val="99"/>
    <w:qFormat/>
    <w:locked/>
    <w:rsid w:val="00FB5F24"/>
    <w:rPr>
      <w:rFonts w:ascii="Times New Roman" w:hAnsi="Times New Roman" w:cs="Times New Roman"/>
      <w:sz w:val="24"/>
      <w:szCs w:val="24"/>
    </w:rPr>
  </w:style>
  <w:style w:type="character" w:customStyle="1" w:styleId="14">
    <w:name w:val="Основной текст Знак1"/>
    <w:basedOn w:val="a3"/>
    <w:link w:val="aff1"/>
    <w:uiPriority w:val="99"/>
    <w:qFormat/>
    <w:locked/>
    <w:rsid w:val="00FB5F24"/>
    <w:rPr>
      <w:rFonts w:ascii="Times New Roman" w:eastAsia="Times New Roman" w:hAnsi="Times New Roman" w:cs="Times New Roman"/>
      <w:sz w:val="24"/>
      <w:szCs w:val="20"/>
      <w:lang w:eastAsia="ru-RU"/>
    </w:rPr>
  </w:style>
  <w:style w:type="character" w:customStyle="1" w:styleId="210">
    <w:name w:val="Текст сноски Знак21"/>
    <w:basedOn w:val="a3"/>
    <w:uiPriority w:val="99"/>
    <w:qFormat/>
    <w:rsid w:val="00FB5F24"/>
    <w:rPr>
      <w:rFonts w:cs="Times New Roman"/>
    </w:rPr>
  </w:style>
  <w:style w:type="character" w:customStyle="1" w:styleId="221">
    <w:name w:val="Текст сноски Знак22"/>
    <w:basedOn w:val="a3"/>
    <w:uiPriority w:val="99"/>
    <w:semiHidden/>
    <w:qFormat/>
    <w:rsid w:val="00FB5F24"/>
    <w:rPr>
      <w:rFonts w:cs="Times New Roman"/>
    </w:rPr>
  </w:style>
  <w:style w:type="character" w:customStyle="1" w:styleId="230">
    <w:name w:val="Текст сноски Знак23"/>
    <w:basedOn w:val="a3"/>
    <w:uiPriority w:val="99"/>
    <w:semiHidden/>
    <w:qFormat/>
    <w:rsid w:val="00FB5F24"/>
    <w:rPr>
      <w:rFonts w:cs="Times New Roman"/>
    </w:rPr>
  </w:style>
  <w:style w:type="character" w:customStyle="1" w:styleId="BodyText3Char">
    <w:name w:val="Body Text 3 Char"/>
    <w:basedOn w:val="a3"/>
    <w:uiPriority w:val="99"/>
    <w:qFormat/>
    <w:locked/>
    <w:rsid w:val="00FB5F24"/>
    <w:rPr>
      <w:rFonts w:ascii="Times New Roman" w:hAnsi="Times New Roman" w:cs="Times New Roman"/>
      <w:sz w:val="16"/>
      <w:szCs w:val="16"/>
    </w:rPr>
  </w:style>
  <w:style w:type="paragraph" w:customStyle="1" w:styleId="afff9">
    <w:name w:val="Для таблиц"/>
    <w:basedOn w:val="a2"/>
    <w:uiPriority w:val="99"/>
    <w:qFormat/>
    <w:rsid w:val="00FB5F24"/>
    <w:pPr>
      <w:widowControl/>
      <w:snapToGrid/>
      <w:spacing w:before="0" w:after="0"/>
    </w:pPr>
    <w:rPr>
      <w:rFonts w:eastAsia="Times New Roman"/>
      <w:szCs w:val="24"/>
    </w:rPr>
  </w:style>
  <w:style w:type="character" w:customStyle="1" w:styleId="120">
    <w:name w:val="Основной текст с отступом Знак12"/>
    <w:basedOn w:val="a3"/>
    <w:uiPriority w:val="99"/>
    <w:qFormat/>
    <w:rsid w:val="00FB5F24"/>
    <w:rPr>
      <w:rFonts w:cs="Times New Roman"/>
      <w:sz w:val="24"/>
      <w:szCs w:val="24"/>
    </w:rPr>
  </w:style>
  <w:style w:type="character" w:customStyle="1" w:styleId="130">
    <w:name w:val="Основной текст с отступом Знак13"/>
    <w:basedOn w:val="a3"/>
    <w:uiPriority w:val="99"/>
    <w:semiHidden/>
    <w:qFormat/>
    <w:rsid w:val="00FB5F24"/>
    <w:rPr>
      <w:rFonts w:cs="Times New Roman"/>
      <w:sz w:val="24"/>
      <w:szCs w:val="24"/>
    </w:rPr>
  </w:style>
  <w:style w:type="character" w:customStyle="1" w:styleId="FontStyle11">
    <w:name w:val="Font Style11"/>
    <w:uiPriority w:val="99"/>
    <w:qFormat/>
    <w:rsid w:val="00FB5F24"/>
    <w:rPr>
      <w:rFonts w:ascii="Times New Roman" w:hAnsi="Times New Roman"/>
      <w:b/>
      <w:sz w:val="24"/>
    </w:rPr>
  </w:style>
  <w:style w:type="character" w:customStyle="1" w:styleId="1a">
    <w:name w:val="Основной текст с отступом Знак1"/>
    <w:basedOn w:val="a3"/>
    <w:uiPriority w:val="99"/>
    <w:qFormat/>
    <w:rsid w:val="00FB5F24"/>
    <w:rPr>
      <w:rFonts w:cs="Times New Roman"/>
      <w:sz w:val="24"/>
      <w:szCs w:val="24"/>
    </w:rPr>
  </w:style>
  <w:style w:type="character" w:customStyle="1" w:styleId="FontStyle12">
    <w:name w:val="Font Style12"/>
    <w:uiPriority w:val="99"/>
    <w:qFormat/>
    <w:rsid w:val="00FB5F24"/>
    <w:rPr>
      <w:rFonts w:ascii="Times New Roman" w:hAnsi="Times New Roman"/>
      <w:sz w:val="24"/>
    </w:rPr>
  </w:style>
  <w:style w:type="character" w:customStyle="1" w:styleId="BodyTextIndentChar">
    <w:name w:val="Body Text Indent Char"/>
    <w:basedOn w:val="a3"/>
    <w:uiPriority w:val="99"/>
    <w:qFormat/>
    <w:locked/>
    <w:rsid w:val="00FB5F24"/>
    <w:rPr>
      <w:rFonts w:ascii="Times New Roman" w:hAnsi="Times New Roman" w:cs="Times New Roman"/>
      <w:sz w:val="20"/>
      <w:szCs w:val="20"/>
    </w:rPr>
  </w:style>
  <w:style w:type="character" w:customStyle="1" w:styleId="BodyTextIndentChar11">
    <w:name w:val="Body Text Indent Char11"/>
    <w:basedOn w:val="a3"/>
    <w:uiPriority w:val="99"/>
    <w:semiHidden/>
    <w:locked/>
    <w:rsid w:val="00FB5F24"/>
    <w:rPr>
      <w:rFonts w:ascii="Times New Roman" w:hAnsi="Times New Roman" w:cs="Times New Roman"/>
      <w:sz w:val="20"/>
      <w:szCs w:val="20"/>
    </w:rPr>
  </w:style>
  <w:style w:type="character" w:customStyle="1" w:styleId="BodyTextIndentChar10">
    <w:name w:val="Body Text Indent Char10"/>
    <w:basedOn w:val="a3"/>
    <w:uiPriority w:val="99"/>
    <w:semiHidden/>
    <w:qFormat/>
    <w:locked/>
    <w:rsid w:val="00FB5F24"/>
    <w:rPr>
      <w:rFonts w:ascii="Times New Roman" w:hAnsi="Times New Roman" w:cs="Times New Roman"/>
      <w:sz w:val="20"/>
      <w:szCs w:val="20"/>
    </w:rPr>
  </w:style>
  <w:style w:type="character" w:customStyle="1" w:styleId="BodyTextIndentChar9">
    <w:name w:val="Body Text Indent Char9"/>
    <w:basedOn w:val="a3"/>
    <w:uiPriority w:val="99"/>
    <w:semiHidden/>
    <w:qFormat/>
    <w:locked/>
    <w:rsid w:val="00FB5F24"/>
    <w:rPr>
      <w:rFonts w:ascii="Times New Roman" w:hAnsi="Times New Roman" w:cs="Times New Roman"/>
      <w:sz w:val="20"/>
      <w:szCs w:val="20"/>
    </w:rPr>
  </w:style>
  <w:style w:type="character" w:customStyle="1" w:styleId="BodyTextIndentChar8">
    <w:name w:val="Body Text Indent Char8"/>
    <w:basedOn w:val="a3"/>
    <w:uiPriority w:val="99"/>
    <w:semiHidden/>
    <w:qFormat/>
    <w:locked/>
    <w:rsid w:val="00FB5F24"/>
    <w:rPr>
      <w:rFonts w:ascii="Times New Roman" w:hAnsi="Times New Roman" w:cs="Times New Roman"/>
      <w:sz w:val="20"/>
      <w:szCs w:val="20"/>
    </w:rPr>
  </w:style>
  <w:style w:type="character" w:customStyle="1" w:styleId="BodyTextIndentChar7">
    <w:name w:val="Body Text Indent Char7"/>
    <w:basedOn w:val="a3"/>
    <w:uiPriority w:val="99"/>
    <w:semiHidden/>
    <w:qFormat/>
    <w:locked/>
    <w:rsid w:val="00FB5F24"/>
    <w:rPr>
      <w:rFonts w:ascii="Times New Roman" w:hAnsi="Times New Roman" w:cs="Times New Roman"/>
      <w:sz w:val="24"/>
      <w:szCs w:val="24"/>
    </w:rPr>
  </w:style>
  <w:style w:type="character" w:customStyle="1" w:styleId="BodyTextIndentChar6">
    <w:name w:val="Body Text Indent Char6"/>
    <w:basedOn w:val="a3"/>
    <w:uiPriority w:val="99"/>
    <w:semiHidden/>
    <w:qFormat/>
    <w:locked/>
    <w:rsid w:val="00FB5F24"/>
    <w:rPr>
      <w:rFonts w:ascii="Times New Roman" w:hAnsi="Times New Roman" w:cs="Times New Roman"/>
      <w:sz w:val="24"/>
      <w:szCs w:val="24"/>
    </w:rPr>
  </w:style>
  <w:style w:type="character" w:customStyle="1" w:styleId="BodyTextIndentChar5">
    <w:name w:val="Body Text Indent Char5"/>
    <w:basedOn w:val="a3"/>
    <w:uiPriority w:val="99"/>
    <w:qFormat/>
    <w:locked/>
    <w:rsid w:val="00FB5F24"/>
    <w:rPr>
      <w:rFonts w:ascii="Times New Roman" w:hAnsi="Times New Roman" w:cs="Times New Roman"/>
      <w:sz w:val="24"/>
      <w:szCs w:val="24"/>
    </w:rPr>
  </w:style>
  <w:style w:type="character" w:customStyle="1" w:styleId="2f1">
    <w:name w:val="Основной текст с отступом Знак2"/>
    <w:basedOn w:val="a3"/>
    <w:uiPriority w:val="99"/>
    <w:qFormat/>
    <w:rsid w:val="00FB5F24"/>
    <w:rPr>
      <w:rFonts w:ascii="Times New Roman" w:hAnsi="Times New Roman" w:cs="Times New Roman"/>
      <w:sz w:val="24"/>
      <w:szCs w:val="24"/>
      <w:lang w:eastAsia="ru-RU"/>
    </w:rPr>
  </w:style>
  <w:style w:type="paragraph" w:customStyle="1" w:styleId="Default">
    <w:name w:val="Default"/>
    <w:uiPriority w:val="99"/>
    <w:qFormat/>
    <w:rsid w:val="00FB5F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a">
    <w:name w:val="список с точками"/>
    <w:basedOn w:val="a2"/>
    <w:uiPriority w:val="99"/>
    <w:qFormat/>
    <w:rsid w:val="00FB5F24"/>
    <w:pPr>
      <w:widowControl/>
      <w:tabs>
        <w:tab w:val="left" w:pos="3330"/>
      </w:tabs>
      <w:snapToGrid/>
      <w:spacing w:before="0" w:after="0" w:line="312" w:lineRule="auto"/>
      <w:ind w:left="3330" w:hanging="720"/>
      <w:jc w:val="both"/>
    </w:pPr>
    <w:rPr>
      <w:rFonts w:eastAsia="Times New Roman"/>
      <w:szCs w:val="24"/>
    </w:rPr>
  </w:style>
  <w:style w:type="character" w:customStyle="1" w:styleId="312">
    <w:name w:val="Основной текст 3 Знак12"/>
    <w:basedOn w:val="a3"/>
    <w:uiPriority w:val="99"/>
    <w:qFormat/>
    <w:rsid w:val="00FB5F24"/>
    <w:rPr>
      <w:rFonts w:cs="Times New Roman"/>
      <w:sz w:val="16"/>
      <w:szCs w:val="16"/>
    </w:rPr>
  </w:style>
  <w:style w:type="character" w:customStyle="1" w:styleId="313">
    <w:name w:val="Основной текст 3 Знак13"/>
    <w:basedOn w:val="a3"/>
    <w:uiPriority w:val="99"/>
    <w:qFormat/>
    <w:rsid w:val="00FB5F24"/>
    <w:rPr>
      <w:rFonts w:cs="Times New Roman"/>
      <w:sz w:val="16"/>
      <w:szCs w:val="16"/>
    </w:rPr>
  </w:style>
  <w:style w:type="character" w:customStyle="1" w:styleId="314">
    <w:name w:val="Основной текст 3 Знак14"/>
    <w:basedOn w:val="a3"/>
    <w:uiPriority w:val="99"/>
    <w:semiHidden/>
    <w:qFormat/>
    <w:rsid w:val="00FB5F24"/>
    <w:rPr>
      <w:rFonts w:cs="Times New Roman"/>
      <w:sz w:val="16"/>
      <w:szCs w:val="16"/>
    </w:rPr>
  </w:style>
  <w:style w:type="character" w:customStyle="1" w:styleId="12">
    <w:name w:val="Заголовок 1 Знак2"/>
    <w:link w:val="10"/>
    <w:qFormat/>
    <w:locked/>
    <w:rsid w:val="00FB5F24"/>
    <w:rPr>
      <w:rFonts w:ascii="PragmaticaCTT" w:eastAsia="Calibri" w:hAnsi="PragmaticaCTT" w:cs="Times New Roman"/>
      <w:sz w:val="20"/>
      <w:szCs w:val="20"/>
      <w:lang w:eastAsia="ru-RU"/>
    </w:rPr>
  </w:style>
  <w:style w:type="character" w:customStyle="1" w:styleId="FooterChar">
    <w:name w:val="Footer Char"/>
    <w:basedOn w:val="a3"/>
    <w:uiPriority w:val="99"/>
    <w:qFormat/>
    <w:locked/>
    <w:rsid w:val="00FB5F24"/>
    <w:rPr>
      <w:rFonts w:cs="Times New Roman"/>
      <w:sz w:val="24"/>
    </w:rPr>
  </w:style>
  <w:style w:type="character" w:customStyle="1" w:styleId="BodyText2Char">
    <w:name w:val="Body Text 2 Char"/>
    <w:basedOn w:val="a3"/>
    <w:uiPriority w:val="99"/>
    <w:qFormat/>
    <w:locked/>
    <w:rsid w:val="00FB5F24"/>
    <w:rPr>
      <w:rFonts w:cs="Times New Roman"/>
    </w:rPr>
  </w:style>
  <w:style w:type="paragraph" w:customStyle="1" w:styleId="ConsPlusNonformat">
    <w:name w:val="ConsPlusNonformat"/>
    <w:uiPriority w:val="99"/>
    <w:qFormat/>
    <w:rsid w:val="00FB5F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PlainTextChar">
    <w:name w:val="Plain Text Char"/>
    <w:basedOn w:val="a3"/>
    <w:uiPriority w:val="99"/>
    <w:qFormat/>
    <w:locked/>
    <w:rsid w:val="00FB5F24"/>
    <w:rPr>
      <w:rFonts w:ascii="Courier New" w:hAnsi="Courier New" w:cs="Courier New"/>
      <w:sz w:val="20"/>
      <w:szCs w:val="20"/>
    </w:rPr>
  </w:style>
  <w:style w:type="character" w:customStyle="1" w:styleId="PlainTextChar4">
    <w:name w:val="Plain Text Char4"/>
    <w:basedOn w:val="a3"/>
    <w:uiPriority w:val="99"/>
    <w:qFormat/>
    <w:locked/>
    <w:rsid w:val="00FB5F24"/>
    <w:rPr>
      <w:rFonts w:ascii="Courier New" w:hAnsi="Courier New" w:cs="Times New Roman"/>
      <w:lang w:val="ru-RU" w:eastAsia="ru-RU"/>
    </w:rPr>
  </w:style>
  <w:style w:type="character" w:customStyle="1" w:styleId="330">
    <w:name w:val="Основной текст с отступом 3 Знак3"/>
    <w:link w:val="33"/>
    <w:uiPriority w:val="99"/>
    <w:qFormat/>
    <w:locked/>
    <w:rsid w:val="00FB5F24"/>
    <w:rPr>
      <w:rFonts w:ascii="Times New Roman" w:eastAsia="Calibri" w:hAnsi="Times New Roman" w:cs="Times New Roman"/>
      <w:sz w:val="20"/>
      <w:szCs w:val="20"/>
      <w:lang w:eastAsia="ru-RU"/>
    </w:rPr>
  </w:style>
  <w:style w:type="character" w:customStyle="1" w:styleId="FontStyle42">
    <w:name w:val="Font Style42"/>
    <w:uiPriority w:val="99"/>
    <w:qFormat/>
    <w:rsid w:val="00FB5F24"/>
    <w:rPr>
      <w:rFonts w:ascii="Times New Roman" w:hAnsi="Times New Roman"/>
      <w:sz w:val="26"/>
    </w:rPr>
  </w:style>
  <w:style w:type="paragraph" w:customStyle="1" w:styleId="Style1">
    <w:name w:val="Style1"/>
    <w:basedOn w:val="a2"/>
    <w:uiPriority w:val="99"/>
    <w:qFormat/>
    <w:rsid w:val="00FB5F24"/>
    <w:pPr>
      <w:autoSpaceDE w:val="0"/>
      <w:autoSpaceDN w:val="0"/>
      <w:adjustRightInd w:val="0"/>
      <w:snapToGrid/>
      <w:spacing w:before="0" w:after="0" w:line="309" w:lineRule="exact"/>
      <w:ind w:firstLine="686"/>
      <w:jc w:val="both"/>
    </w:pPr>
    <w:rPr>
      <w:rFonts w:eastAsia="Times New Roman"/>
      <w:szCs w:val="24"/>
    </w:rPr>
  </w:style>
  <w:style w:type="paragraph" w:customStyle="1" w:styleId="Style2">
    <w:name w:val="Style2"/>
    <w:basedOn w:val="a2"/>
    <w:uiPriority w:val="99"/>
    <w:qFormat/>
    <w:rsid w:val="00FB5F24"/>
    <w:pPr>
      <w:autoSpaceDE w:val="0"/>
      <w:autoSpaceDN w:val="0"/>
      <w:adjustRightInd w:val="0"/>
      <w:snapToGrid/>
      <w:spacing w:before="0" w:after="0"/>
    </w:pPr>
    <w:rPr>
      <w:rFonts w:eastAsia="Times New Roman"/>
      <w:szCs w:val="24"/>
    </w:rPr>
  </w:style>
  <w:style w:type="paragraph" w:customStyle="1" w:styleId="afffb">
    <w:name w:val="Знак Знак Знак Знак Знак Знак"/>
    <w:basedOn w:val="a2"/>
    <w:uiPriority w:val="99"/>
    <w:qFormat/>
    <w:rsid w:val="00FB5F24"/>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220">
    <w:name w:val="Основной текст с отступом 2 Знак2"/>
    <w:link w:val="2b"/>
    <w:uiPriority w:val="99"/>
    <w:qFormat/>
    <w:locked/>
    <w:rsid w:val="00FB5F24"/>
    <w:rPr>
      <w:rFonts w:ascii="Times New Roman" w:eastAsia="Calibri" w:hAnsi="Times New Roman" w:cs="Times New Roman"/>
      <w:sz w:val="20"/>
      <w:szCs w:val="20"/>
      <w:lang w:eastAsia="ar-SA"/>
    </w:rPr>
  </w:style>
  <w:style w:type="character" w:customStyle="1" w:styleId="ft250">
    <w:name w:val="ft250"/>
    <w:uiPriority w:val="99"/>
    <w:qFormat/>
    <w:rsid w:val="00FB5F24"/>
  </w:style>
  <w:style w:type="character" w:customStyle="1" w:styleId="110">
    <w:name w:val="Заголовок 1 Знак1"/>
    <w:uiPriority w:val="99"/>
    <w:qFormat/>
    <w:locked/>
    <w:rsid w:val="00FB5F24"/>
    <w:rPr>
      <w:b/>
      <w:caps/>
      <w:sz w:val="24"/>
    </w:rPr>
  </w:style>
  <w:style w:type="character" w:customStyle="1" w:styleId="100">
    <w:name w:val="Знак Знак10"/>
    <w:uiPriority w:val="99"/>
    <w:qFormat/>
    <w:locked/>
    <w:rsid w:val="00FB5F24"/>
    <w:rPr>
      <w:sz w:val="16"/>
      <w:lang w:val="ru-RU" w:eastAsia="ru-RU"/>
    </w:rPr>
  </w:style>
  <w:style w:type="character" w:customStyle="1" w:styleId="121">
    <w:name w:val="Заголовок 1 Знак Знак21"/>
    <w:uiPriority w:val="99"/>
    <w:locked/>
    <w:rsid w:val="00FB5F24"/>
    <w:rPr>
      <w:b/>
      <w:caps/>
      <w:sz w:val="24"/>
      <w:lang w:val="ru-RU" w:eastAsia="ru-RU"/>
    </w:rPr>
  </w:style>
  <w:style w:type="paragraph" w:customStyle="1" w:styleId="Style23">
    <w:name w:val="Style23"/>
    <w:basedOn w:val="a2"/>
    <w:uiPriority w:val="99"/>
    <w:qFormat/>
    <w:rsid w:val="00FB5F24"/>
    <w:pPr>
      <w:autoSpaceDE w:val="0"/>
      <w:autoSpaceDN w:val="0"/>
      <w:adjustRightInd w:val="0"/>
      <w:snapToGrid/>
      <w:spacing w:before="0" w:after="0" w:line="482" w:lineRule="exact"/>
      <w:ind w:firstLine="720"/>
      <w:jc w:val="both"/>
    </w:pPr>
    <w:rPr>
      <w:rFonts w:eastAsia="Times New Roman"/>
      <w:szCs w:val="24"/>
    </w:rPr>
  </w:style>
  <w:style w:type="character" w:customStyle="1" w:styleId="FontStyle34">
    <w:name w:val="Font Style34"/>
    <w:uiPriority w:val="99"/>
    <w:qFormat/>
    <w:rsid w:val="00FB5F24"/>
    <w:rPr>
      <w:rFonts w:ascii="Times New Roman" w:hAnsi="Times New Roman"/>
      <w:sz w:val="26"/>
    </w:rPr>
  </w:style>
  <w:style w:type="character" w:customStyle="1" w:styleId="FontStyle38">
    <w:name w:val="Font Style38"/>
    <w:uiPriority w:val="99"/>
    <w:qFormat/>
    <w:rsid w:val="00FB5F24"/>
    <w:rPr>
      <w:rFonts w:ascii="Times New Roman" w:hAnsi="Times New Roman"/>
      <w:sz w:val="26"/>
    </w:rPr>
  </w:style>
  <w:style w:type="character" w:customStyle="1" w:styleId="62">
    <w:name w:val="Знак Знак6"/>
    <w:uiPriority w:val="99"/>
    <w:qFormat/>
    <w:rsid w:val="00FB5F24"/>
    <w:rPr>
      <w:rFonts w:ascii="Arial" w:hAnsi="Arial"/>
      <w:b/>
      <w:i/>
      <w:sz w:val="28"/>
      <w:lang w:val="ru-RU" w:eastAsia="en-US"/>
    </w:rPr>
  </w:style>
  <w:style w:type="paragraph" w:customStyle="1" w:styleId="Style5">
    <w:name w:val="Style5"/>
    <w:basedOn w:val="a2"/>
    <w:uiPriority w:val="99"/>
    <w:qFormat/>
    <w:rsid w:val="00FB5F24"/>
    <w:pPr>
      <w:autoSpaceDE w:val="0"/>
      <w:autoSpaceDN w:val="0"/>
      <w:adjustRightInd w:val="0"/>
      <w:snapToGrid/>
      <w:spacing w:before="0" w:after="0" w:line="490" w:lineRule="exact"/>
      <w:jc w:val="center"/>
    </w:pPr>
    <w:rPr>
      <w:rFonts w:eastAsia="Times New Roman"/>
      <w:szCs w:val="24"/>
    </w:rPr>
  </w:style>
  <w:style w:type="character" w:customStyle="1" w:styleId="FontStyle50">
    <w:name w:val="Font Style50"/>
    <w:uiPriority w:val="99"/>
    <w:qFormat/>
    <w:rsid w:val="00FB5F24"/>
    <w:rPr>
      <w:rFonts w:ascii="Times New Roman" w:hAnsi="Times New Roman"/>
      <w:b/>
      <w:sz w:val="26"/>
    </w:rPr>
  </w:style>
  <w:style w:type="paragraph" w:customStyle="1" w:styleId="FR3">
    <w:name w:val="FR3"/>
    <w:uiPriority w:val="99"/>
    <w:qFormat/>
    <w:rsid w:val="00FB5F24"/>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b">
    <w:name w:val="Обычный (веб)1"/>
    <w:basedOn w:val="a2"/>
    <w:uiPriority w:val="99"/>
    <w:qFormat/>
    <w:rsid w:val="00FB5F24"/>
    <w:pPr>
      <w:widowControl/>
      <w:snapToGrid/>
      <w:spacing w:before="75" w:afterAutospacing="1"/>
      <w:jc w:val="both"/>
    </w:pPr>
    <w:rPr>
      <w:rFonts w:ascii="Arial" w:eastAsia="Times New Roman" w:hAnsi="Arial" w:cs="Arial"/>
      <w:color w:val="000000"/>
      <w:sz w:val="20"/>
    </w:rPr>
  </w:style>
  <w:style w:type="character" w:customStyle="1" w:styleId="blk">
    <w:name w:val="blk"/>
    <w:uiPriority w:val="99"/>
    <w:qFormat/>
    <w:rsid w:val="00FB5F24"/>
  </w:style>
  <w:style w:type="paragraph" w:customStyle="1" w:styleId="Style16">
    <w:name w:val="Style16"/>
    <w:basedOn w:val="a2"/>
    <w:uiPriority w:val="99"/>
    <w:qFormat/>
    <w:rsid w:val="00FB5F24"/>
    <w:pPr>
      <w:autoSpaceDE w:val="0"/>
      <w:autoSpaceDN w:val="0"/>
      <w:adjustRightInd w:val="0"/>
      <w:snapToGrid/>
      <w:spacing w:before="0" w:after="0" w:line="478" w:lineRule="exact"/>
      <w:ind w:firstLine="706"/>
      <w:jc w:val="both"/>
    </w:pPr>
    <w:rPr>
      <w:rFonts w:eastAsia="Times New Roman"/>
      <w:szCs w:val="24"/>
    </w:rPr>
  </w:style>
  <w:style w:type="character" w:customStyle="1" w:styleId="FontStyle36">
    <w:name w:val="Font Style36"/>
    <w:uiPriority w:val="99"/>
    <w:qFormat/>
    <w:rsid w:val="00FB5F24"/>
    <w:rPr>
      <w:rFonts w:ascii="Times New Roman" w:hAnsi="Times New Roman"/>
      <w:sz w:val="26"/>
    </w:rPr>
  </w:style>
  <w:style w:type="paragraph" w:styleId="afffc">
    <w:name w:val="List Paragraph"/>
    <w:basedOn w:val="a2"/>
    <w:link w:val="1c"/>
    <w:uiPriority w:val="34"/>
    <w:qFormat/>
    <w:rsid w:val="00FB5F24"/>
    <w:pPr>
      <w:widowControl/>
      <w:snapToGrid/>
      <w:spacing w:before="0" w:after="200" w:line="276" w:lineRule="auto"/>
      <w:ind w:left="720"/>
    </w:pPr>
    <w:rPr>
      <w:rFonts w:ascii="Calibri" w:hAnsi="Calibri"/>
      <w:sz w:val="20"/>
    </w:rPr>
  </w:style>
  <w:style w:type="paragraph" w:customStyle="1" w:styleId="afffd">
    <w:name w:val="Îáû÷íûé"/>
    <w:uiPriority w:val="99"/>
    <w:qFormat/>
    <w:rsid w:val="00FB5F24"/>
    <w:pPr>
      <w:spacing w:after="0" w:line="240" w:lineRule="auto"/>
    </w:pPr>
    <w:rPr>
      <w:rFonts w:ascii="Times New Roman" w:eastAsia="Times New Roman" w:hAnsi="Times New Roman" w:cs="Times New Roman"/>
      <w:sz w:val="20"/>
      <w:szCs w:val="20"/>
      <w:lang w:val="en-US" w:eastAsia="ru-RU"/>
    </w:rPr>
  </w:style>
  <w:style w:type="paragraph" w:customStyle="1" w:styleId="afffe">
    <w:name w:val="Об"/>
    <w:uiPriority w:val="99"/>
    <w:qFormat/>
    <w:rsid w:val="00FB5F24"/>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f">
    <w:name w:val="Основной текст Знак Знак Знак"/>
    <w:uiPriority w:val="99"/>
    <w:locked/>
    <w:rsid w:val="00FB5F24"/>
    <w:rPr>
      <w:sz w:val="24"/>
      <w:lang w:val="ru-RU" w:eastAsia="ru-RU"/>
    </w:rPr>
  </w:style>
  <w:style w:type="character" w:customStyle="1" w:styleId="TitleChar">
    <w:name w:val="Title Char"/>
    <w:basedOn w:val="a3"/>
    <w:uiPriority w:val="99"/>
    <w:qFormat/>
    <w:locked/>
    <w:rsid w:val="00FB5F24"/>
    <w:rPr>
      <w:rFonts w:cs="Times New Roman"/>
      <w:sz w:val="24"/>
      <w:lang w:val="en-US"/>
    </w:rPr>
  </w:style>
  <w:style w:type="character" w:customStyle="1" w:styleId="37">
    <w:name w:val="Заголовок Знак3"/>
    <w:basedOn w:val="a3"/>
    <w:link w:val="affb"/>
    <w:uiPriority w:val="99"/>
    <w:locked/>
    <w:rsid w:val="00FB5F24"/>
    <w:rPr>
      <w:rFonts w:ascii="Times New Roman" w:eastAsia="Times New Roman" w:hAnsi="Times New Roman" w:cs="Times New Roman"/>
      <w:sz w:val="28"/>
      <w:szCs w:val="24"/>
      <w:lang w:val="en-US" w:eastAsia="ru-RU"/>
    </w:rPr>
  </w:style>
  <w:style w:type="paragraph" w:customStyle="1" w:styleId="ConsPlusNormal">
    <w:name w:val="ConsPlusNormal"/>
    <w:link w:val="ConsPlusNormal0"/>
    <w:uiPriority w:val="99"/>
    <w:qFormat/>
    <w:rsid w:val="00FB5F24"/>
    <w:pPr>
      <w:autoSpaceDE w:val="0"/>
      <w:autoSpaceDN w:val="0"/>
      <w:adjustRightInd w:val="0"/>
      <w:spacing w:after="0" w:line="240" w:lineRule="auto"/>
      <w:ind w:firstLine="720"/>
    </w:pPr>
    <w:rPr>
      <w:rFonts w:ascii="Arial" w:eastAsia="Calibri" w:hAnsi="Arial" w:cs="Times New Roman"/>
      <w:lang w:eastAsia="ru-RU"/>
    </w:rPr>
  </w:style>
  <w:style w:type="paragraph" w:customStyle="1" w:styleId="1d">
    <w:name w:val="Абзац списка1"/>
    <w:basedOn w:val="a2"/>
    <w:link w:val="ListParagraphChar"/>
    <w:uiPriority w:val="99"/>
    <w:qFormat/>
    <w:rsid w:val="00FB5F24"/>
    <w:pPr>
      <w:widowControl/>
      <w:snapToGrid/>
      <w:spacing w:before="0" w:after="0"/>
      <w:ind w:left="720"/>
      <w:contextualSpacing/>
    </w:pPr>
  </w:style>
  <w:style w:type="character" w:customStyle="1" w:styleId="ListParagraphChar">
    <w:name w:val="List Paragraph Char"/>
    <w:link w:val="1d"/>
    <w:uiPriority w:val="99"/>
    <w:qFormat/>
    <w:locked/>
    <w:rsid w:val="00FB5F24"/>
    <w:rPr>
      <w:rFonts w:ascii="Times New Roman" w:eastAsia="Calibri" w:hAnsi="Times New Roman" w:cs="Times New Roman"/>
      <w:sz w:val="24"/>
      <w:szCs w:val="20"/>
      <w:lang w:eastAsia="ru-RU"/>
    </w:rPr>
  </w:style>
  <w:style w:type="character" w:customStyle="1" w:styleId="tbln121">
    <w:name w:val="tbln121"/>
    <w:uiPriority w:val="99"/>
    <w:qFormat/>
    <w:rsid w:val="00FB5F24"/>
    <w:rPr>
      <w:rFonts w:ascii="Arial" w:hAnsi="Arial"/>
      <w:i/>
      <w:color w:val="000000"/>
      <w:sz w:val="18"/>
      <w:u w:val="none"/>
    </w:rPr>
  </w:style>
  <w:style w:type="character" w:customStyle="1" w:styleId="mistake">
    <w:name w:val="mistake"/>
    <w:uiPriority w:val="99"/>
    <w:qFormat/>
    <w:rsid w:val="00FB5F24"/>
    <w:rPr>
      <w:sz w:val="24"/>
    </w:rPr>
  </w:style>
  <w:style w:type="character" w:customStyle="1" w:styleId="trb12">
    <w:name w:val="trb12"/>
    <w:basedOn w:val="a3"/>
    <w:uiPriority w:val="99"/>
    <w:qFormat/>
    <w:rsid w:val="00FB5F24"/>
    <w:rPr>
      <w:rFonts w:cs="Times New Roman"/>
    </w:rPr>
  </w:style>
  <w:style w:type="character" w:customStyle="1" w:styleId="tbln12">
    <w:name w:val="tbln12"/>
    <w:basedOn w:val="a3"/>
    <w:uiPriority w:val="99"/>
    <w:qFormat/>
    <w:rsid w:val="00FB5F24"/>
    <w:rPr>
      <w:rFonts w:cs="Times New Roman"/>
    </w:rPr>
  </w:style>
  <w:style w:type="character" w:customStyle="1" w:styleId="tbb12">
    <w:name w:val="tbb12"/>
    <w:basedOn w:val="a3"/>
    <w:uiPriority w:val="99"/>
    <w:qFormat/>
    <w:rsid w:val="00FB5F24"/>
    <w:rPr>
      <w:rFonts w:cs="Times New Roman"/>
    </w:rPr>
  </w:style>
  <w:style w:type="paragraph" w:customStyle="1" w:styleId="Style9">
    <w:name w:val="Style9"/>
    <w:basedOn w:val="a2"/>
    <w:uiPriority w:val="99"/>
    <w:qFormat/>
    <w:rsid w:val="00FB5F24"/>
    <w:pPr>
      <w:autoSpaceDE w:val="0"/>
      <w:autoSpaceDN w:val="0"/>
      <w:adjustRightInd w:val="0"/>
      <w:snapToGrid/>
      <w:spacing w:before="0" w:after="0"/>
    </w:pPr>
    <w:rPr>
      <w:rFonts w:eastAsia="Times New Roman"/>
      <w:szCs w:val="24"/>
    </w:rPr>
  </w:style>
  <w:style w:type="paragraph" w:customStyle="1" w:styleId="affff0">
    <w:name w:val="Темы"/>
    <w:basedOn w:val="a2"/>
    <w:link w:val="affff1"/>
    <w:uiPriority w:val="99"/>
    <w:qFormat/>
    <w:rsid w:val="00FB5F24"/>
    <w:pPr>
      <w:keepNext/>
      <w:widowControl/>
      <w:snapToGrid/>
      <w:spacing w:before="0" w:after="0"/>
      <w:jc w:val="both"/>
    </w:pPr>
    <w:rPr>
      <w:b/>
    </w:rPr>
  </w:style>
  <w:style w:type="paragraph" w:customStyle="1" w:styleId="Style19">
    <w:name w:val="Style19"/>
    <w:basedOn w:val="a2"/>
    <w:uiPriority w:val="99"/>
    <w:qFormat/>
    <w:rsid w:val="00FB5F24"/>
    <w:pPr>
      <w:autoSpaceDE w:val="0"/>
      <w:autoSpaceDN w:val="0"/>
      <w:adjustRightInd w:val="0"/>
      <w:snapToGrid/>
      <w:spacing w:before="0" w:after="0" w:line="516" w:lineRule="exact"/>
      <w:ind w:firstLine="701"/>
      <w:jc w:val="both"/>
    </w:pPr>
    <w:rPr>
      <w:rFonts w:eastAsia="Times New Roman"/>
      <w:szCs w:val="24"/>
    </w:rPr>
  </w:style>
  <w:style w:type="paragraph" w:customStyle="1" w:styleId="stepanov">
    <w:name w:val="stepanov"/>
    <w:basedOn w:val="af2"/>
    <w:uiPriority w:val="99"/>
    <w:qFormat/>
    <w:rsid w:val="00FB5F24"/>
    <w:pPr>
      <w:spacing w:line="360" w:lineRule="auto"/>
      <w:jc w:val="both"/>
    </w:pPr>
    <w:rPr>
      <w:rFonts w:ascii="Times New Roman" w:hAnsi="Times New Roman"/>
      <w:sz w:val="24"/>
    </w:rPr>
  </w:style>
  <w:style w:type="paragraph" w:customStyle="1" w:styleId="1e">
    <w:name w:val="Стиль1"/>
    <w:basedOn w:val="stepanov"/>
    <w:link w:val="1f"/>
    <w:uiPriority w:val="99"/>
    <w:qFormat/>
    <w:rsid w:val="00FB5F24"/>
    <w:pPr>
      <w:suppressAutoHyphens/>
      <w:spacing w:line="240" w:lineRule="auto"/>
    </w:pPr>
    <w:rPr>
      <w:rFonts w:eastAsia="Calibri"/>
      <w:sz w:val="20"/>
    </w:rPr>
  </w:style>
  <w:style w:type="paragraph" w:customStyle="1" w:styleId="075">
    <w:name w:val="Стиль Нумерованный список + сверху: (одинарная Авто  075 пт лини..."/>
    <w:basedOn w:val="afff"/>
    <w:uiPriority w:val="99"/>
    <w:qFormat/>
    <w:rsid w:val="00FB5F24"/>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f"/>
    <w:uiPriority w:val="99"/>
    <w:qFormat/>
    <w:rsid w:val="00FB5F24"/>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f"/>
    <w:uiPriority w:val="99"/>
    <w:qFormat/>
    <w:rsid w:val="00FB5F24"/>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f"/>
    <w:uiPriority w:val="99"/>
    <w:qFormat/>
    <w:rsid w:val="00FB5F24"/>
    <w:pPr>
      <w:tabs>
        <w:tab w:val="clear" w:pos="1440"/>
        <w:tab w:val="left" w:pos="360"/>
      </w:tabs>
      <w:ind w:left="360"/>
    </w:pPr>
    <w:rPr>
      <w:szCs w:val="20"/>
    </w:rPr>
  </w:style>
  <w:style w:type="paragraph" w:customStyle="1" w:styleId="2TimesNewRoman12">
    <w:name w:val="Стиль Заголовок 2 + Times New Roman 12 пт не курсив"/>
    <w:basedOn w:val="20"/>
    <w:uiPriority w:val="99"/>
    <w:qFormat/>
    <w:rsid w:val="00FB5F24"/>
    <w:pPr>
      <w:keepNext/>
      <w:tabs>
        <w:tab w:val="clear" w:pos="567"/>
        <w:tab w:val="clear" w:pos="680"/>
        <w:tab w:val="clear" w:pos="1106"/>
        <w:tab w:val="clear" w:pos="1729"/>
        <w:tab w:val="clear" w:pos="7002"/>
      </w:tabs>
      <w:autoSpaceDE/>
      <w:autoSpaceDN/>
      <w:adjustRightInd/>
      <w:spacing w:before="240" w:after="60"/>
      <w:jc w:val="left"/>
    </w:pPr>
    <w:rPr>
      <w:rFonts w:ascii="Arial" w:hAnsi="Arial"/>
      <w:b/>
      <w:bCs/>
      <w:sz w:val="24"/>
      <w:szCs w:val="28"/>
    </w:rPr>
  </w:style>
  <w:style w:type="paragraph" w:customStyle="1" w:styleId="2TimesNewRoman120">
    <w:name w:val="Стиль Стиль Заголовок 2 + Times New Roman 12 пт не курсив + курсив"/>
    <w:basedOn w:val="2TimesNewRoman12"/>
    <w:uiPriority w:val="99"/>
    <w:qFormat/>
    <w:rsid w:val="00FB5F24"/>
    <w:rPr>
      <w:iCs/>
    </w:rPr>
  </w:style>
  <w:style w:type="paragraph" w:customStyle="1" w:styleId="2TimesNewRoman121">
    <w:name w:val="Стиль Заголовок 2 + Times New Roman 12 пт"/>
    <w:basedOn w:val="20"/>
    <w:uiPriority w:val="99"/>
    <w:qFormat/>
    <w:rsid w:val="00FB5F24"/>
    <w:pPr>
      <w:keepNext/>
      <w:tabs>
        <w:tab w:val="clear" w:pos="567"/>
        <w:tab w:val="clear" w:pos="680"/>
        <w:tab w:val="clear" w:pos="1106"/>
        <w:tab w:val="clear" w:pos="1729"/>
        <w:tab w:val="clear" w:pos="7002"/>
      </w:tabs>
      <w:autoSpaceDE/>
      <w:autoSpaceDN/>
      <w:adjustRightInd/>
      <w:spacing w:before="240" w:after="60"/>
      <w:jc w:val="left"/>
    </w:pPr>
    <w:rPr>
      <w:rFonts w:ascii="Arial" w:hAnsi="Arial"/>
      <w:b/>
      <w:bCs/>
      <w:iCs/>
      <w:sz w:val="24"/>
      <w:szCs w:val="28"/>
    </w:rPr>
  </w:style>
  <w:style w:type="paragraph" w:customStyle="1" w:styleId="style10">
    <w:name w:val="style1"/>
    <w:basedOn w:val="a2"/>
    <w:uiPriority w:val="99"/>
    <w:qFormat/>
    <w:rsid w:val="00FB5F24"/>
    <w:pPr>
      <w:widowControl/>
      <w:snapToGrid/>
      <w:spacing w:beforeAutospacing="1" w:afterAutospacing="1"/>
    </w:pPr>
    <w:rPr>
      <w:rFonts w:eastAsia="Times New Roman"/>
      <w:szCs w:val="24"/>
    </w:rPr>
  </w:style>
  <w:style w:type="character" w:customStyle="1" w:styleId="FontStyle448">
    <w:name w:val="Font Style448"/>
    <w:uiPriority w:val="99"/>
    <w:qFormat/>
    <w:rsid w:val="00FB5F24"/>
    <w:rPr>
      <w:rFonts w:ascii="Times New Roman" w:hAnsi="Times New Roman"/>
      <w:sz w:val="20"/>
    </w:rPr>
  </w:style>
  <w:style w:type="paragraph" w:customStyle="1" w:styleId="211">
    <w:name w:val="Основной текст 21"/>
    <w:basedOn w:val="a2"/>
    <w:uiPriority w:val="99"/>
    <w:qFormat/>
    <w:rsid w:val="00FB5F24"/>
    <w:pPr>
      <w:widowControl/>
      <w:shd w:val="clear" w:color="auto" w:fill="FFFFFF"/>
      <w:snapToGrid/>
      <w:spacing w:before="233" w:after="0" w:line="360" w:lineRule="auto"/>
      <w:ind w:left="1701" w:hanging="567"/>
    </w:pPr>
    <w:rPr>
      <w:rFonts w:eastAsia="Times New Roman"/>
      <w:b/>
      <w:color w:val="000000"/>
      <w:spacing w:val="-5"/>
      <w:sz w:val="28"/>
    </w:rPr>
  </w:style>
  <w:style w:type="paragraph" w:customStyle="1" w:styleId="1f0">
    <w:name w:val="Обычный1"/>
    <w:qFormat/>
    <w:rsid w:val="00FB5F24"/>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CommentSubjectChar3">
    <w:name w:val="Comment Subject Char3"/>
    <w:uiPriority w:val="99"/>
    <w:locked/>
    <w:rsid w:val="00FB5F24"/>
    <w:rPr>
      <w:sz w:val="16"/>
    </w:rPr>
  </w:style>
  <w:style w:type="character" w:customStyle="1" w:styleId="CommentTextChar">
    <w:name w:val="Comment Text Char"/>
    <w:basedOn w:val="a3"/>
    <w:uiPriority w:val="99"/>
    <w:qFormat/>
    <w:locked/>
    <w:rsid w:val="00FB5F24"/>
    <w:rPr>
      <w:rFonts w:ascii="Times New Roman" w:hAnsi="Times New Roman" w:cs="Times New Roman"/>
      <w:sz w:val="20"/>
      <w:lang w:eastAsia="ru-RU"/>
    </w:rPr>
  </w:style>
  <w:style w:type="character" w:customStyle="1" w:styleId="CommentSubjectChar">
    <w:name w:val="Comment Subject Char"/>
    <w:basedOn w:val="af8"/>
    <w:uiPriority w:val="99"/>
    <w:qFormat/>
    <w:locked/>
    <w:rsid w:val="00FB5F24"/>
    <w:rPr>
      <w:rFonts w:ascii="Times New Roman" w:eastAsia="Times New Roman" w:hAnsi="Times New Roman" w:cs="Times New Roman"/>
      <w:sz w:val="20"/>
      <w:szCs w:val="20"/>
      <w:lang w:eastAsia="ru-RU"/>
    </w:rPr>
  </w:style>
  <w:style w:type="character" w:customStyle="1" w:styleId="1f1">
    <w:name w:val="Тема примечания Знак1"/>
    <w:basedOn w:val="af8"/>
    <w:uiPriority w:val="99"/>
    <w:qFormat/>
    <w:rsid w:val="00FB5F24"/>
    <w:rPr>
      <w:rFonts w:ascii="Times New Roman" w:eastAsia="Times New Roman" w:hAnsi="Times New Roman" w:cs="Times New Roman"/>
      <w:b/>
      <w:bCs/>
      <w:sz w:val="20"/>
      <w:szCs w:val="20"/>
      <w:lang w:eastAsia="ru-RU"/>
    </w:rPr>
  </w:style>
  <w:style w:type="character" w:customStyle="1" w:styleId="1200">
    <w:name w:val="Тема примечания Знак120"/>
    <w:basedOn w:val="af8"/>
    <w:uiPriority w:val="99"/>
    <w:semiHidden/>
    <w:qFormat/>
    <w:rsid w:val="00FB5F24"/>
    <w:rPr>
      <w:rFonts w:ascii="Times New Roman" w:eastAsia="Times New Roman" w:hAnsi="Times New Roman" w:cs="Times New Roman"/>
      <w:b/>
      <w:bCs/>
      <w:sz w:val="20"/>
      <w:szCs w:val="20"/>
      <w:lang w:val="ru-RU" w:eastAsia="ru-RU"/>
    </w:rPr>
  </w:style>
  <w:style w:type="character" w:customStyle="1" w:styleId="119">
    <w:name w:val="Тема примечания Знак119"/>
    <w:basedOn w:val="af8"/>
    <w:uiPriority w:val="99"/>
    <w:semiHidden/>
    <w:qFormat/>
    <w:rsid w:val="00FB5F24"/>
    <w:rPr>
      <w:rFonts w:ascii="Times New Roman" w:eastAsia="Times New Roman" w:hAnsi="Times New Roman" w:cs="Times New Roman"/>
      <w:b/>
      <w:bCs/>
      <w:sz w:val="20"/>
      <w:szCs w:val="20"/>
      <w:lang w:val="ru-RU" w:eastAsia="ru-RU"/>
    </w:rPr>
  </w:style>
  <w:style w:type="character" w:customStyle="1" w:styleId="118">
    <w:name w:val="Тема примечания Знак118"/>
    <w:basedOn w:val="af8"/>
    <w:uiPriority w:val="99"/>
    <w:semiHidden/>
    <w:qFormat/>
    <w:rsid w:val="00FB5F24"/>
    <w:rPr>
      <w:rFonts w:ascii="Times New Roman" w:eastAsia="Times New Roman" w:hAnsi="Times New Roman" w:cs="Times New Roman"/>
      <w:b/>
      <w:bCs/>
      <w:sz w:val="20"/>
      <w:szCs w:val="20"/>
      <w:lang w:val="ru-RU" w:eastAsia="ru-RU"/>
    </w:rPr>
  </w:style>
  <w:style w:type="character" w:customStyle="1" w:styleId="117">
    <w:name w:val="Тема примечания Знак117"/>
    <w:basedOn w:val="af8"/>
    <w:uiPriority w:val="99"/>
    <w:qFormat/>
    <w:rsid w:val="00FB5F24"/>
    <w:rPr>
      <w:rFonts w:ascii="Times New Roman" w:eastAsia="Times New Roman" w:hAnsi="Times New Roman" w:cs="Times New Roman"/>
      <w:b/>
      <w:bCs/>
      <w:sz w:val="20"/>
      <w:szCs w:val="20"/>
      <w:lang w:val="ru-RU" w:eastAsia="ru-RU"/>
    </w:rPr>
  </w:style>
  <w:style w:type="character" w:customStyle="1" w:styleId="116">
    <w:name w:val="Тема примечания Знак116"/>
    <w:basedOn w:val="af8"/>
    <w:uiPriority w:val="99"/>
    <w:semiHidden/>
    <w:qFormat/>
    <w:rsid w:val="00FB5F24"/>
    <w:rPr>
      <w:rFonts w:ascii="Times New Roman" w:eastAsia="Times New Roman" w:hAnsi="Times New Roman" w:cs="Times New Roman"/>
      <w:b/>
      <w:bCs/>
      <w:sz w:val="20"/>
      <w:szCs w:val="20"/>
      <w:lang w:val="ru-RU" w:eastAsia="ru-RU"/>
    </w:rPr>
  </w:style>
  <w:style w:type="character" w:customStyle="1" w:styleId="115">
    <w:name w:val="Тема примечания Знак115"/>
    <w:basedOn w:val="af8"/>
    <w:uiPriority w:val="99"/>
    <w:semiHidden/>
    <w:qFormat/>
    <w:rsid w:val="00FB5F24"/>
    <w:rPr>
      <w:rFonts w:ascii="Times New Roman" w:eastAsia="Times New Roman" w:hAnsi="Times New Roman" w:cs="Times New Roman"/>
      <w:b/>
      <w:bCs/>
      <w:sz w:val="20"/>
      <w:szCs w:val="20"/>
      <w:lang w:val="ru-RU" w:eastAsia="ru-RU"/>
    </w:rPr>
  </w:style>
  <w:style w:type="character" w:customStyle="1" w:styleId="114">
    <w:name w:val="Тема примечания Знак114"/>
    <w:basedOn w:val="af8"/>
    <w:uiPriority w:val="99"/>
    <w:semiHidden/>
    <w:qFormat/>
    <w:rsid w:val="00FB5F24"/>
    <w:rPr>
      <w:rFonts w:ascii="Times New Roman" w:eastAsia="Times New Roman" w:hAnsi="Times New Roman" w:cs="Times New Roman"/>
      <w:b/>
      <w:bCs/>
      <w:sz w:val="20"/>
      <w:szCs w:val="20"/>
      <w:lang w:val="ru-RU" w:eastAsia="ru-RU"/>
    </w:rPr>
  </w:style>
  <w:style w:type="character" w:customStyle="1" w:styleId="113">
    <w:name w:val="Тема примечания Знак113"/>
    <w:basedOn w:val="af8"/>
    <w:uiPriority w:val="99"/>
    <w:semiHidden/>
    <w:qFormat/>
    <w:rsid w:val="00FB5F24"/>
    <w:rPr>
      <w:rFonts w:ascii="Times New Roman" w:eastAsia="Times New Roman" w:hAnsi="Times New Roman" w:cs="Times New Roman"/>
      <w:b/>
      <w:bCs/>
      <w:sz w:val="20"/>
      <w:szCs w:val="20"/>
      <w:lang w:val="ru-RU" w:eastAsia="ru-RU"/>
    </w:rPr>
  </w:style>
  <w:style w:type="character" w:customStyle="1" w:styleId="112">
    <w:name w:val="Тема примечания Знак112"/>
    <w:basedOn w:val="af8"/>
    <w:uiPriority w:val="99"/>
    <w:semiHidden/>
    <w:qFormat/>
    <w:rsid w:val="00FB5F24"/>
    <w:rPr>
      <w:rFonts w:ascii="Times New Roman" w:eastAsia="Times New Roman" w:hAnsi="Times New Roman" w:cs="Times New Roman"/>
      <w:b/>
      <w:bCs/>
      <w:sz w:val="20"/>
      <w:szCs w:val="20"/>
      <w:lang w:val="ru-RU" w:eastAsia="ru-RU"/>
    </w:rPr>
  </w:style>
  <w:style w:type="character" w:customStyle="1" w:styleId="111">
    <w:name w:val="Тема примечания Знак111"/>
    <w:basedOn w:val="af8"/>
    <w:uiPriority w:val="99"/>
    <w:qFormat/>
    <w:rsid w:val="00FB5F24"/>
    <w:rPr>
      <w:rFonts w:ascii="Times New Roman" w:eastAsia="Times New Roman" w:hAnsi="Times New Roman" w:cs="Times New Roman"/>
      <w:b/>
      <w:bCs/>
      <w:sz w:val="20"/>
      <w:szCs w:val="20"/>
      <w:lang w:val="ru-RU" w:eastAsia="ru-RU"/>
    </w:rPr>
  </w:style>
  <w:style w:type="character" w:customStyle="1" w:styleId="1100">
    <w:name w:val="Тема примечания Знак110"/>
    <w:basedOn w:val="af8"/>
    <w:uiPriority w:val="99"/>
    <w:semiHidden/>
    <w:qFormat/>
    <w:rsid w:val="00FB5F24"/>
    <w:rPr>
      <w:rFonts w:ascii="Times New Roman" w:eastAsia="Times New Roman" w:hAnsi="Times New Roman" w:cs="Times New Roman"/>
      <w:b/>
      <w:bCs/>
      <w:sz w:val="20"/>
      <w:szCs w:val="20"/>
      <w:lang w:val="ru-RU" w:eastAsia="ru-RU"/>
    </w:rPr>
  </w:style>
  <w:style w:type="character" w:customStyle="1" w:styleId="190">
    <w:name w:val="Тема примечания Знак19"/>
    <w:basedOn w:val="af8"/>
    <w:uiPriority w:val="99"/>
    <w:qFormat/>
    <w:rsid w:val="00FB5F24"/>
    <w:rPr>
      <w:rFonts w:ascii="Times New Roman" w:eastAsia="Times New Roman" w:hAnsi="Times New Roman" w:cs="Times New Roman"/>
      <w:b/>
      <w:bCs/>
      <w:sz w:val="20"/>
      <w:szCs w:val="20"/>
      <w:lang w:val="ru-RU" w:eastAsia="ru-RU"/>
    </w:rPr>
  </w:style>
  <w:style w:type="character" w:customStyle="1" w:styleId="180">
    <w:name w:val="Тема примечания Знак18"/>
    <w:basedOn w:val="af8"/>
    <w:uiPriority w:val="99"/>
    <w:semiHidden/>
    <w:qFormat/>
    <w:rsid w:val="00FB5F24"/>
    <w:rPr>
      <w:rFonts w:ascii="Times New Roman" w:eastAsia="Times New Roman" w:hAnsi="Times New Roman" w:cs="Times New Roman"/>
      <w:b/>
      <w:bCs/>
      <w:sz w:val="20"/>
      <w:szCs w:val="20"/>
      <w:lang w:val="ru-RU" w:eastAsia="ru-RU"/>
    </w:rPr>
  </w:style>
  <w:style w:type="character" w:customStyle="1" w:styleId="170">
    <w:name w:val="Тема примечания Знак17"/>
    <w:basedOn w:val="af8"/>
    <w:uiPriority w:val="99"/>
    <w:semiHidden/>
    <w:qFormat/>
    <w:rsid w:val="00FB5F24"/>
    <w:rPr>
      <w:rFonts w:ascii="Times New Roman" w:eastAsia="Times New Roman" w:hAnsi="Times New Roman" w:cs="Times New Roman"/>
      <w:b/>
      <w:bCs/>
      <w:sz w:val="20"/>
      <w:szCs w:val="20"/>
      <w:lang w:val="ru-RU" w:eastAsia="ru-RU"/>
    </w:rPr>
  </w:style>
  <w:style w:type="character" w:customStyle="1" w:styleId="160">
    <w:name w:val="Тема примечания Знак16"/>
    <w:basedOn w:val="af8"/>
    <w:uiPriority w:val="99"/>
    <w:semiHidden/>
    <w:qFormat/>
    <w:rsid w:val="00FB5F24"/>
    <w:rPr>
      <w:rFonts w:ascii="Times New Roman" w:eastAsia="Times New Roman" w:hAnsi="Times New Roman" w:cs="Times New Roman"/>
      <w:b/>
      <w:bCs/>
      <w:sz w:val="20"/>
      <w:szCs w:val="20"/>
      <w:lang w:val="ru-RU" w:eastAsia="ru-RU"/>
    </w:rPr>
  </w:style>
  <w:style w:type="character" w:customStyle="1" w:styleId="150">
    <w:name w:val="Тема примечания Знак15"/>
    <w:basedOn w:val="af8"/>
    <w:uiPriority w:val="99"/>
    <w:qFormat/>
    <w:rsid w:val="00FB5F24"/>
    <w:rPr>
      <w:rFonts w:ascii="Times New Roman" w:eastAsia="Times New Roman" w:hAnsi="Times New Roman" w:cs="Times New Roman"/>
      <w:b/>
      <w:bCs/>
      <w:sz w:val="20"/>
      <w:szCs w:val="20"/>
      <w:lang w:val="ru-RU" w:eastAsia="ru-RU"/>
    </w:rPr>
  </w:style>
  <w:style w:type="character" w:customStyle="1" w:styleId="141">
    <w:name w:val="Тема примечания Знак14"/>
    <w:basedOn w:val="af8"/>
    <w:uiPriority w:val="99"/>
    <w:semiHidden/>
    <w:qFormat/>
    <w:rsid w:val="00FB5F24"/>
    <w:rPr>
      <w:rFonts w:ascii="Times New Roman" w:eastAsia="Times New Roman" w:hAnsi="Times New Roman" w:cs="Times New Roman"/>
      <w:b/>
      <w:bCs/>
      <w:sz w:val="20"/>
      <w:szCs w:val="20"/>
      <w:lang w:val="ru-RU" w:eastAsia="ru-RU"/>
    </w:rPr>
  </w:style>
  <w:style w:type="character" w:customStyle="1" w:styleId="132">
    <w:name w:val="Тема примечания Знак13"/>
    <w:basedOn w:val="af8"/>
    <w:uiPriority w:val="99"/>
    <w:semiHidden/>
    <w:qFormat/>
    <w:rsid w:val="00FB5F24"/>
    <w:rPr>
      <w:rFonts w:ascii="Times New Roman" w:eastAsia="Times New Roman" w:hAnsi="Times New Roman" w:cs="Times New Roman"/>
      <w:b/>
      <w:bCs/>
      <w:sz w:val="20"/>
      <w:szCs w:val="20"/>
      <w:lang w:val="ru-RU" w:eastAsia="ru-RU"/>
    </w:rPr>
  </w:style>
  <w:style w:type="character" w:customStyle="1" w:styleId="122">
    <w:name w:val="Тема примечания Знак12"/>
    <w:basedOn w:val="af8"/>
    <w:uiPriority w:val="99"/>
    <w:qFormat/>
    <w:rsid w:val="00FB5F24"/>
    <w:rPr>
      <w:rFonts w:ascii="Times New Roman" w:eastAsia="Times New Roman" w:hAnsi="Times New Roman" w:cs="Times New Roman"/>
      <w:b/>
      <w:bCs/>
      <w:sz w:val="20"/>
      <w:szCs w:val="20"/>
      <w:lang w:val="ru-RU" w:eastAsia="ru-RU"/>
    </w:rPr>
  </w:style>
  <w:style w:type="character" w:customStyle="1" w:styleId="11a">
    <w:name w:val="Тема примечания Знак11"/>
    <w:uiPriority w:val="99"/>
    <w:qFormat/>
    <w:rsid w:val="00FB5F24"/>
    <w:rPr>
      <w:b/>
      <w:lang w:val="ru-RU" w:eastAsia="ru-RU"/>
    </w:rPr>
  </w:style>
  <w:style w:type="character" w:customStyle="1" w:styleId="highlighthighlightactive">
    <w:name w:val="highlight highlight_active"/>
    <w:basedOn w:val="a3"/>
    <w:uiPriority w:val="99"/>
    <w:qFormat/>
    <w:rsid w:val="00FB5F24"/>
    <w:rPr>
      <w:rFonts w:cs="Times New Roman"/>
    </w:rPr>
  </w:style>
  <w:style w:type="character" w:customStyle="1" w:styleId="161">
    <w:name w:val="Знак Знак16"/>
    <w:uiPriority w:val="99"/>
    <w:qFormat/>
    <w:locked/>
    <w:rsid w:val="00FB5F24"/>
    <w:rPr>
      <w:b/>
      <w:caps/>
      <w:sz w:val="24"/>
      <w:lang w:val="ru-RU" w:eastAsia="ru-RU"/>
    </w:rPr>
  </w:style>
  <w:style w:type="paragraph" w:customStyle="1" w:styleId="1f2">
    <w:name w:val="1"/>
    <w:basedOn w:val="a2"/>
    <w:uiPriority w:val="99"/>
    <w:qFormat/>
    <w:rsid w:val="00FB5F24"/>
    <w:pPr>
      <w:widowControl/>
      <w:snapToGrid/>
      <w:spacing w:before="0" w:after="160" w:line="240" w:lineRule="exact"/>
    </w:pPr>
    <w:rPr>
      <w:rFonts w:ascii="Verdana" w:eastAsia="Times New Roman" w:hAnsi="Verdana"/>
      <w:szCs w:val="24"/>
      <w:lang w:val="en-US" w:eastAsia="en-US"/>
    </w:rPr>
  </w:style>
  <w:style w:type="paragraph" w:customStyle="1" w:styleId="1f3">
    <w:name w:val="Загол. 1 ур."/>
    <w:basedOn w:val="a2"/>
    <w:uiPriority w:val="99"/>
    <w:qFormat/>
    <w:rsid w:val="00FB5F24"/>
    <w:pPr>
      <w:keepNext/>
      <w:keepLines/>
      <w:autoSpaceDE w:val="0"/>
      <w:autoSpaceDN w:val="0"/>
      <w:adjustRightInd w:val="0"/>
      <w:snapToGrid/>
      <w:spacing w:before="57" w:after="57" w:line="220" w:lineRule="atLeast"/>
      <w:jc w:val="center"/>
    </w:pPr>
    <w:rPr>
      <w:rFonts w:ascii="PragmaticaCTT" w:eastAsia="Times New Roman" w:hAnsi="PragmaticaCTT" w:cs="PragmaticaCTT"/>
      <w:b/>
      <w:bCs/>
      <w:caps/>
      <w:sz w:val="22"/>
      <w:szCs w:val="22"/>
    </w:rPr>
  </w:style>
  <w:style w:type="paragraph" w:customStyle="1" w:styleId="44">
    <w:name w:val="заголовок 4"/>
    <w:basedOn w:val="4"/>
    <w:uiPriority w:val="99"/>
    <w:qFormat/>
    <w:rsid w:val="00FB5F24"/>
    <w:pPr>
      <w:tabs>
        <w:tab w:val="left" w:pos="720"/>
      </w:tabs>
      <w:spacing w:before="240" w:after="60"/>
      <w:ind w:left="720" w:hanging="360"/>
    </w:pPr>
    <w:rPr>
      <w:bCs/>
      <w:i/>
      <w:sz w:val="28"/>
      <w:szCs w:val="28"/>
    </w:rPr>
  </w:style>
  <w:style w:type="character" w:customStyle="1" w:styleId="small11">
    <w:name w:val="small11"/>
    <w:uiPriority w:val="99"/>
    <w:qFormat/>
    <w:rsid w:val="00FB5F24"/>
    <w:rPr>
      <w:sz w:val="16"/>
    </w:rPr>
  </w:style>
  <w:style w:type="paragraph" w:customStyle="1" w:styleId="affff2">
    <w:name w:val="a"/>
    <w:basedOn w:val="a2"/>
    <w:uiPriority w:val="99"/>
    <w:qFormat/>
    <w:rsid w:val="00FB5F24"/>
    <w:pPr>
      <w:widowControl/>
      <w:snapToGrid/>
      <w:spacing w:beforeAutospacing="1" w:afterAutospacing="1"/>
    </w:pPr>
    <w:rPr>
      <w:rFonts w:eastAsia="Times New Roman"/>
      <w:szCs w:val="24"/>
    </w:rPr>
  </w:style>
  <w:style w:type="paragraph" w:customStyle="1" w:styleId="acxspmiddle">
    <w:name w:val="acxspmiddle"/>
    <w:basedOn w:val="a2"/>
    <w:uiPriority w:val="99"/>
    <w:qFormat/>
    <w:rsid w:val="00FB5F24"/>
    <w:pPr>
      <w:widowControl/>
      <w:snapToGrid/>
      <w:spacing w:beforeAutospacing="1" w:afterAutospacing="1"/>
    </w:pPr>
    <w:rPr>
      <w:rFonts w:eastAsia="Times New Roman"/>
      <w:szCs w:val="24"/>
    </w:rPr>
  </w:style>
  <w:style w:type="character" w:customStyle="1" w:styleId="73">
    <w:name w:val="Знак Знак73"/>
    <w:uiPriority w:val="99"/>
    <w:qFormat/>
    <w:rsid w:val="00FB5F24"/>
    <w:rPr>
      <w:sz w:val="16"/>
      <w:lang w:val="ru-RU" w:eastAsia="ru-RU"/>
    </w:rPr>
  </w:style>
  <w:style w:type="paragraph" w:customStyle="1" w:styleId="ConsPlusTitle">
    <w:name w:val="ConsPlusTitle"/>
    <w:uiPriority w:val="99"/>
    <w:qFormat/>
    <w:rsid w:val="00FB5F24"/>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2"/>
    <w:uiPriority w:val="99"/>
    <w:qFormat/>
    <w:rsid w:val="00FB5F24"/>
    <w:pPr>
      <w:widowControl/>
      <w:snapToGrid/>
      <w:spacing w:before="0" w:after="0"/>
      <w:ind w:firstLine="454"/>
      <w:jc w:val="both"/>
    </w:pPr>
    <w:rPr>
      <w:rFonts w:eastAsia="Times New Roman"/>
      <w:szCs w:val="24"/>
    </w:rPr>
  </w:style>
  <w:style w:type="character" w:customStyle="1" w:styleId="apple-converted-space">
    <w:name w:val="apple-converted-space"/>
    <w:qFormat/>
    <w:rsid w:val="00FB5F24"/>
  </w:style>
  <w:style w:type="character" w:customStyle="1" w:styleId="apple-style-span">
    <w:name w:val="apple-style-span"/>
    <w:uiPriority w:val="99"/>
    <w:qFormat/>
    <w:rsid w:val="00FB5F24"/>
  </w:style>
  <w:style w:type="character" w:customStyle="1" w:styleId="orange">
    <w:name w:val="orange"/>
    <w:uiPriority w:val="99"/>
    <w:qFormat/>
    <w:rsid w:val="00FB5F24"/>
  </w:style>
  <w:style w:type="character" w:customStyle="1" w:styleId="gray">
    <w:name w:val="gray"/>
    <w:uiPriority w:val="99"/>
    <w:qFormat/>
    <w:rsid w:val="00FB5F24"/>
  </w:style>
  <w:style w:type="paragraph" w:customStyle="1" w:styleId="1KGK9">
    <w:name w:val="1KG=K9"/>
    <w:uiPriority w:val="99"/>
    <w:qFormat/>
    <w:rsid w:val="00FB5F24"/>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3">
    <w:name w:val="табл_заголовок_13 Знак"/>
    <w:link w:val="134"/>
    <w:uiPriority w:val="99"/>
    <w:qFormat/>
    <w:locked/>
    <w:rsid w:val="00FB5F24"/>
    <w:rPr>
      <w:b/>
      <w:sz w:val="26"/>
    </w:rPr>
  </w:style>
  <w:style w:type="paragraph" w:customStyle="1" w:styleId="134">
    <w:name w:val="табл_заголовок_13"/>
    <w:basedOn w:val="a2"/>
    <w:link w:val="133"/>
    <w:uiPriority w:val="99"/>
    <w:qFormat/>
    <w:rsid w:val="00FB5F24"/>
    <w:pPr>
      <w:widowControl/>
      <w:snapToGrid/>
      <w:spacing w:before="0" w:after="240" w:line="288" w:lineRule="auto"/>
      <w:jc w:val="center"/>
    </w:pPr>
    <w:rPr>
      <w:rFonts w:asciiTheme="minorHAnsi" w:eastAsiaTheme="minorHAnsi" w:hAnsiTheme="minorHAnsi" w:cstheme="minorBidi"/>
      <w:b/>
      <w:sz w:val="26"/>
      <w:szCs w:val="22"/>
      <w:lang w:eastAsia="en-US"/>
    </w:rPr>
  </w:style>
  <w:style w:type="paragraph" w:customStyle="1" w:styleId="135">
    <w:name w:val="табл_текст_центр_ 13"/>
    <w:basedOn w:val="a2"/>
    <w:uiPriority w:val="99"/>
    <w:qFormat/>
    <w:rsid w:val="00FB5F24"/>
    <w:pPr>
      <w:widowControl/>
      <w:suppressAutoHyphens/>
      <w:snapToGrid/>
      <w:spacing w:before="0" w:after="0"/>
      <w:jc w:val="center"/>
    </w:pPr>
    <w:rPr>
      <w:rFonts w:eastAsia="Times New Roman"/>
      <w:sz w:val="26"/>
      <w:szCs w:val="24"/>
      <w:lang w:eastAsia="ar-SA"/>
    </w:rPr>
  </w:style>
  <w:style w:type="paragraph" w:customStyle="1" w:styleId="2f2">
    <w:name w:val="Заголовок_2"/>
    <w:basedOn w:val="a2"/>
    <w:uiPriority w:val="99"/>
    <w:qFormat/>
    <w:rsid w:val="00FB5F24"/>
    <w:pPr>
      <w:widowControl/>
      <w:snapToGrid/>
      <w:spacing w:before="0" w:after="0" w:line="360" w:lineRule="auto"/>
      <w:jc w:val="both"/>
    </w:pPr>
    <w:rPr>
      <w:rFonts w:ascii="Arial" w:eastAsia="Times New Roman" w:hAnsi="Arial"/>
      <w:b/>
      <w:i/>
      <w:sz w:val="28"/>
    </w:rPr>
  </w:style>
  <w:style w:type="paragraph" w:customStyle="1" w:styleId="affff3">
    <w:name w:val="Абзац_СУБД"/>
    <w:basedOn w:val="a2"/>
    <w:uiPriority w:val="99"/>
    <w:qFormat/>
    <w:rsid w:val="00FB5F24"/>
    <w:pPr>
      <w:widowControl/>
      <w:snapToGrid/>
      <w:spacing w:before="0" w:after="0" w:line="360" w:lineRule="auto"/>
      <w:ind w:firstLine="720"/>
      <w:jc w:val="both"/>
    </w:pPr>
    <w:rPr>
      <w:rFonts w:ascii="Arial" w:eastAsia="Times New Roman" w:hAnsi="Arial"/>
      <w:sz w:val="28"/>
    </w:rPr>
  </w:style>
  <w:style w:type="character" w:customStyle="1" w:styleId="FontStyle40">
    <w:name w:val="Font Style40"/>
    <w:uiPriority w:val="99"/>
    <w:qFormat/>
    <w:rsid w:val="00FB5F24"/>
    <w:rPr>
      <w:rFonts w:ascii="Times New Roman" w:hAnsi="Times New Roman"/>
      <w:sz w:val="26"/>
    </w:rPr>
  </w:style>
  <w:style w:type="character" w:customStyle="1" w:styleId="FontStyle55">
    <w:name w:val="Font Style55"/>
    <w:uiPriority w:val="99"/>
    <w:qFormat/>
    <w:rsid w:val="00FB5F24"/>
    <w:rPr>
      <w:rFonts w:ascii="Times New Roman" w:hAnsi="Times New Roman"/>
      <w:sz w:val="28"/>
    </w:rPr>
  </w:style>
  <w:style w:type="character" w:customStyle="1" w:styleId="FontStyle43">
    <w:name w:val="Font Style43"/>
    <w:uiPriority w:val="99"/>
    <w:qFormat/>
    <w:rsid w:val="00FB5F24"/>
    <w:rPr>
      <w:rFonts w:ascii="Times New Roman" w:hAnsi="Times New Roman"/>
      <w:b/>
      <w:sz w:val="26"/>
    </w:rPr>
  </w:style>
  <w:style w:type="paragraph" w:customStyle="1" w:styleId="FR2">
    <w:name w:val="FR2"/>
    <w:link w:val="FR20"/>
    <w:uiPriority w:val="99"/>
    <w:qFormat/>
    <w:rsid w:val="00FB5F24"/>
    <w:pPr>
      <w:widowControl w:val="0"/>
      <w:snapToGrid w:val="0"/>
      <w:spacing w:before="300" w:after="0" w:line="240" w:lineRule="auto"/>
      <w:jc w:val="both"/>
    </w:pPr>
    <w:rPr>
      <w:rFonts w:ascii="Arial" w:eastAsia="Calibri" w:hAnsi="Arial" w:cs="Times New Roman"/>
      <w:lang w:eastAsia="ru-RU"/>
    </w:rPr>
  </w:style>
  <w:style w:type="paragraph" w:customStyle="1" w:styleId="FR1">
    <w:name w:val="FR1"/>
    <w:uiPriority w:val="99"/>
    <w:qFormat/>
    <w:rsid w:val="00FB5F24"/>
    <w:pPr>
      <w:widowControl w:val="0"/>
      <w:spacing w:after="0" w:line="240" w:lineRule="auto"/>
    </w:pPr>
    <w:rPr>
      <w:rFonts w:ascii="Times New Roman" w:eastAsia="Times New Roman" w:hAnsi="Times New Roman" w:cs="Times New Roman"/>
      <w:szCs w:val="20"/>
      <w:lang w:eastAsia="ru-RU"/>
    </w:rPr>
  </w:style>
  <w:style w:type="paragraph" w:customStyle="1" w:styleId="affff4">
    <w:name w:val="Основной тект"/>
    <w:basedOn w:val="a2"/>
    <w:link w:val="affff5"/>
    <w:uiPriority w:val="99"/>
    <w:qFormat/>
    <w:rsid w:val="00FB5F24"/>
    <w:pPr>
      <w:widowControl/>
      <w:snapToGrid/>
      <w:spacing w:before="0" w:after="0"/>
      <w:ind w:firstLine="454"/>
      <w:jc w:val="both"/>
    </w:pPr>
  </w:style>
  <w:style w:type="character" w:customStyle="1" w:styleId="affff5">
    <w:name w:val="Основной тект Знак"/>
    <w:link w:val="affff4"/>
    <w:uiPriority w:val="99"/>
    <w:qFormat/>
    <w:locked/>
    <w:rsid w:val="00FB5F24"/>
    <w:rPr>
      <w:rFonts w:ascii="Times New Roman" w:eastAsia="Calibri" w:hAnsi="Times New Roman" w:cs="Times New Roman"/>
      <w:sz w:val="24"/>
      <w:szCs w:val="20"/>
      <w:lang w:eastAsia="ru-RU"/>
    </w:rPr>
  </w:style>
  <w:style w:type="paragraph" w:customStyle="1" w:styleId="a1">
    <w:name w:val="Модуль"/>
    <w:basedOn w:val="a2"/>
    <w:uiPriority w:val="99"/>
    <w:qFormat/>
    <w:rsid w:val="00FB5F24"/>
    <w:pPr>
      <w:keepNext/>
      <w:widowControl/>
      <w:numPr>
        <w:numId w:val="2"/>
      </w:numPr>
      <w:snapToGrid/>
      <w:spacing w:before="0" w:after="0"/>
      <w:jc w:val="both"/>
    </w:pPr>
    <w:rPr>
      <w:rFonts w:eastAsia="Times New Roman"/>
      <w:sz w:val="20"/>
    </w:rPr>
  </w:style>
  <w:style w:type="paragraph" w:customStyle="1" w:styleId="Style11">
    <w:name w:val="Style11"/>
    <w:basedOn w:val="a2"/>
    <w:uiPriority w:val="99"/>
    <w:qFormat/>
    <w:rsid w:val="00FB5F24"/>
    <w:pPr>
      <w:autoSpaceDE w:val="0"/>
      <w:autoSpaceDN w:val="0"/>
      <w:adjustRightInd w:val="0"/>
      <w:snapToGrid/>
      <w:spacing w:before="0" w:after="0" w:line="494" w:lineRule="exact"/>
      <w:ind w:firstLine="902"/>
    </w:pPr>
    <w:rPr>
      <w:rFonts w:eastAsia="Times New Roman"/>
      <w:szCs w:val="24"/>
    </w:rPr>
  </w:style>
  <w:style w:type="paragraph" w:customStyle="1" w:styleId="affff6">
    <w:name w:val="Нормальный"/>
    <w:uiPriority w:val="99"/>
    <w:qFormat/>
    <w:rsid w:val="00FB5F24"/>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4">
    <w:name w:val="Текст1"/>
    <w:basedOn w:val="a2"/>
    <w:uiPriority w:val="99"/>
    <w:qFormat/>
    <w:rsid w:val="00FB5F24"/>
    <w:pPr>
      <w:widowControl/>
      <w:snapToGrid/>
      <w:spacing w:before="0" w:after="0"/>
    </w:pPr>
    <w:rPr>
      <w:rFonts w:ascii="Courier New" w:eastAsia="Times New Roman" w:hAnsi="Courier New"/>
      <w:sz w:val="20"/>
    </w:rPr>
  </w:style>
  <w:style w:type="paragraph" w:customStyle="1" w:styleId="affff7">
    <w:name w:val="Примечание"/>
    <w:basedOn w:val="a2"/>
    <w:uiPriority w:val="99"/>
    <w:qFormat/>
    <w:rsid w:val="00FB5F24"/>
    <w:pPr>
      <w:widowControl/>
      <w:snapToGrid/>
      <w:spacing w:before="0" w:after="0"/>
      <w:ind w:firstLine="454"/>
      <w:jc w:val="both"/>
    </w:pPr>
    <w:rPr>
      <w:rFonts w:eastAsia="Times New Roman"/>
      <w:i/>
      <w:szCs w:val="24"/>
    </w:rPr>
  </w:style>
  <w:style w:type="paragraph" w:customStyle="1" w:styleId="Style6">
    <w:name w:val="Style6"/>
    <w:basedOn w:val="a2"/>
    <w:uiPriority w:val="99"/>
    <w:qFormat/>
    <w:rsid w:val="00FB5F24"/>
    <w:pPr>
      <w:autoSpaceDE w:val="0"/>
      <w:autoSpaceDN w:val="0"/>
      <w:adjustRightInd w:val="0"/>
      <w:snapToGrid/>
      <w:spacing w:before="0" w:after="0"/>
      <w:jc w:val="both"/>
    </w:pPr>
    <w:rPr>
      <w:rFonts w:eastAsia="Times New Roman"/>
      <w:szCs w:val="24"/>
    </w:rPr>
  </w:style>
  <w:style w:type="paragraph" w:customStyle="1" w:styleId="Style33">
    <w:name w:val="Style33"/>
    <w:basedOn w:val="a2"/>
    <w:uiPriority w:val="99"/>
    <w:qFormat/>
    <w:rsid w:val="00FB5F24"/>
    <w:pPr>
      <w:autoSpaceDE w:val="0"/>
      <w:autoSpaceDN w:val="0"/>
      <w:adjustRightInd w:val="0"/>
      <w:snapToGrid/>
      <w:spacing w:before="0" w:after="0"/>
    </w:pPr>
    <w:rPr>
      <w:rFonts w:eastAsia="Times New Roman"/>
      <w:szCs w:val="24"/>
    </w:rPr>
  </w:style>
  <w:style w:type="paragraph" w:customStyle="1" w:styleId="affff8">
    <w:name w:val="Таблицы (моноширинный)"/>
    <w:basedOn w:val="a2"/>
    <w:next w:val="a2"/>
    <w:uiPriority w:val="99"/>
    <w:qFormat/>
    <w:rsid w:val="00FB5F24"/>
    <w:pPr>
      <w:autoSpaceDE w:val="0"/>
      <w:autoSpaceDN w:val="0"/>
      <w:adjustRightInd w:val="0"/>
      <w:snapToGrid/>
      <w:spacing w:before="0" w:after="0"/>
      <w:jc w:val="both"/>
    </w:pPr>
    <w:rPr>
      <w:rFonts w:ascii="Courier New" w:eastAsia="Times New Roman" w:hAnsi="Courier New" w:cs="Courier New"/>
      <w:sz w:val="20"/>
    </w:rPr>
  </w:style>
  <w:style w:type="paragraph" w:customStyle="1" w:styleId="f">
    <w:name w:val="f"/>
    <w:basedOn w:val="a2"/>
    <w:uiPriority w:val="99"/>
    <w:qFormat/>
    <w:rsid w:val="00FB5F24"/>
    <w:pPr>
      <w:widowControl/>
      <w:snapToGrid/>
      <w:spacing w:beforeAutospacing="1" w:afterAutospacing="1"/>
    </w:pPr>
    <w:rPr>
      <w:rFonts w:eastAsia="Times New Roman"/>
      <w:szCs w:val="24"/>
    </w:rPr>
  </w:style>
  <w:style w:type="character" w:customStyle="1" w:styleId="nameautor3">
    <w:name w:val="name_autor3"/>
    <w:basedOn w:val="a3"/>
    <w:uiPriority w:val="99"/>
    <w:qFormat/>
    <w:rsid w:val="00FB5F24"/>
    <w:rPr>
      <w:rFonts w:cs="Times New Roman"/>
    </w:rPr>
  </w:style>
  <w:style w:type="paragraph" w:customStyle="1" w:styleId="affff9">
    <w:name w:val="Прижатый влево"/>
    <w:basedOn w:val="a2"/>
    <w:next w:val="a2"/>
    <w:uiPriority w:val="99"/>
    <w:qFormat/>
    <w:rsid w:val="00FB5F24"/>
    <w:pPr>
      <w:widowControl/>
      <w:autoSpaceDE w:val="0"/>
      <w:autoSpaceDN w:val="0"/>
      <w:adjustRightInd w:val="0"/>
      <w:snapToGrid/>
      <w:spacing w:before="0" w:after="0"/>
    </w:pPr>
    <w:rPr>
      <w:rFonts w:ascii="Arial" w:eastAsia="Times New Roman" w:hAnsi="Arial"/>
      <w:sz w:val="20"/>
    </w:rPr>
  </w:style>
  <w:style w:type="paragraph" w:customStyle="1" w:styleId="11b">
    <w:name w:val="Обычный11"/>
    <w:uiPriority w:val="99"/>
    <w:qFormat/>
    <w:rsid w:val="00FB5F24"/>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5">
    <w:name w:val="Цитата1"/>
    <w:basedOn w:val="a2"/>
    <w:uiPriority w:val="99"/>
    <w:qFormat/>
    <w:rsid w:val="00FB5F24"/>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paragraph" w:customStyle="1" w:styleId="350">
    <w:name w:val="35"/>
    <w:basedOn w:val="a2"/>
    <w:uiPriority w:val="99"/>
    <w:qFormat/>
    <w:rsid w:val="00FB5F24"/>
    <w:pPr>
      <w:widowControl/>
      <w:snapToGrid/>
      <w:spacing w:beforeAutospacing="1" w:afterAutospacing="1"/>
    </w:pPr>
    <w:rPr>
      <w:rFonts w:eastAsia="Times New Roman"/>
      <w:szCs w:val="24"/>
    </w:rPr>
  </w:style>
  <w:style w:type="paragraph" w:customStyle="1" w:styleId="affffa">
    <w:name w:val="Нормальный (таблица)"/>
    <w:basedOn w:val="a2"/>
    <w:next w:val="a2"/>
    <w:uiPriority w:val="99"/>
    <w:qFormat/>
    <w:rsid w:val="00FB5F24"/>
    <w:pPr>
      <w:autoSpaceDE w:val="0"/>
      <w:autoSpaceDN w:val="0"/>
      <w:adjustRightInd w:val="0"/>
      <w:snapToGrid/>
      <w:spacing w:before="0" w:after="0"/>
      <w:jc w:val="both"/>
    </w:pPr>
    <w:rPr>
      <w:rFonts w:ascii="Arial" w:eastAsia="Times New Roman" w:hAnsi="Arial" w:cs="Arial"/>
      <w:szCs w:val="24"/>
    </w:rPr>
  </w:style>
  <w:style w:type="paragraph" w:customStyle="1" w:styleId="311">
    <w:name w:val="Основной текст с отступом 31"/>
    <w:basedOn w:val="a2"/>
    <w:uiPriority w:val="99"/>
    <w:qFormat/>
    <w:rsid w:val="00FB5F24"/>
    <w:pPr>
      <w:widowControl/>
      <w:suppressAutoHyphens/>
      <w:snapToGrid/>
      <w:spacing w:before="0" w:after="120"/>
      <w:ind w:left="283"/>
    </w:pPr>
    <w:rPr>
      <w:rFonts w:eastAsia="Times New Roman"/>
      <w:sz w:val="16"/>
      <w:szCs w:val="16"/>
      <w:lang w:eastAsia="ar-SA"/>
    </w:rPr>
  </w:style>
  <w:style w:type="character" w:customStyle="1" w:styleId="ft318">
    <w:name w:val="ft318"/>
    <w:basedOn w:val="a3"/>
    <w:uiPriority w:val="99"/>
    <w:qFormat/>
    <w:rsid w:val="00FB5F24"/>
    <w:rPr>
      <w:rFonts w:cs="Times New Roman"/>
    </w:rPr>
  </w:style>
  <w:style w:type="character" w:customStyle="1" w:styleId="ft523">
    <w:name w:val="ft523"/>
    <w:basedOn w:val="a3"/>
    <w:uiPriority w:val="99"/>
    <w:qFormat/>
    <w:rsid w:val="00FB5F24"/>
    <w:rPr>
      <w:rFonts w:cs="Times New Roman"/>
    </w:rPr>
  </w:style>
  <w:style w:type="character" w:customStyle="1" w:styleId="ft459">
    <w:name w:val="ft459"/>
    <w:basedOn w:val="a3"/>
    <w:uiPriority w:val="99"/>
    <w:qFormat/>
    <w:rsid w:val="00FB5F24"/>
    <w:rPr>
      <w:rFonts w:cs="Times New Roman"/>
    </w:rPr>
  </w:style>
  <w:style w:type="character" w:customStyle="1" w:styleId="ft553">
    <w:name w:val="ft553"/>
    <w:basedOn w:val="a3"/>
    <w:uiPriority w:val="99"/>
    <w:qFormat/>
    <w:rsid w:val="00FB5F24"/>
    <w:rPr>
      <w:rFonts w:cs="Times New Roman"/>
    </w:rPr>
  </w:style>
  <w:style w:type="character" w:customStyle="1" w:styleId="ft672">
    <w:name w:val="ft672"/>
    <w:basedOn w:val="a3"/>
    <w:uiPriority w:val="99"/>
    <w:qFormat/>
    <w:rsid w:val="00FB5F24"/>
    <w:rPr>
      <w:rFonts w:cs="Times New Roman"/>
    </w:rPr>
  </w:style>
  <w:style w:type="character" w:customStyle="1" w:styleId="fieldname">
    <w:name w:val="fieldname"/>
    <w:basedOn w:val="a3"/>
    <w:uiPriority w:val="99"/>
    <w:qFormat/>
    <w:rsid w:val="00FB5F24"/>
    <w:rPr>
      <w:rFonts w:cs="Times New Roman"/>
    </w:rPr>
  </w:style>
  <w:style w:type="character" w:customStyle="1" w:styleId="ft224">
    <w:name w:val="ft224"/>
    <w:basedOn w:val="a3"/>
    <w:uiPriority w:val="99"/>
    <w:qFormat/>
    <w:rsid w:val="00FB5F24"/>
    <w:rPr>
      <w:rFonts w:cs="Times New Roman"/>
    </w:rPr>
  </w:style>
  <w:style w:type="character" w:customStyle="1" w:styleId="Heading1Char3">
    <w:name w:val="Heading 1 Char3"/>
    <w:uiPriority w:val="99"/>
    <w:qFormat/>
    <w:locked/>
    <w:rsid w:val="00FB5F24"/>
    <w:rPr>
      <w:rFonts w:ascii="Cambria" w:hAnsi="Cambria"/>
      <w:b/>
      <w:kern w:val="32"/>
      <w:sz w:val="32"/>
    </w:rPr>
  </w:style>
  <w:style w:type="character" w:customStyle="1" w:styleId="BodyText3Char3">
    <w:name w:val="Body Text 3 Char3"/>
    <w:uiPriority w:val="99"/>
    <w:qFormat/>
    <w:locked/>
    <w:rsid w:val="00FB5F24"/>
    <w:rPr>
      <w:sz w:val="16"/>
    </w:rPr>
  </w:style>
  <w:style w:type="paragraph" w:customStyle="1" w:styleId="affffb">
    <w:name w:val="Стиль"/>
    <w:uiPriority w:val="99"/>
    <w:qFormat/>
    <w:rsid w:val="00FB5F2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uiPriority w:val="99"/>
    <w:qFormat/>
    <w:rsid w:val="00FB5F24"/>
    <w:rPr>
      <w:rFonts w:ascii="Verdana" w:hAnsi="Verdana"/>
      <w:sz w:val="16"/>
    </w:rPr>
  </w:style>
  <w:style w:type="character" w:customStyle="1" w:styleId="BodyTextFirstIndentChar">
    <w:name w:val="Body Text First Indent Char"/>
    <w:basedOn w:val="14"/>
    <w:uiPriority w:val="99"/>
    <w:qFormat/>
    <w:locked/>
    <w:rsid w:val="00FB5F24"/>
    <w:rPr>
      <w:rFonts w:ascii="PragmaticaCTT" w:eastAsia="Times New Roman" w:hAnsi="PragmaticaCTT" w:cs="Times New Roman"/>
      <w:sz w:val="24"/>
      <w:szCs w:val="20"/>
      <w:lang w:eastAsia="ru-RU"/>
    </w:rPr>
  </w:style>
  <w:style w:type="character" w:customStyle="1" w:styleId="BodyTextChar3">
    <w:name w:val="Body Text Char3"/>
    <w:uiPriority w:val="99"/>
    <w:locked/>
    <w:rsid w:val="00FB5F24"/>
    <w:rPr>
      <w:rFonts w:ascii="Times New Roman" w:hAnsi="Times New Roman"/>
      <w:sz w:val="24"/>
    </w:rPr>
  </w:style>
  <w:style w:type="paragraph" w:customStyle="1" w:styleId="caaieiaie3">
    <w:name w:val="caaieiaie 3"/>
    <w:uiPriority w:val="99"/>
    <w:qFormat/>
    <w:rsid w:val="00FB5F24"/>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c">
    <w:name w:val="Литература"/>
    <w:basedOn w:val="a2"/>
    <w:uiPriority w:val="99"/>
    <w:qFormat/>
    <w:rsid w:val="00FB5F24"/>
    <w:pPr>
      <w:keepNext/>
      <w:widowControl/>
      <w:snapToGrid/>
      <w:spacing w:before="0" w:after="0"/>
      <w:jc w:val="center"/>
    </w:pPr>
    <w:rPr>
      <w:rFonts w:eastAsia="Times New Roman"/>
      <w:b/>
      <w:szCs w:val="24"/>
    </w:rPr>
  </w:style>
  <w:style w:type="paragraph" w:customStyle="1" w:styleId="2f3">
    <w:name w:val="Знак Знак2 Знак Знак Знак Знак Знак Знак Знак Знак Знак Знак"/>
    <w:basedOn w:val="a2"/>
    <w:uiPriority w:val="99"/>
    <w:qFormat/>
    <w:rsid w:val="00FB5F24"/>
    <w:pPr>
      <w:widowControl/>
      <w:snapToGrid/>
      <w:spacing w:beforeAutospacing="1" w:afterAutospacing="1"/>
    </w:pPr>
    <w:rPr>
      <w:rFonts w:ascii="Tahoma" w:eastAsia="Times New Roman" w:hAnsi="Tahoma" w:cs="Tahoma"/>
      <w:sz w:val="20"/>
      <w:lang w:val="en-US" w:eastAsia="en-US"/>
    </w:rPr>
  </w:style>
  <w:style w:type="character" w:customStyle="1" w:styleId="pagename1">
    <w:name w:val="pagename1"/>
    <w:uiPriority w:val="99"/>
    <w:qFormat/>
    <w:rsid w:val="00FB5F24"/>
    <w:rPr>
      <w:rFonts w:ascii="Verdana" w:hAnsi="Verdana"/>
      <w:b/>
      <w:color w:val="7C9DC0"/>
      <w:sz w:val="22"/>
      <w:shd w:val="clear" w:color="auto" w:fill="FAF0E6"/>
    </w:rPr>
  </w:style>
  <w:style w:type="paragraph" w:customStyle="1" w:styleId="western">
    <w:name w:val="western"/>
    <w:basedOn w:val="a2"/>
    <w:uiPriority w:val="99"/>
    <w:qFormat/>
    <w:rsid w:val="00FB5F24"/>
    <w:pPr>
      <w:widowControl/>
      <w:snapToGrid/>
      <w:spacing w:beforeAutospacing="1" w:after="115"/>
    </w:pPr>
    <w:rPr>
      <w:rFonts w:eastAsia="Times New Roman"/>
      <w:color w:val="000000"/>
      <w:sz w:val="20"/>
    </w:rPr>
  </w:style>
  <w:style w:type="paragraph" w:customStyle="1" w:styleId="cjk">
    <w:name w:val="cjk"/>
    <w:basedOn w:val="a2"/>
    <w:uiPriority w:val="99"/>
    <w:qFormat/>
    <w:rsid w:val="00FB5F24"/>
    <w:pPr>
      <w:widowControl/>
      <w:snapToGrid/>
      <w:spacing w:beforeAutospacing="1" w:after="115"/>
    </w:pPr>
    <w:rPr>
      <w:rFonts w:eastAsia="Times New Roman"/>
      <w:color w:val="000000"/>
      <w:sz w:val="20"/>
    </w:rPr>
  </w:style>
  <w:style w:type="paragraph" w:customStyle="1" w:styleId="ctl">
    <w:name w:val="ctl"/>
    <w:basedOn w:val="a2"/>
    <w:uiPriority w:val="99"/>
    <w:qFormat/>
    <w:rsid w:val="00FB5F24"/>
    <w:pPr>
      <w:widowControl/>
      <w:snapToGrid/>
      <w:spacing w:beforeAutospacing="1" w:after="115"/>
    </w:pPr>
    <w:rPr>
      <w:rFonts w:ascii="Calibri" w:eastAsia="Times New Roman" w:hAnsi="Calibri"/>
      <w:color w:val="000000"/>
      <w:sz w:val="20"/>
    </w:rPr>
  </w:style>
  <w:style w:type="character" w:customStyle="1" w:styleId="ft1100">
    <w:name w:val="ft1100"/>
    <w:basedOn w:val="a3"/>
    <w:uiPriority w:val="99"/>
    <w:qFormat/>
    <w:rsid w:val="00FB5F24"/>
    <w:rPr>
      <w:rFonts w:cs="Times New Roman"/>
    </w:rPr>
  </w:style>
  <w:style w:type="character" w:customStyle="1" w:styleId="ft1168">
    <w:name w:val="ft1168"/>
    <w:basedOn w:val="a3"/>
    <w:uiPriority w:val="99"/>
    <w:qFormat/>
    <w:rsid w:val="00FB5F24"/>
    <w:rPr>
      <w:rFonts w:cs="Times New Roman"/>
    </w:rPr>
  </w:style>
  <w:style w:type="character" w:customStyle="1" w:styleId="ft1237">
    <w:name w:val="ft1237"/>
    <w:basedOn w:val="a3"/>
    <w:uiPriority w:val="99"/>
    <w:qFormat/>
    <w:rsid w:val="00FB5F24"/>
    <w:rPr>
      <w:rFonts w:cs="Times New Roman"/>
    </w:rPr>
  </w:style>
  <w:style w:type="character" w:customStyle="1" w:styleId="ft1245">
    <w:name w:val="ft1245"/>
    <w:basedOn w:val="a3"/>
    <w:uiPriority w:val="99"/>
    <w:qFormat/>
    <w:rsid w:val="00FB5F24"/>
    <w:rPr>
      <w:rFonts w:cs="Times New Roman"/>
    </w:rPr>
  </w:style>
  <w:style w:type="character" w:customStyle="1" w:styleId="articletext">
    <w:name w:val="article_text"/>
    <w:basedOn w:val="a3"/>
    <w:uiPriority w:val="99"/>
    <w:qFormat/>
    <w:rsid w:val="00FB5F24"/>
    <w:rPr>
      <w:rFonts w:cs="Times New Roman"/>
    </w:rPr>
  </w:style>
  <w:style w:type="paragraph" w:customStyle="1" w:styleId="2f4">
    <w:name w:val="[О] Загол. 2 ур."/>
    <w:uiPriority w:val="99"/>
    <w:qFormat/>
    <w:rsid w:val="00FB5F24"/>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basedOn w:val="a3"/>
    <w:qFormat/>
    <w:rsid w:val="00FB5F24"/>
    <w:rPr>
      <w:rFonts w:cs="Times New Roman"/>
    </w:rPr>
  </w:style>
  <w:style w:type="character" w:customStyle="1" w:styleId="610">
    <w:name w:val="Знак Знак610"/>
    <w:uiPriority w:val="99"/>
    <w:qFormat/>
    <w:locked/>
    <w:rsid w:val="00FB5F24"/>
    <w:rPr>
      <w:b/>
      <w:caps/>
      <w:sz w:val="24"/>
      <w:lang w:val="ru-RU" w:eastAsia="ru-RU"/>
    </w:rPr>
  </w:style>
  <w:style w:type="paragraph" w:customStyle="1" w:styleId="affffd">
    <w:name w:val="Знак Знак Знак Знак Знак Знак Знак Знак Знак Знак Знак Знак Знак"/>
    <w:basedOn w:val="a2"/>
    <w:uiPriority w:val="99"/>
    <w:qFormat/>
    <w:rsid w:val="00FB5F24"/>
    <w:pPr>
      <w:widowControl/>
      <w:tabs>
        <w:tab w:val="left" w:pos="720"/>
      </w:tabs>
      <w:snapToGrid/>
      <w:spacing w:before="0" w:after="160" w:line="240" w:lineRule="exact"/>
    </w:pPr>
    <w:rPr>
      <w:rFonts w:ascii="Verdana" w:eastAsia="Times New Roman" w:hAnsi="Verdana"/>
      <w:szCs w:val="24"/>
      <w:lang w:val="en-US" w:eastAsia="en-US"/>
    </w:rPr>
  </w:style>
  <w:style w:type="paragraph" w:customStyle="1" w:styleId="affffe">
    <w:name w:val="Абзац"/>
    <w:basedOn w:val="a2"/>
    <w:uiPriority w:val="99"/>
    <w:qFormat/>
    <w:rsid w:val="00FB5F24"/>
    <w:pPr>
      <w:widowControl/>
      <w:snapToGrid/>
      <w:spacing w:before="0" w:after="0" w:line="312" w:lineRule="auto"/>
      <w:ind w:firstLine="567"/>
      <w:jc w:val="both"/>
    </w:pPr>
    <w:rPr>
      <w:rFonts w:eastAsia="Times New Roman"/>
      <w:spacing w:val="-4"/>
    </w:rPr>
  </w:style>
  <w:style w:type="paragraph" w:customStyle="1" w:styleId="315">
    <w:name w:val="Основной текст 31"/>
    <w:basedOn w:val="1f0"/>
    <w:uiPriority w:val="99"/>
    <w:qFormat/>
    <w:rsid w:val="00FB5F24"/>
    <w:pPr>
      <w:widowControl/>
      <w:spacing w:line="240" w:lineRule="auto"/>
      <w:ind w:firstLine="0"/>
    </w:pPr>
    <w:rPr>
      <w:i/>
      <w:sz w:val="26"/>
    </w:rPr>
  </w:style>
  <w:style w:type="character" w:customStyle="1" w:styleId="162">
    <w:name w:val="Знак Знак162"/>
    <w:uiPriority w:val="99"/>
    <w:qFormat/>
    <w:rsid w:val="00FB5F24"/>
    <w:rPr>
      <w:rFonts w:ascii="Cambria" w:hAnsi="Cambria"/>
      <w:b/>
      <w:kern w:val="32"/>
      <w:sz w:val="32"/>
    </w:rPr>
  </w:style>
  <w:style w:type="paragraph" w:customStyle="1" w:styleId="BodyText22">
    <w:name w:val="Body Text 22"/>
    <w:basedOn w:val="a2"/>
    <w:uiPriority w:val="99"/>
    <w:qFormat/>
    <w:rsid w:val="00FB5F24"/>
    <w:pPr>
      <w:keepNext/>
      <w:tabs>
        <w:tab w:val="left" w:pos="142"/>
        <w:tab w:val="left" w:pos="6946"/>
      </w:tabs>
      <w:autoSpaceDE w:val="0"/>
      <w:autoSpaceDN w:val="0"/>
      <w:snapToGrid/>
      <w:spacing w:before="0" w:after="0"/>
      <w:ind w:left="284" w:firstLine="709"/>
      <w:jc w:val="both"/>
    </w:pPr>
    <w:rPr>
      <w:rFonts w:eastAsia="Times New Roman"/>
      <w:sz w:val="22"/>
      <w:szCs w:val="22"/>
      <w:lang w:val="en-US"/>
    </w:rPr>
  </w:style>
  <w:style w:type="paragraph" w:customStyle="1" w:styleId="2f5">
    <w:name w:val="_СПИСОК_2"/>
    <w:basedOn w:val="a2"/>
    <w:uiPriority w:val="99"/>
    <w:qFormat/>
    <w:rsid w:val="00FB5F24"/>
    <w:pPr>
      <w:widowControl/>
      <w:snapToGrid/>
      <w:spacing w:before="0" w:after="0"/>
      <w:ind w:left="600" w:hanging="600"/>
      <w:jc w:val="both"/>
    </w:pPr>
    <w:rPr>
      <w:rFonts w:eastAsia="MS Mincho"/>
      <w:sz w:val="28"/>
      <w:szCs w:val="28"/>
      <w:lang w:eastAsia="ja-JP"/>
    </w:rPr>
  </w:style>
  <w:style w:type="paragraph" w:customStyle="1" w:styleId="afffff">
    <w:name w:val="Îñíîâíîé"/>
    <w:basedOn w:val="a2"/>
    <w:uiPriority w:val="99"/>
    <w:qFormat/>
    <w:rsid w:val="00FB5F24"/>
    <w:pPr>
      <w:widowControl/>
      <w:overflowPunct w:val="0"/>
      <w:autoSpaceDE w:val="0"/>
      <w:autoSpaceDN w:val="0"/>
      <w:adjustRightInd w:val="0"/>
      <w:snapToGrid/>
      <w:spacing w:before="0" w:after="0"/>
      <w:ind w:firstLine="426"/>
      <w:jc w:val="both"/>
      <w:textAlignment w:val="baseline"/>
    </w:pPr>
    <w:rPr>
      <w:rFonts w:eastAsia="Times New Roman"/>
      <w:sz w:val="28"/>
    </w:rPr>
  </w:style>
  <w:style w:type="paragraph" w:customStyle="1" w:styleId="1f6">
    <w:name w:val="Çàãë1"/>
    <w:basedOn w:val="a2"/>
    <w:uiPriority w:val="99"/>
    <w:qFormat/>
    <w:rsid w:val="00FB5F24"/>
    <w:pPr>
      <w:widowControl/>
      <w:overflowPunct w:val="0"/>
      <w:autoSpaceDE w:val="0"/>
      <w:autoSpaceDN w:val="0"/>
      <w:adjustRightInd w:val="0"/>
      <w:snapToGrid/>
      <w:spacing w:before="0" w:after="0"/>
      <w:jc w:val="center"/>
      <w:textAlignment w:val="baseline"/>
    </w:pPr>
    <w:rPr>
      <w:rFonts w:eastAsia="Times New Roman"/>
      <w:sz w:val="28"/>
    </w:rPr>
  </w:style>
  <w:style w:type="character" w:customStyle="1" w:styleId="name">
    <w:name w:val="name"/>
    <w:basedOn w:val="a3"/>
    <w:uiPriority w:val="99"/>
    <w:qFormat/>
    <w:rsid w:val="00FB5F24"/>
    <w:rPr>
      <w:rFonts w:cs="Times New Roman"/>
    </w:rPr>
  </w:style>
  <w:style w:type="character" w:customStyle="1" w:styleId="FontStyle33">
    <w:name w:val="Font Style33"/>
    <w:uiPriority w:val="99"/>
    <w:qFormat/>
    <w:rsid w:val="00FB5F24"/>
    <w:rPr>
      <w:rFonts w:ascii="Times New Roman" w:hAnsi="Times New Roman"/>
      <w:b/>
      <w:sz w:val="26"/>
    </w:rPr>
  </w:style>
  <w:style w:type="paragraph" w:customStyle="1" w:styleId="Style100">
    <w:name w:val="Style10"/>
    <w:basedOn w:val="a2"/>
    <w:uiPriority w:val="99"/>
    <w:qFormat/>
    <w:rsid w:val="00FB5F24"/>
    <w:pPr>
      <w:autoSpaceDE w:val="0"/>
      <w:autoSpaceDN w:val="0"/>
      <w:adjustRightInd w:val="0"/>
      <w:snapToGrid/>
      <w:spacing w:before="0" w:after="0" w:line="480" w:lineRule="exact"/>
      <w:ind w:firstLine="720"/>
      <w:jc w:val="both"/>
    </w:pPr>
    <w:rPr>
      <w:rFonts w:eastAsia="Times New Roman"/>
      <w:szCs w:val="24"/>
    </w:rPr>
  </w:style>
  <w:style w:type="paragraph" w:customStyle="1" w:styleId="Style20">
    <w:name w:val="Style20"/>
    <w:basedOn w:val="a2"/>
    <w:uiPriority w:val="99"/>
    <w:qFormat/>
    <w:rsid w:val="00FB5F24"/>
    <w:pPr>
      <w:autoSpaceDE w:val="0"/>
      <w:autoSpaceDN w:val="0"/>
      <w:adjustRightInd w:val="0"/>
      <w:snapToGrid/>
      <w:spacing w:before="0" w:after="0" w:line="478" w:lineRule="exact"/>
    </w:pPr>
    <w:rPr>
      <w:rFonts w:eastAsia="Times New Roman"/>
      <w:szCs w:val="24"/>
    </w:rPr>
  </w:style>
  <w:style w:type="character" w:customStyle="1" w:styleId="FontStyle35">
    <w:name w:val="Font Style35"/>
    <w:uiPriority w:val="99"/>
    <w:qFormat/>
    <w:rsid w:val="00FB5F24"/>
    <w:rPr>
      <w:rFonts w:ascii="Times New Roman" w:hAnsi="Times New Roman"/>
      <w:i/>
      <w:sz w:val="24"/>
    </w:rPr>
  </w:style>
  <w:style w:type="paragraph" w:customStyle="1" w:styleId="Style8">
    <w:name w:val="Style8"/>
    <w:basedOn w:val="a2"/>
    <w:uiPriority w:val="99"/>
    <w:qFormat/>
    <w:rsid w:val="00FB5F24"/>
    <w:pPr>
      <w:autoSpaceDE w:val="0"/>
      <w:autoSpaceDN w:val="0"/>
      <w:adjustRightInd w:val="0"/>
      <w:snapToGrid/>
      <w:spacing w:before="0" w:after="0"/>
      <w:jc w:val="both"/>
    </w:pPr>
    <w:rPr>
      <w:rFonts w:eastAsia="Times New Roman"/>
      <w:szCs w:val="24"/>
    </w:rPr>
  </w:style>
  <w:style w:type="paragraph" w:customStyle="1" w:styleId="Style18">
    <w:name w:val="Style18"/>
    <w:basedOn w:val="a2"/>
    <w:uiPriority w:val="99"/>
    <w:qFormat/>
    <w:rsid w:val="00FB5F24"/>
    <w:pPr>
      <w:autoSpaceDE w:val="0"/>
      <w:autoSpaceDN w:val="0"/>
      <w:adjustRightInd w:val="0"/>
      <w:snapToGrid/>
      <w:spacing w:before="0" w:after="0"/>
    </w:pPr>
    <w:rPr>
      <w:rFonts w:eastAsia="Times New Roman"/>
      <w:szCs w:val="24"/>
    </w:rPr>
  </w:style>
  <w:style w:type="character" w:customStyle="1" w:styleId="FontStyle37">
    <w:name w:val="Font Style37"/>
    <w:uiPriority w:val="99"/>
    <w:qFormat/>
    <w:rsid w:val="00FB5F24"/>
    <w:rPr>
      <w:rFonts w:ascii="Times New Roman" w:hAnsi="Times New Roman"/>
      <w:sz w:val="32"/>
    </w:rPr>
  </w:style>
  <w:style w:type="paragraph" w:customStyle="1" w:styleId="Style17">
    <w:name w:val="Style17"/>
    <w:basedOn w:val="a2"/>
    <w:uiPriority w:val="99"/>
    <w:qFormat/>
    <w:rsid w:val="00FB5F24"/>
    <w:pPr>
      <w:autoSpaceDE w:val="0"/>
      <w:autoSpaceDN w:val="0"/>
      <w:adjustRightInd w:val="0"/>
      <w:snapToGrid/>
      <w:spacing w:before="0" w:after="0" w:line="516" w:lineRule="exact"/>
      <w:ind w:firstLine="691"/>
      <w:jc w:val="both"/>
    </w:pPr>
    <w:rPr>
      <w:rFonts w:eastAsia="Times New Roman"/>
      <w:szCs w:val="24"/>
    </w:rPr>
  </w:style>
  <w:style w:type="paragraph" w:customStyle="1" w:styleId="Style25">
    <w:name w:val="Style25"/>
    <w:basedOn w:val="a2"/>
    <w:uiPriority w:val="99"/>
    <w:qFormat/>
    <w:rsid w:val="00FB5F24"/>
    <w:pPr>
      <w:autoSpaceDE w:val="0"/>
      <w:autoSpaceDN w:val="0"/>
      <w:adjustRightInd w:val="0"/>
      <w:snapToGrid/>
      <w:spacing w:before="0" w:after="0" w:line="274" w:lineRule="exact"/>
    </w:pPr>
    <w:rPr>
      <w:rFonts w:eastAsia="Times New Roman"/>
      <w:szCs w:val="24"/>
    </w:rPr>
  </w:style>
  <w:style w:type="paragraph" w:customStyle="1" w:styleId="Style30">
    <w:name w:val="Style30"/>
    <w:basedOn w:val="a2"/>
    <w:uiPriority w:val="99"/>
    <w:qFormat/>
    <w:rsid w:val="00FB5F24"/>
    <w:pPr>
      <w:autoSpaceDE w:val="0"/>
      <w:autoSpaceDN w:val="0"/>
      <w:adjustRightInd w:val="0"/>
      <w:snapToGrid/>
      <w:spacing w:before="0" w:after="0" w:line="274" w:lineRule="exact"/>
    </w:pPr>
    <w:rPr>
      <w:rFonts w:eastAsia="Times New Roman"/>
      <w:szCs w:val="24"/>
    </w:rPr>
  </w:style>
  <w:style w:type="paragraph" w:customStyle="1" w:styleId="acaae">
    <w:name w:val="?acaae"/>
    <w:basedOn w:val="a2"/>
    <w:uiPriority w:val="99"/>
    <w:qFormat/>
    <w:rsid w:val="00FB5F24"/>
    <w:pPr>
      <w:keepNext/>
      <w:widowControl/>
      <w:tabs>
        <w:tab w:val="left" w:pos="567"/>
        <w:tab w:val="left" w:pos="851"/>
        <w:tab w:val="left" w:pos="1134"/>
        <w:tab w:val="left" w:pos="1418"/>
        <w:tab w:val="left" w:pos="1701"/>
        <w:tab w:val="left" w:pos="1985"/>
      </w:tabs>
      <w:snapToGrid/>
      <w:spacing w:before="0" w:after="0" w:line="360" w:lineRule="auto"/>
      <w:jc w:val="center"/>
    </w:pPr>
    <w:rPr>
      <w:rFonts w:eastAsia="Times New Roman"/>
      <w:b/>
      <w:kern w:val="28"/>
    </w:rPr>
  </w:style>
  <w:style w:type="paragraph" w:customStyle="1" w:styleId="1f7">
    <w:name w:val="Знак Знак Знак Знак Знак Знак Знак Знак Знак Знак Знак Знак Знак1"/>
    <w:basedOn w:val="a2"/>
    <w:uiPriority w:val="99"/>
    <w:qFormat/>
    <w:rsid w:val="00FB5F24"/>
    <w:pPr>
      <w:widowControl/>
      <w:snapToGrid/>
      <w:spacing w:before="0" w:after="160" w:line="240" w:lineRule="exact"/>
    </w:pPr>
    <w:rPr>
      <w:rFonts w:ascii="Verdana" w:eastAsia="Times New Roman" w:hAnsi="Verdana"/>
      <w:szCs w:val="24"/>
      <w:lang w:val="en-US" w:eastAsia="en-US"/>
    </w:rPr>
  </w:style>
  <w:style w:type="paragraph" w:customStyle="1" w:styleId="afffff0">
    <w:name w:val="Обычный текст"/>
    <w:basedOn w:val="a2"/>
    <w:link w:val="afffff1"/>
    <w:uiPriority w:val="99"/>
    <w:qFormat/>
    <w:rsid w:val="00FB5F24"/>
    <w:pPr>
      <w:widowControl/>
      <w:snapToGrid/>
      <w:spacing w:before="0" w:after="0"/>
      <w:ind w:firstLine="454"/>
      <w:jc w:val="both"/>
    </w:pPr>
    <w:rPr>
      <w:sz w:val="20"/>
    </w:rPr>
  </w:style>
  <w:style w:type="paragraph" w:customStyle="1" w:styleId="11c">
    <w:name w:val="Абзац списка11"/>
    <w:basedOn w:val="a2"/>
    <w:uiPriority w:val="99"/>
    <w:qFormat/>
    <w:rsid w:val="00FB5F24"/>
    <w:pPr>
      <w:snapToGrid/>
      <w:spacing w:before="0" w:after="0"/>
      <w:ind w:left="720" w:firstLine="400"/>
      <w:jc w:val="both"/>
    </w:pPr>
    <w:rPr>
      <w:rFonts w:eastAsia="Times New Roman"/>
      <w:szCs w:val="24"/>
    </w:rPr>
  </w:style>
  <w:style w:type="paragraph" w:customStyle="1" w:styleId="212">
    <w:name w:val="Основной текст с отступом 21"/>
    <w:basedOn w:val="a2"/>
    <w:uiPriority w:val="99"/>
    <w:qFormat/>
    <w:rsid w:val="00FB5F24"/>
    <w:pPr>
      <w:snapToGrid/>
      <w:spacing w:before="0" w:after="0" w:line="360" w:lineRule="auto"/>
      <w:ind w:firstLine="720"/>
    </w:pPr>
    <w:rPr>
      <w:rFonts w:eastAsia="Times New Roman"/>
      <w:sz w:val="26"/>
      <w:szCs w:val="24"/>
    </w:rPr>
  </w:style>
  <w:style w:type="paragraph" w:customStyle="1" w:styleId="320">
    <w:name w:val="Основной текст с отступом 32"/>
    <w:basedOn w:val="a2"/>
    <w:uiPriority w:val="99"/>
    <w:qFormat/>
    <w:rsid w:val="00FB5F24"/>
    <w:pPr>
      <w:widowControl/>
      <w:overflowPunct w:val="0"/>
      <w:autoSpaceDE w:val="0"/>
      <w:autoSpaceDN w:val="0"/>
      <w:adjustRightInd w:val="0"/>
      <w:snapToGrid/>
      <w:spacing w:before="0" w:after="120"/>
      <w:ind w:left="283"/>
      <w:textAlignment w:val="baseline"/>
    </w:pPr>
    <w:rPr>
      <w:rFonts w:eastAsia="Times New Roman"/>
      <w:sz w:val="16"/>
    </w:rPr>
  </w:style>
  <w:style w:type="character" w:customStyle="1" w:styleId="ft3087">
    <w:name w:val="ft3087"/>
    <w:basedOn w:val="a3"/>
    <w:uiPriority w:val="99"/>
    <w:qFormat/>
    <w:rsid w:val="00FB5F24"/>
    <w:rPr>
      <w:rFonts w:cs="Times New Roman"/>
    </w:rPr>
  </w:style>
  <w:style w:type="character" w:customStyle="1" w:styleId="ft3162">
    <w:name w:val="ft3162"/>
    <w:basedOn w:val="a3"/>
    <w:uiPriority w:val="99"/>
    <w:qFormat/>
    <w:rsid w:val="00FB5F24"/>
    <w:rPr>
      <w:rFonts w:cs="Times New Roman"/>
    </w:rPr>
  </w:style>
  <w:style w:type="character" w:customStyle="1" w:styleId="ft1373">
    <w:name w:val="ft1373"/>
    <w:basedOn w:val="a3"/>
    <w:uiPriority w:val="99"/>
    <w:qFormat/>
    <w:rsid w:val="00FB5F24"/>
    <w:rPr>
      <w:rFonts w:cs="Times New Roman"/>
    </w:rPr>
  </w:style>
  <w:style w:type="character" w:customStyle="1" w:styleId="ft32">
    <w:name w:val="ft32"/>
    <w:basedOn w:val="a3"/>
    <w:uiPriority w:val="99"/>
    <w:qFormat/>
    <w:rsid w:val="00FB5F24"/>
    <w:rPr>
      <w:rFonts w:cs="Times New Roman"/>
    </w:rPr>
  </w:style>
  <w:style w:type="character" w:customStyle="1" w:styleId="ft1433">
    <w:name w:val="ft1433"/>
    <w:basedOn w:val="a3"/>
    <w:uiPriority w:val="99"/>
    <w:qFormat/>
    <w:rsid w:val="00FB5F24"/>
    <w:rPr>
      <w:rFonts w:cs="Times New Roman"/>
    </w:rPr>
  </w:style>
  <w:style w:type="character" w:customStyle="1" w:styleId="ft1481">
    <w:name w:val="ft1481"/>
    <w:basedOn w:val="a3"/>
    <w:uiPriority w:val="99"/>
    <w:qFormat/>
    <w:rsid w:val="00FB5F24"/>
    <w:rPr>
      <w:rFonts w:cs="Times New Roman"/>
    </w:rPr>
  </w:style>
  <w:style w:type="character" w:customStyle="1" w:styleId="ft1536">
    <w:name w:val="ft1536"/>
    <w:basedOn w:val="a3"/>
    <w:uiPriority w:val="99"/>
    <w:qFormat/>
    <w:rsid w:val="00FB5F24"/>
    <w:rPr>
      <w:rFonts w:cs="Times New Roman"/>
    </w:rPr>
  </w:style>
  <w:style w:type="character" w:customStyle="1" w:styleId="ft1543">
    <w:name w:val="ft1543"/>
    <w:basedOn w:val="a3"/>
    <w:uiPriority w:val="99"/>
    <w:qFormat/>
    <w:rsid w:val="00FB5F24"/>
    <w:rPr>
      <w:rFonts w:cs="Times New Roman"/>
    </w:rPr>
  </w:style>
  <w:style w:type="character" w:customStyle="1" w:styleId="ft1">
    <w:name w:val="ft1"/>
    <w:basedOn w:val="a3"/>
    <w:uiPriority w:val="99"/>
    <w:qFormat/>
    <w:rsid w:val="00FB5F24"/>
    <w:rPr>
      <w:rFonts w:cs="Times New Roman"/>
    </w:rPr>
  </w:style>
  <w:style w:type="character" w:customStyle="1" w:styleId="ft1546">
    <w:name w:val="ft1546"/>
    <w:basedOn w:val="a3"/>
    <w:uiPriority w:val="99"/>
    <w:qFormat/>
    <w:rsid w:val="00FB5F24"/>
    <w:rPr>
      <w:rFonts w:cs="Times New Roman"/>
    </w:rPr>
  </w:style>
  <w:style w:type="character" w:customStyle="1" w:styleId="ft1550">
    <w:name w:val="ft1550"/>
    <w:basedOn w:val="a3"/>
    <w:uiPriority w:val="99"/>
    <w:qFormat/>
    <w:rsid w:val="00FB5F24"/>
    <w:rPr>
      <w:rFonts w:cs="Times New Roman"/>
    </w:rPr>
  </w:style>
  <w:style w:type="character" w:customStyle="1" w:styleId="ft1571">
    <w:name w:val="ft1571"/>
    <w:basedOn w:val="a3"/>
    <w:uiPriority w:val="99"/>
    <w:qFormat/>
    <w:rsid w:val="00FB5F24"/>
    <w:rPr>
      <w:rFonts w:cs="Times New Roman"/>
    </w:rPr>
  </w:style>
  <w:style w:type="character" w:customStyle="1" w:styleId="ft1577">
    <w:name w:val="ft1577"/>
    <w:basedOn w:val="a3"/>
    <w:uiPriority w:val="99"/>
    <w:qFormat/>
    <w:rsid w:val="00FB5F24"/>
    <w:rPr>
      <w:rFonts w:cs="Times New Roman"/>
    </w:rPr>
  </w:style>
  <w:style w:type="character" w:customStyle="1" w:styleId="ft1583">
    <w:name w:val="ft1583"/>
    <w:basedOn w:val="a3"/>
    <w:uiPriority w:val="99"/>
    <w:qFormat/>
    <w:rsid w:val="00FB5F24"/>
    <w:rPr>
      <w:rFonts w:cs="Times New Roman"/>
    </w:rPr>
  </w:style>
  <w:style w:type="character" w:customStyle="1" w:styleId="ft1593">
    <w:name w:val="ft1593"/>
    <w:basedOn w:val="a3"/>
    <w:uiPriority w:val="99"/>
    <w:qFormat/>
    <w:rsid w:val="00FB5F24"/>
    <w:rPr>
      <w:rFonts w:cs="Times New Roman"/>
    </w:rPr>
  </w:style>
  <w:style w:type="character" w:customStyle="1" w:styleId="ft1641">
    <w:name w:val="ft1641"/>
    <w:basedOn w:val="a3"/>
    <w:uiPriority w:val="99"/>
    <w:qFormat/>
    <w:rsid w:val="00FB5F24"/>
    <w:rPr>
      <w:rFonts w:cs="Times New Roman"/>
    </w:rPr>
  </w:style>
  <w:style w:type="character" w:customStyle="1" w:styleId="ft1671">
    <w:name w:val="ft1671"/>
    <w:basedOn w:val="a3"/>
    <w:uiPriority w:val="99"/>
    <w:qFormat/>
    <w:rsid w:val="00FB5F24"/>
    <w:rPr>
      <w:rFonts w:cs="Times New Roman"/>
    </w:rPr>
  </w:style>
  <w:style w:type="character" w:customStyle="1" w:styleId="ft1723">
    <w:name w:val="ft1723"/>
    <w:basedOn w:val="a3"/>
    <w:uiPriority w:val="99"/>
    <w:qFormat/>
    <w:rsid w:val="00FB5F24"/>
    <w:rPr>
      <w:rFonts w:cs="Times New Roman"/>
    </w:rPr>
  </w:style>
  <w:style w:type="character" w:customStyle="1" w:styleId="ft1786">
    <w:name w:val="ft1786"/>
    <w:basedOn w:val="a3"/>
    <w:uiPriority w:val="99"/>
    <w:qFormat/>
    <w:rsid w:val="00FB5F24"/>
    <w:rPr>
      <w:rFonts w:cs="Times New Roman"/>
    </w:rPr>
  </w:style>
  <w:style w:type="character" w:customStyle="1" w:styleId="ft1809">
    <w:name w:val="ft1809"/>
    <w:basedOn w:val="a3"/>
    <w:uiPriority w:val="99"/>
    <w:qFormat/>
    <w:rsid w:val="00FB5F24"/>
    <w:rPr>
      <w:rFonts w:cs="Times New Roman"/>
    </w:rPr>
  </w:style>
  <w:style w:type="character" w:customStyle="1" w:styleId="ft1814">
    <w:name w:val="ft1814"/>
    <w:basedOn w:val="a3"/>
    <w:uiPriority w:val="99"/>
    <w:qFormat/>
    <w:rsid w:val="00FB5F24"/>
    <w:rPr>
      <w:rFonts w:cs="Times New Roman"/>
    </w:rPr>
  </w:style>
  <w:style w:type="character" w:customStyle="1" w:styleId="ft1827">
    <w:name w:val="ft1827"/>
    <w:basedOn w:val="a3"/>
    <w:uiPriority w:val="99"/>
    <w:qFormat/>
    <w:rsid w:val="00FB5F24"/>
    <w:rPr>
      <w:rFonts w:cs="Times New Roman"/>
    </w:rPr>
  </w:style>
  <w:style w:type="character" w:customStyle="1" w:styleId="ft1831">
    <w:name w:val="ft1831"/>
    <w:basedOn w:val="a3"/>
    <w:uiPriority w:val="99"/>
    <w:qFormat/>
    <w:rsid w:val="00FB5F24"/>
    <w:rPr>
      <w:rFonts w:cs="Times New Roman"/>
    </w:rPr>
  </w:style>
  <w:style w:type="character" w:customStyle="1" w:styleId="ft1837">
    <w:name w:val="ft1837"/>
    <w:basedOn w:val="a3"/>
    <w:uiPriority w:val="99"/>
    <w:qFormat/>
    <w:rsid w:val="00FB5F24"/>
    <w:rPr>
      <w:rFonts w:cs="Times New Roman"/>
    </w:rPr>
  </w:style>
  <w:style w:type="character" w:customStyle="1" w:styleId="ft1857">
    <w:name w:val="ft1857"/>
    <w:basedOn w:val="a3"/>
    <w:uiPriority w:val="99"/>
    <w:qFormat/>
    <w:rsid w:val="00FB5F24"/>
    <w:rPr>
      <w:rFonts w:cs="Times New Roman"/>
    </w:rPr>
  </w:style>
  <w:style w:type="character" w:customStyle="1" w:styleId="ft1873">
    <w:name w:val="ft1873"/>
    <w:basedOn w:val="a3"/>
    <w:uiPriority w:val="99"/>
    <w:qFormat/>
    <w:rsid w:val="00FB5F24"/>
    <w:rPr>
      <w:rFonts w:cs="Times New Roman"/>
    </w:rPr>
  </w:style>
  <w:style w:type="character" w:customStyle="1" w:styleId="ft1932">
    <w:name w:val="ft1932"/>
    <w:basedOn w:val="a3"/>
    <w:uiPriority w:val="99"/>
    <w:qFormat/>
    <w:rsid w:val="00FB5F24"/>
    <w:rPr>
      <w:rFonts w:cs="Times New Roman"/>
    </w:rPr>
  </w:style>
  <w:style w:type="character" w:customStyle="1" w:styleId="ft1995">
    <w:name w:val="ft1995"/>
    <w:basedOn w:val="a3"/>
    <w:uiPriority w:val="99"/>
    <w:qFormat/>
    <w:rsid w:val="00FB5F24"/>
    <w:rPr>
      <w:rFonts w:cs="Times New Roman"/>
    </w:rPr>
  </w:style>
  <w:style w:type="character" w:customStyle="1" w:styleId="ft2033">
    <w:name w:val="ft2033"/>
    <w:basedOn w:val="a3"/>
    <w:uiPriority w:val="99"/>
    <w:qFormat/>
    <w:rsid w:val="00FB5F24"/>
    <w:rPr>
      <w:rFonts w:cs="Times New Roman"/>
    </w:rPr>
  </w:style>
  <w:style w:type="character" w:customStyle="1" w:styleId="ft11943">
    <w:name w:val="ft11943"/>
    <w:basedOn w:val="a3"/>
    <w:uiPriority w:val="99"/>
    <w:qFormat/>
    <w:rsid w:val="00FB5F24"/>
    <w:rPr>
      <w:rFonts w:cs="Times New Roman"/>
    </w:rPr>
  </w:style>
  <w:style w:type="character" w:customStyle="1" w:styleId="ft12010">
    <w:name w:val="ft12010"/>
    <w:basedOn w:val="a3"/>
    <w:uiPriority w:val="99"/>
    <w:qFormat/>
    <w:rsid w:val="00FB5F24"/>
    <w:rPr>
      <w:rFonts w:cs="Times New Roman"/>
    </w:rPr>
  </w:style>
  <w:style w:type="character" w:customStyle="1" w:styleId="ft12050">
    <w:name w:val="ft12050"/>
    <w:basedOn w:val="a3"/>
    <w:uiPriority w:val="99"/>
    <w:qFormat/>
    <w:rsid w:val="00FB5F24"/>
    <w:rPr>
      <w:rFonts w:cs="Times New Roman"/>
    </w:rPr>
  </w:style>
  <w:style w:type="character" w:customStyle="1" w:styleId="ft12104">
    <w:name w:val="ft12104"/>
    <w:basedOn w:val="a3"/>
    <w:uiPriority w:val="99"/>
    <w:qFormat/>
    <w:rsid w:val="00FB5F24"/>
    <w:rPr>
      <w:rFonts w:cs="Times New Roman"/>
    </w:rPr>
  </w:style>
  <w:style w:type="character" w:customStyle="1" w:styleId="ft12139">
    <w:name w:val="ft12139"/>
    <w:basedOn w:val="a3"/>
    <w:uiPriority w:val="99"/>
    <w:qFormat/>
    <w:rsid w:val="00FB5F24"/>
    <w:rPr>
      <w:rFonts w:cs="Times New Roman"/>
    </w:rPr>
  </w:style>
  <w:style w:type="character" w:customStyle="1" w:styleId="ft12166">
    <w:name w:val="ft12166"/>
    <w:basedOn w:val="a3"/>
    <w:uiPriority w:val="99"/>
    <w:qFormat/>
    <w:rsid w:val="00FB5F24"/>
    <w:rPr>
      <w:rFonts w:cs="Times New Roman"/>
    </w:rPr>
  </w:style>
  <w:style w:type="character" w:customStyle="1" w:styleId="ft12184">
    <w:name w:val="ft12184"/>
    <w:basedOn w:val="a3"/>
    <w:uiPriority w:val="99"/>
    <w:qFormat/>
    <w:rsid w:val="00FB5F24"/>
    <w:rPr>
      <w:rFonts w:cs="Times New Roman"/>
    </w:rPr>
  </w:style>
  <w:style w:type="character" w:customStyle="1" w:styleId="ft12250">
    <w:name w:val="ft12250"/>
    <w:basedOn w:val="a3"/>
    <w:uiPriority w:val="99"/>
    <w:qFormat/>
    <w:rsid w:val="00FB5F24"/>
    <w:rPr>
      <w:rFonts w:cs="Times New Roman"/>
    </w:rPr>
  </w:style>
  <w:style w:type="character" w:customStyle="1" w:styleId="ft12278">
    <w:name w:val="ft12278"/>
    <w:basedOn w:val="a3"/>
    <w:uiPriority w:val="99"/>
    <w:qFormat/>
    <w:rsid w:val="00FB5F24"/>
    <w:rPr>
      <w:rFonts w:cs="Times New Roman"/>
    </w:rPr>
  </w:style>
  <w:style w:type="character" w:customStyle="1" w:styleId="ft12329">
    <w:name w:val="ft12329"/>
    <w:basedOn w:val="a3"/>
    <w:uiPriority w:val="99"/>
    <w:qFormat/>
    <w:rsid w:val="00FB5F24"/>
    <w:rPr>
      <w:rFonts w:cs="Times New Roman"/>
    </w:rPr>
  </w:style>
  <w:style w:type="character" w:customStyle="1" w:styleId="ft12373">
    <w:name w:val="ft12373"/>
    <w:basedOn w:val="a3"/>
    <w:uiPriority w:val="99"/>
    <w:qFormat/>
    <w:rsid w:val="00FB5F24"/>
    <w:rPr>
      <w:rFonts w:cs="Times New Roman"/>
    </w:rPr>
  </w:style>
  <w:style w:type="character" w:customStyle="1" w:styleId="ft12374">
    <w:name w:val="ft12374"/>
    <w:basedOn w:val="a3"/>
    <w:uiPriority w:val="99"/>
    <w:qFormat/>
    <w:rsid w:val="00FB5F24"/>
    <w:rPr>
      <w:rFonts w:cs="Times New Roman"/>
    </w:rPr>
  </w:style>
  <w:style w:type="character" w:customStyle="1" w:styleId="ft12429">
    <w:name w:val="ft12429"/>
    <w:basedOn w:val="a3"/>
    <w:uiPriority w:val="99"/>
    <w:qFormat/>
    <w:rsid w:val="00FB5F24"/>
    <w:rPr>
      <w:rFonts w:cs="Times New Roman"/>
    </w:rPr>
  </w:style>
  <w:style w:type="character" w:customStyle="1" w:styleId="ft12471">
    <w:name w:val="ft12471"/>
    <w:basedOn w:val="a3"/>
    <w:uiPriority w:val="99"/>
    <w:qFormat/>
    <w:rsid w:val="00FB5F24"/>
    <w:rPr>
      <w:rFonts w:cs="Times New Roman"/>
    </w:rPr>
  </w:style>
  <w:style w:type="character" w:customStyle="1" w:styleId="ft12500">
    <w:name w:val="ft12500"/>
    <w:basedOn w:val="a3"/>
    <w:uiPriority w:val="99"/>
    <w:qFormat/>
    <w:rsid w:val="00FB5F24"/>
    <w:rPr>
      <w:rFonts w:cs="Times New Roman"/>
    </w:rPr>
  </w:style>
  <w:style w:type="character" w:customStyle="1" w:styleId="ft12501">
    <w:name w:val="ft12501"/>
    <w:basedOn w:val="a3"/>
    <w:uiPriority w:val="99"/>
    <w:qFormat/>
    <w:rsid w:val="00FB5F24"/>
    <w:rPr>
      <w:rFonts w:cs="Times New Roman"/>
    </w:rPr>
  </w:style>
  <w:style w:type="character" w:customStyle="1" w:styleId="ft12561">
    <w:name w:val="ft12561"/>
    <w:basedOn w:val="a3"/>
    <w:uiPriority w:val="99"/>
    <w:qFormat/>
    <w:rsid w:val="00FB5F24"/>
    <w:rPr>
      <w:rFonts w:cs="Times New Roman"/>
    </w:rPr>
  </w:style>
  <w:style w:type="character" w:customStyle="1" w:styleId="ft12562">
    <w:name w:val="ft12562"/>
    <w:basedOn w:val="a3"/>
    <w:uiPriority w:val="99"/>
    <w:qFormat/>
    <w:rsid w:val="00FB5F24"/>
    <w:rPr>
      <w:rFonts w:cs="Times New Roman"/>
    </w:rPr>
  </w:style>
  <w:style w:type="character" w:customStyle="1" w:styleId="ft12589">
    <w:name w:val="ft12589"/>
    <w:basedOn w:val="a3"/>
    <w:uiPriority w:val="99"/>
    <w:qFormat/>
    <w:rsid w:val="00FB5F24"/>
    <w:rPr>
      <w:rFonts w:cs="Times New Roman"/>
    </w:rPr>
  </w:style>
  <w:style w:type="character" w:customStyle="1" w:styleId="ft12609">
    <w:name w:val="ft12609"/>
    <w:basedOn w:val="a3"/>
    <w:uiPriority w:val="99"/>
    <w:qFormat/>
    <w:rsid w:val="00FB5F24"/>
    <w:rPr>
      <w:rFonts w:cs="Times New Roman"/>
    </w:rPr>
  </w:style>
  <w:style w:type="character" w:customStyle="1" w:styleId="ft12670">
    <w:name w:val="ft12670"/>
    <w:basedOn w:val="a3"/>
    <w:uiPriority w:val="99"/>
    <w:qFormat/>
    <w:rsid w:val="00FB5F24"/>
    <w:rPr>
      <w:rFonts w:cs="Times New Roman"/>
    </w:rPr>
  </w:style>
  <w:style w:type="character" w:customStyle="1" w:styleId="ft12676">
    <w:name w:val="ft12676"/>
    <w:basedOn w:val="a3"/>
    <w:uiPriority w:val="99"/>
    <w:qFormat/>
    <w:rsid w:val="00FB5F24"/>
    <w:rPr>
      <w:rFonts w:cs="Times New Roman"/>
    </w:rPr>
  </w:style>
  <w:style w:type="character" w:customStyle="1" w:styleId="ft12686">
    <w:name w:val="ft12686"/>
    <w:basedOn w:val="a3"/>
    <w:uiPriority w:val="99"/>
    <w:qFormat/>
    <w:rsid w:val="00FB5F24"/>
    <w:rPr>
      <w:rFonts w:cs="Times New Roman"/>
    </w:rPr>
  </w:style>
  <w:style w:type="character" w:customStyle="1" w:styleId="ft12696">
    <w:name w:val="ft12696"/>
    <w:basedOn w:val="a3"/>
    <w:uiPriority w:val="99"/>
    <w:qFormat/>
    <w:rsid w:val="00FB5F24"/>
    <w:rPr>
      <w:rFonts w:cs="Times New Roman"/>
    </w:rPr>
  </w:style>
  <w:style w:type="character" w:customStyle="1" w:styleId="ft12701">
    <w:name w:val="ft12701"/>
    <w:basedOn w:val="a3"/>
    <w:uiPriority w:val="99"/>
    <w:qFormat/>
    <w:rsid w:val="00FB5F24"/>
    <w:rPr>
      <w:rFonts w:cs="Times New Roman"/>
    </w:rPr>
  </w:style>
  <w:style w:type="character" w:customStyle="1" w:styleId="ft12708">
    <w:name w:val="ft12708"/>
    <w:basedOn w:val="a3"/>
    <w:uiPriority w:val="99"/>
    <w:qFormat/>
    <w:rsid w:val="00FB5F24"/>
    <w:rPr>
      <w:rFonts w:cs="Times New Roman"/>
    </w:rPr>
  </w:style>
  <w:style w:type="character" w:customStyle="1" w:styleId="ft12715">
    <w:name w:val="ft12715"/>
    <w:basedOn w:val="a3"/>
    <w:uiPriority w:val="99"/>
    <w:qFormat/>
    <w:rsid w:val="00FB5F24"/>
    <w:rPr>
      <w:rFonts w:cs="Times New Roman"/>
    </w:rPr>
  </w:style>
  <w:style w:type="character" w:customStyle="1" w:styleId="ft12722">
    <w:name w:val="ft12722"/>
    <w:basedOn w:val="a3"/>
    <w:uiPriority w:val="99"/>
    <w:qFormat/>
    <w:rsid w:val="00FB5F24"/>
    <w:rPr>
      <w:rFonts w:cs="Times New Roman"/>
    </w:rPr>
  </w:style>
  <w:style w:type="character" w:customStyle="1" w:styleId="ft12787">
    <w:name w:val="ft12787"/>
    <w:basedOn w:val="a3"/>
    <w:uiPriority w:val="99"/>
    <w:qFormat/>
    <w:rsid w:val="00FB5F24"/>
    <w:rPr>
      <w:rFonts w:cs="Times New Roman"/>
    </w:rPr>
  </w:style>
  <w:style w:type="character" w:customStyle="1" w:styleId="ft12790">
    <w:name w:val="ft12790"/>
    <w:basedOn w:val="a3"/>
    <w:uiPriority w:val="99"/>
    <w:qFormat/>
    <w:rsid w:val="00FB5F24"/>
    <w:rPr>
      <w:rFonts w:cs="Times New Roman"/>
    </w:rPr>
  </w:style>
  <w:style w:type="character" w:customStyle="1" w:styleId="ft12850">
    <w:name w:val="ft12850"/>
    <w:basedOn w:val="a3"/>
    <w:uiPriority w:val="99"/>
    <w:qFormat/>
    <w:rsid w:val="00FB5F24"/>
    <w:rPr>
      <w:rFonts w:cs="Times New Roman"/>
    </w:rPr>
  </w:style>
  <w:style w:type="character" w:customStyle="1" w:styleId="ft12896">
    <w:name w:val="ft12896"/>
    <w:basedOn w:val="a3"/>
    <w:uiPriority w:val="99"/>
    <w:qFormat/>
    <w:rsid w:val="00FB5F24"/>
    <w:rPr>
      <w:rFonts w:cs="Times New Roman"/>
    </w:rPr>
  </w:style>
  <w:style w:type="character" w:customStyle="1" w:styleId="ft12942">
    <w:name w:val="ft12942"/>
    <w:basedOn w:val="a3"/>
    <w:uiPriority w:val="99"/>
    <w:qFormat/>
    <w:rsid w:val="00FB5F24"/>
    <w:rPr>
      <w:rFonts w:cs="Times New Roman"/>
    </w:rPr>
  </w:style>
  <w:style w:type="character" w:customStyle="1" w:styleId="ft12991">
    <w:name w:val="ft12991"/>
    <w:basedOn w:val="a3"/>
    <w:uiPriority w:val="99"/>
    <w:qFormat/>
    <w:rsid w:val="00FB5F24"/>
    <w:rPr>
      <w:rFonts w:cs="Times New Roman"/>
    </w:rPr>
  </w:style>
  <w:style w:type="character" w:customStyle="1" w:styleId="ft13046">
    <w:name w:val="ft13046"/>
    <w:basedOn w:val="a3"/>
    <w:uiPriority w:val="99"/>
    <w:qFormat/>
    <w:rsid w:val="00FB5F24"/>
    <w:rPr>
      <w:rFonts w:cs="Times New Roman"/>
    </w:rPr>
  </w:style>
  <w:style w:type="character" w:customStyle="1" w:styleId="ft13079">
    <w:name w:val="ft13079"/>
    <w:basedOn w:val="a3"/>
    <w:uiPriority w:val="99"/>
    <w:qFormat/>
    <w:rsid w:val="00FB5F24"/>
    <w:rPr>
      <w:rFonts w:cs="Times New Roman"/>
    </w:rPr>
  </w:style>
  <w:style w:type="character" w:customStyle="1" w:styleId="ft13129">
    <w:name w:val="ft13129"/>
    <w:basedOn w:val="a3"/>
    <w:uiPriority w:val="99"/>
    <w:qFormat/>
    <w:rsid w:val="00FB5F24"/>
    <w:rPr>
      <w:rFonts w:cs="Times New Roman"/>
    </w:rPr>
  </w:style>
  <w:style w:type="character" w:customStyle="1" w:styleId="ft13186">
    <w:name w:val="ft13186"/>
    <w:basedOn w:val="a3"/>
    <w:uiPriority w:val="99"/>
    <w:qFormat/>
    <w:rsid w:val="00FB5F24"/>
    <w:rPr>
      <w:rFonts w:cs="Times New Roman"/>
    </w:rPr>
  </w:style>
  <w:style w:type="character" w:customStyle="1" w:styleId="ft13226">
    <w:name w:val="ft13226"/>
    <w:basedOn w:val="a3"/>
    <w:uiPriority w:val="99"/>
    <w:qFormat/>
    <w:rsid w:val="00FB5F24"/>
    <w:rPr>
      <w:rFonts w:cs="Times New Roman"/>
    </w:rPr>
  </w:style>
  <w:style w:type="character" w:customStyle="1" w:styleId="ft13271">
    <w:name w:val="ft13271"/>
    <w:basedOn w:val="a3"/>
    <w:uiPriority w:val="99"/>
    <w:qFormat/>
    <w:rsid w:val="00FB5F24"/>
    <w:rPr>
      <w:rFonts w:cs="Times New Roman"/>
    </w:rPr>
  </w:style>
  <w:style w:type="character" w:customStyle="1" w:styleId="ft13309">
    <w:name w:val="ft13309"/>
    <w:basedOn w:val="a3"/>
    <w:uiPriority w:val="99"/>
    <w:qFormat/>
    <w:rsid w:val="00FB5F24"/>
    <w:rPr>
      <w:rFonts w:cs="Times New Roman"/>
    </w:rPr>
  </w:style>
  <w:style w:type="character" w:customStyle="1" w:styleId="ft13366">
    <w:name w:val="ft13366"/>
    <w:basedOn w:val="a3"/>
    <w:uiPriority w:val="99"/>
    <w:qFormat/>
    <w:rsid w:val="00FB5F24"/>
    <w:rPr>
      <w:rFonts w:cs="Times New Roman"/>
    </w:rPr>
  </w:style>
  <w:style w:type="character" w:customStyle="1" w:styleId="ft13418">
    <w:name w:val="ft13418"/>
    <w:basedOn w:val="a3"/>
    <w:uiPriority w:val="99"/>
    <w:qFormat/>
    <w:rsid w:val="00FB5F24"/>
    <w:rPr>
      <w:rFonts w:cs="Times New Roman"/>
    </w:rPr>
  </w:style>
  <w:style w:type="character" w:customStyle="1" w:styleId="ft13441">
    <w:name w:val="ft13441"/>
    <w:basedOn w:val="a3"/>
    <w:uiPriority w:val="99"/>
    <w:qFormat/>
    <w:rsid w:val="00FB5F24"/>
    <w:rPr>
      <w:rFonts w:cs="Times New Roman"/>
    </w:rPr>
  </w:style>
  <w:style w:type="character" w:customStyle="1" w:styleId="ft13487">
    <w:name w:val="ft13487"/>
    <w:basedOn w:val="a3"/>
    <w:uiPriority w:val="99"/>
    <w:qFormat/>
    <w:rsid w:val="00FB5F24"/>
    <w:rPr>
      <w:rFonts w:cs="Times New Roman"/>
    </w:rPr>
  </w:style>
  <w:style w:type="character" w:customStyle="1" w:styleId="ft13488">
    <w:name w:val="ft13488"/>
    <w:basedOn w:val="a3"/>
    <w:uiPriority w:val="99"/>
    <w:qFormat/>
    <w:rsid w:val="00FB5F24"/>
    <w:rPr>
      <w:rFonts w:cs="Times New Roman"/>
    </w:rPr>
  </w:style>
  <w:style w:type="character" w:customStyle="1" w:styleId="ft13494">
    <w:name w:val="ft13494"/>
    <w:basedOn w:val="a3"/>
    <w:uiPriority w:val="99"/>
    <w:qFormat/>
    <w:rsid w:val="00FB5F24"/>
    <w:rPr>
      <w:rFonts w:cs="Times New Roman"/>
    </w:rPr>
  </w:style>
  <w:style w:type="character" w:customStyle="1" w:styleId="ft13500">
    <w:name w:val="ft13500"/>
    <w:basedOn w:val="a3"/>
    <w:uiPriority w:val="99"/>
    <w:qFormat/>
    <w:rsid w:val="00FB5F24"/>
    <w:rPr>
      <w:rFonts w:cs="Times New Roman"/>
    </w:rPr>
  </w:style>
  <w:style w:type="character" w:customStyle="1" w:styleId="ft13505">
    <w:name w:val="ft13505"/>
    <w:basedOn w:val="a3"/>
    <w:uiPriority w:val="99"/>
    <w:qFormat/>
    <w:rsid w:val="00FB5F24"/>
    <w:rPr>
      <w:rFonts w:cs="Times New Roman"/>
    </w:rPr>
  </w:style>
  <w:style w:type="character" w:customStyle="1" w:styleId="ft13518">
    <w:name w:val="ft13518"/>
    <w:basedOn w:val="a3"/>
    <w:uiPriority w:val="99"/>
    <w:qFormat/>
    <w:rsid w:val="00FB5F24"/>
    <w:rPr>
      <w:rFonts w:cs="Times New Roman"/>
    </w:rPr>
  </w:style>
  <w:style w:type="character" w:customStyle="1" w:styleId="ft13525">
    <w:name w:val="ft13525"/>
    <w:basedOn w:val="a3"/>
    <w:uiPriority w:val="99"/>
    <w:qFormat/>
    <w:rsid w:val="00FB5F24"/>
    <w:rPr>
      <w:rFonts w:cs="Times New Roman"/>
    </w:rPr>
  </w:style>
  <w:style w:type="character" w:customStyle="1" w:styleId="ft13537">
    <w:name w:val="ft13537"/>
    <w:basedOn w:val="a3"/>
    <w:uiPriority w:val="99"/>
    <w:qFormat/>
    <w:rsid w:val="00FB5F24"/>
    <w:rPr>
      <w:rFonts w:cs="Times New Roman"/>
    </w:rPr>
  </w:style>
  <w:style w:type="character" w:customStyle="1" w:styleId="ft13542">
    <w:name w:val="ft13542"/>
    <w:basedOn w:val="a3"/>
    <w:uiPriority w:val="99"/>
    <w:qFormat/>
    <w:rsid w:val="00FB5F24"/>
    <w:rPr>
      <w:rFonts w:cs="Times New Roman"/>
    </w:rPr>
  </w:style>
  <w:style w:type="character" w:customStyle="1" w:styleId="ft13555">
    <w:name w:val="ft13555"/>
    <w:basedOn w:val="a3"/>
    <w:uiPriority w:val="99"/>
    <w:qFormat/>
    <w:rsid w:val="00FB5F24"/>
    <w:rPr>
      <w:rFonts w:cs="Times New Roman"/>
    </w:rPr>
  </w:style>
  <w:style w:type="character" w:customStyle="1" w:styleId="ft13563">
    <w:name w:val="ft13563"/>
    <w:basedOn w:val="a3"/>
    <w:uiPriority w:val="99"/>
    <w:qFormat/>
    <w:rsid w:val="00FB5F24"/>
    <w:rPr>
      <w:rFonts w:cs="Times New Roman"/>
    </w:rPr>
  </w:style>
  <w:style w:type="character" w:customStyle="1" w:styleId="ft13566">
    <w:name w:val="ft13566"/>
    <w:basedOn w:val="a3"/>
    <w:uiPriority w:val="99"/>
    <w:qFormat/>
    <w:rsid w:val="00FB5F24"/>
    <w:rPr>
      <w:rFonts w:cs="Times New Roman"/>
    </w:rPr>
  </w:style>
  <w:style w:type="character" w:customStyle="1" w:styleId="ft13578">
    <w:name w:val="ft13578"/>
    <w:basedOn w:val="a3"/>
    <w:uiPriority w:val="99"/>
    <w:qFormat/>
    <w:rsid w:val="00FB5F24"/>
    <w:rPr>
      <w:rFonts w:cs="Times New Roman"/>
    </w:rPr>
  </w:style>
  <w:style w:type="character" w:customStyle="1" w:styleId="ft13580">
    <w:name w:val="ft13580"/>
    <w:basedOn w:val="a3"/>
    <w:uiPriority w:val="99"/>
    <w:qFormat/>
    <w:rsid w:val="00FB5F24"/>
    <w:rPr>
      <w:rFonts w:cs="Times New Roman"/>
    </w:rPr>
  </w:style>
  <w:style w:type="character" w:customStyle="1" w:styleId="ft13588">
    <w:name w:val="ft13588"/>
    <w:basedOn w:val="a3"/>
    <w:uiPriority w:val="99"/>
    <w:qFormat/>
    <w:rsid w:val="00FB5F24"/>
    <w:rPr>
      <w:rFonts w:cs="Times New Roman"/>
    </w:rPr>
  </w:style>
  <w:style w:type="character" w:customStyle="1" w:styleId="ft13644">
    <w:name w:val="ft13644"/>
    <w:basedOn w:val="a3"/>
    <w:uiPriority w:val="99"/>
    <w:qFormat/>
    <w:rsid w:val="00FB5F24"/>
    <w:rPr>
      <w:rFonts w:cs="Times New Roman"/>
    </w:rPr>
  </w:style>
  <w:style w:type="character" w:customStyle="1" w:styleId="ft13668">
    <w:name w:val="ft13668"/>
    <w:basedOn w:val="a3"/>
    <w:uiPriority w:val="99"/>
    <w:qFormat/>
    <w:rsid w:val="00FB5F24"/>
    <w:rPr>
      <w:rFonts w:cs="Times New Roman"/>
    </w:rPr>
  </w:style>
  <w:style w:type="character" w:customStyle="1" w:styleId="ft13712">
    <w:name w:val="ft13712"/>
    <w:basedOn w:val="a3"/>
    <w:uiPriority w:val="99"/>
    <w:qFormat/>
    <w:rsid w:val="00FB5F24"/>
    <w:rPr>
      <w:rFonts w:cs="Times New Roman"/>
    </w:rPr>
  </w:style>
  <w:style w:type="character" w:customStyle="1" w:styleId="ft13768">
    <w:name w:val="ft13768"/>
    <w:basedOn w:val="a3"/>
    <w:uiPriority w:val="99"/>
    <w:qFormat/>
    <w:rsid w:val="00FB5F24"/>
    <w:rPr>
      <w:rFonts w:cs="Times New Roman"/>
    </w:rPr>
  </w:style>
  <w:style w:type="character" w:customStyle="1" w:styleId="ft13810">
    <w:name w:val="ft13810"/>
    <w:basedOn w:val="a3"/>
    <w:uiPriority w:val="99"/>
    <w:qFormat/>
    <w:rsid w:val="00FB5F24"/>
    <w:rPr>
      <w:rFonts w:cs="Times New Roman"/>
    </w:rPr>
  </w:style>
  <w:style w:type="character" w:customStyle="1" w:styleId="ft13834">
    <w:name w:val="ft13834"/>
    <w:basedOn w:val="a3"/>
    <w:uiPriority w:val="99"/>
    <w:qFormat/>
    <w:rsid w:val="00FB5F24"/>
    <w:rPr>
      <w:rFonts w:cs="Times New Roman"/>
    </w:rPr>
  </w:style>
  <w:style w:type="character" w:customStyle="1" w:styleId="ft13885">
    <w:name w:val="ft13885"/>
    <w:basedOn w:val="a3"/>
    <w:uiPriority w:val="99"/>
    <w:qFormat/>
    <w:rsid w:val="00FB5F24"/>
    <w:rPr>
      <w:rFonts w:cs="Times New Roman"/>
    </w:rPr>
  </w:style>
  <w:style w:type="paragraph" w:customStyle="1" w:styleId="TimesNewRoman">
    <w:name w:val="Стиль Основной текст + Times New Roman по ширине Первая строка:  ..."/>
    <w:basedOn w:val="aff1"/>
    <w:uiPriority w:val="99"/>
    <w:qFormat/>
    <w:rsid w:val="00FB5F24"/>
    <w:pPr>
      <w:spacing w:line="240" w:lineRule="auto"/>
      <w:ind w:firstLine="720"/>
      <w:jc w:val="both"/>
    </w:pPr>
  </w:style>
  <w:style w:type="character" w:customStyle="1" w:styleId="afffff2">
    <w:name w:val="Оглавление"/>
    <w:uiPriority w:val="99"/>
    <w:qFormat/>
    <w:rsid w:val="00FB5F24"/>
    <w:rPr>
      <w:rFonts w:ascii="Times New Roman" w:hAnsi="Times New Roman"/>
      <w:b/>
      <w:i/>
      <w:sz w:val="28"/>
    </w:rPr>
  </w:style>
  <w:style w:type="character" w:customStyle="1" w:styleId="postbody">
    <w:name w:val="postbody"/>
    <w:basedOn w:val="a3"/>
    <w:uiPriority w:val="99"/>
    <w:qFormat/>
    <w:rsid w:val="00FB5F24"/>
    <w:rPr>
      <w:rFonts w:cs="Times New Roman"/>
    </w:rPr>
  </w:style>
  <w:style w:type="character" w:customStyle="1" w:styleId="FontStyle41">
    <w:name w:val="Font Style41"/>
    <w:uiPriority w:val="99"/>
    <w:qFormat/>
    <w:rsid w:val="00FB5F24"/>
    <w:rPr>
      <w:rFonts w:ascii="Times New Roman" w:hAnsi="Times New Roman"/>
      <w:sz w:val="22"/>
    </w:rPr>
  </w:style>
  <w:style w:type="paragraph" w:customStyle="1" w:styleId="Style34">
    <w:name w:val="Style34"/>
    <w:basedOn w:val="a2"/>
    <w:uiPriority w:val="99"/>
    <w:qFormat/>
    <w:rsid w:val="00FB5F24"/>
    <w:pPr>
      <w:autoSpaceDE w:val="0"/>
      <w:autoSpaceDN w:val="0"/>
      <w:adjustRightInd w:val="0"/>
      <w:snapToGrid/>
      <w:spacing w:before="0" w:after="0" w:line="274" w:lineRule="exact"/>
    </w:pPr>
    <w:rPr>
      <w:rFonts w:eastAsia="Times New Roman"/>
      <w:szCs w:val="24"/>
    </w:rPr>
  </w:style>
  <w:style w:type="character" w:customStyle="1" w:styleId="submenu-table">
    <w:name w:val="submenu-table"/>
    <w:uiPriority w:val="99"/>
    <w:qFormat/>
    <w:rsid w:val="00FB5F24"/>
  </w:style>
  <w:style w:type="character" w:customStyle="1" w:styleId="Heading2Char1">
    <w:name w:val="Heading 2 Char1"/>
    <w:uiPriority w:val="99"/>
    <w:locked/>
    <w:rsid w:val="00FB5F24"/>
    <w:rPr>
      <w:rFonts w:ascii="Times New Roman" w:hAnsi="Times New Roman"/>
      <w:sz w:val="24"/>
    </w:rPr>
  </w:style>
  <w:style w:type="character" w:customStyle="1" w:styleId="FontStyle48">
    <w:name w:val="Font Style48"/>
    <w:uiPriority w:val="99"/>
    <w:qFormat/>
    <w:rsid w:val="00FB5F24"/>
    <w:rPr>
      <w:rFonts w:ascii="Times New Roman" w:hAnsi="Times New Roman"/>
      <w:i/>
      <w:sz w:val="18"/>
    </w:rPr>
  </w:style>
  <w:style w:type="paragraph" w:customStyle="1" w:styleId="1f8">
    <w:name w:val="Стиль Заголовок 1 + все прописные"/>
    <w:basedOn w:val="10"/>
    <w:uiPriority w:val="99"/>
    <w:qFormat/>
    <w:rsid w:val="00FB5F24"/>
    <w:pPr>
      <w:keepNext/>
      <w:keepLines/>
      <w:tabs>
        <w:tab w:val="clear" w:pos="567"/>
        <w:tab w:val="clear" w:pos="680"/>
        <w:tab w:val="clear" w:pos="1106"/>
        <w:tab w:val="clear" w:pos="1729"/>
        <w:tab w:val="clear" w:pos="7002"/>
      </w:tabs>
      <w:autoSpaceDE/>
      <w:autoSpaceDN/>
      <w:adjustRightInd/>
      <w:spacing w:before="240" w:after="60"/>
      <w:ind w:left="360" w:hanging="360"/>
      <w:jc w:val="left"/>
    </w:pPr>
    <w:rPr>
      <w:rFonts w:ascii="Arial" w:hAnsi="Arial"/>
      <w:b/>
      <w:bCs/>
      <w:sz w:val="32"/>
      <w:szCs w:val="32"/>
    </w:rPr>
  </w:style>
  <w:style w:type="paragraph" w:customStyle="1" w:styleId="Style13">
    <w:name w:val="Style13"/>
    <w:basedOn w:val="a2"/>
    <w:uiPriority w:val="99"/>
    <w:qFormat/>
    <w:rsid w:val="00FB5F24"/>
    <w:pPr>
      <w:autoSpaceDE w:val="0"/>
      <w:autoSpaceDN w:val="0"/>
      <w:adjustRightInd w:val="0"/>
      <w:snapToGrid/>
      <w:spacing w:before="0" w:after="0"/>
    </w:pPr>
    <w:rPr>
      <w:rFonts w:eastAsia="Times New Roman"/>
      <w:szCs w:val="24"/>
    </w:rPr>
  </w:style>
  <w:style w:type="character" w:customStyle="1" w:styleId="FontStyle51">
    <w:name w:val="Font Style51"/>
    <w:uiPriority w:val="99"/>
    <w:qFormat/>
    <w:rsid w:val="00FB5F24"/>
    <w:rPr>
      <w:rFonts w:ascii="Times New Roman" w:hAnsi="Times New Roman"/>
      <w:b/>
      <w:sz w:val="18"/>
    </w:rPr>
  </w:style>
  <w:style w:type="character" w:customStyle="1" w:styleId="FontStyle75">
    <w:name w:val="Font Style75"/>
    <w:uiPriority w:val="99"/>
    <w:qFormat/>
    <w:rsid w:val="00FB5F24"/>
    <w:rPr>
      <w:rFonts w:ascii="Times New Roman" w:hAnsi="Times New Roman"/>
      <w:b/>
      <w:sz w:val="16"/>
    </w:rPr>
  </w:style>
  <w:style w:type="character" w:customStyle="1" w:styleId="FontStyle56">
    <w:name w:val="Font Style56"/>
    <w:uiPriority w:val="99"/>
    <w:qFormat/>
    <w:rsid w:val="00FB5F24"/>
    <w:rPr>
      <w:rFonts w:ascii="Times New Roman" w:hAnsi="Times New Roman"/>
      <w:b/>
      <w:spacing w:val="-10"/>
      <w:sz w:val="18"/>
    </w:rPr>
  </w:style>
  <w:style w:type="character" w:customStyle="1" w:styleId="FontStyle57">
    <w:name w:val="Font Style57"/>
    <w:uiPriority w:val="99"/>
    <w:qFormat/>
    <w:rsid w:val="00FB5F24"/>
    <w:rPr>
      <w:rFonts w:ascii="Times New Roman" w:hAnsi="Times New Roman"/>
      <w:b/>
      <w:spacing w:val="-10"/>
      <w:sz w:val="22"/>
    </w:rPr>
  </w:style>
  <w:style w:type="character" w:customStyle="1" w:styleId="FontStyle59">
    <w:name w:val="Font Style59"/>
    <w:uiPriority w:val="99"/>
    <w:qFormat/>
    <w:rsid w:val="00FB5F24"/>
    <w:rPr>
      <w:rFonts w:ascii="Candara" w:hAnsi="Candara"/>
      <w:b/>
      <w:i/>
      <w:sz w:val="16"/>
    </w:rPr>
  </w:style>
  <w:style w:type="character" w:customStyle="1" w:styleId="afffff3">
    <w:name w:val="Выделенный"/>
    <w:uiPriority w:val="99"/>
    <w:qFormat/>
    <w:rsid w:val="00FB5F24"/>
    <w:rPr>
      <w:b/>
      <w:lang w:val="ru-RU" w:eastAsia="ru-RU"/>
    </w:rPr>
  </w:style>
  <w:style w:type="character" w:customStyle="1" w:styleId="1f9">
    <w:name w:val="Слабое выделение1"/>
    <w:basedOn w:val="a3"/>
    <w:uiPriority w:val="99"/>
    <w:qFormat/>
    <w:rsid w:val="00FB5F24"/>
    <w:rPr>
      <w:rFonts w:cs="Times New Roman"/>
      <w:i/>
      <w:color w:val="808080"/>
    </w:rPr>
  </w:style>
  <w:style w:type="paragraph" w:customStyle="1" w:styleId="1fa">
    <w:name w:val="стиль1"/>
    <w:basedOn w:val="a2"/>
    <w:uiPriority w:val="99"/>
    <w:qFormat/>
    <w:rsid w:val="00FB5F24"/>
    <w:pPr>
      <w:widowControl/>
      <w:snapToGrid/>
      <w:spacing w:beforeAutospacing="1" w:afterAutospacing="1"/>
    </w:pPr>
    <w:rPr>
      <w:rFonts w:eastAsia="Times New Roman"/>
      <w:szCs w:val="24"/>
    </w:rPr>
  </w:style>
  <w:style w:type="character" w:customStyle="1" w:styleId="textcopy">
    <w:name w:val="textcopy"/>
    <w:basedOn w:val="a3"/>
    <w:uiPriority w:val="99"/>
    <w:qFormat/>
    <w:rsid w:val="00FB5F24"/>
    <w:rPr>
      <w:rFonts w:cs="Times New Roman"/>
    </w:rPr>
  </w:style>
  <w:style w:type="paragraph" w:customStyle="1" w:styleId="2Arial">
    <w:name w:val="Стиль Заголовок 2 + Arial"/>
    <w:basedOn w:val="20"/>
    <w:uiPriority w:val="99"/>
    <w:qFormat/>
    <w:rsid w:val="00FB5F24"/>
    <w:pPr>
      <w:keepNext/>
      <w:tabs>
        <w:tab w:val="clear" w:pos="567"/>
        <w:tab w:val="clear" w:pos="680"/>
        <w:tab w:val="clear" w:pos="1106"/>
        <w:tab w:val="clear" w:pos="1729"/>
        <w:tab w:val="clear" w:pos="7002"/>
        <w:tab w:val="left" w:pos="792"/>
      </w:tabs>
      <w:autoSpaceDE/>
      <w:autoSpaceDN/>
      <w:adjustRightInd/>
      <w:spacing w:before="240" w:after="60"/>
      <w:ind w:left="792" w:hanging="432"/>
      <w:jc w:val="left"/>
    </w:pPr>
    <w:rPr>
      <w:rFonts w:ascii="Arial" w:hAnsi="Arial"/>
      <w:b/>
      <w:bCs/>
      <w:kern w:val="32"/>
      <w:sz w:val="24"/>
      <w:szCs w:val="28"/>
    </w:rPr>
  </w:style>
  <w:style w:type="paragraph" w:customStyle="1" w:styleId="11d">
    <w:name w:val="Заголовок 1.1"/>
    <w:basedOn w:val="a2"/>
    <w:uiPriority w:val="99"/>
    <w:qFormat/>
    <w:rsid w:val="00FB5F24"/>
    <w:pPr>
      <w:widowControl/>
      <w:shd w:val="clear" w:color="auto" w:fill="FFFFFF"/>
      <w:snapToGrid/>
      <w:spacing w:before="240" w:after="60"/>
    </w:pPr>
    <w:rPr>
      <w:rFonts w:ascii="Arial" w:eastAsia="Times New Roman" w:hAnsi="Arial"/>
      <w:b/>
      <w:bCs/>
      <w:sz w:val="32"/>
    </w:rPr>
  </w:style>
  <w:style w:type="paragraph" w:customStyle="1" w:styleId="ConsNormal">
    <w:name w:val="ConsNormal"/>
    <w:link w:val="ConsNormal0"/>
    <w:uiPriority w:val="99"/>
    <w:qFormat/>
    <w:rsid w:val="00FB5F24"/>
    <w:pPr>
      <w:autoSpaceDE w:val="0"/>
      <w:autoSpaceDN w:val="0"/>
      <w:adjustRightInd w:val="0"/>
      <w:spacing w:after="0" w:line="240" w:lineRule="auto"/>
      <w:ind w:firstLine="720"/>
    </w:pPr>
    <w:rPr>
      <w:rFonts w:ascii="Arial" w:eastAsia="Calibri" w:hAnsi="Arial" w:cs="Times New Roman"/>
      <w:lang w:eastAsia="ru-RU"/>
    </w:rPr>
  </w:style>
  <w:style w:type="character" w:customStyle="1" w:styleId="style21">
    <w:name w:val="style21"/>
    <w:uiPriority w:val="99"/>
    <w:qFormat/>
    <w:rsid w:val="00FB5F24"/>
  </w:style>
  <w:style w:type="paragraph" w:customStyle="1" w:styleId="justify2">
    <w:name w:val="justify2"/>
    <w:basedOn w:val="a2"/>
    <w:uiPriority w:val="99"/>
    <w:qFormat/>
    <w:rsid w:val="00FB5F24"/>
    <w:pPr>
      <w:widowControl/>
      <w:snapToGrid/>
      <w:spacing w:beforeAutospacing="1" w:afterAutospacing="1"/>
      <w:ind w:firstLine="600"/>
      <w:jc w:val="both"/>
    </w:pPr>
    <w:rPr>
      <w:rFonts w:ascii="Arial Unicode MS" w:eastAsia="Times New Roman" w:cs="Arial Unicode MS"/>
      <w:szCs w:val="24"/>
    </w:rPr>
  </w:style>
  <w:style w:type="paragraph" w:customStyle="1" w:styleId="H5">
    <w:name w:val="H5"/>
    <w:basedOn w:val="a2"/>
    <w:next w:val="a2"/>
    <w:uiPriority w:val="99"/>
    <w:qFormat/>
    <w:rsid w:val="00FB5F24"/>
    <w:pPr>
      <w:keepNext/>
      <w:widowControl/>
      <w:outlineLvl w:val="5"/>
    </w:pPr>
    <w:rPr>
      <w:rFonts w:eastAsia="Times New Roman"/>
      <w:b/>
      <w:sz w:val="20"/>
    </w:rPr>
  </w:style>
  <w:style w:type="character" w:customStyle="1" w:styleId="3d">
    <w:name w:val="Знак Знак Знак3"/>
    <w:uiPriority w:val="99"/>
    <w:qFormat/>
    <w:rsid w:val="00FB5F24"/>
    <w:rPr>
      <w:rFonts w:ascii="Times New Roman" w:hAnsi="Times New Roman"/>
      <w:b/>
      <w:caps/>
      <w:sz w:val="28"/>
    </w:rPr>
  </w:style>
  <w:style w:type="character" w:customStyle="1" w:styleId="FontStyle185">
    <w:name w:val="Font Style185"/>
    <w:uiPriority w:val="99"/>
    <w:qFormat/>
    <w:rsid w:val="00FB5F24"/>
    <w:rPr>
      <w:rFonts w:ascii="Times New Roman" w:hAnsi="Times New Roman"/>
      <w:sz w:val="18"/>
    </w:rPr>
  </w:style>
  <w:style w:type="character" w:customStyle="1" w:styleId="FontStyle179">
    <w:name w:val="Font Style179"/>
    <w:uiPriority w:val="99"/>
    <w:qFormat/>
    <w:rsid w:val="00FB5F24"/>
    <w:rPr>
      <w:rFonts w:ascii="Times New Roman" w:hAnsi="Times New Roman"/>
      <w:i/>
      <w:sz w:val="18"/>
    </w:rPr>
  </w:style>
  <w:style w:type="paragraph" w:customStyle="1" w:styleId="Style66">
    <w:name w:val="Style66"/>
    <w:basedOn w:val="a2"/>
    <w:uiPriority w:val="99"/>
    <w:qFormat/>
    <w:rsid w:val="00FB5F24"/>
    <w:pPr>
      <w:autoSpaceDE w:val="0"/>
      <w:autoSpaceDN w:val="0"/>
      <w:adjustRightInd w:val="0"/>
      <w:snapToGrid/>
      <w:spacing w:before="0" w:after="0"/>
    </w:pPr>
    <w:rPr>
      <w:rFonts w:eastAsia="Times New Roman"/>
      <w:szCs w:val="24"/>
    </w:rPr>
  </w:style>
  <w:style w:type="paragraph" w:customStyle="1" w:styleId="Style71">
    <w:name w:val="Style71"/>
    <w:basedOn w:val="a2"/>
    <w:uiPriority w:val="99"/>
    <w:qFormat/>
    <w:rsid w:val="00FB5F24"/>
    <w:pPr>
      <w:autoSpaceDE w:val="0"/>
      <w:autoSpaceDN w:val="0"/>
      <w:adjustRightInd w:val="0"/>
      <w:snapToGrid/>
      <w:spacing w:before="0" w:after="0" w:line="250" w:lineRule="exact"/>
      <w:ind w:firstLine="302"/>
      <w:jc w:val="both"/>
    </w:pPr>
    <w:rPr>
      <w:rFonts w:eastAsia="Times New Roman"/>
      <w:szCs w:val="24"/>
    </w:rPr>
  </w:style>
  <w:style w:type="character" w:customStyle="1" w:styleId="FontStyle266">
    <w:name w:val="Font Style266"/>
    <w:uiPriority w:val="99"/>
    <w:qFormat/>
    <w:rsid w:val="00FB5F24"/>
    <w:rPr>
      <w:rFonts w:ascii="Times New Roman" w:hAnsi="Times New Roman"/>
      <w:sz w:val="18"/>
    </w:rPr>
  </w:style>
  <w:style w:type="character" w:customStyle="1" w:styleId="FontStyle267">
    <w:name w:val="Font Style267"/>
    <w:uiPriority w:val="99"/>
    <w:qFormat/>
    <w:rsid w:val="00FB5F24"/>
    <w:rPr>
      <w:rFonts w:ascii="Times New Roman" w:hAnsi="Times New Roman"/>
      <w:i/>
      <w:sz w:val="18"/>
    </w:rPr>
  </w:style>
  <w:style w:type="character" w:customStyle="1" w:styleId="FontStyle202">
    <w:name w:val="Font Style202"/>
    <w:uiPriority w:val="99"/>
    <w:qFormat/>
    <w:rsid w:val="00FB5F24"/>
    <w:rPr>
      <w:rFonts w:ascii="Times New Roman" w:hAnsi="Times New Roman"/>
      <w:sz w:val="18"/>
    </w:rPr>
  </w:style>
  <w:style w:type="character" w:customStyle="1" w:styleId="FontStyle564">
    <w:name w:val="Font Style564"/>
    <w:uiPriority w:val="99"/>
    <w:qFormat/>
    <w:rsid w:val="00FB5F24"/>
    <w:rPr>
      <w:rFonts w:ascii="Times New Roman" w:hAnsi="Times New Roman"/>
      <w:sz w:val="20"/>
    </w:rPr>
  </w:style>
  <w:style w:type="character" w:customStyle="1" w:styleId="FontStyle592">
    <w:name w:val="Font Style592"/>
    <w:uiPriority w:val="99"/>
    <w:qFormat/>
    <w:rsid w:val="00FB5F24"/>
    <w:rPr>
      <w:rFonts w:ascii="Franklin Gothic Medium Cond" w:hAnsi="Franklin Gothic Medium Cond"/>
      <w:i/>
      <w:spacing w:val="30"/>
      <w:sz w:val="20"/>
    </w:rPr>
  </w:style>
  <w:style w:type="character" w:customStyle="1" w:styleId="FontStyle563">
    <w:name w:val="Font Style563"/>
    <w:uiPriority w:val="99"/>
    <w:qFormat/>
    <w:rsid w:val="00FB5F24"/>
    <w:rPr>
      <w:rFonts w:ascii="Times New Roman" w:hAnsi="Times New Roman"/>
      <w:b/>
      <w:sz w:val="20"/>
    </w:rPr>
  </w:style>
  <w:style w:type="paragraph" w:customStyle="1" w:styleId="Style113">
    <w:name w:val="Style113"/>
    <w:basedOn w:val="a2"/>
    <w:uiPriority w:val="99"/>
    <w:qFormat/>
    <w:rsid w:val="00FB5F24"/>
    <w:pPr>
      <w:autoSpaceDE w:val="0"/>
      <w:autoSpaceDN w:val="0"/>
      <w:adjustRightInd w:val="0"/>
      <w:snapToGrid/>
      <w:spacing w:before="0" w:after="0"/>
    </w:pPr>
    <w:rPr>
      <w:rFonts w:eastAsia="Times New Roman"/>
      <w:szCs w:val="24"/>
    </w:rPr>
  </w:style>
  <w:style w:type="character" w:customStyle="1" w:styleId="FontStyle134">
    <w:name w:val="Font Style134"/>
    <w:uiPriority w:val="99"/>
    <w:qFormat/>
    <w:rsid w:val="00FB5F24"/>
    <w:rPr>
      <w:rFonts w:ascii="Times New Roman" w:hAnsi="Times New Roman"/>
      <w:b/>
      <w:sz w:val="18"/>
    </w:rPr>
  </w:style>
  <w:style w:type="character" w:customStyle="1" w:styleId="textcop1">
    <w:name w:val="textcop1"/>
    <w:uiPriority w:val="99"/>
    <w:qFormat/>
    <w:rsid w:val="00FB5F24"/>
    <w:rPr>
      <w:rFonts w:ascii="Arial" w:hAnsi="Arial"/>
      <w:color w:val="000000"/>
      <w:sz w:val="20"/>
    </w:rPr>
  </w:style>
  <w:style w:type="character" w:customStyle="1" w:styleId="hl1">
    <w:name w:val="hl1"/>
    <w:uiPriority w:val="99"/>
    <w:qFormat/>
    <w:rsid w:val="00FB5F24"/>
    <w:rPr>
      <w:color w:val="4682B4"/>
    </w:rPr>
  </w:style>
  <w:style w:type="character" w:customStyle="1" w:styleId="b1">
    <w:name w:val="b1"/>
    <w:uiPriority w:val="99"/>
    <w:qFormat/>
    <w:rsid w:val="00FB5F24"/>
    <w:rPr>
      <w:b/>
    </w:rPr>
  </w:style>
  <w:style w:type="character" w:customStyle="1" w:styleId="FontStyle201">
    <w:name w:val="Font Style201"/>
    <w:uiPriority w:val="99"/>
    <w:qFormat/>
    <w:rsid w:val="00FB5F24"/>
    <w:rPr>
      <w:rFonts w:ascii="Times New Roman" w:hAnsi="Times New Roman"/>
      <w:sz w:val="26"/>
    </w:rPr>
  </w:style>
  <w:style w:type="paragraph" w:customStyle="1" w:styleId="Style12">
    <w:name w:val="Style12"/>
    <w:basedOn w:val="a2"/>
    <w:uiPriority w:val="99"/>
    <w:qFormat/>
    <w:rsid w:val="00FB5F24"/>
    <w:pPr>
      <w:autoSpaceDE w:val="0"/>
      <w:autoSpaceDN w:val="0"/>
      <w:adjustRightInd w:val="0"/>
      <w:snapToGrid/>
      <w:spacing w:before="0" w:after="0"/>
    </w:pPr>
    <w:rPr>
      <w:rFonts w:eastAsia="Times New Roman"/>
      <w:szCs w:val="24"/>
    </w:rPr>
  </w:style>
  <w:style w:type="paragraph" w:customStyle="1" w:styleId="Style4">
    <w:name w:val="Style4"/>
    <w:basedOn w:val="a2"/>
    <w:uiPriority w:val="99"/>
    <w:qFormat/>
    <w:rsid w:val="00FB5F24"/>
    <w:pPr>
      <w:autoSpaceDE w:val="0"/>
      <w:autoSpaceDN w:val="0"/>
      <w:adjustRightInd w:val="0"/>
      <w:snapToGrid/>
      <w:spacing w:before="0" w:after="0" w:line="235" w:lineRule="exact"/>
      <w:jc w:val="center"/>
    </w:pPr>
    <w:rPr>
      <w:rFonts w:eastAsia="Times New Roman"/>
      <w:szCs w:val="24"/>
    </w:rPr>
  </w:style>
  <w:style w:type="character" w:customStyle="1" w:styleId="251">
    <w:name w:val="Знак Знак25"/>
    <w:uiPriority w:val="99"/>
    <w:qFormat/>
    <w:rsid w:val="00FB5F24"/>
    <w:rPr>
      <w:rFonts w:ascii="Times New Roman" w:hAnsi="Times New Roman"/>
      <w:b/>
      <w:sz w:val="28"/>
    </w:rPr>
  </w:style>
  <w:style w:type="character" w:customStyle="1" w:styleId="222">
    <w:name w:val="Знак Знак22"/>
    <w:uiPriority w:val="99"/>
    <w:qFormat/>
    <w:rsid w:val="00FB5F24"/>
    <w:rPr>
      <w:rFonts w:ascii="Times New Roman" w:hAnsi="Times New Roman"/>
      <w:sz w:val="24"/>
    </w:rPr>
  </w:style>
  <w:style w:type="character" w:customStyle="1" w:styleId="200">
    <w:name w:val="Знак Знак20"/>
    <w:uiPriority w:val="99"/>
    <w:qFormat/>
    <w:rsid w:val="00FB5F24"/>
    <w:rPr>
      <w:rFonts w:ascii="Arial" w:hAnsi="Arial"/>
      <w:sz w:val="22"/>
    </w:rPr>
  </w:style>
  <w:style w:type="character" w:customStyle="1" w:styleId="191">
    <w:name w:val="Знак Знак19"/>
    <w:uiPriority w:val="99"/>
    <w:qFormat/>
    <w:rsid w:val="00FB5F24"/>
    <w:rPr>
      <w:rFonts w:ascii="Times New Roman" w:hAnsi="Times New Roman"/>
      <w:sz w:val="16"/>
      <w:lang w:eastAsia="ru-RU"/>
    </w:rPr>
  </w:style>
  <w:style w:type="character" w:customStyle="1" w:styleId="181">
    <w:name w:val="Знак Знак18"/>
    <w:uiPriority w:val="99"/>
    <w:qFormat/>
    <w:rsid w:val="00FB5F24"/>
    <w:rPr>
      <w:rFonts w:ascii="Courier New" w:hAnsi="Courier New"/>
    </w:rPr>
  </w:style>
  <w:style w:type="character" w:customStyle="1" w:styleId="171">
    <w:name w:val="Знак Знак17"/>
    <w:uiPriority w:val="99"/>
    <w:qFormat/>
    <w:rsid w:val="00FB5F24"/>
    <w:rPr>
      <w:rFonts w:ascii="Times New Roman" w:hAnsi="Times New Roman"/>
      <w:sz w:val="24"/>
    </w:rPr>
  </w:style>
  <w:style w:type="character" w:customStyle="1" w:styleId="SubtitleChar">
    <w:name w:val="Subtitle Char"/>
    <w:basedOn w:val="a3"/>
    <w:uiPriority w:val="99"/>
    <w:qFormat/>
    <w:locked/>
    <w:rsid w:val="00FB5F24"/>
    <w:rPr>
      <w:rFonts w:ascii="Cambria" w:hAnsi="Cambria" w:cs="Times New Roman"/>
      <w:i/>
      <w:color w:val="4F81BD"/>
      <w:spacing w:val="15"/>
      <w:sz w:val="24"/>
    </w:rPr>
  </w:style>
  <w:style w:type="paragraph" w:customStyle="1" w:styleId="mane">
    <w:name w:val="mane"/>
    <w:uiPriority w:val="99"/>
    <w:qFormat/>
    <w:rsid w:val="00FB5F24"/>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BodyTextFirstIndent2Char">
    <w:name w:val="Body Text First Indent 2 Char"/>
    <w:basedOn w:val="BodyTextIndentChar2"/>
    <w:uiPriority w:val="99"/>
    <w:qFormat/>
    <w:locked/>
    <w:rsid w:val="00FB5F24"/>
    <w:rPr>
      <w:rFonts w:ascii="PragmaticaCTT" w:hAnsi="PragmaticaCTT" w:cs="Arial"/>
      <w:b/>
      <w:bCs/>
      <w:kern w:val="32"/>
      <w:sz w:val="32"/>
      <w:szCs w:val="32"/>
      <w:lang w:eastAsia="ru-RU"/>
    </w:rPr>
  </w:style>
  <w:style w:type="paragraph" w:customStyle="1" w:styleId="Iniiaiieoaenonionooiii3">
    <w:name w:val="Iniiaiie oaeno n ionooiii 3"/>
    <w:basedOn w:val="a2"/>
    <w:uiPriority w:val="99"/>
    <w:qFormat/>
    <w:rsid w:val="00FB5F24"/>
    <w:pPr>
      <w:overflowPunct w:val="0"/>
      <w:autoSpaceDE w:val="0"/>
      <w:autoSpaceDN w:val="0"/>
      <w:adjustRightInd w:val="0"/>
      <w:snapToGrid/>
      <w:spacing w:before="0" w:after="0" w:line="220" w:lineRule="atLeast"/>
      <w:ind w:firstLine="440"/>
    </w:pPr>
    <w:rPr>
      <w:rFonts w:eastAsia="Times New Roman"/>
      <w:sz w:val="32"/>
    </w:rPr>
  </w:style>
  <w:style w:type="paragraph" w:customStyle="1" w:styleId="aoeao">
    <w:name w:val="aoeao"/>
    <w:basedOn w:val="a2"/>
    <w:uiPriority w:val="99"/>
    <w:qFormat/>
    <w:rsid w:val="00FB5F24"/>
    <w:pPr>
      <w:overflowPunct w:val="0"/>
      <w:autoSpaceDE w:val="0"/>
      <w:autoSpaceDN w:val="0"/>
      <w:adjustRightInd w:val="0"/>
      <w:snapToGrid/>
      <w:spacing w:before="0" w:after="0" w:line="240" w:lineRule="exact"/>
      <w:ind w:left="397" w:hanging="397"/>
      <w:jc w:val="both"/>
    </w:pPr>
    <w:rPr>
      <w:rFonts w:ascii="TimesET" w:eastAsia="Times New Roman" w:hAnsi="TimesET"/>
      <w:kern w:val="28"/>
      <w:sz w:val="20"/>
    </w:rPr>
  </w:style>
  <w:style w:type="paragraph" w:customStyle="1" w:styleId="auiue">
    <w:name w:val="au?iue"/>
    <w:uiPriority w:val="99"/>
    <w:qFormat/>
    <w:rsid w:val="00FB5F24"/>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uiPriority w:val="99"/>
    <w:qFormat/>
    <w:rsid w:val="00FB5F24"/>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2"/>
    <w:uiPriority w:val="99"/>
    <w:qFormat/>
    <w:rsid w:val="00FB5F24"/>
    <w:pPr>
      <w:overflowPunct w:val="0"/>
      <w:autoSpaceDE w:val="0"/>
      <w:autoSpaceDN w:val="0"/>
      <w:adjustRightInd w:val="0"/>
      <w:snapToGrid/>
      <w:spacing w:before="120" w:after="120"/>
      <w:jc w:val="center"/>
      <w:textAlignment w:val="baseline"/>
    </w:pPr>
    <w:rPr>
      <w:rFonts w:ascii="TimesET" w:eastAsia="Times New Roman" w:hAnsi="TimesET"/>
      <w:i/>
      <w:sz w:val="18"/>
    </w:rPr>
  </w:style>
  <w:style w:type="paragraph" w:customStyle="1" w:styleId="142">
    <w:name w:val="Стиль 14 пт По ширине"/>
    <w:basedOn w:val="a2"/>
    <w:qFormat/>
    <w:rsid w:val="00FB5F24"/>
    <w:pPr>
      <w:widowControl/>
      <w:snapToGrid/>
      <w:spacing w:before="0" w:after="0"/>
      <w:jc w:val="both"/>
    </w:pPr>
    <w:rPr>
      <w:rFonts w:eastAsia="Times New Roman"/>
      <w:sz w:val="28"/>
    </w:rPr>
  </w:style>
  <w:style w:type="character" w:customStyle="1" w:styleId="BalloonTextChar">
    <w:name w:val="Balloon Text Char"/>
    <w:basedOn w:val="a3"/>
    <w:uiPriority w:val="99"/>
    <w:qFormat/>
    <w:locked/>
    <w:rsid w:val="00FB5F24"/>
    <w:rPr>
      <w:rFonts w:ascii="Tahoma" w:hAnsi="Tahoma" w:cs="Times New Roman"/>
      <w:sz w:val="16"/>
    </w:rPr>
  </w:style>
  <w:style w:type="paragraph" w:customStyle="1" w:styleId="1fb">
    <w:name w:val="абзац1"/>
    <w:basedOn w:val="a2"/>
    <w:uiPriority w:val="99"/>
    <w:qFormat/>
    <w:rsid w:val="00FB5F24"/>
    <w:pPr>
      <w:tabs>
        <w:tab w:val="left" w:pos="1152"/>
      </w:tabs>
      <w:snapToGrid/>
      <w:spacing w:before="0" w:after="0"/>
      <w:ind w:firstLine="431"/>
    </w:pPr>
    <w:rPr>
      <w:rFonts w:ascii="Courier New" w:eastAsia="Times New Roman" w:hAnsi="Courier New"/>
      <w:sz w:val="20"/>
    </w:rPr>
  </w:style>
  <w:style w:type="paragraph" w:customStyle="1" w:styleId="45">
    <w:name w:val="Стиль4"/>
    <w:basedOn w:val="2a"/>
    <w:uiPriority w:val="99"/>
    <w:qFormat/>
    <w:rsid w:val="00FB5F24"/>
    <w:pPr>
      <w:tabs>
        <w:tab w:val="clear" w:pos="643"/>
        <w:tab w:val="left" w:pos="703"/>
      </w:tabs>
      <w:ind w:left="0" w:firstLine="0"/>
      <w:contextualSpacing w:val="0"/>
    </w:pPr>
    <w:rPr>
      <w:sz w:val="20"/>
      <w:szCs w:val="20"/>
    </w:rPr>
  </w:style>
  <w:style w:type="paragraph" w:customStyle="1" w:styleId="54">
    <w:name w:val="Стиль5"/>
    <w:basedOn w:val="a2"/>
    <w:uiPriority w:val="99"/>
    <w:qFormat/>
    <w:rsid w:val="00FB5F24"/>
    <w:pPr>
      <w:widowControl/>
      <w:snapToGrid/>
      <w:spacing w:before="0" w:after="0"/>
    </w:pPr>
    <w:rPr>
      <w:rFonts w:eastAsia="Times New Roman"/>
      <w:sz w:val="20"/>
      <w:szCs w:val="24"/>
    </w:rPr>
  </w:style>
  <w:style w:type="paragraph" w:customStyle="1" w:styleId="63">
    <w:name w:val="Стиль6"/>
    <w:basedOn w:val="a2"/>
    <w:next w:val="afff"/>
    <w:uiPriority w:val="99"/>
    <w:qFormat/>
    <w:rsid w:val="00FB5F24"/>
    <w:pPr>
      <w:widowControl/>
      <w:tabs>
        <w:tab w:val="left" w:pos="851"/>
      </w:tabs>
      <w:snapToGrid/>
      <w:spacing w:before="0" w:after="0"/>
      <w:ind w:left="851" w:hanging="511"/>
    </w:pPr>
    <w:rPr>
      <w:rFonts w:eastAsia="Times New Roman"/>
      <w:sz w:val="20"/>
      <w:szCs w:val="24"/>
    </w:rPr>
  </w:style>
  <w:style w:type="paragraph" w:customStyle="1" w:styleId="74">
    <w:name w:val="Стиль7"/>
    <w:basedOn w:val="10"/>
    <w:uiPriority w:val="99"/>
    <w:qFormat/>
    <w:rsid w:val="00FB5F24"/>
    <w:pPr>
      <w:keepNext/>
      <w:keepLines/>
      <w:tabs>
        <w:tab w:val="clear" w:pos="567"/>
        <w:tab w:val="clear" w:pos="680"/>
        <w:tab w:val="clear" w:pos="1106"/>
        <w:tab w:val="clear" w:pos="1729"/>
        <w:tab w:val="clear" w:pos="7002"/>
      </w:tabs>
      <w:autoSpaceDE/>
      <w:autoSpaceDN/>
      <w:adjustRightInd/>
      <w:spacing w:before="240" w:after="60"/>
      <w:ind w:right="696"/>
      <w:jc w:val="left"/>
    </w:pPr>
    <w:rPr>
      <w:rFonts w:ascii="Arial" w:hAnsi="Arial"/>
      <w:b/>
      <w:caps/>
      <w:sz w:val="32"/>
      <w:szCs w:val="32"/>
    </w:rPr>
  </w:style>
  <w:style w:type="character" w:customStyle="1" w:styleId="2f6">
    <w:name w:val="Основной текст2"/>
    <w:uiPriority w:val="99"/>
    <w:rsid w:val="00FB5F24"/>
    <w:rPr>
      <w:rFonts w:ascii="Times New Roman" w:hAnsi="Times New Roman"/>
      <w:spacing w:val="0"/>
      <w:sz w:val="21"/>
    </w:rPr>
  </w:style>
  <w:style w:type="paragraph" w:customStyle="1" w:styleId="afffff4">
    <w:name w:val="Диссер"/>
    <w:basedOn w:val="a2"/>
    <w:uiPriority w:val="99"/>
    <w:qFormat/>
    <w:rsid w:val="00FB5F24"/>
    <w:pPr>
      <w:widowControl/>
      <w:autoSpaceDE w:val="0"/>
      <w:autoSpaceDN w:val="0"/>
      <w:adjustRightInd w:val="0"/>
      <w:snapToGrid/>
      <w:spacing w:before="0" w:after="0" w:line="360" w:lineRule="auto"/>
      <w:ind w:firstLine="709"/>
      <w:jc w:val="both"/>
    </w:pPr>
    <w:rPr>
      <w:rFonts w:eastAsia="Times New Roman" w:cs="Arial"/>
      <w:sz w:val="28"/>
      <w:szCs w:val="28"/>
    </w:rPr>
  </w:style>
  <w:style w:type="paragraph" w:customStyle="1" w:styleId="main">
    <w:name w:val="main"/>
    <w:basedOn w:val="a2"/>
    <w:uiPriority w:val="99"/>
    <w:qFormat/>
    <w:rsid w:val="00FB5F24"/>
    <w:pPr>
      <w:widowControl/>
      <w:snapToGrid/>
      <w:spacing w:before="0" w:after="0"/>
      <w:ind w:firstLine="400"/>
      <w:jc w:val="both"/>
      <w:textAlignment w:val="center"/>
    </w:pPr>
    <w:rPr>
      <w:rFonts w:eastAsia="Times New Roman"/>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2"/>
    <w:uiPriority w:val="99"/>
    <w:qFormat/>
    <w:rsid w:val="00FB5F24"/>
    <w:pPr>
      <w:widowControl/>
      <w:snapToGrid/>
      <w:spacing w:before="0" w:after="0"/>
    </w:pPr>
    <w:rPr>
      <w:rFonts w:ascii="Verdana" w:eastAsia="Times New Roman" w:hAnsi="Verdana" w:cs="Verdana"/>
      <w:sz w:val="20"/>
      <w:lang w:val="en-US" w:eastAsia="en-US"/>
    </w:rPr>
  </w:style>
  <w:style w:type="paragraph" w:customStyle="1" w:styleId="Style38">
    <w:name w:val="Style38"/>
    <w:basedOn w:val="a2"/>
    <w:uiPriority w:val="99"/>
    <w:qFormat/>
    <w:rsid w:val="00FB5F24"/>
    <w:pPr>
      <w:autoSpaceDE w:val="0"/>
      <w:autoSpaceDN w:val="0"/>
      <w:adjustRightInd w:val="0"/>
      <w:snapToGrid/>
      <w:spacing w:before="0" w:after="0" w:line="235" w:lineRule="exact"/>
      <w:ind w:firstLine="307"/>
      <w:jc w:val="both"/>
    </w:pPr>
    <w:rPr>
      <w:rFonts w:ascii="Franklin Gothic Medium Cond" w:eastAsia="Times New Roman" w:hAnsi="Franklin Gothic Medium Cond"/>
      <w:szCs w:val="24"/>
    </w:rPr>
  </w:style>
  <w:style w:type="paragraph" w:customStyle="1" w:styleId="afffff5">
    <w:name w:val="ненормальный"/>
    <w:basedOn w:val="a2"/>
    <w:uiPriority w:val="99"/>
    <w:qFormat/>
    <w:rsid w:val="00FB5F24"/>
    <w:pPr>
      <w:widowControl/>
      <w:snapToGrid/>
      <w:spacing w:before="0" w:after="0" w:line="360" w:lineRule="auto"/>
      <w:ind w:firstLine="709"/>
      <w:jc w:val="both"/>
    </w:pPr>
    <w:rPr>
      <w:rFonts w:eastAsia="Times New Roman"/>
      <w:sz w:val="28"/>
    </w:rPr>
  </w:style>
  <w:style w:type="paragraph" w:customStyle="1" w:styleId="FR4">
    <w:name w:val="FR4"/>
    <w:uiPriority w:val="99"/>
    <w:qFormat/>
    <w:rsid w:val="00FB5F24"/>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2"/>
    <w:uiPriority w:val="99"/>
    <w:qFormat/>
    <w:rsid w:val="00FB5F24"/>
    <w:pPr>
      <w:widowControl/>
      <w:snapToGrid/>
      <w:spacing w:before="0" w:after="0" w:line="360" w:lineRule="auto"/>
      <w:jc w:val="both"/>
    </w:pPr>
    <w:rPr>
      <w:rFonts w:eastAsia="Times New Roman"/>
    </w:rPr>
  </w:style>
  <w:style w:type="character" w:customStyle="1" w:styleId="FontStyle573">
    <w:name w:val="Font Style573"/>
    <w:uiPriority w:val="99"/>
    <w:qFormat/>
    <w:rsid w:val="00FB5F24"/>
    <w:rPr>
      <w:rFonts w:ascii="Times New Roman" w:hAnsi="Times New Roman"/>
      <w:i/>
      <w:sz w:val="20"/>
    </w:rPr>
  </w:style>
  <w:style w:type="character" w:customStyle="1" w:styleId="FontStyle115">
    <w:name w:val="Font Style115"/>
    <w:uiPriority w:val="99"/>
    <w:qFormat/>
    <w:rsid w:val="00FB5F24"/>
    <w:rPr>
      <w:rFonts w:ascii="Times New Roman" w:hAnsi="Times New Roman"/>
      <w:sz w:val="28"/>
    </w:rPr>
  </w:style>
  <w:style w:type="character" w:customStyle="1" w:styleId="FontStyle293">
    <w:name w:val="Font Style293"/>
    <w:uiPriority w:val="99"/>
    <w:qFormat/>
    <w:rsid w:val="00FB5F24"/>
    <w:rPr>
      <w:rFonts w:ascii="Times New Roman" w:hAnsi="Times New Roman"/>
      <w:sz w:val="20"/>
    </w:rPr>
  </w:style>
  <w:style w:type="character" w:customStyle="1" w:styleId="FontStyle325">
    <w:name w:val="Font Style325"/>
    <w:uiPriority w:val="99"/>
    <w:qFormat/>
    <w:rsid w:val="00FB5F24"/>
    <w:rPr>
      <w:rFonts w:ascii="Times New Roman" w:hAnsi="Times New Roman"/>
      <w:sz w:val="26"/>
    </w:rPr>
  </w:style>
  <w:style w:type="character" w:customStyle="1" w:styleId="FontStyle219">
    <w:name w:val="Font Style219"/>
    <w:uiPriority w:val="99"/>
    <w:qFormat/>
    <w:rsid w:val="00FB5F24"/>
    <w:rPr>
      <w:rFonts w:ascii="Times New Roman" w:hAnsi="Times New Roman"/>
      <w:b/>
      <w:sz w:val="18"/>
    </w:rPr>
  </w:style>
  <w:style w:type="character" w:customStyle="1" w:styleId="FontStyle207">
    <w:name w:val="Font Style207"/>
    <w:uiPriority w:val="99"/>
    <w:qFormat/>
    <w:rsid w:val="00FB5F24"/>
    <w:rPr>
      <w:rFonts w:ascii="Times New Roman" w:hAnsi="Times New Roman"/>
      <w:i/>
      <w:sz w:val="18"/>
    </w:rPr>
  </w:style>
  <w:style w:type="character" w:customStyle="1" w:styleId="FontStyle574">
    <w:name w:val="Font Style574"/>
    <w:uiPriority w:val="99"/>
    <w:qFormat/>
    <w:rsid w:val="00FB5F24"/>
    <w:rPr>
      <w:rFonts w:ascii="Times New Roman" w:hAnsi="Times New Roman"/>
      <w:b/>
      <w:i/>
      <w:sz w:val="20"/>
    </w:rPr>
  </w:style>
  <w:style w:type="character" w:customStyle="1" w:styleId="FontStyle588">
    <w:name w:val="Font Style588"/>
    <w:uiPriority w:val="99"/>
    <w:qFormat/>
    <w:rsid w:val="00FB5F24"/>
    <w:rPr>
      <w:rFonts w:ascii="Times New Roman" w:hAnsi="Times New Roman"/>
      <w:sz w:val="20"/>
    </w:rPr>
  </w:style>
  <w:style w:type="character" w:customStyle="1" w:styleId="FontStyle117">
    <w:name w:val="Font Style117"/>
    <w:uiPriority w:val="99"/>
    <w:qFormat/>
    <w:rsid w:val="00FB5F24"/>
    <w:rPr>
      <w:rFonts w:ascii="Times New Roman" w:hAnsi="Times New Roman"/>
      <w:i/>
      <w:sz w:val="28"/>
    </w:rPr>
  </w:style>
  <w:style w:type="paragraph" w:customStyle="1" w:styleId="bodytxt">
    <w:name w:val="bodytxt"/>
    <w:basedOn w:val="a2"/>
    <w:uiPriority w:val="99"/>
    <w:qFormat/>
    <w:rsid w:val="00FB5F24"/>
    <w:pPr>
      <w:widowControl/>
      <w:snapToGrid/>
      <w:spacing w:beforeAutospacing="1" w:afterAutospacing="1"/>
    </w:pPr>
    <w:rPr>
      <w:rFonts w:ascii="Tahoma" w:eastAsia="Times New Roman" w:hAnsi="Tahoma" w:cs="Tahoma"/>
      <w:color w:val="111111"/>
      <w:sz w:val="33"/>
      <w:szCs w:val="33"/>
    </w:rPr>
  </w:style>
  <w:style w:type="paragraph" w:customStyle="1" w:styleId="FR5">
    <w:name w:val="FR5"/>
    <w:uiPriority w:val="99"/>
    <w:qFormat/>
    <w:rsid w:val="00FB5F24"/>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uiPriority w:val="99"/>
    <w:qFormat/>
    <w:locked/>
    <w:rsid w:val="00FB5F24"/>
    <w:rPr>
      <w:b/>
      <w:sz w:val="14"/>
      <w:shd w:val="clear" w:color="auto" w:fill="FFFFFF"/>
    </w:rPr>
  </w:style>
  <w:style w:type="paragraph" w:customStyle="1" w:styleId="401">
    <w:name w:val="Основной текст (40)1"/>
    <w:basedOn w:val="a2"/>
    <w:link w:val="400"/>
    <w:uiPriority w:val="99"/>
    <w:qFormat/>
    <w:rsid w:val="00FB5F24"/>
    <w:pPr>
      <w:widowControl/>
      <w:shd w:val="clear" w:color="auto" w:fill="FFFFFF"/>
      <w:snapToGrid/>
      <w:spacing w:before="0" w:after="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uiPriority w:val="99"/>
    <w:qFormat/>
    <w:locked/>
    <w:rsid w:val="00FB5F24"/>
    <w:rPr>
      <w:b/>
      <w:sz w:val="16"/>
      <w:shd w:val="clear" w:color="auto" w:fill="FFFFFF"/>
    </w:rPr>
  </w:style>
  <w:style w:type="paragraph" w:customStyle="1" w:styleId="1410">
    <w:name w:val="Основной текст (14)1"/>
    <w:basedOn w:val="a2"/>
    <w:link w:val="143"/>
    <w:uiPriority w:val="99"/>
    <w:qFormat/>
    <w:rsid w:val="00FB5F24"/>
    <w:pPr>
      <w:widowControl/>
      <w:shd w:val="clear" w:color="auto" w:fill="FFFFFF"/>
      <w:snapToGrid/>
      <w:spacing w:before="0" w:after="0" w:line="240" w:lineRule="atLeast"/>
    </w:pPr>
    <w:rPr>
      <w:rFonts w:asciiTheme="minorHAnsi" w:eastAsiaTheme="minorHAnsi" w:hAnsiTheme="minorHAnsi" w:cstheme="minorBidi"/>
      <w:b/>
      <w:sz w:val="16"/>
      <w:szCs w:val="22"/>
      <w:shd w:val="clear" w:color="auto" w:fill="FFFFFF"/>
      <w:lang w:eastAsia="en-US"/>
    </w:rPr>
  </w:style>
  <w:style w:type="paragraph" w:customStyle="1" w:styleId="afffff6">
    <w:name w:val="Маркир"/>
    <w:basedOn w:val="a2"/>
    <w:uiPriority w:val="99"/>
    <w:qFormat/>
    <w:rsid w:val="00FB5F24"/>
    <w:pPr>
      <w:widowControl/>
      <w:tabs>
        <w:tab w:val="left" w:pos="369"/>
        <w:tab w:val="left" w:pos="3330"/>
      </w:tabs>
      <w:snapToGrid/>
      <w:spacing w:before="0" w:after="40"/>
      <w:ind w:left="697" w:hanging="357"/>
      <w:jc w:val="both"/>
    </w:pPr>
    <w:rPr>
      <w:rFonts w:eastAsia="Times New Roman"/>
      <w:sz w:val="20"/>
    </w:rPr>
  </w:style>
  <w:style w:type="character" w:customStyle="1" w:styleId="HTMLPreformattedChar">
    <w:name w:val="HTML Preformatted Char"/>
    <w:basedOn w:val="a3"/>
    <w:uiPriority w:val="99"/>
    <w:qFormat/>
    <w:locked/>
    <w:rsid w:val="00FB5F24"/>
    <w:rPr>
      <w:rFonts w:ascii="Courier New" w:hAnsi="Courier New" w:cs="Times New Roman"/>
      <w:lang w:eastAsia="ru-RU"/>
    </w:rPr>
  </w:style>
  <w:style w:type="paragraph" w:customStyle="1" w:styleId="2f7">
    <w:name w:val="обычный2"/>
    <w:basedOn w:val="a2"/>
    <w:uiPriority w:val="99"/>
    <w:qFormat/>
    <w:rsid w:val="00FB5F24"/>
    <w:pPr>
      <w:widowControl/>
      <w:autoSpaceDE w:val="0"/>
      <w:autoSpaceDN w:val="0"/>
      <w:adjustRightInd w:val="0"/>
      <w:snapToGrid/>
      <w:spacing w:before="0" w:after="0" w:line="480" w:lineRule="atLeast"/>
      <w:ind w:firstLine="720"/>
      <w:jc w:val="both"/>
    </w:pPr>
    <w:rPr>
      <w:rFonts w:ascii="Verdana" w:eastAsia="Times New Roman" w:hAnsi="Verdana" w:cs="Verdana"/>
      <w:szCs w:val="24"/>
    </w:rPr>
  </w:style>
  <w:style w:type="paragraph" w:customStyle="1" w:styleId="271">
    <w:name w:val="Основной текст (27)1"/>
    <w:basedOn w:val="a2"/>
    <w:link w:val="270"/>
    <w:uiPriority w:val="99"/>
    <w:qFormat/>
    <w:rsid w:val="00FB5F24"/>
    <w:pPr>
      <w:widowControl/>
      <w:shd w:val="clear" w:color="auto" w:fill="FFFFFF"/>
      <w:snapToGrid/>
      <w:spacing w:before="0" w:after="0" w:line="240" w:lineRule="atLeast"/>
    </w:pPr>
    <w:rPr>
      <w:rFonts w:ascii="Garamond" w:hAnsi="Garamond"/>
      <w:sz w:val="10"/>
      <w:shd w:val="clear" w:color="auto" w:fill="FFFFFF"/>
    </w:rPr>
  </w:style>
  <w:style w:type="character" w:customStyle="1" w:styleId="270">
    <w:name w:val="Основной текст (27)"/>
    <w:link w:val="271"/>
    <w:uiPriority w:val="99"/>
    <w:qFormat/>
    <w:locked/>
    <w:rsid w:val="00FB5F24"/>
    <w:rPr>
      <w:rFonts w:ascii="Garamond" w:eastAsia="Calibri" w:hAnsi="Garamond" w:cs="Times New Roman"/>
      <w:sz w:val="10"/>
      <w:szCs w:val="20"/>
      <w:shd w:val="clear" w:color="auto" w:fill="FFFFFF"/>
      <w:lang w:eastAsia="ru-RU"/>
    </w:rPr>
  </w:style>
  <w:style w:type="paragraph" w:customStyle="1" w:styleId="741">
    <w:name w:val="Основной текст (74)1"/>
    <w:basedOn w:val="a2"/>
    <w:link w:val="740"/>
    <w:uiPriority w:val="99"/>
    <w:qFormat/>
    <w:rsid w:val="00FB5F24"/>
    <w:pPr>
      <w:widowControl/>
      <w:shd w:val="clear" w:color="auto" w:fill="FFFFFF"/>
      <w:snapToGrid/>
      <w:spacing w:before="0" w:after="0" w:line="240" w:lineRule="atLeast"/>
    </w:pPr>
    <w:rPr>
      <w:sz w:val="10"/>
      <w:shd w:val="clear" w:color="auto" w:fill="FFFFFF"/>
    </w:rPr>
  </w:style>
  <w:style w:type="character" w:customStyle="1" w:styleId="740">
    <w:name w:val="Основной текст (74)"/>
    <w:link w:val="741"/>
    <w:uiPriority w:val="99"/>
    <w:qFormat/>
    <w:locked/>
    <w:rsid w:val="00FB5F24"/>
    <w:rPr>
      <w:rFonts w:ascii="Times New Roman" w:eastAsia="Calibri" w:hAnsi="Times New Roman" w:cs="Times New Roman"/>
      <w:sz w:val="10"/>
      <w:szCs w:val="20"/>
      <w:shd w:val="clear" w:color="auto" w:fill="FFFFFF"/>
      <w:lang w:eastAsia="ru-RU"/>
    </w:rPr>
  </w:style>
  <w:style w:type="paragraph" w:customStyle="1" w:styleId="811">
    <w:name w:val="Основной текст (81)1"/>
    <w:basedOn w:val="a2"/>
    <w:link w:val="810"/>
    <w:uiPriority w:val="99"/>
    <w:qFormat/>
    <w:rsid w:val="00FB5F24"/>
    <w:pPr>
      <w:widowControl/>
      <w:shd w:val="clear" w:color="auto" w:fill="FFFFFF"/>
      <w:snapToGrid/>
      <w:spacing w:before="0" w:after="0" w:line="192" w:lineRule="exact"/>
      <w:ind w:firstLine="280"/>
    </w:pPr>
    <w:rPr>
      <w:rFonts w:ascii="Trebuchet MS" w:hAnsi="Trebuchet MS"/>
      <w:b/>
      <w:sz w:val="14"/>
      <w:shd w:val="clear" w:color="auto" w:fill="FFFFFF"/>
    </w:rPr>
  </w:style>
  <w:style w:type="character" w:customStyle="1" w:styleId="810">
    <w:name w:val="Основной текст (81)"/>
    <w:link w:val="811"/>
    <w:uiPriority w:val="99"/>
    <w:qFormat/>
    <w:locked/>
    <w:rsid w:val="00FB5F24"/>
    <w:rPr>
      <w:rFonts w:ascii="Trebuchet MS" w:eastAsia="Calibri" w:hAnsi="Trebuchet MS" w:cs="Times New Roman"/>
      <w:b/>
      <w:sz w:val="14"/>
      <w:szCs w:val="20"/>
      <w:shd w:val="clear" w:color="auto" w:fill="FFFFFF"/>
      <w:lang w:eastAsia="ru-RU"/>
    </w:rPr>
  </w:style>
  <w:style w:type="paragraph" w:customStyle="1" w:styleId="710">
    <w:name w:val="Основной текст (7)1"/>
    <w:basedOn w:val="a2"/>
    <w:link w:val="75"/>
    <w:uiPriority w:val="99"/>
    <w:qFormat/>
    <w:rsid w:val="00FB5F24"/>
    <w:pPr>
      <w:widowControl/>
      <w:shd w:val="clear" w:color="auto" w:fill="FFFFFF"/>
      <w:snapToGrid/>
      <w:spacing w:before="0" w:after="180" w:line="240" w:lineRule="atLeast"/>
    </w:pPr>
    <w:rPr>
      <w:rFonts w:ascii="Century Schoolbook" w:hAnsi="Century Schoolbook"/>
      <w:sz w:val="26"/>
      <w:shd w:val="clear" w:color="auto" w:fill="FFFFFF"/>
    </w:rPr>
  </w:style>
  <w:style w:type="character" w:customStyle="1" w:styleId="75">
    <w:name w:val="Основной текст (7)"/>
    <w:link w:val="710"/>
    <w:uiPriority w:val="99"/>
    <w:qFormat/>
    <w:locked/>
    <w:rsid w:val="00FB5F24"/>
    <w:rPr>
      <w:rFonts w:ascii="Century Schoolbook" w:eastAsia="Calibri" w:hAnsi="Century Schoolbook" w:cs="Times New Roman"/>
      <w:sz w:val="26"/>
      <w:szCs w:val="20"/>
      <w:shd w:val="clear" w:color="auto" w:fill="FFFFFF"/>
      <w:lang w:eastAsia="ru-RU"/>
    </w:rPr>
  </w:style>
  <w:style w:type="paragraph" w:customStyle="1" w:styleId="531">
    <w:name w:val="Основной текст (53)1"/>
    <w:basedOn w:val="a2"/>
    <w:link w:val="530"/>
    <w:uiPriority w:val="99"/>
    <w:qFormat/>
    <w:rsid w:val="00FB5F24"/>
    <w:pPr>
      <w:widowControl/>
      <w:shd w:val="clear" w:color="auto" w:fill="FFFFFF"/>
      <w:snapToGrid/>
      <w:spacing w:before="0" w:after="0" w:line="235" w:lineRule="exact"/>
      <w:jc w:val="both"/>
    </w:pPr>
    <w:rPr>
      <w:rFonts w:ascii="Century Schoolbook" w:hAnsi="Century Schoolbook"/>
      <w:sz w:val="20"/>
      <w:shd w:val="clear" w:color="auto" w:fill="FFFFFF"/>
    </w:rPr>
  </w:style>
  <w:style w:type="character" w:customStyle="1" w:styleId="530">
    <w:name w:val="Основной текст (53)"/>
    <w:link w:val="531"/>
    <w:uiPriority w:val="99"/>
    <w:qFormat/>
    <w:locked/>
    <w:rsid w:val="00FB5F24"/>
    <w:rPr>
      <w:rFonts w:ascii="Century Schoolbook" w:eastAsia="Calibri" w:hAnsi="Century Schoolbook" w:cs="Times New Roman"/>
      <w:sz w:val="20"/>
      <w:szCs w:val="20"/>
      <w:shd w:val="clear" w:color="auto" w:fill="FFFFFF"/>
      <w:lang w:eastAsia="ru-RU"/>
    </w:rPr>
  </w:style>
  <w:style w:type="paragraph" w:customStyle="1" w:styleId="261">
    <w:name w:val="Основной текст (26)1"/>
    <w:basedOn w:val="a2"/>
    <w:link w:val="262"/>
    <w:uiPriority w:val="99"/>
    <w:qFormat/>
    <w:rsid w:val="00FB5F24"/>
    <w:pPr>
      <w:widowControl/>
      <w:shd w:val="clear" w:color="auto" w:fill="FFFFFF"/>
      <w:snapToGrid/>
      <w:spacing w:before="0" w:after="0" w:line="240" w:lineRule="atLeast"/>
    </w:pPr>
    <w:rPr>
      <w:rFonts w:ascii="Garamond" w:hAnsi="Garamond"/>
      <w:b/>
      <w:sz w:val="18"/>
      <w:shd w:val="clear" w:color="auto" w:fill="FFFFFF"/>
    </w:rPr>
  </w:style>
  <w:style w:type="character" w:customStyle="1" w:styleId="262">
    <w:name w:val="Основной текст (26)"/>
    <w:link w:val="261"/>
    <w:uiPriority w:val="99"/>
    <w:qFormat/>
    <w:locked/>
    <w:rsid w:val="00FB5F24"/>
    <w:rPr>
      <w:rFonts w:ascii="Garamond" w:eastAsia="Calibri" w:hAnsi="Garamond" w:cs="Times New Roman"/>
      <w:b/>
      <w:sz w:val="18"/>
      <w:szCs w:val="20"/>
      <w:shd w:val="clear" w:color="auto" w:fill="FFFFFF"/>
      <w:lang w:eastAsia="ru-RU"/>
    </w:rPr>
  </w:style>
  <w:style w:type="paragraph" w:customStyle="1" w:styleId="213">
    <w:name w:val="Подпись к картинке (2)1"/>
    <w:basedOn w:val="a2"/>
    <w:link w:val="2f8"/>
    <w:uiPriority w:val="99"/>
    <w:qFormat/>
    <w:rsid w:val="00FB5F24"/>
    <w:pPr>
      <w:widowControl/>
      <w:shd w:val="clear" w:color="auto" w:fill="FFFFFF"/>
      <w:snapToGrid/>
      <w:spacing w:before="0" w:after="0" w:line="226" w:lineRule="exact"/>
      <w:ind w:hanging="560"/>
    </w:pPr>
    <w:rPr>
      <w:rFonts w:ascii="Garamond" w:hAnsi="Garamond"/>
      <w:shd w:val="clear" w:color="auto" w:fill="FFFFFF"/>
    </w:rPr>
  </w:style>
  <w:style w:type="character" w:customStyle="1" w:styleId="2f8">
    <w:name w:val="Подпись к картинке (2)"/>
    <w:link w:val="213"/>
    <w:uiPriority w:val="99"/>
    <w:qFormat/>
    <w:locked/>
    <w:rsid w:val="00FB5F24"/>
    <w:rPr>
      <w:rFonts w:ascii="Garamond" w:eastAsia="Calibri" w:hAnsi="Garamond" w:cs="Times New Roman"/>
      <w:sz w:val="24"/>
      <w:szCs w:val="20"/>
      <w:shd w:val="clear" w:color="auto" w:fill="FFFFFF"/>
      <w:lang w:eastAsia="ru-RU"/>
    </w:rPr>
  </w:style>
  <w:style w:type="paragraph" w:customStyle="1" w:styleId="410">
    <w:name w:val="Основной текст (4)1"/>
    <w:basedOn w:val="a2"/>
    <w:link w:val="46"/>
    <w:uiPriority w:val="99"/>
    <w:qFormat/>
    <w:rsid w:val="00FB5F24"/>
    <w:pPr>
      <w:widowControl/>
      <w:shd w:val="clear" w:color="auto" w:fill="FFFFFF"/>
      <w:snapToGrid/>
      <w:spacing w:before="180" w:after="60" w:line="242" w:lineRule="exact"/>
      <w:ind w:hanging="320"/>
    </w:pPr>
    <w:rPr>
      <w:rFonts w:ascii="Garamond" w:hAnsi="Garamond"/>
      <w:shd w:val="clear" w:color="auto" w:fill="FFFFFF"/>
    </w:rPr>
  </w:style>
  <w:style w:type="character" w:customStyle="1" w:styleId="46">
    <w:name w:val="Основной текст (4)"/>
    <w:link w:val="410"/>
    <w:uiPriority w:val="99"/>
    <w:qFormat/>
    <w:locked/>
    <w:rsid w:val="00FB5F24"/>
    <w:rPr>
      <w:rFonts w:ascii="Garamond" w:eastAsia="Calibri" w:hAnsi="Garamond" w:cs="Times New Roman"/>
      <w:sz w:val="24"/>
      <w:szCs w:val="20"/>
      <w:shd w:val="clear" w:color="auto" w:fill="FFFFFF"/>
      <w:lang w:eastAsia="ru-RU"/>
    </w:rPr>
  </w:style>
  <w:style w:type="paragraph" w:customStyle="1" w:styleId="316">
    <w:name w:val="Основной текст (3)1"/>
    <w:basedOn w:val="a2"/>
    <w:link w:val="3e"/>
    <w:uiPriority w:val="99"/>
    <w:qFormat/>
    <w:rsid w:val="00FB5F24"/>
    <w:pPr>
      <w:widowControl/>
      <w:shd w:val="clear" w:color="auto" w:fill="FFFFFF"/>
      <w:snapToGrid/>
      <w:spacing w:before="300" w:after="180" w:line="240" w:lineRule="atLeast"/>
    </w:pPr>
    <w:rPr>
      <w:rFonts w:ascii="Garamond" w:hAnsi="Garamond"/>
      <w:shd w:val="clear" w:color="auto" w:fill="FFFFFF"/>
    </w:rPr>
  </w:style>
  <w:style w:type="character" w:customStyle="1" w:styleId="3e">
    <w:name w:val="Основной текст (3)"/>
    <w:link w:val="316"/>
    <w:uiPriority w:val="99"/>
    <w:locked/>
    <w:rsid w:val="00FB5F24"/>
    <w:rPr>
      <w:rFonts w:ascii="Garamond" w:eastAsia="Calibri" w:hAnsi="Garamond" w:cs="Times New Roman"/>
      <w:sz w:val="24"/>
      <w:szCs w:val="20"/>
      <w:shd w:val="clear" w:color="auto" w:fill="FFFFFF"/>
      <w:lang w:eastAsia="ru-RU"/>
    </w:rPr>
  </w:style>
  <w:style w:type="character" w:customStyle="1" w:styleId="HTML30">
    <w:name w:val="Стандартный HTML Знак3"/>
    <w:link w:val="HTML8"/>
    <w:uiPriority w:val="99"/>
    <w:qFormat/>
    <w:locked/>
    <w:rsid w:val="00FB5F24"/>
    <w:rPr>
      <w:rFonts w:ascii="Courier New" w:eastAsia="Calibri" w:hAnsi="Courier New" w:cs="Times New Roman"/>
      <w:kern w:val="1"/>
      <w:sz w:val="20"/>
      <w:szCs w:val="20"/>
      <w:lang w:eastAsia="hi-IN" w:bidi="hi-IN"/>
    </w:rPr>
  </w:style>
  <w:style w:type="paragraph" w:customStyle="1" w:styleId="1fc">
    <w:name w:val="обычный1"/>
    <w:basedOn w:val="a2"/>
    <w:uiPriority w:val="99"/>
    <w:qFormat/>
    <w:rsid w:val="00FB5F24"/>
    <w:pPr>
      <w:widowControl/>
      <w:snapToGrid/>
      <w:spacing w:before="0" w:after="0"/>
      <w:ind w:firstLine="720"/>
      <w:jc w:val="both"/>
    </w:pPr>
    <w:rPr>
      <w:rFonts w:eastAsia="Times New Roman"/>
    </w:rPr>
  </w:style>
  <w:style w:type="paragraph" w:customStyle="1" w:styleId="ConsNonformat">
    <w:name w:val="ConsNonformat"/>
    <w:uiPriority w:val="99"/>
    <w:qFormat/>
    <w:rsid w:val="00FB5F24"/>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9">
    <w:name w:val="заголовок 2"/>
    <w:basedOn w:val="a2"/>
    <w:uiPriority w:val="99"/>
    <w:qFormat/>
    <w:rsid w:val="00FB5F24"/>
    <w:pPr>
      <w:keepNext/>
      <w:widowControl/>
      <w:tabs>
        <w:tab w:val="right" w:pos="567"/>
        <w:tab w:val="left" w:pos="680"/>
        <w:tab w:val="left" w:pos="1106"/>
        <w:tab w:val="left" w:pos="1729"/>
        <w:tab w:val="right" w:leader="dot" w:pos="7002"/>
      </w:tabs>
      <w:overflowPunct w:val="0"/>
      <w:autoSpaceDE w:val="0"/>
      <w:autoSpaceDN w:val="0"/>
      <w:adjustRightInd w:val="0"/>
      <w:snapToGrid/>
      <w:spacing w:before="0" w:after="0"/>
      <w:ind w:firstLine="851"/>
      <w:textAlignment w:val="baseline"/>
    </w:pPr>
    <w:rPr>
      <w:rFonts w:eastAsia="Times New Roman"/>
      <w:sz w:val="20"/>
    </w:rPr>
  </w:style>
  <w:style w:type="paragraph" w:customStyle="1" w:styleId="300">
    <w:name w:val="Стиль Заголовок 3 + Перед:  0 пт После:  0 пт"/>
    <w:basedOn w:val="30"/>
    <w:uiPriority w:val="99"/>
    <w:qFormat/>
    <w:rsid w:val="00FB5F24"/>
    <w:pPr>
      <w:keepNext/>
      <w:tabs>
        <w:tab w:val="clear" w:pos="567"/>
        <w:tab w:val="clear" w:pos="680"/>
        <w:tab w:val="clear" w:pos="1106"/>
        <w:tab w:val="clear" w:pos="1729"/>
        <w:tab w:val="clear" w:pos="7002"/>
      </w:tabs>
      <w:autoSpaceDE/>
      <w:autoSpaceDN/>
      <w:adjustRightInd/>
      <w:spacing w:before="240" w:after="240" w:line="360" w:lineRule="auto"/>
      <w:jc w:val="center"/>
    </w:pPr>
    <w:rPr>
      <w:rFonts w:ascii="Times New Roman" w:hAnsi="Times New Roman"/>
      <w:b/>
      <w:bCs/>
      <w:sz w:val="24"/>
      <w:lang w:val="en-US" w:eastAsia="en-US"/>
    </w:rPr>
  </w:style>
  <w:style w:type="paragraph" w:customStyle="1" w:styleId="2fa">
    <w:name w:val="Стиль Заголовок 2 + полужирный"/>
    <w:basedOn w:val="20"/>
    <w:uiPriority w:val="99"/>
    <w:qFormat/>
    <w:rsid w:val="00FB5F24"/>
    <w:pPr>
      <w:keepNext/>
      <w:tabs>
        <w:tab w:val="clear" w:pos="567"/>
        <w:tab w:val="clear" w:pos="680"/>
        <w:tab w:val="clear" w:pos="1106"/>
        <w:tab w:val="clear" w:pos="1729"/>
        <w:tab w:val="clear" w:pos="7002"/>
      </w:tabs>
      <w:autoSpaceDE/>
      <w:autoSpaceDN/>
      <w:adjustRightInd/>
      <w:spacing w:before="240" w:after="60"/>
      <w:jc w:val="left"/>
    </w:pPr>
    <w:rPr>
      <w:rFonts w:ascii="Arial" w:hAnsi="Arial"/>
      <w:b/>
      <w:bCs/>
      <w:sz w:val="24"/>
    </w:rPr>
  </w:style>
  <w:style w:type="paragraph" w:customStyle="1" w:styleId="1fd">
    <w:name w:val="1 уровень"/>
    <w:basedOn w:val="a2"/>
    <w:uiPriority w:val="99"/>
    <w:qFormat/>
    <w:rsid w:val="00FB5F24"/>
    <w:pPr>
      <w:keepNext/>
      <w:widowControl/>
      <w:snapToGrid/>
      <w:spacing w:before="520" w:after="260"/>
      <w:jc w:val="center"/>
      <w:outlineLvl w:val="0"/>
    </w:pPr>
    <w:rPr>
      <w:rFonts w:eastAsia="Times New Roman"/>
      <w:b/>
      <w:szCs w:val="24"/>
    </w:rPr>
  </w:style>
  <w:style w:type="paragraph" w:customStyle="1" w:styleId="Heading">
    <w:name w:val="Heading"/>
    <w:uiPriority w:val="99"/>
    <w:qFormat/>
    <w:rsid w:val="00FB5F24"/>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e">
    <w:name w:val="Указатель1"/>
    <w:basedOn w:val="a2"/>
    <w:uiPriority w:val="99"/>
    <w:qFormat/>
    <w:rsid w:val="00FB5F24"/>
    <w:pPr>
      <w:widowControl/>
      <w:suppressLineNumbers/>
      <w:suppressAutoHyphens/>
      <w:snapToGrid/>
      <w:spacing w:before="0" w:after="0"/>
    </w:pPr>
    <w:rPr>
      <w:rFonts w:eastAsia="Times New Roman" w:cs="Mangal"/>
      <w:szCs w:val="24"/>
      <w:lang w:eastAsia="zh-CN"/>
    </w:rPr>
  </w:style>
  <w:style w:type="paragraph" w:customStyle="1" w:styleId="afffff7">
    <w:name w:val="Содержимое таблицы"/>
    <w:basedOn w:val="a2"/>
    <w:uiPriority w:val="99"/>
    <w:qFormat/>
    <w:rsid w:val="00FB5F24"/>
    <w:pPr>
      <w:widowControl/>
      <w:suppressLineNumbers/>
      <w:suppressAutoHyphens/>
      <w:snapToGrid/>
      <w:spacing w:before="0" w:after="0"/>
    </w:pPr>
    <w:rPr>
      <w:rFonts w:eastAsia="Times New Roman"/>
      <w:szCs w:val="24"/>
      <w:lang w:eastAsia="zh-CN"/>
    </w:rPr>
  </w:style>
  <w:style w:type="paragraph" w:customStyle="1" w:styleId="afffff8">
    <w:name w:val="Заголовок таблицы"/>
    <w:basedOn w:val="afffff7"/>
    <w:uiPriority w:val="99"/>
    <w:qFormat/>
    <w:rsid w:val="00FB5F24"/>
    <w:pPr>
      <w:jc w:val="center"/>
    </w:pPr>
    <w:rPr>
      <w:b/>
      <w:bCs/>
    </w:rPr>
  </w:style>
  <w:style w:type="paragraph" w:customStyle="1" w:styleId="1ff">
    <w:name w:val="Стиль Заголовок 1 + не полужирный По левому краю Междустр.интерва..."/>
    <w:basedOn w:val="10"/>
    <w:uiPriority w:val="99"/>
    <w:qFormat/>
    <w:rsid w:val="00FB5F24"/>
    <w:pPr>
      <w:keepNext/>
      <w:widowControl w:val="0"/>
      <w:tabs>
        <w:tab w:val="clear" w:pos="567"/>
        <w:tab w:val="clear" w:pos="680"/>
        <w:tab w:val="clear" w:pos="1106"/>
        <w:tab w:val="clear" w:pos="1729"/>
        <w:tab w:val="clear" w:pos="7002"/>
      </w:tabs>
      <w:autoSpaceDE/>
      <w:autoSpaceDN/>
      <w:adjustRightInd/>
      <w:spacing w:before="240" w:after="60"/>
      <w:jc w:val="left"/>
    </w:pPr>
    <w:rPr>
      <w:rFonts w:ascii="Times New Roman" w:hAnsi="Times New Roman"/>
      <w:b/>
      <w:kern w:val="32"/>
      <w:sz w:val="24"/>
      <w:lang w:eastAsia="en-US"/>
    </w:rPr>
  </w:style>
  <w:style w:type="paragraph" w:customStyle="1" w:styleId="2fb">
    <w:name w:val="Стиль Заголовок 2 + не полужирный По левому краю"/>
    <w:basedOn w:val="20"/>
    <w:uiPriority w:val="99"/>
    <w:qFormat/>
    <w:rsid w:val="00FB5F24"/>
    <w:pPr>
      <w:widowControl w:val="0"/>
      <w:tabs>
        <w:tab w:val="clear" w:pos="567"/>
        <w:tab w:val="clear" w:pos="680"/>
        <w:tab w:val="clear" w:pos="1106"/>
        <w:tab w:val="clear" w:pos="1729"/>
        <w:tab w:val="clear" w:pos="7002"/>
      </w:tabs>
      <w:autoSpaceDE/>
      <w:autoSpaceDN/>
      <w:adjustRightInd/>
      <w:spacing w:before="240" w:after="60"/>
      <w:jc w:val="left"/>
    </w:pPr>
    <w:rPr>
      <w:rFonts w:ascii="Arial" w:hAnsi="Arial"/>
      <w:b/>
      <w:kern w:val="32"/>
      <w:sz w:val="24"/>
      <w:lang w:eastAsia="en-US"/>
    </w:rPr>
  </w:style>
  <w:style w:type="paragraph" w:customStyle="1" w:styleId="214">
    <w:name w:val="Стиль Заголовок 2 + не полужирный По левому краю1"/>
    <w:basedOn w:val="20"/>
    <w:uiPriority w:val="99"/>
    <w:qFormat/>
    <w:rsid w:val="00FB5F24"/>
    <w:pPr>
      <w:widowControl w:val="0"/>
      <w:tabs>
        <w:tab w:val="clear" w:pos="567"/>
        <w:tab w:val="clear" w:pos="680"/>
        <w:tab w:val="clear" w:pos="1106"/>
        <w:tab w:val="clear" w:pos="1729"/>
        <w:tab w:val="clear" w:pos="7002"/>
      </w:tabs>
      <w:autoSpaceDE/>
      <w:autoSpaceDN/>
      <w:adjustRightInd/>
      <w:spacing w:before="240" w:after="60"/>
      <w:jc w:val="left"/>
    </w:pPr>
    <w:rPr>
      <w:rFonts w:ascii="Arial" w:hAnsi="Arial"/>
      <w:b/>
      <w:kern w:val="32"/>
      <w:sz w:val="24"/>
      <w:lang w:eastAsia="en-US"/>
    </w:rPr>
  </w:style>
  <w:style w:type="paragraph" w:customStyle="1" w:styleId="1ff0">
    <w:name w:val="маркирован_1"/>
    <w:basedOn w:val="a2"/>
    <w:uiPriority w:val="99"/>
    <w:qFormat/>
    <w:rsid w:val="00FB5F24"/>
    <w:pPr>
      <w:adjustRightInd w:val="0"/>
      <w:snapToGrid/>
      <w:spacing w:before="0" w:after="0" w:line="360" w:lineRule="auto"/>
      <w:jc w:val="both"/>
      <w:textAlignment w:val="baseline"/>
    </w:pPr>
    <w:rPr>
      <w:rFonts w:eastAsia="Times New Roman"/>
      <w:sz w:val="28"/>
      <w:szCs w:val="28"/>
    </w:rPr>
  </w:style>
  <w:style w:type="paragraph" w:customStyle="1" w:styleId="1ff1">
    <w:name w:val="Нумерован_1"/>
    <w:basedOn w:val="a2"/>
    <w:uiPriority w:val="99"/>
    <w:qFormat/>
    <w:rsid w:val="00FB5F24"/>
    <w:pPr>
      <w:tabs>
        <w:tab w:val="left" w:pos="360"/>
      </w:tabs>
      <w:adjustRightInd w:val="0"/>
      <w:snapToGrid/>
      <w:spacing w:before="0" w:after="0" w:line="360" w:lineRule="auto"/>
      <w:ind w:left="360" w:hanging="360"/>
      <w:jc w:val="both"/>
      <w:textAlignment w:val="baseline"/>
    </w:pPr>
    <w:rPr>
      <w:rFonts w:eastAsia="Times New Roman"/>
      <w:sz w:val="28"/>
      <w:szCs w:val="28"/>
    </w:rPr>
  </w:style>
  <w:style w:type="paragraph" w:customStyle="1" w:styleId="1ff2">
    <w:name w:val="марк_1"/>
    <w:basedOn w:val="a2"/>
    <w:uiPriority w:val="99"/>
    <w:qFormat/>
    <w:rsid w:val="00FB5F24"/>
    <w:pPr>
      <w:tabs>
        <w:tab w:val="left" w:pos="1440"/>
      </w:tabs>
      <w:adjustRightInd w:val="0"/>
      <w:snapToGrid/>
      <w:spacing w:before="0" w:after="0" w:line="360" w:lineRule="auto"/>
      <w:ind w:left="1440" w:hanging="360"/>
      <w:jc w:val="both"/>
      <w:textAlignment w:val="baseline"/>
    </w:pPr>
    <w:rPr>
      <w:rFonts w:eastAsia="Times New Roman"/>
      <w:sz w:val="28"/>
      <w:szCs w:val="28"/>
    </w:rPr>
  </w:style>
  <w:style w:type="paragraph" w:customStyle="1" w:styleId="afffff9">
    <w:name w:val="Заг_глав"/>
    <w:basedOn w:val="30"/>
    <w:uiPriority w:val="99"/>
    <w:qFormat/>
    <w:rsid w:val="00FB5F24"/>
    <w:pPr>
      <w:keepNext/>
      <w:widowControl w:val="0"/>
      <w:tabs>
        <w:tab w:val="clear" w:pos="567"/>
        <w:tab w:val="clear" w:pos="680"/>
        <w:tab w:val="clear" w:pos="1106"/>
        <w:tab w:val="clear" w:pos="1729"/>
        <w:tab w:val="clear" w:pos="7002"/>
      </w:tabs>
      <w:autoSpaceDE/>
      <w:autoSpaceDN/>
      <w:spacing w:before="120" w:after="360" w:line="360" w:lineRule="atLeast"/>
      <w:ind w:firstLine="397"/>
      <w:contextualSpacing/>
      <w:jc w:val="center"/>
      <w:textAlignment w:val="baseline"/>
      <w:outlineLvl w:val="9"/>
    </w:pPr>
    <w:rPr>
      <w:rFonts w:ascii="Times New Roman" w:hAnsi="Times New Roman"/>
      <w:b/>
      <w:caps/>
      <w:sz w:val="32"/>
      <w:szCs w:val="28"/>
      <w:lang w:eastAsia="en-US"/>
    </w:rPr>
  </w:style>
  <w:style w:type="paragraph" w:customStyle="1" w:styleId="a">
    <w:name w:val="заг_пар"/>
    <w:basedOn w:val="30"/>
    <w:uiPriority w:val="99"/>
    <w:qFormat/>
    <w:rsid w:val="00FB5F24"/>
    <w:pPr>
      <w:keepNext/>
      <w:widowControl w:val="0"/>
      <w:numPr>
        <w:numId w:val="3"/>
      </w:numPr>
      <w:tabs>
        <w:tab w:val="clear" w:pos="1440"/>
        <w:tab w:val="clear" w:pos="1729"/>
        <w:tab w:val="clear" w:pos="7002"/>
        <w:tab w:val="left" w:pos="360"/>
      </w:tabs>
      <w:autoSpaceDE/>
      <w:autoSpaceDN/>
      <w:spacing w:before="240" w:after="240" w:line="360" w:lineRule="auto"/>
      <w:ind w:left="0" w:firstLine="720"/>
      <w:jc w:val="center"/>
      <w:textAlignment w:val="baseline"/>
    </w:pPr>
    <w:rPr>
      <w:rFonts w:ascii="Times New Roman" w:hAnsi="Times New Roman"/>
      <w:bCs/>
      <w:caps/>
      <w:sz w:val="32"/>
      <w:szCs w:val="32"/>
    </w:rPr>
  </w:style>
  <w:style w:type="paragraph" w:customStyle="1" w:styleId="1">
    <w:name w:val="заголовок 1"/>
    <w:basedOn w:val="a"/>
    <w:uiPriority w:val="99"/>
    <w:qFormat/>
    <w:rsid w:val="00FB5F24"/>
    <w:pPr>
      <w:numPr>
        <w:numId w:val="4"/>
      </w:numPr>
      <w:tabs>
        <w:tab w:val="clear" w:pos="1440"/>
      </w:tabs>
      <w:ind w:left="0" w:firstLine="720"/>
    </w:pPr>
    <w:rPr>
      <w:sz w:val="28"/>
      <w:szCs w:val="28"/>
    </w:rPr>
  </w:style>
  <w:style w:type="paragraph" w:customStyle="1" w:styleId="afffffa">
    <w:name w:val="огл_гл"/>
    <w:basedOn w:val="a2"/>
    <w:uiPriority w:val="99"/>
    <w:qFormat/>
    <w:rsid w:val="00FB5F24"/>
    <w:pPr>
      <w:adjustRightInd w:val="0"/>
      <w:snapToGrid/>
      <w:spacing w:before="0" w:after="0" w:line="360" w:lineRule="auto"/>
      <w:ind w:left="794" w:hanging="794"/>
      <w:jc w:val="both"/>
      <w:textAlignment w:val="baseline"/>
    </w:pPr>
    <w:rPr>
      <w:rFonts w:eastAsia="Times New Roman"/>
      <w:bCs/>
      <w:sz w:val="28"/>
      <w:szCs w:val="28"/>
    </w:rPr>
  </w:style>
  <w:style w:type="paragraph" w:customStyle="1" w:styleId="afffffb">
    <w:name w:val="параг_огл"/>
    <w:basedOn w:val="a2"/>
    <w:uiPriority w:val="99"/>
    <w:qFormat/>
    <w:rsid w:val="00FB5F24"/>
    <w:pPr>
      <w:adjustRightInd w:val="0"/>
      <w:snapToGrid/>
      <w:spacing w:before="0" w:after="0" w:line="360" w:lineRule="auto"/>
      <w:ind w:left="567"/>
      <w:textAlignment w:val="baseline"/>
    </w:pPr>
    <w:rPr>
      <w:rFonts w:eastAsia="Times New Roman"/>
      <w:sz w:val="28"/>
      <w:szCs w:val="28"/>
    </w:rPr>
  </w:style>
  <w:style w:type="paragraph" w:customStyle="1" w:styleId="afffffc">
    <w:name w:val="Стиль параг_огл + По левому краю"/>
    <w:basedOn w:val="afffffb"/>
    <w:uiPriority w:val="99"/>
    <w:qFormat/>
    <w:rsid w:val="00FB5F24"/>
    <w:pPr>
      <w:ind w:left="794"/>
    </w:pPr>
    <w:rPr>
      <w:szCs w:val="20"/>
    </w:rPr>
  </w:style>
  <w:style w:type="paragraph" w:customStyle="1" w:styleId="afffffd">
    <w:name w:val="Наш стиль"/>
    <w:basedOn w:val="a2"/>
    <w:uiPriority w:val="99"/>
    <w:qFormat/>
    <w:rsid w:val="00FB5F24"/>
    <w:pPr>
      <w:widowControl/>
      <w:snapToGrid/>
      <w:spacing w:before="0" w:after="0" w:line="360" w:lineRule="auto"/>
      <w:ind w:firstLine="720"/>
    </w:pPr>
    <w:rPr>
      <w:rFonts w:eastAsia="Times New Roman"/>
    </w:rPr>
  </w:style>
  <w:style w:type="character" w:customStyle="1" w:styleId="1ff3">
    <w:name w:val="Основной текст + Полужирный1"/>
    <w:uiPriority w:val="99"/>
    <w:qFormat/>
    <w:rsid w:val="00FB5F24"/>
    <w:rPr>
      <w:rFonts w:ascii="Times New Roman" w:hAnsi="Times New Roman"/>
      <w:b/>
      <w:sz w:val="20"/>
    </w:rPr>
  </w:style>
  <w:style w:type="character" w:customStyle="1" w:styleId="151">
    <w:name w:val="Знак Знак15"/>
    <w:uiPriority w:val="99"/>
    <w:qFormat/>
    <w:rsid w:val="00FB5F24"/>
    <w:rPr>
      <w:b/>
      <w:sz w:val="28"/>
    </w:rPr>
  </w:style>
  <w:style w:type="character" w:customStyle="1" w:styleId="720">
    <w:name w:val="Знак Знак72"/>
    <w:uiPriority w:val="99"/>
    <w:qFormat/>
    <w:rsid w:val="00FB5F24"/>
    <w:rPr>
      <w:rFonts w:ascii="Times New Roman" w:hAnsi="Times New Roman"/>
      <w:lang w:eastAsia="en-US"/>
    </w:rPr>
  </w:style>
  <w:style w:type="character" w:customStyle="1" w:styleId="r">
    <w:name w:val="r"/>
    <w:uiPriority w:val="99"/>
    <w:qFormat/>
    <w:rsid w:val="00FB5F24"/>
  </w:style>
  <w:style w:type="character" w:customStyle="1" w:styleId="Garamond">
    <w:name w:val="Основной текст + Garamond"/>
    <w:uiPriority w:val="99"/>
    <w:qFormat/>
    <w:rsid w:val="00FB5F24"/>
    <w:rPr>
      <w:rFonts w:ascii="Garamond" w:hAnsi="Garamond"/>
      <w:sz w:val="24"/>
    </w:rPr>
  </w:style>
  <w:style w:type="character" w:customStyle="1" w:styleId="FontStyle278">
    <w:name w:val="Font Style278"/>
    <w:uiPriority w:val="99"/>
    <w:qFormat/>
    <w:rsid w:val="00FB5F24"/>
    <w:rPr>
      <w:rFonts w:ascii="Times New Roman" w:hAnsi="Times New Roman"/>
      <w:color w:val="000000"/>
      <w:sz w:val="22"/>
    </w:rPr>
  </w:style>
  <w:style w:type="character" w:customStyle="1" w:styleId="FontStyle271">
    <w:name w:val="Font Style271"/>
    <w:uiPriority w:val="99"/>
    <w:qFormat/>
    <w:rsid w:val="00FB5F24"/>
    <w:rPr>
      <w:rFonts w:ascii="Times New Roman" w:hAnsi="Times New Roman"/>
      <w:i/>
      <w:color w:val="000000"/>
      <w:sz w:val="22"/>
    </w:rPr>
  </w:style>
  <w:style w:type="paragraph" w:customStyle="1" w:styleId="afffffe">
    <w:name w:val="Êðàòêèé îáðàòíûé àäðåñ"/>
    <w:basedOn w:val="a2"/>
    <w:uiPriority w:val="99"/>
    <w:qFormat/>
    <w:rsid w:val="00FB5F24"/>
    <w:pPr>
      <w:widowControl/>
      <w:snapToGrid/>
      <w:spacing w:before="0" w:after="0"/>
    </w:pPr>
    <w:rPr>
      <w:rFonts w:ascii="MS Sans Serif" w:eastAsia="Times New Roman" w:hAnsi="MS Sans Serif"/>
      <w:sz w:val="20"/>
      <w:lang w:val="en-US"/>
    </w:rPr>
  </w:style>
  <w:style w:type="character" w:customStyle="1" w:styleId="215">
    <w:name w:val="Знак Знак21"/>
    <w:uiPriority w:val="99"/>
    <w:qFormat/>
    <w:locked/>
    <w:rsid w:val="00FB5F24"/>
    <w:rPr>
      <w:b/>
      <w:sz w:val="28"/>
      <w:lang w:val="ru-RU" w:eastAsia="ru-RU"/>
    </w:rPr>
  </w:style>
  <w:style w:type="character" w:customStyle="1" w:styleId="411">
    <w:name w:val="Знак Знак41"/>
    <w:uiPriority w:val="99"/>
    <w:qFormat/>
    <w:locked/>
    <w:rsid w:val="00FB5F24"/>
    <w:rPr>
      <w:rFonts w:ascii="Arial" w:hAnsi="Arial"/>
      <w:b/>
      <w:i/>
      <w:sz w:val="28"/>
      <w:lang w:val="ru-RU" w:eastAsia="en-US"/>
    </w:rPr>
  </w:style>
  <w:style w:type="character" w:customStyle="1" w:styleId="390">
    <w:name w:val="Знак Знак39"/>
    <w:uiPriority w:val="99"/>
    <w:qFormat/>
    <w:locked/>
    <w:rsid w:val="00FB5F24"/>
    <w:rPr>
      <w:b/>
      <w:sz w:val="28"/>
      <w:lang w:val="ru-RU" w:eastAsia="ru-RU"/>
    </w:rPr>
  </w:style>
  <w:style w:type="character" w:customStyle="1" w:styleId="380">
    <w:name w:val="Знак Знак38"/>
    <w:uiPriority w:val="99"/>
    <w:qFormat/>
    <w:locked/>
    <w:rsid w:val="00FB5F24"/>
    <w:rPr>
      <w:b/>
      <w:i/>
      <w:sz w:val="26"/>
      <w:lang w:val="ru-RU" w:eastAsia="ru-RU"/>
    </w:rPr>
  </w:style>
  <w:style w:type="character" w:customStyle="1" w:styleId="370">
    <w:name w:val="Знак Знак37"/>
    <w:uiPriority w:val="99"/>
    <w:qFormat/>
    <w:locked/>
    <w:rsid w:val="00FB5F24"/>
    <w:rPr>
      <w:sz w:val="24"/>
      <w:lang w:val="ru-RU" w:eastAsia="ru-RU"/>
    </w:rPr>
  </w:style>
  <w:style w:type="character" w:customStyle="1" w:styleId="360">
    <w:name w:val="Знак Знак36"/>
    <w:uiPriority w:val="99"/>
    <w:qFormat/>
    <w:locked/>
    <w:rsid w:val="00FB5F24"/>
    <w:rPr>
      <w:sz w:val="24"/>
      <w:lang w:val="ru-RU" w:eastAsia="ru-RU"/>
    </w:rPr>
  </w:style>
  <w:style w:type="character" w:customStyle="1" w:styleId="351">
    <w:name w:val="Знак Знак35"/>
    <w:uiPriority w:val="99"/>
    <w:qFormat/>
    <w:locked/>
    <w:rsid w:val="00FB5F24"/>
    <w:rPr>
      <w:i/>
      <w:sz w:val="24"/>
      <w:lang w:val="ru-RU" w:eastAsia="ru-RU"/>
    </w:rPr>
  </w:style>
  <w:style w:type="character" w:customStyle="1" w:styleId="340">
    <w:name w:val="Знак Знак34"/>
    <w:uiPriority w:val="99"/>
    <w:qFormat/>
    <w:locked/>
    <w:rsid w:val="00FB5F24"/>
    <w:rPr>
      <w:rFonts w:ascii="Arial" w:hAnsi="Arial"/>
      <w:sz w:val="22"/>
      <w:lang w:val="ru-RU" w:eastAsia="ru-RU"/>
    </w:rPr>
  </w:style>
  <w:style w:type="character" w:customStyle="1" w:styleId="HTMLAddressChar2">
    <w:name w:val="HTML Address Char2"/>
    <w:uiPriority w:val="99"/>
    <w:locked/>
    <w:rsid w:val="00FB5F24"/>
    <w:rPr>
      <w:i/>
      <w:sz w:val="24"/>
      <w:lang w:eastAsia="ru-RU"/>
    </w:rPr>
  </w:style>
  <w:style w:type="character" w:customStyle="1" w:styleId="HTMLAddressChar">
    <w:name w:val="HTML Address Char"/>
    <w:basedOn w:val="a3"/>
    <w:uiPriority w:val="99"/>
    <w:qFormat/>
    <w:locked/>
    <w:rsid w:val="00FB5F24"/>
    <w:rPr>
      <w:rFonts w:cs="Times New Roman"/>
      <w:i/>
      <w:sz w:val="24"/>
      <w:lang w:val="ru-RU" w:eastAsia="ru-RU"/>
    </w:rPr>
  </w:style>
  <w:style w:type="character" w:customStyle="1" w:styleId="HTML10">
    <w:name w:val="Адрес HTML Знак1"/>
    <w:basedOn w:val="a3"/>
    <w:uiPriority w:val="99"/>
    <w:qFormat/>
    <w:rsid w:val="00FB5F24"/>
    <w:rPr>
      <w:rFonts w:ascii="Times New Roman" w:hAnsi="Times New Roman" w:cs="Times New Roman"/>
      <w:i/>
      <w:iCs/>
      <w:sz w:val="24"/>
      <w:szCs w:val="24"/>
      <w:lang w:eastAsia="ru-RU"/>
    </w:rPr>
  </w:style>
  <w:style w:type="character" w:customStyle="1" w:styleId="HTML120">
    <w:name w:val="Адрес HTML Знак120"/>
    <w:basedOn w:val="a3"/>
    <w:uiPriority w:val="99"/>
    <w:semiHidden/>
    <w:qFormat/>
    <w:rsid w:val="00FB5F24"/>
    <w:rPr>
      <w:rFonts w:cs="Times New Roman"/>
      <w:i/>
      <w:iCs/>
      <w:sz w:val="24"/>
      <w:szCs w:val="24"/>
    </w:rPr>
  </w:style>
  <w:style w:type="character" w:customStyle="1" w:styleId="HTML119">
    <w:name w:val="Адрес HTML Знак119"/>
    <w:basedOn w:val="a3"/>
    <w:uiPriority w:val="99"/>
    <w:semiHidden/>
    <w:qFormat/>
    <w:rsid w:val="00FB5F24"/>
    <w:rPr>
      <w:rFonts w:cs="Times New Roman"/>
      <w:i/>
      <w:iCs/>
      <w:sz w:val="24"/>
      <w:szCs w:val="24"/>
    </w:rPr>
  </w:style>
  <w:style w:type="character" w:customStyle="1" w:styleId="HTML118">
    <w:name w:val="Адрес HTML Знак118"/>
    <w:basedOn w:val="a3"/>
    <w:uiPriority w:val="99"/>
    <w:semiHidden/>
    <w:qFormat/>
    <w:rsid w:val="00FB5F24"/>
    <w:rPr>
      <w:rFonts w:cs="Times New Roman"/>
      <w:i/>
      <w:iCs/>
      <w:sz w:val="24"/>
      <w:szCs w:val="24"/>
    </w:rPr>
  </w:style>
  <w:style w:type="character" w:customStyle="1" w:styleId="HTML117">
    <w:name w:val="Адрес HTML Знак117"/>
    <w:basedOn w:val="a3"/>
    <w:uiPriority w:val="99"/>
    <w:qFormat/>
    <w:rsid w:val="00FB5F24"/>
    <w:rPr>
      <w:rFonts w:cs="Times New Roman"/>
      <w:i/>
      <w:iCs/>
      <w:sz w:val="24"/>
      <w:szCs w:val="24"/>
    </w:rPr>
  </w:style>
  <w:style w:type="character" w:customStyle="1" w:styleId="HTML116">
    <w:name w:val="Адрес HTML Знак116"/>
    <w:basedOn w:val="a3"/>
    <w:uiPriority w:val="99"/>
    <w:semiHidden/>
    <w:qFormat/>
    <w:rsid w:val="00FB5F24"/>
    <w:rPr>
      <w:rFonts w:cs="Times New Roman"/>
      <w:i/>
      <w:iCs/>
      <w:sz w:val="24"/>
      <w:szCs w:val="24"/>
    </w:rPr>
  </w:style>
  <w:style w:type="character" w:customStyle="1" w:styleId="HTML115">
    <w:name w:val="Адрес HTML Знак115"/>
    <w:basedOn w:val="a3"/>
    <w:uiPriority w:val="99"/>
    <w:semiHidden/>
    <w:qFormat/>
    <w:rsid w:val="00FB5F24"/>
    <w:rPr>
      <w:rFonts w:cs="Times New Roman"/>
      <w:i/>
      <w:iCs/>
      <w:sz w:val="24"/>
      <w:szCs w:val="24"/>
    </w:rPr>
  </w:style>
  <w:style w:type="character" w:customStyle="1" w:styleId="HTML114">
    <w:name w:val="Адрес HTML Знак114"/>
    <w:basedOn w:val="a3"/>
    <w:uiPriority w:val="99"/>
    <w:semiHidden/>
    <w:qFormat/>
    <w:rsid w:val="00FB5F24"/>
    <w:rPr>
      <w:rFonts w:cs="Times New Roman"/>
      <w:i/>
      <w:iCs/>
      <w:sz w:val="24"/>
      <w:szCs w:val="24"/>
    </w:rPr>
  </w:style>
  <w:style w:type="character" w:customStyle="1" w:styleId="HTML113">
    <w:name w:val="Адрес HTML Знак113"/>
    <w:basedOn w:val="a3"/>
    <w:uiPriority w:val="99"/>
    <w:semiHidden/>
    <w:qFormat/>
    <w:rsid w:val="00FB5F24"/>
    <w:rPr>
      <w:rFonts w:cs="Times New Roman"/>
      <w:i/>
      <w:iCs/>
      <w:sz w:val="24"/>
      <w:szCs w:val="24"/>
    </w:rPr>
  </w:style>
  <w:style w:type="character" w:customStyle="1" w:styleId="HTML112">
    <w:name w:val="Адрес HTML Знак112"/>
    <w:basedOn w:val="a3"/>
    <w:uiPriority w:val="99"/>
    <w:semiHidden/>
    <w:qFormat/>
    <w:rsid w:val="00FB5F24"/>
    <w:rPr>
      <w:rFonts w:cs="Times New Roman"/>
      <w:i/>
      <w:iCs/>
      <w:sz w:val="24"/>
      <w:szCs w:val="24"/>
    </w:rPr>
  </w:style>
  <w:style w:type="character" w:customStyle="1" w:styleId="HTML111">
    <w:name w:val="Адрес HTML Знак111"/>
    <w:basedOn w:val="a3"/>
    <w:uiPriority w:val="99"/>
    <w:qFormat/>
    <w:rsid w:val="00FB5F24"/>
    <w:rPr>
      <w:rFonts w:cs="Times New Roman"/>
      <w:i/>
      <w:iCs/>
      <w:sz w:val="24"/>
      <w:szCs w:val="24"/>
    </w:rPr>
  </w:style>
  <w:style w:type="character" w:customStyle="1" w:styleId="HTML110">
    <w:name w:val="Адрес HTML Знак110"/>
    <w:basedOn w:val="a3"/>
    <w:uiPriority w:val="99"/>
    <w:semiHidden/>
    <w:qFormat/>
    <w:rsid w:val="00FB5F24"/>
    <w:rPr>
      <w:rFonts w:cs="Times New Roman"/>
      <w:i/>
      <w:iCs/>
      <w:sz w:val="24"/>
      <w:szCs w:val="24"/>
    </w:rPr>
  </w:style>
  <w:style w:type="character" w:customStyle="1" w:styleId="HTML19">
    <w:name w:val="Адрес HTML Знак19"/>
    <w:basedOn w:val="a3"/>
    <w:uiPriority w:val="99"/>
    <w:qFormat/>
    <w:rsid w:val="00FB5F24"/>
    <w:rPr>
      <w:rFonts w:cs="Times New Roman"/>
      <w:i/>
      <w:iCs/>
      <w:sz w:val="24"/>
      <w:szCs w:val="24"/>
    </w:rPr>
  </w:style>
  <w:style w:type="character" w:customStyle="1" w:styleId="HTML18">
    <w:name w:val="Адрес HTML Знак18"/>
    <w:basedOn w:val="a3"/>
    <w:uiPriority w:val="99"/>
    <w:semiHidden/>
    <w:qFormat/>
    <w:rsid w:val="00FB5F24"/>
    <w:rPr>
      <w:rFonts w:cs="Times New Roman"/>
      <w:i/>
      <w:iCs/>
      <w:sz w:val="24"/>
      <w:szCs w:val="24"/>
    </w:rPr>
  </w:style>
  <w:style w:type="character" w:customStyle="1" w:styleId="HTML17">
    <w:name w:val="Адрес HTML Знак17"/>
    <w:basedOn w:val="a3"/>
    <w:uiPriority w:val="99"/>
    <w:semiHidden/>
    <w:qFormat/>
    <w:rsid w:val="00FB5F24"/>
    <w:rPr>
      <w:rFonts w:cs="Times New Roman"/>
      <w:i/>
      <w:iCs/>
      <w:sz w:val="24"/>
      <w:szCs w:val="24"/>
    </w:rPr>
  </w:style>
  <w:style w:type="character" w:customStyle="1" w:styleId="HTML16">
    <w:name w:val="Адрес HTML Знак16"/>
    <w:basedOn w:val="a3"/>
    <w:uiPriority w:val="99"/>
    <w:semiHidden/>
    <w:qFormat/>
    <w:rsid w:val="00FB5F24"/>
    <w:rPr>
      <w:rFonts w:cs="Times New Roman"/>
      <w:i/>
      <w:iCs/>
      <w:sz w:val="24"/>
      <w:szCs w:val="24"/>
    </w:rPr>
  </w:style>
  <w:style w:type="character" w:customStyle="1" w:styleId="HTML15">
    <w:name w:val="Адрес HTML Знак15"/>
    <w:basedOn w:val="a3"/>
    <w:uiPriority w:val="99"/>
    <w:qFormat/>
    <w:rsid w:val="00FB5F24"/>
    <w:rPr>
      <w:rFonts w:cs="Times New Roman"/>
      <w:i/>
      <w:iCs/>
      <w:sz w:val="24"/>
      <w:szCs w:val="24"/>
    </w:rPr>
  </w:style>
  <w:style w:type="character" w:customStyle="1" w:styleId="HTML14">
    <w:name w:val="Адрес HTML Знак14"/>
    <w:basedOn w:val="a3"/>
    <w:uiPriority w:val="99"/>
    <w:qFormat/>
    <w:rsid w:val="00FB5F24"/>
    <w:rPr>
      <w:rFonts w:cs="Times New Roman"/>
      <w:i/>
      <w:iCs/>
      <w:sz w:val="24"/>
      <w:szCs w:val="24"/>
    </w:rPr>
  </w:style>
  <w:style w:type="character" w:customStyle="1" w:styleId="HTML13">
    <w:name w:val="Адрес HTML Знак13"/>
    <w:basedOn w:val="a3"/>
    <w:uiPriority w:val="99"/>
    <w:semiHidden/>
    <w:qFormat/>
    <w:rsid w:val="00FB5F24"/>
    <w:rPr>
      <w:rFonts w:cs="Times New Roman"/>
      <w:i/>
      <w:iCs/>
      <w:sz w:val="24"/>
      <w:szCs w:val="24"/>
    </w:rPr>
  </w:style>
  <w:style w:type="character" w:customStyle="1" w:styleId="HTML12">
    <w:name w:val="Адрес HTML Знак12"/>
    <w:basedOn w:val="a3"/>
    <w:uiPriority w:val="99"/>
    <w:qFormat/>
    <w:rsid w:val="00FB5F24"/>
    <w:rPr>
      <w:rFonts w:cs="Times New Roman"/>
      <w:i/>
      <w:iCs/>
      <w:sz w:val="22"/>
    </w:rPr>
  </w:style>
  <w:style w:type="character" w:customStyle="1" w:styleId="Web">
    <w:name w:val="Обычный (Web) Знак"/>
    <w:uiPriority w:val="99"/>
    <w:qFormat/>
    <w:locked/>
    <w:rsid w:val="00FB5F24"/>
    <w:rPr>
      <w:rFonts w:ascii="Tahoma" w:hAnsi="Tahoma"/>
      <w:sz w:val="16"/>
    </w:rPr>
  </w:style>
  <w:style w:type="character" w:customStyle="1" w:styleId="321">
    <w:name w:val="Знак Знак32"/>
    <w:uiPriority w:val="99"/>
    <w:qFormat/>
    <w:locked/>
    <w:rsid w:val="00FB5F24"/>
    <w:rPr>
      <w:lang w:val="ru-RU" w:eastAsia="ru-RU"/>
    </w:rPr>
  </w:style>
  <w:style w:type="character" w:customStyle="1" w:styleId="317">
    <w:name w:val="Знак Знак31"/>
    <w:uiPriority w:val="99"/>
    <w:qFormat/>
    <w:locked/>
    <w:rsid w:val="00FB5F24"/>
    <w:rPr>
      <w:sz w:val="24"/>
      <w:lang w:val="ru-RU" w:eastAsia="ru-RU"/>
    </w:rPr>
  </w:style>
  <w:style w:type="character" w:customStyle="1" w:styleId="301">
    <w:name w:val="Знак Знак30"/>
    <w:uiPriority w:val="99"/>
    <w:qFormat/>
    <w:locked/>
    <w:rsid w:val="00FB5F24"/>
    <w:rPr>
      <w:sz w:val="24"/>
      <w:lang w:val="ru-RU" w:eastAsia="ru-RU"/>
    </w:rPr>
  </w:style>
  <w:style w:type="character" w:customStyle="1" w:styleId="1ff4">
    <w:name w:val="Знак1 Знак Знак"/>
    <w:uiPriority w:val="99"/>
    <w:qFormat/>
    <w:locked/>
    <w:rsid w:val="00FB5F24"/>
    <w:rPr>
      <w:sz w:val="24"/>
      <w:lang w:val="ru-RU" w:eastAsia="ru-RU"/>
    </w:rPr>
  </w:style>
  <w:style w:type="character" w:customStyle="1" w:styleId="1910">
    <w:name w:val="Знак Знак191"/>
    <w:uiPriority w:val="99"/>
    <w:qFormat/>
    <w:locked/>
    <w:rsid w:val="00FB5F24"/>
    <w:rPr>
      <w:sz w:val="24"/>
      <w:lang w:val="en-US" w:eastAsia="ru-RU"/>
    </w:rPr>
  </w:style>
  <w:style w:type="character" w:customStyle="1" w:styleId="1411">
    <w:name w:val="Знак Знак141"/>
    <w:uiPriority w:val="99"/>
    <w:qFormat/>
    <w:locked/>
    <w:rsid w:val="00FB5F24"/>
    <w:rPr>
      <w:rFonts w:ascii="Cambria" w:hAnsi="Cambria"/>
      <w:i/>
      <w:color w:val="4F81BD"/>
      <w:spacing w:val="15"/>
      <w:sz w:val="24"/>
      <w:lang w:val="ru-RU" w:eastAsia="ru-RU"/>
    </w:rPr>
  </w:style>
  <w:style w:type="character" w:customStyle="1" w:styleId="123">
    <w:name w:val="Знак Знак12"/>
    <w:uiPriority w:val="99"/>
    <w:qFormat/>
    <w:locked/>
    <w:rsid w:val="00FB5F24"/>
    <w:rPr>
      <w:rFonts w:ascii="PragmaticaCTT" w:hAnsi="PragmaticaCTT"/>
      <w:sz w:val="24"/>
      <w:lang w:val="ru-RU" w:eastAsia="ru-RU"/>
    </w:rPr>
  </w:style>
  <w:style w:type="character" w:customStyle="1" w:styleId="2210">
    <w:name w:val="Знак Знак221"/>
    <w:uiPriority w:val="99"/>
    <w:qFormat/>
    <w:locked/>
    <w:rsid w:val="00FB5F24"/>
    <w:rPr>
      <w:color w:val="000000"/>
      <w:sz w:val="24"/>
      <w:lang w:val="ru-RU" w:eastAsia="ru-RU"/>
    </w:rPr>
  </w:style>
  <w:style w:type="character" w:customStyle="1" w:styleId="290">
    <w:name w:val="Знак Знак29"/>
    <w:uiPriority w:val="99"/>
    <w:qFormat/>
    <w:locked/>
    <w:rsid w:val="00FB5F24"/>
    <w:rPr>
      <w:sz w:val="16"/>
      <w:lang w:val="ru-RU" w:eastAsia="ru-RU"/>
    </w:rPr>
  </w:style>
  <w:style w:type="character" w:customStyle="1" w:styleId="2510">
    <w:name w:val="Знак Знак251"/>
    <w:uiPriority w:val="99"/>
    <w:qFormat/>
    <w:locked/>
    <w:rsid w:val="00FB5F24"/>
    <w:rPr>
      <w:sz w:val="24"/>
      <w:lang w:val="ru-RU" w:eastAsia="ru-RU"/>
    </w:rPr>
  </w:style>
  <w:style w:type="character" w:customStyle="1" w:styleId="280">
    <w:name w:val="Знак Знак28"/>
    <w:uiPriority w:val="99"/>
    <w:qFormat/>
    <w:locked/>
    <w:rsid w:val="00FB5F24"/>
    <w:rPr>
      <w:sz w:val="16"/>
      <w:lang w:val="ru-RU" w:eastAsia="ru-RU"/>
    </w:rPr>
  </w:style>
  <w:style w:type="character" w:customStyle="1" w:styleId="272">
    <w:name w:val="Знак Знак27"/>
    <w:uiPriority w:val="99"/>
    <w:qFormat/>
    <w:locked/>
    <w:rsid w:val="00FB5F24"/>
    <w:rPr>
      <w:rFonts w:ascii="Courier New" w:hAnsi="Courier New"/>
      <w:lang w:val="ru-RU" w:eastAsia="ru-RU"/>
    </w:rPr>
  </w:style>
  <w:style w:type="character" w:customStyle="1" w:styleId="1810">
    <w:name w:val="Знак Знак181"/>
    <w:uiPriority w:val="99"/>
    <w:qFormat/>
    <w:locked/>
    <w:rsid w:val="00FB5F24"/>
    <w:rPr>
      <w:b/>
      <w:lang w:val="ru-RU" w:eastAsia="ru-RU"/>
    </w:rPr>
  </w:style>
  <w:style w:type="character" w:customStyle="1" w:styleId="201">
    <w:name w:val="Знак Знак201"/>
    <w:uiPriority w:val="99"/>
    <w:qFormat/>
    <w:locked/>
    <w:rsid w:val="00FB5F24"/>
    <w:rPr>
      <w:rFonts w:ascii="Tahoma" w:hAnsi="Tahoma"/>
      <w:sz w:val="16"/>
      <w:lang w:val="ru-RU" w:eastAsia="ru-RU"/>
    </w:rPr>
  </w:style>
  <w:style w:type="paragraph" w:customStyle="1" w:styleId="2fc">
    <w:name w:val="Знак Знак Знак Знак Знак Знак2"/>
    <w:basedOn w:val="a2"/>
    <w:uiPriority w:val="99"/>
    <w:qFormat/>
    <w:rsid w:val="00FB5F24"/>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affff1">
    <w:name w:val="Темы Знак"/>
    <w:link w:val="affff0"/>
    <w:uiPriority w:val="99"/>
    <w:qFormat/>
    <w:locked/>
    <w:rsid w:val="00FB5F24"/>
    <w:rPr>
      <w:rFonts w:ascii="Times New Roman" w:eastAsia="Calibri" w:hAnsi="Times New Roman" w:cs="Times New Roman"/>
      <w:b/>
      <w:sz w:val="24"/>
      <w:szCs w:val="20"/>
      <w:lang w:eastAsia="ru-RU"/>
    </w:rPr>
  </w:style>
  <w:style w:type="character" w:customStyle="1" w:styleId="affffff">
    <w:name w:val="Основной текст_"/>
    <w:link w:val="1ff5"/>
    <w:qFormat/>
    <w:locked/>
    <w:rsid w:val="00FB5F24"/>
    <w:rPr>
      <w:rFonts w:ascii="Arial" w:hAnsi="Arial"/>
      <w:sz w:val="19"/>
      <w:shd w:val="clear" w:color="auto" w:fill="FFFFFF"/>
    </w:rPr>
  </w:style>
  <w:style w:type="paragraph" w:customStyle="1" w:styleId="1ff5">
    <w:name w:val="Основной текст1"/>
    <w:basedOn w:val="a2"/>
    <w:link w:val="affffff"/>
    <w:qFormat/>
    <w:rsid w:val="00FB5F24"/>
    <w:pPr>
      <w:widowControl/>
      <w:shd w:val="clear" w:color="auto" w:fill="FFFFFF"/>
      <w:snapToGrid/>
      <w:spacing w:before="180" w:after="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0"/>
    <w:uiPriority w:val="99"/>
    <w:qFormat/>
    <w:rsid w:val="00FB5F24"/>
    <w:pPr>
      <w:keepNext/>
      <w:tabs>
        <w:tab w:val="clear" w:pos="567"/>
        <w:tab w:val="clear" w:pos="680"/>
        <w:tab w:val="clear" w:pos="1106"/>
        <w:tab w:val="clear" w:pos="1729"/>
        <w:tab w:val="clear" w:pos="7002"/>
        <w:tab w:val="left" w:pos="792"/>
      </w:tabs>
      <w:autoSpaceDE/>
      <w:autoSpaceDN/>
      <w:adjustRightInd/>
      <w:spacing w:before="240" w:after="60"/>
      <w:jc w:val="left"/>
    </w:pPr>
    <w:rPr>
      <w:rFonts w:ascii="Times New Roman" w:hAnsi="Times New Roman"/>
      <w:b/>
      <w:bCs/>
      <w:kern w:val="32"/>
      <w:sz w:val="24"/>
    </w:rPr>
  </w:style>
  <w:style w:type="paragraph" w:customStyle="1" w:styleId="Style24">
    <w:name w:val="Style24"/>
    <w:basedOn w:val="a2"/>
    <w:uiPriority w:val="99"/>
    <w:qFormat/>
    <w:rsid w:val="00FB5F24"/>
    <w:pPr>
      <w:autoSpaceDE w:val="0"/>
      <w:autoSpaceDN w:val="0"/>
      <w:adjustRightInd w:val="0"/>
      <w:snapToGrid/>
      <w:spacing w:before="0" w:after="0" w:line="482" w:lineRule="exact"/>
      <w:ind w:firstLine="720"/>
      <w:jc w:val="both"/>
    </w:pPr>
    <w:rPr>
      <w:rFonts w:eastAsia="Times New Roman"/>
      <w:szCs w:val="24"/>
    </w:rPr>
  </w:style>
  <w:style w:type="paragraph" w:customStyle="1" w:styleId="2TimesNewRoman0">
    <w:name w:val="Стиль заголовок 2 + Times New Roman полужирный Первая строка:  0..."/>
    <w:basedOn w:val="2f9"/>
    <w:uiPriority w:val="99"/>
    <w:qFormat/>
    <w:rsid w:val="00FB5F24"/>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
    <w:name w:val="Стиль1 Знак"/>
    <w:link w:val="1e"/>
    <w:uiPriority w:val="99"/>
    <w:qFormat/>
    <w:locked/>
    <w:rsid w:val="00FB5F24"/>
    <w:rPr>
      <w:rFonts w:ascii="Times New Roman" w:eastAsia="Calibri" w:hAnsi="Times New Roman" w:cs="Times New Roman"/>
      <w:sz w:val="20"/>
      <w:szCs w:val="20"/>
      <w:lang w:eastAsia="ru-RU"/>
    </w:rPr>
  </w:style>
  <w:style w:type="paragraph" w:customStyle="1" w:styleId="affffff0">
    <w:name w:val="Стиль По ширине"/>
    <w:basedOn w:val="a2"/>
    <w:uiPriority w:val="99"/>
    <w:qFormat/>
    <w:rsid w:val="00FB5F24"/>
    <w:pPr>
      <w:widowControl/>
      <w:snapToGrid/>
      <w:spacing w:before="0" w:after="0" w:line="312" w:lineRule="auto"/>
      <w:ind w:firstLine="454"/>
      <w:jc w:val="both"/>
    </w:pPr>
    <w:rPr>
      <w:rFonts w:eastAsia="Times New Roman"/>
      <w:szCs w:val="24"/>
    </w:rPr>
  </w:style>
  <w:style w:type="paragraph" w:customStyle="1" w:styleId="Style53">
    <w:name w:val="Style53"/>
    <w:basedOn w:val="a2"/>
    <w:uiPriority w:val="99"/>
    <w:qFormat/>
    <w:rsid w:val="00FB5F24"/>
    <w:pPr>
      <w:autoSpaceDE w:val="0"/>
      <w:autoSpaceDN w:val="0"/>
      <w:adjustRightInd w:val="0"/>
      <w:snapToGrid/>
      <w:spacing w:before="0" w:after="0" w:line="197" w:lineRule="exact"/>
      <w:ind w:firstLine="456"/>
      <w:jc w:val="both"/>
    </w:pPr>
    <w:rPr>
      <w:rFonts w:ascii="Palatino Linotype" w:eastAsia="Times New Roman" w:hAnsi="Palatino Linotype"/>
      <w:szCs w:val="24"/>
    </w:rPr>
  </w:style>
  <w:style w:type="paragraph" w:customStyle="1" w:styleId="Style57">
    <w:name w:val="Style57"/>
    <w:basedOn w:val="a2"/>
    <w:uiPriority w:val="99"/>
    <w:qFormat/>
    <w:rsid w:val="00FB5F24"/>
    <w:pPr>
      <w:autoSpaceDE w:val="0"/>
      <w:autoSpaceDN w:val="0"/>
      <w:adjustRightInd w:val="0"/>
      <w:snapToGrid/>
      <w:spacing w:before="0" w:after="0" w:line="216" w:lineRule="exact"/>
      <w:jc w:val="both"/>
    </w:pPr>
    <w:rPr>
      <w:rFonts w:ascii="Palatino Linotype" w:eastAsia="Times New Roman" w:hAnsi="Palatino Linotype"/>
      <w:szCs w:val="24"/>
    </w:rPr>
  </w:style>
  <w:style w:type="paragraph" w:customStyle="1" w:styleId="Style35">
    <w:name w:val="Style35"/>
    <w:basedOn w:val="a2"/>
    <w:uiPriority w:val="99"/>
    <w:qFormat/>
    <w:rsid w:val="00FB5F24"/>
    <w:pPr>
      <w:autoSpaceDE w:val="0"/>
      <w:autoSpaceDN w:val="0"/>
      <w:adjustRightInd w:val="0"/>
      <w:snapToGrid/>
      <w:spacing w:before="0" w:after="0" w:line="197" w:lineRule="exact"/>
      <w:ind w:firstLine="442"/>
      <w:jc w:val="both"/>
    </w:pPr>
    <w:rPr>
      <w:rFonts w:ascii="Palatino Linotype" w:eastAsia="Times New Roman" w:hAnsi="Palatino Linotype"/>
      <w:szCs w:val="24"/>
    </w:rPr>
  </w:style>
  <w:style w:type="paragraph" w:customStyle="1" w:styleId="Style37">
    <w:name w:val="Style37"/>
    <w:basedOn w:val="a2"/>
    <w:uiPriority w:val="99"/>
    <w:qFormat/>
    <w:rsid w:val="00FB5F24"/>
    <w:pPr>
      <w:autoSpaceDE w:val="0"/>
      <w:autoSpaceDN w:val="0"/>
      <w:adjustRightInd w:val="0"/>
      <w:snapToGrid/>
      <w:spacing w:before="0" w:after="0" w:line="221" w:lineRule="exact"/>
      <w:ind w:firstLine="221"/>
      <w:jc w:val="both"/>
    </w:pPr>
    <w:rPr>
      <w:rFonts w:ascii="Palatino Linotype" w:eastAsia="Times New Roman" w:hAnsi="Palatino Linotype"/>
      <w:szCs w:val="24"/>
    </w:rPr>
  </w:style>
  <w:style w:type="paragraph" w:customStyle="1" w:styleId="Style31">
    <w:name w:val="Style31"/>
    <w:basedOn w:val="a2"/>
    <w:uiPriority w:val="99"/>
    <w:qFormat/>
    <w:rsid w:val="00FB5F24"/>
    <w:pPr>
      <w:autoSpaceDE w:val="0"/>
      <w:autoSpaceDN w:val="0"/>
      <w:adjustRightInd w:val="0"/>
      <w:snapToGrid/>
      <w:spacing w:before="0" w:after="0"/>
    </w:pPr>
    <w:rPr>
      <w:rFonts w:ascii="Palatino Linotype" w:eastAsia="Times New Roman" w:hAnsi="Palatino Linotype"/>
      <w:szCs w:val="24"/>
    </w:rPr>
  </w:style>
  <w:style w:type="paragraph" w:customStyle="1" w:styleId="2Arial12">
    <w:name w:val="Стиль Заголовок 2 + Arial полужирный курсив Перед:  12 пт После..."/>
    <w:basedOn w:val="20"/>
    <w:uiPriority w:val="99"/>
    <w:qFormat/>
    <w:rsid w:val="00FB5F24"/>
    <w:pPr>
      <w:keepNext/>
      <w:tabs>
        <w:tab w:val="clear" w:pos="567"/>
        <w:tab w:val="clear" w:pos="680"/>
        <w:tab w:val="clear" w:pos="1106"/>
        <w:tab w:val="clear" w:pos="1729"/>
        <w:tab w:val="clear" w:pos="7002"/>
        <w:tab w:val="left" w:pos="720"/>
      </w:tabs>
      <w:autoSpaceDE/>
      <w:autoSpaceDN/>
      <w:adjustRightInd/>
      <w:spacing w:before="240" w:after="60"/>
      <w:ind w:left="720" w:hanging="360"/>
    </w:pPr>
    <w:rPr>
      <w:rFonts w:ascii="Arial" w:hAnsi="Arial"/>
      <w:b/>
      <w:bCs/>
      <w:iCs/>
      <w:sz w:val="24"/>
    </w:rPr>
  </w:style>
  <w:style w:type="paragraph" w:customStyle="1" w:styleId="2Arial0">
    <w:name w:val="Стиль Заголовок 2 + Arial полужирный Слева:  0 см Первая строка:..."/>
    <w:basedOn w:val="20"/>
    <w:uiPriority w:val="99"/>
    <w:qFormat/>
    <w:rsid w:val="00FB5F24"/>
    <w:pPr>
      <w:keepNext/>
      <w:tabs>
        <w:tab w:val="clear" w:pos="567"/>
        <w:tab w:val="clear" w:pos="680"/>
        <w:tab w:val="clear" w:pos="1106"/>
        <w:tab w:val="clear" w:pos="1729"/>
        <w:tab w:val="clear" w:pos="7002"/>
        <w:tab w:val="left" w:pos="720"/>
      </w:tabs>
      <w:autoSpaceDE/>
      <w:autoSpaceDN/>
      <w:adjustRightInd/>
      <w:spacing w:before="240" w:after="60"/>
      <w:ind w:left="720" w:hanging="360"/>
    </w:pPr>
    <w:rPr>
      <w:rFonts w:ascii="Arial" w:hAnsi="Arial"/>
      <w:b/>
      <w:bCs/>
      <w:sz w:val="24"/>
    </w:rPr>
  </w:style>
  <w:style w:type="character" w:customStyle="1" w:styleId="ConsNormal0">
    <w:name w:val="ConsNormal Знак"/>
    <w:link w:val="ConsNormal"/>
    <w:uiPriority w:val="99"/>
    <w:qFormat/>
    <w:locked/>
    <w:rsid w:val="00FB5F24"/>
    <w:rPr>
      <w:rFonts w:ascii="Arial" w:eastAsia="Calibri" w:hAnsi="Arial" w:cs="Times New Roman"/>
      <w:lang w:eastAsia="ru-RU"/>
    </w:rPr>
  </w:style>
  <w:style w:type="character" w:customStyle="1" w:styleId="223">
    <w:name w:val="Основной текст (22)_"/>
    <w:link w:val="224"/>
    <w:uiPriority w:val="99"/>
    <w:qFormat/>
    <w:locked/>
    <w:rsid w:val="00FB5F24"/>
    <w:rPr>
      <w:rFonts w:ascii="Century Schoolbook" w:hAnsi="Century Schoolbook"/>
      <w:sz w:val="21"/>
      <w:shd w:val="clear" w:color="auto" w:fill="FFFFFF"/>
    </w:rPr>
  </w:style>
  <w:style w:type="paragraph" w:customStyle="1" w:styleId="224">
    <w:name w:val="Основной текст (22)"/>
    <w:basedOn w:val="a2"/>
    <w:link w:val="223"/>
    <w:uiPriority w:val="99"/>
    <w:qFormat/>
    <w:rsid w:val="00FB5F24"/>
    <w:pPr>
      <w:widowControl/>
      <w:shd w:val="clear" w:color="auto" w:fill="FFFFFF"/>
      <w:snapToGrid/>
      <w:spacing w:before="540" w:after="12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2"/>
    <w:uiPriority w:val="99"/>
    <w:qFormat/>
    <w:rsid w:val="00FB5F24"/>
    <w:pPr>
      <w:widowControl/>
      <w:shd w:val="clear" w:color="auto" w:fill="FFFFFF"/>
      <w:snapToGrid/>
      <w:spacing w:before="480" w:after="120" w:line="284" w:lineRule="exact"/>
      <w:ind w:hanging="1620"/>
      <w:jc w:val="both"/>
    </w:pPr>
    <w:rPr>
      <w:rFonts w:ascii="Arial" w:eastAsia="Times New Roman" w:hAnsi="Arial" w:cs="Arial"/>
      <w:color w:val="000000"/>
      <w:sz w:val="19"/>
      <w:szCs w:val="19"/>
    </w:rPr>
  </w:style>
  <w:style w:type="character" w:customStyle="1" w:styleId="136">
    <w:name w:val="Основной текст (13)_"/>
    <w:link w:val="137"/>
    <w:uiPriority w:val="99"/>
    <w:qFormat/>
    <w:locked/>
    <w:rsid w:val="00FB5F24"/>
    <w:rPr>
      <w:rFonts w:ascii="Century Schoolbook" w:hAnsi="Century Schoolbook"/>
      <w:sz w:val="18"/>
      <w:shd w:val="clear" w:color="auto" w:fill="FFFFFF"/>
    </w:rPr>
  </w:style>
  <w:style w:type="paragraph" w:customStyle="1" w:styleId="137">
    <w:name w:val="Основной текст (13)"/>
    <w:basedOn w:val="a2"/>
    <w:link w:val="136"/>
    <w:uiPriority w:val="99"/>
    <w:qFormat/>
    <w:rsid w:val="00FB5F24"/>
    <w:pPr>
      <w:widowControl/>
      <w:shd w:val="clear" w:color="auto" w:fill="FFFFFF"/>
      <w:snapToGrid/>
      <w:spacing w:before="480" w:after="30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2">
    <w:name w:val="Основной текст (9)_"/>
    <w:link w:val="93"/>
    <w:uiPriority w:val="99"/>
    <w:qFormat/>
    <w:locked/>
    <w:rsid w:val="00FB5F24"/>
    <w:rPr>
      <w:rFonts w:ascii="Century Schoolbook" w:hAnsi="Century Schoolbook"/>
      <w:sz w:val="18"/>
      <w:shd w:val="clear" w:color="auto" w:fill="FFFFFF"/>
    </w:rPr>
  </w:style>
  <w:style w:type="paragraph" w:customStyle="1" w:styleId="93">
    <w:name w:val="Основной текст (9)"/>
    <w:basedOn w:val="a2"/>
    <w:link w:val="92"/>
    <w:uiPriority w:val="99"/>
    <w:qFormat/>
    <w:rsid w:val="00FB5F24"/>
    <w:pPr>
      <w:widowControl/>
      <w:shd w:val="clear" w:color="auto" w:fill="FFFFFF"/>
      <w:snapToGrid/>
      <w:spacing w:before="120" w:after="240" w:line="240" w:lineRule="atLeast"/>
    </w:pPr>
    <w:rPr>
      <w:rFonts w:ascii="Century Schoolbook" w:eastAsiaTheme="minorHAnsi" w:hAnsi="Century Schoolbook" w:cstheme="minorBidi"/>
      <w:sz w:val="18"/>
      <w:szCs w:val="22"/>
      <w:shd w:val="clear" w:color="auto" w:fill="FFFFFF"/>
      <w:lang w:eastAsia="en-US"/>
    </w:rPr>
  </w:style>
  <w:style w:type="character" w:customStyle="1" w:styleId="3f">
    <w:name w:val="Основной текст (3)_"/>
    <w:uiPriority w:val="99"/>
    <w:qFormat/>
    <w:locked/>
    <w:rsid w:val="00FB5F24"/>
    <w:rPr>
      <w:rFonts w:ascii="Century Schoolbook" w:hAnsi="Century Schoolbook"/>
      <w:sz w:val="18"/>
      <w:shd w:val="clear" w:color="auto" w:fill="FFFFFF"/>
    </w:rPr>
  </w:style>
  <w:style w:type="paragraph" w:customStyle="1" w:styleId="2Arial1">
    <w:name w:val="Заголовок 2  Arial"/>
    <w:basedOn w:val="20"/>
    <w:uiPriority w:val="99"/>
    <w:qFormat/>
    <w:rsid w:val="00FB5F24"/>
    <w:pPr>
      <w:keepNext/>
      <w:keepLines/>
      <w:tabs>
        <w:tab w:val="clear" w:pos="567"/>
        <w:tab w:val="clear" w:pos="680"/>
        <w:tab w:val="clear" w:pos="1106"/>
        <w:tab w:val="clear" w:pos="1729"/>
        <w:tab w:val="clear" w:pos="7002"/>
      </w:tabs>
      <w:autoSpaceDE/>
      <w:autoSpaceDN/>
      <w:adjustRightInd/>
      <w:spacing w:before="240" w:after="120"/>
      <w:jc w:val="left"/>
    </w:pPr>
    <w:rPr>
      <w:rFonts w:ascii="Arial" w:hAnsi="Arial" w:cs="Arial"/>
      <w:b/>
      <w:bCs/>
      <w:sz w:val="24"/>
      <w:szCs w:val="24"/>
      <w:lang w:eastAsia="en-US"/>
    </w:rPr>
  </w:style>
  <w:style w:type="paragraph" w:customStyle="1" w:styleId="1ff6">
    <w:name w:val="Заголовок 1  Междустр.интервал:  одинарный"/>
    <w:basedOn w:val="10"/>
    <w:uiPriority w:val="99"/>
    <w:qFormat/>
    <w:rsid w:val="00FB5F24"/>
    <w:pPr>
      <w:keepNext/>
      <w:tabs>
        <w:tab w:val="clear" w:pos="567"/>
        <w:tab w:val="clear" w:pos="680"/>
        <w:tab w:val="clear" w:pos="1106"/>
        <w:tab w:val="clear" w:pos="1729"/>
        <w:tab w:val="clear" w:pos="7002"/>
      </w:tabs>
      <w:autoSpaceDE/>
      <w:autoSpaceDN/>
      <w:adjustRightInd/>
      <w:spacing w:before="240" w:after="60"/>
    </w:pPr>
    <w:rPr>
      <w:rFonts w:ascii="Arial" w:hAnsi="Arial" w:cs="Arial"/>
      <w:b/>
      <w:bCs/>
      <w:caps/>
      <w:kern w:val="32"/>
      <w:sz w:val="32"/>
      <w:szCs w:val="32"/>
      <w:lang w:eastAsia="en-US"/>
    </w:rPr>
  </w:style>
  <w:style w:type="paragraph" w:customStyle="1" w:styleId="article">
    <w:name w:val="article"/>
    <w:basedOn w:val="a2"/>
    <w:uiPriority w:val="99"/>
    <w:qFormat/>
    <w:rsid w:val="00FB5F24"/>
    <w:pPr>
      <w:widowControl/>
      <w:snapToGrid/>
      <w:spacing w:beforeAutospacing="1" w:afterAutospacing="1"/>
    </w:pPr>
    <w:rPr>
      <w:rFonts w:eastAsia="Times New Roman"/>
      <w:szCs w:val="24"/>
    </w:rPr>
  </w:style>
  <w:style w:type="character" w:customStyle="1" w:styleId="affffff1">
    <w:name w:val="Без интервала Знак"/>
    <w:link w:val="94"/>
    <w:uiPriority w:val="99"/>
    <w:qFormat/>
    <w:locked/>
    <w:rsid w:val="00FB5F24"/>
    <w:rPr>
      <w:lang w:val="en-US"/>
    </w:rPr>
  </w:style>
  <w:style w:type="paragraph" w:customStyle="1" w:styleId="94">
    <w:name w:val="Без интервала9"/>
    <w:link w:val="affffff1"/>
    <w:uiPriority w:val="99"/>
    <w:rsid w:val="00FB5F24"/>
    <w:pPr>
      <w:spacing w:before="100" w:beforeAutospacing="1" w:after="100" w:afterAutospacing="1" w:line="240" w:lineRule="auto"/>
    </w:pPr>
    <w:rPr>
      <w:lang w:val="en-US"/>
    </w:rPr>
  </w:style>
  <w:style w:type="paragraph" w:styleId="affffff2">
    <w:name w:val="No Spacing"/>
    <w:link w:val="64"/>
    <w:uiPriority w:val="99"/>
    <w:qFormat/>
    <w:rsid w:val="00FB5F24"/>
    <w:pPr>
      <w:spacing w:after="160" w:line="259" w:lineRule="auto"/>
    </w:pPr>
    <w:rPr>
      <w:rFonts w:ascii="Times New Roman" w:eastAsia="Calibri" w:hAnsi="Times New Roman" w:cs="Times New Roman"/>
      <w:lang w:eastAsia="ru-RU"/>
    </w:rPr>
  </w:style>
  <w:style w:type="character" w:customStyle="1" w:styleId="1220">
    <w:name w:val="Знак1 Знак Знак22"/>
    <w:uiPriority w:val="99"/>
    <w:qFormat/>
    <w:locked/>
    <w:rsid w:val="00FB5F24"/>
    <w:rPr>
      <w:sz w:val="24"/>
    </w:rPr>
  </w:style>
  <w:style w:type="paragraph" w:styleId="2fd">
    <w:name w:val="Quote"/>
    <w:basedOn w:val="a2"/>
    <w:next w:val="a2"/>
    <w:link w:val="241"/>
    <w:uiPriority w:val="99"/>
    <w:qFormat/>
    <w:rsid w:val="00FB5F24"/>
    <w:pPr>
      <w:widowControl/>
      <w:snapToGrid/>
      <w:spacing w:before="0" w:after="0"/>
    </w:pPr>
    <w:rPr>
      <w:rFonts w:ascii="Calibri" w:eastAsia="Times New Roman" w:hAnsi="Calibri"/>
      <w:i/>
      <w:iCs/>
      <w:color w:val="000000"/>
      <w:szCs w:val="24"/>
    </w:rPr>
  </w:style>
  <w:style w:type="character" w:customStyle="1" w:styleId="2fe">
    <w:name w:val="Цитата 2 Знак"/>
    <w:basedOn w:val="a3"/>
    <w:link w:val="281"/>
    <w:uiPriority w:val="99"/>
    <w:qFormat/>
    <w:rsid w:val="00FB5F24"/>
    <w:rPr>
      <w:rFonts w:ascii="Times New Roman" w:eastAsia="Calibri" w:hAnsi="Times New Roman" w:cs="Times New Roman"/>
      <w:i/>
      <w:iCs/>
      <w:color w:val="000000" w:themeColor="text1"/>
      <w:sz w:val="24"/>
      <w:szCs w:val="20"/>
      <w:lang w:eastAsia="ru-RU"/>
    </w:rPr>
  </w:style>
  <w:style w:type="character" w:customStyle="1" w:styleId="QuoteChar">
    <w:name w:val="Quote Char"/>
    <w:basedOn w:val="a3"/>
    <w:link w:val="2110"/>
    <w:uiPriority w:val="99"/>
    <w:qFormat/>
    <w:locked/>
    <w:rsid w:val="00FB5F24"/>
    <w:rPr>
      <w:rFonts w:cs="Times New Roman"/>
      <w:i/>
      <w:color w:val="000000"/>
      <w:sz w:val="24"/>
    </w:rPr>
  </w:style>
  <w:style w:type="paragraph" w:customStyle="1" w:styleId="2110">
    <w:name w:val="Цитата 211"/>
    <w:basedOn w:val="a2"/>
    <w:next w:val="a2"/>
    <w:link w:val="QuoteChar"/>
    <w:uiPriority w:val="99"/>
    <w:rsid w:val="00FB5F24"/>
    <w:pPr>
      <w:widowControl/>
      <w:snapToGrid/>
      <w:spacing w:before="0" w:after="0"/>
    </w:pPr>
    <w:rPr>
      <w:rFonts w:asciiTheme="minorHAnsi" w:eastAsiaTheme="minorHAnsi" w:hAnsiTheme="minorHAnsi"/>
      <w:i/>
      <w:color w:val="000000"/>
      <w:szCs w:val="22"/>
      <w:lang w:eastAsia="en-US"/>
    </w:rPr>
  </w:style>
  <w:style w:type="character" w:customStyle="1" w:styleId="241">
    <w:name w:val="Цитата 2 Знак4"/>
    <w:basedOn w:val="a3"/>
    <w:link w:val="2fd"/>
    <w:uiPriority w:val="99"/>
    <w:locked/>
    <w:rsid w:val="00FB5F24"/>
    <w:rPr>
      <w:rFonts w:ascii="Calibri" w:eastAsia="Times New Roman" w:hAnsi="Calibri" w:cs="Times New Roman"/>
      <w:i/>
      <w:iCs/>
      <w:color w:val="000000"/>
      <w:sz w:val="24"/>
      <w:szCs w:val="24"/>
      <w:lang w:eastAsia="ru-RU"/>
    </w:rPr>
  </w:style>
  <w:style w:type="character" w:customStyle="1" w:styleId="IntenseQuoteChar7">
    <w:name w:val="Intense Quote Char7"/>
    <w:uiPriority w:val="99"/>
    <w:locked/>
    <w:rsid w:val="00FB5F24"/>
    <w:rPr>
      <w:rFonts w:ascii="Calibri" w:hAnsi="Calibri"/>
      <w:b/>
      <w:i/>
      <w:color w:val="4F81BD"/>
      <w:sz w:val="24"/>
    </w:rPr>
  </w:style>
  <w:style w:type="character" w:customStyle="1" w:styleId="510">
    <w:name w:val="Знак5 Знак Знак1"/>
    <w:uiPriority w:val="99"/>
    <w:locked/>
    <w:rsid w:val="00FB5F24"/>
    <w:rPr>
      <w:sz w:val="16"/>
      <w:lang w:val="ru-RU" w:eastAsia="ru-RU"/>
    </w:rPr>
  </w:style>
  <w:style w:type="character" w:customStyle="1" w:styleId="125">
    <w:name w:val="Знак1 Знак Знак25"/>
    <w:uiPriority w:val="99"/>
    <w:qFormat/>
    <w:locked/>
    <w:rsid w:val="00FB5F24"/>
    <w:rPr>
      <w:sz w:val="24"/>
    </w:rPr>
  </w:style>
  <w:style w:type="character" w:customStyle="1" w:styleId="124">
    <w:name w:val="Знак1 Знак Знак24"/>
    <w:uiPriority w:val="99"/>
    <w:qFormat/>
    <w:locked/>
    <w:rsid w:val="00FB5F24"/>
    <w:rPr>
      <w:sz w:val="24"/>
    </w:rPr>
  </w:style>
  <w:style w:type="character" w:customStyle="1" w:styleId="1230">
    <w:name w:val="Знак1 Знак Знак23"/>
    <w:uiPriority w:val="99"/>
    <w:qFormat/>
    <w:locked/>
    <w:rsid w:val="00FB5F24"/>
    <w:rPr>
      <w:sz w:val="24"/>
    </w:rPr>
  </w:style>
  <w:style w:type="character" w:customStyle="1" w:styleId="216">
    <w:name w:val="Цитата 2 Знак1"/>
    <w:basedOn w:val="a3"/>
    <w:uiPriority w:val="99"/>
    <w:qFormat/>
    <w:rsid w:val="00FB5F24"/>
    <w:rPr>
      <w:rFonts w:cs="Times New Roman"/>
      <w:i/>
      <w:iCs/>
      <w:color w:val="404040"/>
      <w:sz w:val="24"/>
      <w:szCs w:val="24"/>
    </w:rPr>
  </w:style>
  <w:style w:type="paragraph" w:customStyle="1" w:styleId="p12">
    <w:name w:val="p12"/>
    <w:basedOn w:val="a2"/>
    <w:uiPriority w:val="99"/>
    <w:qFormat/>
    <w:rsid w:val="00FB5F24"/>
    <w:pPr>
      <w:widowControl/>
      <w:snapToGrid/>
      <w:spacing w:beforeAutospacing="1" w:afterAutospacing="1"/>
    </w:pPr>
    <w:rPr>
      <w:rFonts w:eastAsia="Times New Roman"/>
      <w:szCs w:val="24"/>
    </w:rPr>
  </w:style>
  <w:style w:type="paragraph" w:styleId="affffff3">
    <w:name w:val="Intense Quote"/>
    <w:basedOn w:val="a2"/>
    <w:next w:val="a2"/>
    <w:link w:val="47"/>
    <w:uiPriority w:val="99"/>
    <w:qFormat/>
    <w:rsid w:val="00FB5F24"/>
    <w:pPr>
      <w:widowControl/>
      <w:pBdr>
        <w:bottom w:val="single" w:sz="4" w:space="4" w:color="4F81BD"/>
      </w:pBdr>
      <w:snapToGrid/>
      <w:spacing w:before="200" w:after="280"/>
      <w:ind w:left="936" w:right="936"/>
    </w:pPr>
    <w:rPr>
      <w:rFonts w:ascii="Calibri" w:hAnsi="Calibri"/>
      <w:b/>
      <w:i/>
      <w:color w:val="4F81BD"/>
    </w:rPr>
  </w:style>
  <w:style w:type="character" w:customStyle="1" w:styleId="affffff4">
    <w:name w:val="Выделенная цитата Знак"/>
    <w:basedOn w:val="a3"/>
    <w:link w:val="82"/>
    <w:uiPriority w:val="99"/>
    <w:qFormat/>
    <w:rsid w:val="00FB5F24"/>
    <w:rPr>
      <w:rFonts w:ascii="Times New Roman" w:eastAsia="Calibri" w:hAnsi="Times New Roman" w:cs="Times New Roman"/>
      <w:b/>
      <w:bCs/>
      <w:i/>
      <w:iCs/>
      <w:color w:val="4F81BD" w:themeColor="accent1"/>
      <w:sz w:val="24"/>
      <w:szCs w:val="20"/>
      <w:lang w:eastAsia="ru-RU"/>
    </w:rPr>
  </w:style>
  <w:style w:type="character" w:customStyle="1" w:styleId="IntenseQuoteChar">
    <w:name w:val="Intense Quote Char"/>
    <w:basedOn w:val="a3"/>
    <w:link w:val="11e"/>
    <w:uiPriority w:val="99"/>
    <w:qFormat/>
    <w:locked/>
    <w:rsid w:val="00FB5F24"/>
    <w:rPr>
      <w:rFonts w:cs="Times New Roman"/>
      <w:b/>
      <w:i/>
      <w:color w:val="4F81BD"/>
      <w:sz w:val="24"/>
    </w:rPr>
  </w:style>
  <w:style w:type="paragraph" w:customStyle="1" w:styleId="11e">
    <w:name w:val="Выделенная цитата11"/>
    <w:basedOn w:val="a2"/>
    <w:next w:val="a2"/>
    <w:link w:val="IntenseQuoteChar"/>
    <w:uiPriority w:val="99"/>
    <w:rsid w:val="00FB5F24"/>
    <w:pPr>
      <w:widowControl/>
      <w:pBdr>
        <w:bottom w:val="single" w:sz="4" w:space="4" w:color="4F81BD"/>
      </w:pBdr>
      <w:snapToGrid/>
      <w:spacing w:before="200" w:after="280"/>
      <w:ind w:left="936" w:right="936"/>
    </w:pPr>
    <w:rPr>
      <w:rFonts w:asciiTheme="minorHAnsi" w:eastAsiaTheme="minorHAnsi" w:hAnsiTheme="minorHAnsi"/>
      <w:b/>
      <w:i/>
      <w:color w:val="4F81BD"/>
      <w:szCs w:val="22"/>
      <w:lang w:eastAsia="en-US"/>
    </w:rPr>
  </w:style>
  <w:style w:type="character" w:customStyle="1" w:styleId="47">
    <w:name w:val="Выделенная цитата Знак4"/>
    <w:basedOn w:val="a3"/>
    <w:link w:val="affffff3"/>
    <w:uiPriority w:val="99"/>
    <w:locked/>
    <w:rsid w:val="00FB5F24"/>
    <w:rPr>
      <w:rFonts w:ascii="Calibri" w:eastAsia="Calibri" w:hAnsi="Calibri" w:cs="Times New Roman"/>
      <w:b/>
      <w:i/>
      <w:color w:val="4F81BD"/>
      <w:sz w:val="24"/>
      <w:szCs w:val="20"/>
      <w:lang w:eastAsia="ru-RU"/>
    </w:rPr>
  </w:style>
  <w:style w:type="character" w:customStyle="1" w:styleId="1ff7">
    <w:name w:val="Выделенная цитата Знак1"/>
    <w:basedOn w:val="a3"/>
    <w:uiPriority w:val="99"/>
    <w:qFormat/>
    <w:rsid w:val="00FB5F24"/>
    <w:rPr>
      <w:rFonts w:ascii="Times New Roman" w:hAnsi="Times New Roman" w:cs="Times New Roman"/>
      <w:i/>
      <w:iCs/>
      <w:color w:val="5B9BD5"/>
      <w:sz w:val="24"/>
      <w:szCs w:val="24"/>
      <w:lang w:eastAsia="ru-RU"/>
    </w:rPr>
  </w:style>
  <w:style w:type="character" w:customStyle="1" w:styleId="1201">
    <w:name w:val="Выделенная цитата Знак120"/>
    <w:basedOn w:val="a3"/>
    <w:uiPriority w:val="99"/>
    <w:qFormat/>
    <w:rsid w:val="00FB5F24"/>
    <w:rPr>
      <w:rFonts w:cs="Times New Roman"/>
      <w:i/>
      <w:iCs/>
      <w:color w:val="5B9BD5"/>
      <w:sz w:val="24"/>
      <w:szCs w:val="24"/>
    </w:rPr>
  </w:style>
  <w:style w:type="character" w:customStyle="1" w:styleId="1190">
    <w:name w:val="Выделенная цитата Знак119"/>
    <w:basedOn w:val="a3"/>
    <w:uiPriority w:val="99"/>
    <w:qFormat/>
    <w:rsid w:val="00FB5F24"/>
    <w:rPr>
      <w:rFonts w:cs="Times New Roman"/>
      <w:i/>
      <w:iCs/>
      <w:color w:val="5B9BD5"/>
      <w:sz w:val="24"/>
      <w:szCs w:val="24"/>
    </w:rPr>
  </w:style>
  <w:style w:type="character" w:customStyle="1" w:styleId="1180">
    <w:name w:val="Выделенная цитата Знак118"/>
    <w:basedOn w:val="a3"/>
    <w:uiPriority w:val="99"/>
    <w:qFormat/>
    <w:rsid w:val="00FB5F24"/>
    <w:rPr>
      <w:rFonts w:cs="Times New Roman"/>
      <w:i/>
      <w:iCs/>
      <w:color w:val="5B9BD5"/>
      <w:sz w:val="24"/>
      <w:szCs w:val="24"/>
    </w:rPr>
  </w:style>
  <w:style w:type="character" w:customStyle="1" w:styleId="1170">
    <w:name w:val="Выделенная цитата Знак117"/>
    <w:basedOn w:val="a3"/>
    <w:uiPriority w:val="99"/>
    <w:qFormat/>
    <w:rsid w:val="00FB5F24"/>
    <w:rPr>
      <w:rFonts w:cs="Times New Roman"/>
      <w:i/>
      <w:iCs/>
      <w:color w:val="5B9BD5"/>
      <w:sz w:val="24"/>
      <w:szCs w:val="24"/>
    </w:rPr>
  </w:style>
  <w:style w:type="character" w:customStyle="1" w:styleId="1160">
    <w:name w:val="Выделенная цитата Знак116"/>
    <w:basedOn w:val="a3"/>
    <w:uiPriority w:val="99"/>
    <w:qFormat/>
    <w:rsid w:val="00FB5F24"/>
    <w:rPr>
      <w:rFonts w:cs="Times New Roman"/>
      <w:i/>
      <w:iCs/>
      <w:color w:val="5B9BD5"/>
      <w:sz w:val="24"/>
      <w:szCs w:val="24"/>
    </w:rPr>
  </w:style>
  <w:style w:type="character" w:customStyle="1" w:styleId="1150">
    <w:name w:val="Выделенная цитата Знак115"/>
    <w:basedOn w:val="a3"/>
    <w:uiPriority w:val="99"/>
    <w:qFormat/>
    <w:rsid w:val="00FB5F24"/>
    <w:rPr>
      <w:rFonts w:cs="Times New Roman"/>
      <w:i/>
      <w:iCs/>
      <w:color w:val="5B9BD5"/>
      <w:sz w:val="24"/>
      <w:szCs w:val="24"/>
    </w:rPr>
  </w:style>
  <w:style w:type="character" w:customStyle="1" w:styleId="1140">
    <w:name w:val="Выделенная цитата Знак114"/>
    <w:basedOn w:val="a3"/>
    <w:uiPriority w:val="99"/>
    <w:qFormat/>
    <w:rsid w:val="00FB5F24"/>
    <w:rPr>
      <w:rFonts w:cs="Times New Roman"/>
      <w:i/>
      <w:iCs/>
      <w:color w:val="5B9BD5"/>
      <w:sz w:val="24"/>
      <w:szCs w:val="24"/>
    </w:rPr>
  </w:style>
  <w:style w:type="character" w:customStyle="1" w:styleId="1130">
    <w:name w:val="Выделенная цитата Знак113"/>
    <w:basedOn w:val="a3"/>
    <w:uiPriority w:val="99"/>
    <w:qFormat/>
    <w:rsid w:val="00FB5F24"/>
    <w:rPr>
      <w:rFonts w:cs="Times New Roman"/>
      <w:i/>
      <w:iCs/>
      <w:color w:val="5B9BD5"/>
      <w:sz w:val="24"/>
      <w:szCs w:val="24"/>
    </w:rPr>
  </w:style>
  <w:style w:type="character" w:customStyle="1" w:styleId="1120">
    <w:name w:val="Выделенная цитата Знак112"/>
    <w:basedOn w:val="a3"/>
    <w:uiPriority w:val="99"/>
    <w:qFormat/>
    <w:rsid w:val="00FB5F24"/>
    <w:rPr>
      <w:rFonts w:cs="Times New Roman"/>
      <w:i/>
      <w:iCs/>
      <w:color w:val="5B9BD5"/>
      <w:sz w:val="24"/>
      <w:szCs w:val="24"/>
    </w:rPr>
  </w:style>
  <w:style w:type="character" w:customStyle="1" w:styleId="1110">
    <w:name w:val="Выделенная цитата Знак111"/>
    <w:basedOn w:val="a3"/>
    <w:uiPriority w:val="99"/>
    <w:qFormat/>
    <w:rsid w:val="00FB5F24"/>
    <w:rPr>
      <w:rFonts w:cs="Times New Roman"/>
      <w:i/>
      <w:iCs/>
      <w:color w:val="5B9BD5"/>
      <w:sz w:val="24"/>
      <w:szCs w:val="24"/>
    </w:rPr>
  </w:style>
  <w:style w:type="character" w:customStyle="1" w:styleId="1101">
    <w:name w:val="Выделенная цитата Знак110"/>
    <w:basedOn w:val="a3"/>
    <w:uiPriority w:val="99"/>
    <w:qFormat/>
    <w:rsid w:val="00FB5F24"/>
    <w:rPr>
      <w:rFonts w:cs="Times New Roman"/>
      <w:i/>
      <w:iCs/>
      <w:color w:val="5B9BD5"/>
      <w:sz w:val="24"/>
      <w:szCs w:val="24"/>
    </w:rPr>
  </w:style>
  <w:style w:type="character" w:customStyle="1" w:styleId="192">
    <w:name w:val="Выделенная цитата Знак19"/>
    <w:basedOn w:val="a3"/>
    <w:uiPriority w:val="99"/>
    <w:qFormat/>
    <w:rsid w:val="00FB5F24"/>
    <w:rPr>
      <w:rFonts w:cs="Times New Roman"/>
      <w:i/>
      <w:iCs/>
      <w:color w:val="5B9BD5"/>
      <w:sz w:val="24"/>
      <w:szCs w:val="24"/>
    </w:rPr>
  </w:style>
  <w:style w:type="character" w:customStyle="1" w:styleId="182">
    <w:name w:val="Выделенная цитата Знак18"/>
    <w:basedOn w:val="a3"/>
    <w:uiPriority w:val="99"/>
    <w:qFormat/>
    <w:rsid w:val="00FB5F24"/>
    <w:rPr>
      <w:rFonts w:cs="Times New Roman"/>
      <w:i/>
      <w:iCs/>
      <w:color w:val="5B9BD5"/>
      <w:sz w:val="24"/>
      <w:szCs w:val="24"/>
    </w:rPr>
  </w:style>
  <w:style w:type="character" w:customStyle="1" w:styleId="172">
    <w:name w:val="Выделенная цитата Знак17"/>
    <w:basedOn w:val="a3"/>
    <w:uiPriority w:val="99"/>
    <w:qFormat/>
    <w:rsid w:val="00FB5F24"/>
    <w:rPr>
      <w:rFonts w:cs="Times New Roman"/>
      <w:i/>
      <w:iCs/>
      <w:color w:val="5B9BD5"/>
      <w:sz w:val="24"/>
      <w:szCs w:val="24"/>
    </w:rPr>
  </w:style>
  <w:style w:type="character" w:customStyle="1" w:styleId="163">
    <w:name w:val="Выделенная цитата Знак16"/>
    <w:basedOn w:val="a3"/>
    <w:uiPriority w:val="99"/>
    <w:qFormat/>
    <w:rsid w:val="00FB5F24"/>
    <w:rPr>
      <w:rFonts w:cs="Times New Roman"/>
      <w:i/>
      <w:iCs/>
      <w:color w:val="5B9BD5"/>
      <w:sz w:val="24"/>
      <w:szCs w:val="24"/>
    </w:rPr>
  </w:style>
  <w:style w:type="character" w:customStyle="1" w:styleId="152">
    <w:name w:val="Выделенная цитата Знак15"/>
    <w:basedOn w:val="a3"/>
    <w:uiPriority w:val="99"/>
    <w:qFormat/>
    <w:rsid w:val="00FB5F24"/>
    <w:rPr>
      <w:rFonts w:cs="Times New Roman"/>
      <w:i/>
      <w:iCs/>
      <w:color w:val="5B9BD5"/>
      <w:sz w:val="24"/>
      <w:szCs w:val="24"/>
    </w:rPr>
  </w:style>
  <w:style w:type="character" w:customStyle="1" w:styleId="144">
    <w:name w:val="Выделенная цитата Знак14"/>
    <w:basedOn w:val="a3"/>
    <w:uiPriority w:val="99"/>
    <w:qFormat/>
    <w:rsid w:val="00FB5F24"/>
    <w:rPr>
      <w:rFonts w:cs="Times New Roman"/>
      <w:i/>
      <w:iCs/>
      <w:color w:val="5B9BD5"/>
      <w:sz w:val="24"/>
      <w:szCs w:val="24"/>
    </w:rPr>
  </w:style>
  <w:style w:type="character" w:customStyle="1" w:styleId="138">
    <w:name w:val="Выделенная цитата Знак13"/>
    <w:basedOn w:val="a3"/>
    <w:uiPriority w:val="99"/>
    <w:qFormat/>
    <w:rsid w:val="00FB5F24"/>
    <w:rPr>
      <w:rFonts w:cs="Times New Roman"/>
      <w:i/>
      <w:iCs/>
      <w:color w:val="5B9BD5"/>
      <w:sz w:val="24"/>
      <w:szCs w:val="24"/>
    </w:rPr>
  </w:style>
  <w:style w:type="character" w:customStyle="1" w:styleId="126">
    <w:name w:val="Выделенная цитата Знак12"/>
    <w:basedOn w:val="a3"/>
    <w:uiPriority w:val="99"/>
    <w:qFormat/>
    <w:rsid w:val="00FB5F24"/>
    <w:rPr>
      <w:rFonts w:cs="Times New Roman"/>
      <w:i/>
      <w:iCs/>
      <w:color w:val="5B9BD5"/>
      <w:sz w:val="24"/>
      <w:szCs w:val="24"/>
    </w:rPr>
  </w:style>
  <w:style w:type="paragraph" w:customStyle="1" w:styleId="1ff8">
    <w:name w:val="Заголовок оглавления1"/>
    <w:basedOn w:val="10"/>
    <w:next w:val="a2"/>
    <w:uiPriority w:val="99"/>
    <w:qFormat/>
    <w:rsid w:val="00FB5F24"/>
    <w:pPr>
      <w:keepNext/>
      <w:keepLines/>
      <w:tabs>
        <w:tab w:val="clear" w:pos="567"/>
        <w:tab w:val="clear" w:pos="680"/>
        <w:tab w:val="clear" w:pos="1106"/>
        <w:tab w:val="clear" w:pos="1729"/>
        <w:tab w:val="clear" w:pos="7002"/>
      </w:tabs>
      <w:autoSpaceDE/>
      <w:autoSpaceDN/>
      <w:adjustRightInd/>
      <w:spacing w:before="480"/>
      <w:jc w:val="left"/>
      <w:outlineLvl w:val="9"/>
    </w:pPr>
    <w:rPr>
      <w:rFonts w:ascii="Cambria" w:hAnsi="Cambria" w:cs="Arial"/>
      <w:b/>
      <w:bCs/>
      <w:caps/>
      <w:color w:val="365F91"/>
      <w:kern w:val="32"/>
      <w:sz w:val="28"/>
      <w:szCs w:val="28"/>
    </w:rPr>
  </w:style>
  <w:style w:type="paragraph" w:customStyle="1" w:styleId="2123">
    <w:name w:val="Стиль Заголовок 2 + Перед:  12 пт После:  3 пт"/>
    <w:basedOn w:val="20"/>
    <w:uiPriority w:val="99"/>
    <w:qFormat/>
    <w:rsid w:val="00FB5F24"/>
    <w:pPr>
      <w:keepNext/>
      <w:tabs>
        <w:tab w:val="clear" w:pos="567"/>
        <w:tab w:val="clear" w:pos="680"/>
        <w:tab w:val="clear" w:pos="1106"/>
        <w:tab w:val="clear" w:pos="1729"/>
        <w:tab w:val="clear" w:pos="7002"/>
      </w:tabs>
      <w:autoSpaceDE/>
      <w:autoSpaceDN/>
      <w:adjustRightInd/>
      <w:spacing w:before="240" w:after="60"/>
      <w:jc w:val="left"/>
    </w:pPr>
    <w:rPr>
      <w:rFonts w:ascii="Arial" w:hAnsi="Arial"/>
      <w:b/>
      <w:bCs/>
      <w:iCs/>
      <w:sz w:val="24"/>
    </w:rPr>
  </w:style>
  <w:style w:type="paragraph" w:customStyle="1" w:styleId="2ff">
    <w:name w:val="Обычный 2"/>
    <w:basedOn w:val="a2"/>
    <w:uiPriority w:val="99"/>
    <w:qFormat/>
    <w:rsid w:val="00FB5F24"/>
    <w:pPr>
      <w:widowControl/>
      <w:tabs>
        <w:tab w:val="left" w:pos="1440"/>
      </w:tabs>
      <w:snapToGrid/>
      <w:spacing w:before="0" w:after="0"/>
      <w:ind w:left="1440" w:hanging="360"/>
      <w:jc w:val="both"/>
    </w:pPr>
    <w:rPr>
      <w:rFonts w:eastAsia="Times New Roman"/>
      <w:sz w:val="20"/>
    </w:rPr>
  </w:style>
  <w:style w:type="paragraph" w:customStyle="1" w:styleId="MTDisplayEquation">
    <w:name w:val="MTDisplayEquation"/>
    <w:basedOn w:val="a2"/>
    <w:uiPriority w:val="99"/>
    <w:qFormat/>
    <w:rsid w:val="00FB5F24"/>
    <w:pPr>
      <w:widowControl/>
      <w:tabs>
        <w:tab w:val="center" w:pos="4680"/>
        <w:tab w:val="right" w:pos="9360"/>
      </w:tabs>
      <w:snapToGrid/>
      <w:spacing w:before="0" w:after="0"/>
    </w:pPr>
    <w:rPr>
      <w:rFonts w:eastAsia="Times New Roman"/>
      <w:lang w:val="en-US"/>
    </w:rPr>
  </w:style>
  <w:style w:type="paragraph" w:customStyle="1" w:styleId="msolistparagraph0">
    <w:name w:val="msolistparagraph"/>
    <w:basedOn w:val="a2"/>
    <w:uiPriority w:val="99"/>
    <w:qFormat/>
    <w:rsid w:val="00FB5F24"/>
    <w:pPr>
      <w:widowControl/>
      <w:snapToGrid/>
      <w:spacing w:before="0" w:after="0" w:line="312" w:lineRule="auto"/>
      <w:ind w:left="720" w:firstLine="454"/>
      <w:contextualSpacing/>
      <w:jc w:val="both"/>
    </w:pPr>
    <w:rPr>
      <w:rFonts w:eastAsia="Times New Roman"/>
      <w:szCs w:val="24"/>
    </w:rPr>
  </w:style>
  <w:style w:type="paragraph" w:customStyle="1" w:styleId="msonormalcxspmiddle">
    <w:name w:val="msonormalcxspmiddle"/>
    <w:basedOn w:val="a2"/>
    <w:uiPriority w:val="99"/>
    <w:qFormat/>
    <w:rsid w:val="00FB5F24"/>
    <w:pPr>
      <w:widowControl/>
      <w:snapToGrid/>
      <w:spacing w:beforeAutospacing="1" w:afterAutospacing="1"/>
    </w:pPr>
    <w:rPr>
      <w:rFonts w:eastAsia="Times New Roman"/>
      <w:szCs w:val="24"/>
    </w:rPr>
  </w:style>
  <w:style w:type="character" w:customStyle="1" w:styleId="affffff5">
    <w:name w:val="ВЭС отступ Знак"/>
    <w:link w:val="affffff6"/>
    <w:uiPriority w:val="99"/>
    <w:qFormat/>
    <w:locked/>
    <w:rsid w:val="00FB5F24"/>
    <w:rPr>
      <w:color w:val="000000"/>
      <w:sz w:val="24"/>
    </w:rPr>
  </w:style>
  <w:style w:type="paragraph" w:customStyle="1" w:styleId="affffff6">
    <w:name w:val="ВЭС отступ"/>
    <w:basedOn w:val="a2"/>
    <w:link w:val="affffff5"/>
    <w:uiPriority w:val="99"/>
    <w:qFormat/>
    <w:rsid w:val="00FB5F24"/>
    <w:pPr>
      <w:widowControl/>
      <w:snapToGrid/>
      <w:spacing w:before="0" w:after="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0"/>
    <w:uiPriority w:val="99"/>
    <w:qFormat/>
    <w:rsid w:val="00FB5F24"/>
    <w:pPr>
      <w:keepNext/>
      <w:tabs>
        <w:tab w:val="clear" w:pos="567"/>
        <w:tab w:val="clear" w:pos="680"/>
        <w:tab w:val="clear" w:pos="1106"/>
        <w:tab w:val="clear" w:pos="1729"/>
        <w:tab w:val="clear" w:pos="7002"/>
        <w:tab w:val="left" w:pos="360"/>
      </w:tabs>
      <w:autoSpaceDE/>
      <w:autoSpaceDN/>
      <w:adjustRightInd/>
      <w:spacing w:before="120" w:after="120"/>
      <w:jc w:val="left"/>
    </w:pPr>
    <w:rPr>
      <w:rFonts w:ascii="Arial" w:hAnsi="Arial"/>
      <w:b/>
      <w:bCs/>
      <w:kern w:val="32"/>
      <w:sz w:val="24"/>
    </w:rPr>
  </w:style>
  <w:style w:type="paragraph" w:customStyle="1" w:styleId="145">
    <w:name w:val="Основной 14"/>
    <w:basedOn w:val="a2"/>
    <w:uiPriority w:val="99"/>
    <w:qFormat/>
    <w:rsid w:val="00FB5F24"/>
    <w:pPr>
      <w:widowControl/>
      <w:autoSpaceDE w:val="0"/>
      <w:autoSpaceDN w:val="0"/>
      <w:adjustRightInd w:val="0"/>
      <w:snapToGrid/>
      <w:spacing w:before="0" w:after="0" w:line="360" w:lineRule="auto"/>
      <w:ind w:left="-851" w:right="-1091" w:firstLine="567"/>
      <w:jc w:val="center"/>
    </w:pPr>
    <w:rPr>
      <w:rFonts w:eastAsia="Times New Roman"/>
      <w:b/>
      <w:sz w:val="28"/>
    </w:rPr>
  </w:style>
  <w:style w:type="paragraph" w:customStyle="1" w:styleId="c1">
    <w:name w:val="c1"/>
    <w:basedOn w:val="a2"/>
    <w:uiPriority w:val="99"/>
    <w:qFormat/>
    <w:rsid w:val="00FB5F24"/>
    <w:pPr>
      <w:widowControl/>
      <w:snapToGrid/>
      <w:spacing w:beforeAutospacing="1" w:afterAutospacing="1"/>
    </w:pPr>
    <w:rPr>
      <w:rFonts w:eastAsia="Times New Roman"/>
      <w:szCs w:val="24"/>
    </w:rPr>
  </w:style>
  <w:style w:type="paragraph" w:customStyle="1" w:styleId="affffff7">
    <w:name w:val="Словарная статья"/>
    <w:basedOn w:val="a2"/>
    <w:next w:val="a2"/>
    <w:qFormat/>
    <w:rsid w:val="00FB5F24"/>
    <w:pPr>
      <w:widowControl/>
      <w:autoSpaceDE w:val="0"/>
      <w:autoSpaceDN w:val="0"/>
      <w:adjustRightInd w:val="0"/>
      <w:snapToGrid/>
      <w:spacing w:before="0" w:after="0"/>
      <w:ind w:left="170" w:right="118"/>
      <w:jc w:val="both"/>
    </w:pPr>
    <w:rPr>
      <w:rFonts w:ascii="Arial" w:eastAsia="Times New Roman" w:hAnsi="Arial"/>
      <w:sz w:val="20"/>
    </w:rPr>
  </w:style>
  <w:style w:type="character" w:customStyle="1" w:styleId="FR20">
    <w:name w:val="FR2 Знак"/>
    <w:link w:val="FR2"/>
    <w:uiPriority w:val="99"/>
    <w:qFormat/>
    <w:locked/>
    <w:rsid w:val="00FB5F24"/>
    <w:rPr>
      <w:rFonts w:ascii="Arial" w:eastAsia="Calibri" w:hAnsi="Arial" w:cs="Times New Roman"/>
      <w:lang w:eastAsia="ru-RU"/>
    </w:rPr>
  </w:style>
  <w:style w:type="paragraph" w:customStyle="1" w:styleId="2ff0">
    <w:name w:val="2"/>
    <w:basedOn w:val="a2"/>
    <w:uiPriority w:val="99"/>
    <w:qFormat/>
    <w:rsid w:val="00FB5F24"/>
    <w:pPr>
      <w:widowControl/>
      <w:snapToGrid/>
      <w:spacing w:before="0" w:after="160" w:line="240" w:lineRule="exact"/>
    </w:pPr>
    <w:rPr>
      <w:rFonts w:ascii="Verdana" w:eastAsia="Times New Roman" w:hAnsi="Verdana"/>
      <w:szCs w:val="24"/>
      <w:lang w:val="en-US" w:eastAsia="en-US"/>
    </w:rPr>
  </w:style>
  <w:style w:type="paragraph" w:customStyle="1" w:styleId="Li">
    <w:name w:val="Li"/>
    <w:basedOn w:val="a2"/>
    <w:uiPriority w:val="99"/>
    <w:qFormat/>
    <w:rsid w:val="00FB5F24"/>
    <w:pPr>
      <w:widowControl/>
      <w:shd w:val="clear" w:color="auto" w:fill="FFFFFF"/>
      <w:suppressAutoHyphens/>
      <w:snapToGrid/>
      <w:spacing w:before="0" w:after="0"/>
    </w:pPr>
    <w:rPr>
      <w:rFonts w:eastAsia="Times New Roman"/>
      <w:szCs w:val="24"/>
      <w:lang w:eastAsia="ar-SA"/>
    </w:rPr>
  </w:style>
  <w:style w:type="paragraph" w:customStyle="1" w:styleId="Style14">
    <w:name w:val="Style14"/>
    <w:basedOn w:val="a2"/>
    <w:uiPriority w:val="99"/>
    <w:qFormat/>
    <w:rsid w:val="00FB5F24"/>
    <w:pPr>
      <w:autoSpaceDE w:val="0"/>
      <w:autoSpaceDN w:val="0"/>
      <w:adjustRightInd w:val="0"/>
      <w:snapToGrid/>
      <w:spacing w:before="0" w:after="0" w:line="444" w:lineRule="exact"/>
      <w:ind w:firstLine="1051"/>
    </w:pPr>
    <w:rPr>
      <w:rFonts w:ascii="Arial" w:eastAsia="Times New Roman" w:hAnsi="Arial" w:cs="Arial"/>
      <w:szCs w:val="24"/>
    </w:rPr>
  </w:style>
  <w:style w:type="paragraph" w:customStyle="1" w:styleId="Style22">
    <w:name w:val="Style22"/>
    <w:basedOn w:val="a2"/>
    <w:uiPriority w:val="99"/>
    <w:qFormat/>
    <w:rsid w:val="00FB5F24"/>
    <w:pPr>
      <w:autoSpaceDE w:val="0"/>
      <w:autoSpaceDN w:val="0"/>
      <w:adjustRightInd w:val="0"/>
      <w:snapToGrid/>
      <w:spacing w:before="0" w:after="0" w:line="238" w:lineRule="exact"/>
      <w:jc w:val="both"/>
    </w:pPr>
    <w:rPr>
      <w:rFonts w:ascii="Arial" w:eastAsia="Times New Roman" w:hAnsi="Arial" w:cs="Arial"/>
      <w:szCs w:val="24"/>
    </w:rPr>
  </w:style>
  <w:style w:type="paragraph" w:customStyle="1" w:styleId="affffff8">
    <w:name w:val="Название оглавления"/>
    <w:uiPriority w:val="99"/>
    <w:qFormat/>
    <w:rsid w:val="00FB5F24"/>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9">
    <w:name w:val="список с тире"/>
    <w:basedOn w:val="a2"/>
    <w:uiPriority w:val="99"/>
    <w:qFormat/>
    <w:rsid w:val="00FB5F24"/>
    <w:pPr>
      <w:widowControl/>
      <w:tabs>
        <w:tab w:val="left" w:pos="1354"/>
      </w:tabs>
      <w:autoSpaceDE w:val="0"/>
      <w:autoSpaceDN w:val="0"/>
      <w:adjustRightInd w:val="0"/>
      <w:snapToGrid/>
      <w:spacing w:before="120" w:after="0"/>
      <w:ind w:left="1354" w:hanging="360"/>
      <w:jc w:val="both"/>
    </w:pPr>
    <w:rPr>
      <w:rFonts w:eastAsia="Times New Roman" w:cs="Arial"/>
      <w:color w:val="000000"/>
      <w:szCs w:val="28"/>
    </w:rPr>
  </w:style>
  <w:style w:type="paragraph" w:customStyle="1" w:styleId="2ff1">
    <w:name w:val="Обычный2"/>
    <w:uiPriority w:val="99"/>
    <w:qFormat/>
    <w:rsid w:val="00FB5F24"/>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2"/>
    <w:uiPriority w:val="99"/>
    <w:qFormat/>
    <w:rsid w:val="00FB5F24"/>
    <w:pPr>
      <w:widowControl/>
      <w:tabs>
        <w:tab w:val="left" w:pos="851"/>
      </w:tabs>
      <w:snapToGrid/>
      <w:spacing w:before="0" w:after="0"/>
      <w:ind w:left="851" w:hanging="511"/>
      <w:jc w:val="both"/>
    </w:pPr>
    <w:rPr>
      <w:rFonts w:eastAsia="Times New Roman"/>
    </w:rPr>
  </w:style>
  <w:style w:type="paragraph" w:customStyle="1" w:styleId="notabstyle">
    <w:name w:val="no_tab style"/>
    <w:basedOn w:val="a2"/>
    <w:uiPriority w:val="99"/>
    <w:qFormat/>
    <w:rsid w:val="00FB5F24"/>
    <w:pPr>
      <w:widowControl/>
      <w:snapToGrid/>
      <w:spacing w:before="0" w:after="0"/>
      <w:jc w:val="both"/>
    </w:pPr>
    <w:rPr>
      <w:rFonts w:eastAsia="Times New Roman"/>
      <w:kern w:val="28"/>
    </w:rPr>
  </w:style>
  <w:style w:type="paragraph" w:customStyle="1" w:styleId="Tst-question">
    <w:name w:val="Tst-question"/>
    <w:basedOn w:val="a2"/>
    <w:uiPriority w:val="99"/>
    <w:qFormat/>
    <w:rsid w:val="00FB5F24"/>
    <w:pPr>
      <w:widowControl/>
      <w:numPr>
        <w:numId w:val="5"/>
      </w:numPr>
      <w:snapToGrid/>
      <w:spacing w:before="0" w:after="0"/>
      <w:jc w:val="both"/>
    </w:pPr>
    <w:rPr>
      <w:rFonts w:eastAsia="Times New Roman"/>
      <w:kern w:val="28"/>
    </w:rPr>
  </w:style>
  <w:style w:type="paragraph" w:customStyle="1" w:styleId="Tst10">
    <w:name w:val="Tst_1"/>
    <w:basedOn w:val="notabstyle"/>
    <w:uiPriority w:val="99"/>
    <w:qFormat/>
    <w:rsid w:val="00FB5F24"/>
    <w:pPr>
      <w:tabs>
        <w:tab w:val="left" w:pos="703"/>
      </w:tabs>
      <w:ind w:left="703" w:hanging="346"/>
    </w:pPr>
  </w:style>
  <w:style w:type="paragraph" w:customStyle="1" w:styleId="p1">
    <w:name w:val="p1"/>
    <w:basedOn w:val="a2"/>
    <w:uiPriority w:val="99"/>
    <w:qFormat/>
    <w:rsid w:val="00FB5F24"/>
    <w:pPr>
      <w:widowControl/>
      <w:snapToGrid/>
      <w:spacing w:beforeAutospacing="1" w:afterAutospacing="1"/>
    </w:pPr>
    <w:rPr>
      <w:rFonts w:eastAsia="MS Mincho"/>
      <w:szCs w:val="24"/>
    </w:rPr>
  </w:style>
  <w:style w:type="paragraph" w:customStyle="1" w:styleId="3f0">
    <w:name w:val="Знак3"/>
    <w:basedOn w:val="a2"/>
    <w:uiPriority w:val="99"/>
    <w:qFormat/>
    <w:rsid w:val="00FB5F24"/>
    <w:pPr>
      <w:widowControl/>
      <w:tabs>
        <w:tab w:val="left" w:pos="643"/>
      </w:tabs>
      <w:snapToGrid/>
      <w:spacing w:before="0" w:after="160" w:line="240" w:lineRule="exact"/>
    </w:pPr>
    <w:rPr>
      <w:rFonts w:ascii="Verdana" w:eastAsia="Times New Roman" w:hAnsi="Verdana" w:cs="Verdana"/>
      <w:sz w:val="20"/>
      <w:lang w:val="en-US" w:eastAsia="en-US"/>
    </w:rPr>
  </w:style>
  <w:style w:type="paragraph" w:customStyle="1" w:styleId="affffffa">
    <w:name w:val="УПЛОТНЕННЫЙ"/>
    <w:basedOn w:val="a2"/>
    <w:uiPriority w:val="99"/>
    <w:qFormat/>
    <w:rsid w:val="00FB5F24"/>
    <w:pPr>
      <w:widowControl/>
      <w:snapToGrid/>
      <w:spacing w:before="0" w:after="0"/>
      <w:ind w:firstLine="720"/>
      <w:jc w:val="both"/>
    </w:pPr>
    <w:rPr>
      <w:rFonts w:eastAsia="Times New Roman"/>
      <w:spacing w:val="-4"/>
      <w:sz w:val="28"/>
    </w:rPr>
  </w:style>
  <w:style w:type="paragraph" w:customStyle="1" w:styleId="affffffb">
    <w:name w:val="ОСНОВНОЙ"/>
    <w:basedOn w:val="a2"/>
    <w:uiPriority w:val="99"/>
    <w:qFormat/>
    <w:rsid w:val="00FB5F24"/>
    <w:pPr>
      <w:widowControl/>
      <w:autoSpaceDE w:val="0"/>
      <w:autoSpaceDN w:val="0"/>
      <w:adjustRightInd w:val="0"/>
      <w:snapToGrid/>
      <w:spacing w:before="0" w:after="0"/>
      <w:ind w:firstLine="720"/>
      <w:jc w:val="both"/>
    </w:pPr>
    <w:rPr>
      <w:rFonts w:eastAsia="Times New Roman"/>
      <w:sz w:val="28"/>
    </w:rPr>
  </w:style>
  <w:style w:type="paragraph" w:customStyle="1" w:styleId="simple">
    <w:name w:val="simple"/>
    <w:basedOn w:val="a2"/>
    <w:uiPriority w:val="99"/>
    <w:qFormat/>
    <w:rsid w:val="00FB5F24"/>
    <w:pPr>
      <w:widowControl/>
      <w:snapToGrid/>
      <w:spacing w:beforeAutospacing="1" w:afterAutospacing="1"/>
    </w:pPr>
    <w:rPr>
      <w:rFonts w:eastAsia="Times New Roman"/>
      <w:szCs w:val="24"/>
    </w:rPr>
  </w:style>
  <w:style w:type="paragraph" w:customStyle="1" w:styleId="u">
    <w:name w:val="u"/>
    <w:basedOn w:val="a2"/>
    <w:uiPriority w:val="99"/>
    <w:qFormat/>
    <w:rsid w:val="00FB5F24"/>
    <w:pPr>
      <w:widowControl/>
      <w:snapToGrid/>
      <w:spacing w:beforeAutospacing="1" w:afterAutospacing="1"/>
    </w:pPr>
    <w:rPr>
      <w:rFonts w:eastAsia="Times New Roman"/>
      <w:szCs w:val="24"/>
    </w:rPr>
  </w:style>
  <w:style w:type="paragraph" w:customStyle="1" w:styleId="uj">
    <w:name w:val="uj"/>
    <w:basedOn w:val="a2"/>
    <w:uiPriority w:val="99"/>
    <w:qFormat/>
    <w:rsid w:val="00FB5F24"/>
    <w:pPr>
      <w:widowControl/>
      <w:snapToGrid/>
      <w:spacing w:beforeAutospacing="1" w:afterAutospacing="1"/>
    </w:pPr>
    <w:rPr>
      <w:rFonts w:eastAsia="Times New Roman"/>
      <w:szCs w:val="24"/>
    </w:rPr>
  </w:style>
  <w:style w:type="paragraph" w:customStyle="1" w:styleId="Style44">
    <w:name w:val="Style44"/>
    <w:basedOn w:val="a2"/>
    <w:uiPriority w:val="99"/>
    <w:qFormat/>
    <w:rsid w:val="00FB5F24"/>
    <w:pPr>
      <w:autoSpaceDE w:val="0"/>
      <w:autoSpaceDN w:val="0"/>
      <w:adjustRightInd w:val="0"/>
      <w:snapToGrid/>
      <w:spacing w:before="0" w:after="0"/>
    </w:pPr>
    <w:rPr>
      <w:rFonts w:ascii="Franklin Gothic Medium Cond" w:eastAsia="Times New Roman" w:hAnsi="Franklin Gothic Medium Cond"/>
      <w:szCs w:val="24"/>
    </w:rPr>
  </w:style>
  <w:style w:type="paragraph" w:customStyle="1" w:styleId="s16">
    <w:name w:val="s_16"/>
    <w:basedOn w:val="a2"/>
    <w:uiPriority w:val="99"/>
    <w:qFormat/>
    <w:rsid w:val="00FB5F24"/>
    <w:pPr>
      <w:widowControl/>
      <w:snapToGrid/>
      <w:spacing w:beforeAutospacing="1" w:afterAutospacing="1"/>
    </w:pPr>
    <w:rPr>
      <w:rFonts w:eastAsia="Times New Roman"/>
      <w:szCs w:val="24"/>
    </w:rPr>
  </w:style>
  <w:style w:type="paragraph" w:customStyle="1" w:styleId="a4cxspmiddle">
    <w:name w:val="a4cxspmiddle"/>
    <w:basedOn w:val="a2"/>
    <w:uiPriority w:val="99"/>
    <w:qFormat/>
    <w:rsid w:val="00FB5F24"/>
    <w:pPr>
      <w:widowControl/>
      <w:snapToGrid/>
      <w:spacing w:beforeAutospacing="1" w:afterAutospacing="1"/>
    </w:pPr>
    <w:rPr>
      <w:rFonts w:eastAsia="Times New Roman"/>
      <w:color w:val="000000"/>
      <w:szCs w:val="24"/>
    </w:rPr>
  </w:style>
  <w:style w:type="paragraph" w:customStyle="1" w:styleId="Style56">
    <w:name w:val="Style56"/>
    <w:basedOn w:val="a2"/>
    <w:uiPriority w:val="99"/>
    <w:qFormat/>
    <w:rsid w:val="00FB5F24"/>
    <w:pPr>
      <w:autoSpaceDE w:val="0"/>
      <w:autoSpaceDN w:val="0"/>
      <w:adjustRightInd w:val="0"/>
      <w:snapToGrid/>
      <w:spacing w:before="0" w:after="0" w:line="194" w:lineRule="exact"/>
    </w:pPr>
    <w:rPr>
      <w:rFonts w:eastAsia="Times New Roman"/>
      <w:szCs w:val="24"/>
    </w:rPr>
  </w:style>
  <w:style w:type="paragraph" w:customStyle="1" w:styleId="otstup">
    <w:name w:val="otstup"/>
    <w:basedOn w:val="a2"/>
    <w:uiPriority w:val="99"/>
    <w:qFormat/>
    <w:rsid w:val="00FB5F24"/>
    <w:pPr>
      <w:widowControl/>
      <w:snapToGrid/>
      <w:spacing w:beforeAutospacing="1" w:afterAutospacing="1"/>
    </w:pPr>
    <w:rPr>
      <w:rFonts w:eastAsia="Times New Roman"/>
      <w:szCs w:val="24"/>
    </w:rPr>
  </w:style>
  <w:style w:type="paragraph" w:customStyle="1" w:styleId="1ff9">
    <w:name w:val="Схема документа1"/>
    <w:basedOn w:val="a2"/>
    <w:uiPriority w:val="99"/>
    <w:qFormat/>
    <w:rsid w:val="00FB5F24"/>
    <w:pPr>
      <w:widowControl/>
      <w:shd w:val="clear" w:color="auto" w:fill="000080"/>
      <w:snapToGrid/>
      <w:spacing w:before="0" w:after="0"/>
    </w:pPr>
    <w:rPr>
      <w:rFonts w:ascii="Tahoma" w:eastAsia="Times New Roman" w:hAnsi="Tahoma" w:cs="Tahoma"/>
      <w:sz w:val="20"/>
      <w:lang w:eastAsia="zh-CN"/>
    </w:rPr>
  </w:style>
  <w:style w:type="paragraph" w:customStyle="1" w:styleId="Normal1">
    <w:name w:val="Normal1"/>
    <w:uiPriority w:val="99"/>
    <w:qFormat/>
    <w:rsid w:val="00FB5F24"/>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uiPriority w:val="99"/>
    <w:qFormat/>
    <w:rsid w:val="00FB5F24"/>
    <w:pPr>
      <w:keepNext/>
      <w:snapToGrid/>
      <w:outlineLvl w:val="2"/>
    </w:pPr>
    <w:rPr>
      <w:sz w:val="24"/>
    </w:rPr>
  </w:style>
  <w:style w:type="paragraph" w:customStyle="1" w:styleId="BodyText1">
    <w:name w:val="Body Text1"/>
    <w:basedOn w:val="Normal1"/>
    <w:uiPriority w:val="99"/>
    <w:qFormat/>
    <w:rsid w:val="00FB5F24"/>
    <w:pPr>
      <w:snapToGrid/>
      <w:spacing w:line="360" w:lineRule="auto"/>
    </w:pPr>
    <w:rPr>
      <w:sz w:val="24"/>
    </w:rPr>
  </w:style>
  <w:style w:type="paragraph" w:customStyle="1" w:styleId="BodyText211">
    <w:name w:val="Body Text 211"/>
    <w:basedOn w:val="a2"/>
    <w:uiPriority w:val="99"/>
    <w:qFormat/>
    <w:rsid w:val="00FB5F24"/>
    <w:pPr>
      <w:widowControl/>
      <w:snapToGrid/>
      <w:spacing w:before="0" w:after="0" w:line="360" w:lineRule="auto"/>
      <w:jc w:val="both"/>
    </w:pPr>
    <w:rPr>
      <w:rFonts w:eastAsia="Times New Roman"/>
    </w:rPr>
  </w:style>
  <w:style w:type="paragraph" w:customStyle="1" w:styleId="ListParagraph1">
    <w:name w:val="List Paragraph1"/>
    <w:basedOn w:val="a2"/>
    <w:uiPriority w:val="99"/>
    <w:qFormat/>
    <w:rsid w:val="00FB5F24"/>
    <w:pPr>
      <w:widowControl/>
      <w:snapToGrid/>
      <w:spacing w:before="0" w:after="200" w:line="276" w:lineRule="auto"/>
      <w:ind w:left="720"/>
      <w:contextualSpacing/>
    </w:pPr>
    <w:rPr>
      <w:rFonts w:ascii="Calibri" w:eastAsia="Times New Roman" w:hAnsi="Calibri"/>
      <w:sz w:val="22"/>
      <w:szCs w:val="22"/>
    </w:rPr>
  </w:style>
  <w:style w:type="paragraph" w:customStyle="1" w:styleId="PlainText1">
    <w:name w:val="Plain Text1"/>
    <w:basedOn w:val="a2"/>
    <w:uiPriority w:val="99"/>
    <w:qFormat/>
    <w:rsid w:val="00FB5F24"/>
    <w:pPr>
      <w:widowControl/>
      <w:snapToGrid/>
      <w:spacing w:before="0" w:after="0"/>
    </w:pPr>
    <w:rPr>
      <w:rFonts w:ascii="Courier New" w:eastAsia="Times New Roman" w:hAnsi="Courier New"/>
      <w:sz w:val="20"/>
    </w:rPr>
  </w:style>
  <w:style w:type="paragraph" w:customStyle="1" w:styleId="BodyText31">
    <w:name w:val="Body Text 31"/>
    <w:basedOn w:val="Normal1"/>
    <w:uiPriority w:val="99"/>
    <w:qFormat/>
    <w:rsid w:val="00FB5F24"/>
    <w:pPr>
      <w:snapToGrid/>
      <w:jc w:val="both"/>
    </w:pPr>
    <w:rPr>
      <w:i/>
      <w:sz w:val="26"/>
    </w:rPr>
  </w:style>
  <w:style w:type="character" w:customStyle="1" w:styleId="101">
    <w:name w:val="Знак Знак101"/>
    <w:uiPriority w:val="99"/>
    <w:qFormat/>
    <w:locked/>
    <w:rsid w:val="00FB5F24"/>
    <w:rPr>
      <w:rFonts w:ascii="PragmaticaCTT" w:hAnsi="PragmaticaCTT"/>
      <w:sz w:val="24"/>
      <w:lang w:val="ru-RU" w:eastAsia="ru-RU"/>
    </w:rPr>
  </w:style>
  <w:style w:type="character" w:customStyle="1" w:styleId="4110">
    <w:name w:val="Знак Знак411"/>
    <w:uiPriority w:val="99"/>
    <w:qFormat/>
    <w:locked/>
    <w:rsid w:val="00FB5F24"/>
    <w:rPr>
      <w:rFonts w:ascii="Arial" w:hAnsi="Arial"/>
      <w:b/>
      <w:i/>
      <w:sz w:val="28"/>
      <w:lang w:val="ru-RU" w:eastAsia="en-US"/>
    </w:rPr>
  </w:style>
  <w:style w:type="character" w:customStyle="1" w:styleId="139">
    <w:name w:val="Знак1 Знак Знак3"/>
    <w:uiPriority w:val="99"/>
    <w:locked/>
    <w:rsid w:val="00FB5F24"/>
    <w:rPr>
      <w:sz w:val="24"/>
      <w:lang w:val="ru-RU" w:eastAsia="ru-RU"/>
    </w:rPr>
  </w:style>
  <w:style w:type="character" w:customStyle="1" w:styleId="hpsatn">
    <w:name w:val="hps atn"/>
    <w:basedOn w:val="a3"/>
    <w:uiPriority w:val="99"/>
    <w:qFormat/>
    <w:rsid w:val="00FB5F24"/>
    <w:rPr>
      <w:rFonts w:cs="Times New Roman"/>
    </w:rPr>
  </w:style>
  <w:style w:type="character" w:customStyle="1" w:styleId="udar">
    <w:name w:val="udar"/>
    <w:basedOn w:val="a3"/>
    <w:uiPriority w:val="99"/>
    <w:qFormat/>
    <w:rsid w:val="00FB5F24"/>
    <w:rPr>
      <w:rFonts w:cs="Times New Roman"/>
    </w:rPr>
  </w:style>
  <w:style w:type="character" w:customStyle="1" w:styleId="FontStyle139">
    <w:name w:val="Font Style139"/>
    <w:uiPriority w:val="99"/>
    <w:qFormat/>
    <w:rsid w:val="00FB5F24"/>
    <w:rPr>
      <w:rFonts w:ascii="Palatino Linotype" w:hAnsi="Palatino Linotype"/>
      <w:sz w:val="18"/>
    </w:rPr>
  </w:style>
  <w:style w:type="character" w:customStyle="1" w:styleId="FontStyle156">
    <w:name w:val="Font Style156"/>
    <w:uiPriority w:val="99"/>
    <w:qFormat/>
    <w:rsid w:val="00FB5F24"/>
    <w:rPr>
      <w:rFonts w:ascii="Palatino Linotype" w:hAnsi="Palatino Linotype"/>
      <w:sz w:val="18"/>
    </w:rPr>
  </w:style>
  <w:style w:type="character" w:customStyle="1" w:styleId="FontStyle157">
    <w:name w:val="Font Style157"/>
    <w:uiPriority w:val="99"/>
    <w:qFormat/>
    <w:rsid w:val="00FB5F24"/>
    <w:rPr>
      <w:rFonts w:ascii="Palatino Linotype" w:hAnsi="Palatino Linotype"/>
      <w:sz w:val="18"/>
    </w:rPr>
  </w:style>
  <w:style w:type="character" w:customStyle="1" w:styleId="FontStyle138">
    <w:name w:val="Font Style138"/>
    <w:uiPriority w:val="99"/>
    <w:qFormat/>
    <w:rsid w:val="00FB5F24"/>
    <w:rPr>
      <w:rFonts w:ascii="Palatino Linotype" w:hAnsi="Palatino Linotype"/>
      <w:b/>
      <w:sz w:val="18"/>
    </w:rPr>
  </w:style>
  <w:style w:type="character" w:customStyle="1" w:styleId="FontStyle146">
    <w:name w:val="Font Style146"/>
    <w:uiPriority w:val="99"/>
    <w:qFormat/>
    <w:rsid w:val="00FB5F24"/>
    <w:rPr>
      <w:rFonts w:ascii="Palatino Linotype" w:hAnsi="Palatino Linotype"/>
      <w:b/>
      <w:sz w:val="18"/>
    </w:rPr>
  </w:style>
  <w:style w:type="character" w:customStyle="1" w:styleId="318">
    <w:name w:val="Основной текст с отступом 3 Знак1"/>
    <w:uiPriority w:val="99"/>
    <w:qFormat/>
    <w:rsid w:val="00FB5F24"/>
    <w:rPr>
      <w:rFonts w:ascii="Times New Roman" w:hAnsi="Times New Roman"/>
      <w:sz w:val="16"/>
      <w:lang w:val="ru-RU" w:eastAsia="ru-RU"/>
    </w:rPr>
  </w:style>
  <w:style w:type="character" w:customStyle="1" w:styleId="85">
    <w:name w:val="Основной текст + 85"/>
    <w:uiPriority w:val="99"/>
    <w:qFormat/>
    <w:rsid w:val="00FB5F24"/>
    <w:rPr>
      <w:rFonts w:ascii="Times New Roman" w:hAnsi="Times New Roman"/>
      <w:b/>
      <w:i/>
      <w:spacing w:val="30"/>
      <w:sz w:val="17"/>
      <w:shd w:val="clear" w:color="auto" w:fill="FFFFFF"/>
      <w:lang w:val="ru-RU" w:eastAsia="ru-RU"/>
    </w:rPr>
  </w:style>
  <w:style w:type="character" w:customStyle="1" w:styleId="22Arial">
    <w:name w:val="Основной текст (22) + Arial"/>
    <w:uiPriority w:val="99"/>
    <w:rsid w:val="00FB5F24"/>
    <w:rPr>
      <w:rFonts w:ascii="Arial" w:hAnsi="Arial"/>
      <w:b/>
      <w:i/>
      <w:sz w:val="21"/>
      <w:shd w:val="clear" w:color="auto" w:fill="FFFFFF"/>
    </w:rPr>
  </w:style>
  <w:style w:type="character" w:customStyle="1" w:styleId="affffffc">
    <w:name w:val="Основной текст + Полужирный"/>
    <w:uiPriority w:val="99"/>
    <w:qFormat/>
    <w:rsid w:val="00FB5F24"/>
    <w:rPr>
      <w:rFonts w:ascii="Century Schoolbook" w:hAnsi="Century Schoolbook"/>
      <w:b/>
      <w:sz w:val="18"/>
      <w:shd w:val="clear" w:color="auto" w:fill="FFFFFF"/>
    </w:rPr>
  </w:style>
  <w:style w:type="character" w:customStyle="1" w:styleId="3110">
    <w:name w:val="Основной текст 3 Знак11"/>
    <w:uiPriority w:val="99"/>
    <w:locked/>
    <w:rsid w:val="00FB5F24"/>
    <w:rPr>
      <w:rFonts w:ascii="Times New Roman" w:hAnsi="Times New Roman"/>
      <w:sz w:val="16"/>
      <w:lang w:val="ru-RU" w:eastAsia="ru-RU"/>
    </w:rPr>
  </w:style>
  <w:style w:type="character" w:customStyle="1" w:styleId="217">
    <w:name w:val="Заголовок 2 Знак1"/>
    <w:uiPriority w:val="99"/>
    <w:qFormat/>
    <w:rsid w:val="00FB5F24"/>
    <w:rPr>
      <w:rFonts w:ascii="Arial" w:hAnsi="Arial"/>
      <w:b/>
      <w:i/>
      <w:sz w:val="28"/>
    </w:rPr>
  </w:style>
  <w:style w:type="character" w:customStyle="1" w:styleId="412">
    <w:name w:val="Заголовок 4 Знак1"/>
    <w:uiPriority w:val="99"/>
    <w:qFormat/>
    <w:locked/>
    <w:rsid w:val="00FB5F24"/>
    <w:rPr>
      <w:rFonts w:ascii="Times New Roman" w:hAnsi="Times New Roman"/>
      <w:b/>
      <w:sz w:val="28"/>
      <w:lang w:eastAsia="ru-RU"/>
    </w:rPr>
  </w:style>
  <w:style w:type="character" w:customStyle="1" w:styleId="319">
    <w:name w:val="Заголовок 3 Знак1"/>
    <w:uiPriority w:val="99"/>
    <w:qFormat/>
    <w:locked/>
    <w:rsid w:val="00FB5F24"/>
    <w:rPr>
      <w:rFonts w:ascii="Times New Roman" w:hAnsi="Times New Roman"/>
      <w:b/>
      <w:sz w:val="27"/>
      <w:lang w:eastAsia="ru-RU"/>
    </w:rPr>
  </w:style>
  <w:style w:type="character" w:customStyle="1" w:styleId="1ffa">
    <w:name w:val="Сильное выделение1"/>
    <w:basedOn w:val="a3"/>
    <w:uiPriority w:val="99"/>
    <w:qFormat/>
    <w:rsid w:val="00FB5F24"/>
    <w:rPr>
      <w:rFonts w:cs="Times New Roman"/>
      <w:b/>
    </w:rPr>
  </w:style>
  <w:style w:type="character" w:customStyle="1" w:styleId="1ffb">
    <w:name w:val="Слабая ссылка1"/>
    <w:basedOn w:val="a3"/>
    <w:uiPriority w:val="99"/>
    <w:qFormat/>
    <w:rsid w:val="00FB5F24"/>
    <w:rPr>
      <w:rFonts w:cs="Times New Roman"/>
      <w:smallCaps/>
      <w:color w:val="C0504D"/>
      <w:u w:val="single"/>
    </w:rPr>
  </w:style>
  <w:style w:type="character" w:customStyle="1" w:styleId="1ffc">
    <w:name w:val="Сильная ссылка1"/>
    <w:basedOn w:val="a3"/>
    <w:uiPriority w:val="99"/>
    <w:qFormat/>
    <w:rsid w:val="00FB5F24"/>
    <w:rPr>
      <w:rFonts w:cs="Times New Roman"/>
      <w:b/>
      <w:smallCaps/>
      <w:color w:val="C0504D"/>
      <w:spacing w:val="5"/>
      <w:u w:val="single"/>
    </w:rPr>
  </w:style>
  <w:style w:type="character" w:customStyle="1" w:styleId="1ffd">
    <w:name w:val="Название книги1"/>
    <w:basedOn w:val="a3"/>
    <w:uiPriority w:val="99"/>
    <w:qFormat/>
    <w:rsid w:val="00FB5F24"/>
    <w:rPr>
      <w:rFonts w:cs="Times New Roman"/>
      <w:b/>
      <w:smallCaps/>
      <w:spacing w:val="5"/>
    </w:rPr>
  </w:style>
  <w:style w:type="character" w:customStyle="1" w:styleId="611">
    <w:name w:val="Заголовок 6 Знак1"/>
    <w:uiPriority w:val="99"/>
    <w:qFormat/>
    <w:rsid w:val="00FB5F24"/>
    <w:rPr>
      <w:b/>
      <w:sz w:val="22"/>
      <w:lang w:val="ru-RU" w:eastAsia="ru-RU"/>
    </w:rPr>
  </w:style>
  <w:style w:type="character" w:customStyle="1" w:styleId="711">
    <w:name w:val="Заголовок 7 Знак1"/>
    <w:uiPriority w:val="99"/>
    <w:qFormat/>
    <w:rsid w:val="00FB5F24"/>
    <w:rPr>
      <w:sz w:val="24"/>
      <w:lang w:val="ru-RU" w:eastAsia="ru-RU"/>
    </w:rPr>
  </w:style>
  <w:style w:type="character" w:customStyle="1" w:styleId="812">
    <w:name w:val="Заголовок 8 Знак1"/>
    <w:uiPriority w:val="99"/>
    <w:qFormat/>
    <w:rsid w:val="00FB5F24"/>
    <w:rPr>
      <w:rFonts w:ascii="Calibri" w:hAnsi="Calibri"/>
      <w:i/>
      <w:sz w:val="24"/>
      <w:lang w:val="ru-RU" w:eastAsia="en-US"/>
    </w:rPr>
  </w:style>
  <w:style w:type="character" w:customStyle="1" w:styleId="910">
    <w:name w:val="Заголовок 9 Знак1"/>
    <w:uiPriority w:val="99"/>
    <w:qFormat/>
    <w:rsid w:val="00FB5F24"/>
    <w:rPr>
      <w:rFonts w:ascii="Arial" w:hAnsi="Arial"/>
      <w:sz w:val="22"/>
      <w:lang w:val="ru-RU" w:eastAsia="ru-RU"/>
    </w:rPr>
  </w:style>
  <w:style w:type="character" w:customStyle="1" w:styleId="1ffe">
    <w:name w:val="Нижний колонтитул Знак1"/>
    <w:uiPriority w:val="99"/>
    <w:qFormat/>
    <w:locked/>
    <w:rsid w:val="00FB5F24"/>
    <w:rPr>
      <w:rFonts w:ascii="Times New Roman" w:hAnsi="Times New Roman"/>
      <w:sz w:val="24"/>
      <w:lang w:val="ru-RU" w:eastAsia="ru-RU"/>
    </w:rPr>
  </w:style>
  <w:style w:type="character" w:customStyle="1" w:styleId="tbb121">
    <w:name w:val="tbb121"/>
    <w:uiPriority w:val="99"/>
    <w:qFormat/>
    <w:rsid w:val="00FB5F24"/>
    <w:rPr>
      <w:rFonts w:ascii="Arial" w:hAnsi="Arial"/>
      <w:b/>
      <w:color w:val="000000"/>
      <w:sz w:val="18"/>
      <w:u w:val="none"/>
    </w:rPr>
  </w:style>
  <w:style w:type="character" w:customStyle="1" w:styleId="tbl121">
    <w:name w:val="tbl121"/>
    <w:uiPriority w:val="99"/>
    <w:qFormat/>
    <w:rsid w:val="00FB5F24"/>
    <w:rPr>
      <w:rFonts w:ascii="Tahoma" w:hAnsi="Tahoma"/>
      <w:color w:val="000000"/>
      <w:sz w:val="18"/>
      <w:u w:val="none"/>
    </w:rPr>
  </w:style>
  <w:style w:type="character" w:customStyle="1" w:styleId="em11">
    <w:name w:val="em11"/>
    <w:uiPriority w:val="99"/>
    <w:qFormat/>
    <w:rsid w:val="00FB5F24"/>
    <w:rPr>
      <w:b/>
      <w:sz w:val="24"/>
    </w:rPr>
  </w:style>
  <w:style w:type="character" w:customStyle="1" w:styleId="8pt">
    <w:name w:val="Основной текст + 8 pt"/>
    <w:uiPriority w:val="99"/>
    <w:qFormat/>
    <w:rsid w:val="00FB5F24"/>
    <w:rPr>
      <w:rFonts w:ascii="Times New Roman" w:hAnsi="Times New Roman"/>
      <w:spacing w:val="0"/>
      <w:sz w:val="16"/>
    </w:rPr>
  </w:style>
  <w:style w:type="character" w:customStyle="1" w:styleId="7pt">
    <w:name w:val="Основной текст + 7 pt"/>
    <w:uiPriority w:val="99"/>
    <w:qFormat/>
    <w:rsid w:val="00FB5F24"/>
    <w:rPr>
      <w:rFonts w:ascii="Times New Roman" w:hAnsi="Times New Roman"/>
      <w:spacing w:val="0"/>
      <w:sz w:val="14"/>
    </w:rPr>
  </w:style>
  <w:style w:type="character" w:customStyle="1" w:styleId="10pt">
    <w:name w:val="Основной текст + 10 pt"/>
    <w:uiPriority w:val="99"/>
    <w:qFormat/>
    <w:rsid w:val="00FB5F24"/>
    <w:rPr>
      <w:rFonts w:ascii="Times New Roman" w:hAnsi="Times New Roman"/>
      <w:b/>
      <w:spacing w:val="0"/>
      <w:sz w:val="20"/>
    </w:rPr>
  </w:style>
  <w:style w:type="character" w:customStyle="1" w:styleId="affffffd">
    <w:name w:val="Основной текст + Курсив"/>
    <w:uiPriority w:val="99"/>
    <w:qFormat/>
    <w:rsid w:val="00FB5F24"/>
    <w:rPr>
      <w:rFonts w:ascii="Times New Roman" w:hAnsi="Times New Roman"/>
      <w:i/>
      <w:spacing w:val="0"/>
      <w:sz w:val="21"/>
    </w:rPr>
  </w:style>
  <w:style w:type="character" w:customStyle="1" w:styleId="5pt">
    <w:name w:val="Основной текст + 5 pt"/>
    <w:uiPriority w:val="99"/>
    <w:qFormat/>
    <w:rsid w:val="00FB5F24"/>
    <w:rPr>
      <w:rFonts w:ascii="Times New Roman" w:hAnsi="Times New Roman"/>
      <w:spacing w:val="10"/>
      <w:sz w:val="10"/>
    </w:rPr>
  </w:style>
  <w:style w:type="character" w:customStyle="1" w:styleId="9pt">
    <w:name w:val="Основной текст + 9 pt"/>
    <w:uiPriority w:val="99"/>
    <w:qFormat/>
    <w:rsid w:val="00FB5F24"/>
    <w:rPr>
      <w:rFonts w:ascii="Times New Roman" w:hAnsi="Times New Roman"/>
      <w:spacing w:val="0"/>
      <w:sz w:val="18"/>
    </w:rPr>
  </w:style>
  <w:style w:type="character" w:customStyle="1" w:styleId="TimesNewRoman0">
    <w:name w:val="Основной текст + Times New Roman"/>
    <w:uiPriority w:val="99"/>
    <w:qFormat/>
    <w:rsid w:val="00FB5F24"/>
    <w:rPr>
      <w:rFonts w:ascii="Times New Roman" w:hAnsi="Times New Roman"/>
      <w:spacing w:val="0"/>
      <w:sz w:val="21"/>
    </w:rPr>
  </w:style>
  <w:style w:type="character" w:customStyle="1" w:styleId="WW-9pt">
    <w:name w:val="WW-Основной текст + 9 pt"/>
    <w:uiPriority w:val="99"/>
    <w:qFormat/>
    <w:rsid w:val="00FB5F24"/>
    <w:rPr>
      <w:rFonts w:ascii="Times New Roman" w:hAnsi="Times New Roman"/>
      <w:spacing w:val="0"/>
      <w:sz w:val="18"/>
    </w:rPr>
  </w:style>
  <w:style w:type="character" w:customStyle="1" w:styleId="gogofoundword">
    <w:name w:val="gogofoundword"/>
    <w:basedOn w:val="a3"/>
    <w:uiPriority w:val="99"/>
    <w:qFormat/>
    <w:rsid w:val="00FB5F24"/>
    <w:rPr>
      <w:rFonts w:cs="Times New Roman"/>
    </w:rPr>
  </w:style>
  <w:style w:type="character" w:customStyle="1" w:styleId="FontStyle124">
    <w:name w:val="Font Style124"/>
    <w:uiPriority w:val="99"/>
    <w:qFormat/>
    <w:rsid w:val="00FB5F24"/>
    <w:rPr>
      <w:rFonts w:ascii="Times New Roman" w:hAnsi="Times New Roman"/>
      <w:b/>
      <w:sz w:val="18"/>
    </w:rPr>
  </w:style>
  <w:style w:type="character" w:customStyle="1" w:styleId="red">
    <w:name w:val="red"/>
    <w:basedOn w:val="a3"/>
    <w:uiPriority w:val="99"/>
    <w:qFormat/>
    <w:rsid w:val="00FB5F24"/>
    <w:rPr>
      <w:rFonts w:cs="Times New Roman"/>
    </w:rPr>
  </w:style>
  <w:style w:type="character" w:customStyle="1" w:styleId="msosubtleemphasis0">
    <w:name w:val="msosubtleemphasis"/>
    <w:uiPriority w:val="99"/>
    <w:qFormat/>
    <w:rsid w:val="00FB5F24"/>
    <w:rPr>
      <w:i/>
      <w:color w:val="808080"/>
    </w:rPr>
  </w:style>
  <w:style w:type="character" w:customStyle="1" w:styleId="FontStyle120">
    <w:name w:val="Font Style120"/>
    <w:uiPriority w:val="99"/>
    <w:qFormat/>
    <w:rsid w:val="00FB5F24"/>
    <w:rPr>
      <w:rFonts w:ascii="Times New Roman" w:hAnsi="Times New Roman"/>
      <w:b/>
      <w:sz w:val="26"/>
    </w:rPr>
  </w:style>
  <w:style w:type="character" w:customStyle="1" w:styleId="FontStyle121">
    <w:name w:val="Font Style121"/>
    <w:uiPriority w:val="99"/>
    <w:qFormat/>
    <w:rsid w:val="00FB5F24"/>
    <w:rPr>
      <w:rFonts w:ascii="Times New Roman" w:hAnsi="Times New Roman"/>
      <w:sz w:val="26"/>
    </w:rPr>
  </w:style>
  <w:style w:type="character" w:customStyle="1" w:styleId="232">
    <w:name w:val="Знак Знак23 Знак2"/>
    <w:uiPriority w:val="99"/>
    <w:qFormat/>
    <w:locked/>
    <w:rsid w:val="00FB5F24"/>
    <w:rPr>
      <w:rFonts w:ascii="Tahoma" w:hAnsi="Tahoma"/>
      <w:sz w:val="16"/>
    </w:rPr>
  </w:style>
  <w:style w:type="character" w:customStyle="1" w:styleId="t9">
    <w:name w:val="t9"/>
    <w:uiPriority w:val="99"/>
    <w:qFormat/>
    <w:rsid w:val="00FB5F24"/>
  </w:style>
  <w:style w:type="character" w:customStyle="1" w:styleId="t10">
    <w:name w:val="t10"/>
    <w:uiPriority w:val="99"/>
    <w:qFormat/>
    <w:rsid w:val="00FB5F24"/>
  </w:style>
  <w:style w:type="character" w:customStyle="1" w:styleId="c2">
    <w:name w:val="c2"/>
    <w:uiPriority w:val="99"/>
    <w:qFormat/>
    <w:rsid w:val="00FB5F24"/>
  </w:style>
  <w:style w:type="character" w:customStyle="1" w:styleId="c0">
    <w:name w:val="c0"/>
    <w:uiPriority w:val="99"/>
    <w:qFormat/>
    <w:rsid w:val="00FB5F24"/>
  </w:style>
  <w:style w:type="character" w:customStyle="1" w:styleId="ft776">
    <w:name w:val="ft776"/>
    <w:uiPriority w:val="99"/>
    <w:qFormat/>
    <w:rsid w:val="00FB5F24"/>
  </w:style>
  <w:style w:type="character" w:customStyle="1" w:styleId="highlight">
    <w:name w:val="highlight"/>
    <w:uiPriority w:val="99"/>
    <w:qFormat/>
    <w:rsid w:val="00FB5F24"/>
  </w:style>
  <w:style w:type="character" w:customStyle="1" w:styleId="ft431">
    <w:name w:val="ft431"/>
    <w:uiPriority w:val="99"/>
    <w:qFormat/>
    <w:rsid w:val="00FB5F24"/>
  </w:style>
  <w:style w:type="character" w:customStyle="1" w:styleId="ft793">
    <w:name w:val="ft793"/>
    <w:uiPriority w:val="99"/>
    <w:qFormat/>
    <w:rsid w:val="00FB5F24"/>
  </w:style>
  <w:style w:type="character" w:customStyle="1" w:styleId="ft802">
    <w:name w:val="ft802"/>
    <w:uiPriority w:val="99"/>
    <w:qFormat/>
    <w:rsid w:val="00FB5F24"/>
  </w:style>
  <w:style w:type="character" w:customStyle="1" w:styleId="ft890">
    <w:name w:val="ft890"/>
    <w:uiPriority w:val="99"/>
    <w:qFormat/>
    <w:rsid w:val="00FB5F24"/>
  </w:style>
  <w:style w:type="character" w:customStyle="1" w:styleId="ft904">
    <w:name w:val="ft904"/>
    <w:uiPriority w:val="99"/>
    <w:qFormat/>
    <w:rsid w:val="00FB5F24"/>
  </w:style>
  <w:style w:type="character" w:customStyle="1" w:styleId="ft914">
    <w:name w:val="ft914"/>
    <w:uiPriority w:val="99"/>
    <w:qFormat/>
    <w:rsid w:val="00FB5F24"/>
  </w:style>
  <w:style w:type="character" w:customStyle="1" w:styleId="1fff">
    <w:name w:val="Текст Знак1"/>
    <w:uiPriority w:val="99"/>
    <w:qFormat/>
    <w:locked/>
    <w:rsid w:val="00FB5F24"/>
    <w:rPr>
      <w:rFonts w:ascii="Courier New" w:hAnsi="Courier New"/>
      <w:lang w:val="ru-RU" w:eastAsia="ru-RU"/>
    </w:rPr>
  </w:style>
  <w:style w:type="character" w:customStyle="1" w:styleId="accented">
    <w:name w:val="accented"/>
    <w:basedOn w:val="a3"/>
    <w:uiPriority w:val="99"/>
    <w:qFormat/>
    <w:rsid w:val="00FB5F24"/>
    <w:rPr>
      <w:rFonts w:cs="Times New Roman"/>
    </w:rPr>
  </w:style>
  <w:style w:type="character" w:customStyle="1" w:styleId="FontStyle214">
    <w:name w:val="Font Style214"/>
    <w:uiPriority w:val="99"/>
    <w:qFormat/>
    <w:rsid w:val="00FB5F24"/>
    <w:rPr>
      <w:rFonts w:ascii="Trebuchet MS" w:hAnsi="Trebuchet MS"/>
      <w:b/>
      <w:color w:val="000000"/>
      <w:sz w:val="22"/>
    </w:rPr>
  </w:style>
  <w:style w:type="character" w:customStyle="1" w:styleId="affffffe">
    <w:name w:val="Цветовое выделение"/>
    <w:uiPriority w:val="99"/>
    <w:qFormat/>
    <w:rsid w:val="00FB5F24"/>
    <w:rPr>
      <w:b/>
      <w:color w:val="000080"/>
      <w:sz w:val="22"/>
    </w:rPr>
  </w:style>
  <w:style w:type="character" w:customStyle="1" w:styleId="afffffff">
    <w:name w:val="Гипертекстовая ссылка"/>
    <w:uiPriority w:val="99"/>
    <w:qFormat/>
    <w:rsid w:val="00FB5F24"/>
    <w:rPr>
      <w:b/>
      <w:color w:val="008000"/>
      <w:sz w:val="22"/>
      <w:u w:val="single"/>
    </w:rPr>
  </w:style>
  <w:style w:type="character" w:customStyle="1" w:styleId="1fff0">
    <w:name w:val="Схема документа Знак1"/>
    <w:uiPriority w:val="99"/>
    <w:qFormat/>
    <w:rsid w:val="00FB5F24"/>
    <w:rPr>
      <w:rFonts w:ascii="Tahoma" w:hAnsi="Tahoma"/>
      <w:sz w:val="16"/>
      <w:lang w:val="ru-RU" w:eastAsia="ru-RU"/>
    </w:rPr>
  </w:style>
  <w:style w:type="character" w:customStyle="1" w:styleId="HTML11">
    <w:name w:val="Стандартный HTML Знак1"/>
    <w:uiPriority w:val="99"/>
    <w:qFormat/>
    <w:rsid w:val="00FB5F24"/>
    <w:rPr>
      <w:rFonts w:ascii="Consolas" w:hAnsi="Consolas"/>
      <w:sz w:val="20"/>
      <w:lang w:val="ru-RU" w:eastAsia="ru-RU"/>
    </w:rPr>
  </w:style>
  <w:style w:type="character" w:customStyle="1" w:styleId="1fff1">
    <w:name w:val="Верхний колонтитул Знак1"/>
    <w:uiPriority w:val="99"/>
    <w:qFormat/>
    <w:rsid w:val="00FB5F24"/>
    <w:rPr>
      <w:rFonts w:ascii="Times New Roman" w:hAnsi="Times New Roman"/>
      <w:sz w:val="24"/>
      <w:lang w:val="ru-RU" w:eastAsia="ru-RU"/>
    </w:rPr>
  </w:style>
  <w:style w:type="character" w:customStyle="1" w:styleId="218">
    <w:name w:val="Основной текст 2 Знак1"/>
    <w:uiPriority w:val="99"/>
    <w:qFormat/>
    <w:rsid w:val="00FB5F24"/>
    <w:rPr>
      <w:rFonts w:ascii="Times New Roman" w:hAnsi="Times New Roman"/>
      <w:sz w:val="24"/>
      <w:lang w:val="ru-RU" w:eastAsia="ru-RU"/>
    </w:rPr>
  </w:style>
  <w:style w:type="character" w:customStyle="1" w:styleId="1fff2">
    <w:name w:val="Текст выноски Знак1"/>
    <w:uiPriority w:val="99"/>
    <w:qFormat/>
    <w:rsid w:val="00FB5F24"/>
    <w:rPr>
      <w:rFonts w:ascii="Tahoma" w:hAnsi="Tahoma"/>
      <w:sz w:val="16"/>
      <w:lang w:val="ru-RU" w:eastAsia="ru-RU"/>
    </w:rPr>
  </w:style>
  <w:style w:type="character" w:customStyle="1" w:styleId="FontStyle53">
    <w:name w:val="Font Style53"/>
    <w:uiPriority w:val="99"/>
    <w:qFormat/>
    <w:rsid w:val="00FB5F24"/>
    <w:rPr>
      <w:rFonts w:ascii="Arial" w:hAnsi="Arial"/>
      <w:b/>
      <w:sz w:val="18"/>
    </w:rPr>
  </w:style>
  <w:style w:type="paragraph" w:customStyle="1" w:styleId="3f1">
    <w:name w:val="Знак Знак Знак Знак Знак Знак Знак Знак Знак Знак Знак Знак Знак3"/>
    <w:basedOn w:val="a2"/>
    <w:uiPriority w:val="99"/>
    <w:qFormat/>
    <w:rsid w:val="00FB5F24"/>
    <w:pPr>
      <w:widowControl/>
      <w:snapToGrid/>
      <w:spacing w:before="0" w:after="160" w:line="240" w:lineRule="exact"/>
    </w:pPr>
    <w:rPr>
      <w:rFonts w:ascii="Verdana" w:eastAsia="Times New Roman" w:hAnsi="Verdana"/>
      <w:szCs w:val="24"/>
      <w:lang w:val="en-US" w:eastAsia="en-US"/>
    </w:rPr>
  </w:style>
  <w:style w:type="character" w:customStyle="1" w:styleId="219">
    <w:name w:val="Красная строка 2 Знак1"/>
    <w:uiPriority w:val="99"/>
    <w:qFormat/>
    <w:rsid w:val="00FB5F24"/>
    <w:rPr>
      <w:sz w:val="24"/>
      <w:lang w:val="ru-RU" w:eastAsia="ru-RU"/>
    </w:rPr>
  </w:style>
  <w:style w:type="character" w:customStyle="1" w:styleId="1fff3">
    <w:name w:val="Название Знак1"/>
    <w:uiPriority w:val="99"/>
    <w:qFormat/>
    <w:rsid w:val="00FB5F24"/>
    <w:rPr>
      <w:rFonts w:ascii="Cambria" w:hAnsi="Cambria"/>
      <w:color w:val="17365D"/>
      <w:spacing w:val="5"/>
      <w:kern w:val="28"/>
      <w:sz w:val="52"/>
      <w:lang w:eastAsia="ru-RU"/>
    </w:rPr>
  </w:style>
  <w:style w:type="character" w:customStyle="1" w:styleId="1fff4">
    <w:name w:val="Подзаголовок Знак1"/>
    <w:uiPriority w:val="99"/>
    <w:qFormat/>
    <w:rsid w:val="00FB5F24"/>
    <w:rPr>
      <w:rFonts w:ascii="Cambria" w:hAnsi="Cambria"/>
      <w:sz w:val="24"/>
    </w:rPr>
  </w:style>
  <w:style w:type="character" w:customStyle="1" w:styleId="font0">
    <w:name w:val="font0"/>
    <w:basedOn w:val="a3"/>
    <w:uiPriority w:val="99"/>
    <w:qFormat/>
    <w:rsid w:val="00FB5F24"/>
    <w:rPr>
      <w:rFonts w:cs="Times New Roman"/>
    </w:rPr>
  </w:style>
  <w:style w:type="character" w:customStyle="1" w:styleId="s3">
    <w:name w:val="s3"/>
    <w:uiPriority w:val="99"/>
    <w:qFormat/>
    <w:rsid w:val="00FB5F24"/>
  </w:style>
  <w:style w:type="character" w:customStyle="1" w:styleId="FontStyle46">
    <w:name w:val="Font Style46"/>
    <w:uiPriority w:val="99"/>
    <w:qFormat/>
    <w:rsid w:val="00FB5F24"/>
    <w:rPr>
      <w:rFonts w:ascii="Times New Roman" w:hAnsi="Times New Roman"/>
      <w:b/>
      <w:sz w:val="30"/>
    </w:rPr>
  </w:style>
  <w:style w:type="character" w:customStyle="1" w:styleId="newstitle">
    <w:name w:val="news_title"/>
    <w:basedOn w:val="a3"/>
    <w:uiPriority w:val="99"/>
    <w:qFormat/>
    <w:rsid w:val="00FB5F24"/>
    <w:rPr>
      <w:rFonts w:cs="Times New Roman"/>
    </w:rPr>
  </w:style>
  <w:style w:type="character" w:customStyle="1" w:styleId="s1">
    <w:name w:val="s1"/>
    <w:uiPriority w:val="99"/>
    <w:qFormat/>
    <w:rsid w:val="00FB5F24"/>
  </w:style>
  <w:style w:type="character" w:customStyle="1" w:styleId="WW8Num8z0">
    <w:name w:val="WW8Num8z0"/>
    <w:uiPriority w:val="99"/>
    <w:qFormat/>
    <w:rsid w:val="00FB5F24"/>
    <w:rPr>
      <w:rFonts w:ascii="Wingdings 2" w:hAnsi="Wingdings 2"/>
    </w:rPr>
  </w:style>
  <w:style w:type="paragraph" w:customStyle="1" w:styleId="31a">
    <w:name w:val="Знак31"/>
    <w:basedOn w:val="a2"/>
    <w:uiPriority w:val="99"/>
    <w:qFormat/>
    <w:rsid w:val="00FB5F24"/>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ep">
    <w:name w:val="ep"/>
    <w:basedOn w:val="a3"/>
    <w:uiPriority w:val="99"/>
    <w:qFormat/>
    <w:rsid w:val="00FB5F24"/>
    <w:rPr>
      <w:rFonts w:cs="Times New Roman"/>
    </w:rPr>
  </w:style>
  <w:style w:type="character" w:customStyle="1" w:styleId="searchterm1">
    <w:name w:val="searchterm1"/>
    <w:uiPriority w:val="99"/>
    <w:qFormat/>
    <w:rsid w:val="00FB5F24"/>
    <w:rPr>
      <w:b/>
      <w:sz w:val="2"/>
      <w:bdr w:val="single" w:sz="6" w:space="0" w:color="0000FF"/>
      <w:shd w:val="clear" w:color="auto" w:fill="CCCCFF"/>
    </w:rPr>
  </w:style>
  <w:style w:type="character" w:customStyle="1" w:styleId="review-h52">
    <w:name w:val="review-h52"/>
    <w:uiPriority w:val="99"/>
    <w:qFormat/>
    <w:rsid w:val="00FB5F24"/>
    <w:rPr>
      <w:b/>
      <w:color w:val="004080"/>
      <w:sz w:val="18"/>
      <w:u w:val="none"/>
    </w:rPr>
  </w:style>
  <w:style w:type="character" w:customStyle="1" w:styleId="FontStyle571">
    <w:name w:val="Font Style571"/>
    <w:uiPriority w:val="99"/>
    <w:qFormat/>
    <w:rsid w:val="00FB5F24"/>
    <w:rPr>
      <w:rFonts w:ascii="Candara" w:hAnsi="Candara"/>
      <w:b/>
      <w:sz w:val="24"/>
    </w:rPr>
  </w:style>
  <w:style w:type="character" w:customStyle="1" w:styleId="FontStyle596">
    <w:name w:val="Font Style596"/>
    <w:uiPriority w:val="99"/>
    <w:qFormat/>
    <w:rsid w:val="00FB5F24"/>
    <w:rPr>
      <w:rFonts w:ascii="Times New Roman" w:hAnsi="Times New Roman"/>
      <w:b/>
      <w:i/>
      <w:sz w:val="16"/>
    </w:rPr>
  </w:style>
  <w:style w:type="character" w:customStyle="1" w:styleId="FontStyle264">
    <w:name w:val="Font Style264"/>
    <w:uiPriority w:val="99"/>
    <w:qFormat/>
    <w:rsid w:val="00FB5F24"/>
    <w:rPr>
      <w:rFonts w:ascii="Franklin Gothic Demi" w:hAnsi="Franklin Gothic Demi"/>
      <w:b/>
      <w:sz w:val="22"/>
    </w:rPr>
  </w:style>
  <w:style w:type="character" w:customStyle="1" w:styleId="FontStyle260">
    <w:name w:val="Font Style260"/>
    <w:uiPriority w:val="99"/>
    <w:qFormat/>
    <w:rsid w:val="00FB5F24"/>
    <w:rPr>
      <w:rFonts w:ascii="Franklin Gothic Demi" w:hAnsi="Franklin Gothic Demi"/>
      <w:b/>
      <w:sz w:val="26"/>
    </w:rPr>
  </w:style>
  <w:style w:type="character" w:customStyle="1" w:styleId="FontStyle426">
    <w:name w:val="Font Style426"/>
    <w:uiPriority w:val="99"/>
    <w:qFormat/>
    <w:rsid w:val="00FB5F24"/>
    <w:rPr>
      <w:rFonts w:ascii="Times New Roman" w:hAnsi="Times New Roman"/>
      <w:color w:val="000000"/>
      <w:sz w:val="20"/>
    </w:rPr>
  </w:style>
  <w:style w:type="character" w:customStyle="1" w:styleId="FontStyle707">
    <w:name w:val="Font Style707"/>
    <w:uiPriority w:val="99"/>
    <w:qFormat/>
    <w:rsid w:val="00FB5F24"/>
    <w:rPr>
      <w:rFonts w:ascii="Bookman Old Style" w:hAnsi="Bookman Old Style"/>
      <w:color w:val="000000"/>
      <w:sz w:val="16"/>
    </w:rPr>
  </w:style>
  <w:style w:type="character" w:customStyle="1" w:styleId="FontStyle679">
    <w:name w:val="Font Style679"/>
    <w:uiPriority w:val="99"/>
    <w:qFormat/>
    <w:rsid w:val="00FB5F24"/>
    <w:rPr>
      <w:rFonts w:ascii="Times New Roman" w:hAnsi="Times New Roman"/>
      <w:i/>
      <w:color w:val="000000"/>
      <w:sz w:val="20"/>
    </w:rPr>
  </w:style>
  <w:style w:type="character" w:customStyle="1" w:styleId="FontStyle695">
    <w:name w:val="Font Style695"/>
    <w:uiPriority w:val="99"/>
    <w:qFormat/>
    <w:rsid w:val="00FB5F24"/>
    <w:rPr>
      <w:rFonts w:ascii="Times New Roman" w:hAnsi="Times New Roman"/>
      <w:b/>
      <w:color w:val="000000"/>
      <w:sz w:val="16"/>
    </w:rPr>
  </w:style>
  <w:style w:type="character" w:customStyle="1" w:styleId="FontStyle668">
    <w:name w:val="Font Style668"/>
    <w:uiPriority w:val="99"/>
    <w:qFormat/>
    <w:rsid w:val="00FB5F24"/>
    <w:rPr>
      <w:rFonts w:ascii="Times New Roman" w:hAnsi="Times New Roman"/>
      <w:color w:val="000000"/>
      <w:sz w:val="20"/>
    </w:rPr>
  </w:style>
  <w:style w:type="character" w:customStyle="1" w:styleId="FontStyle527">
    <w:name w:val="Font Style527"/>
    <w:uiPriority w:val="99"/>
    <w:qFormat/>
    <w:rsid w:val="00FB5F24"/>
    <w:rPr>
      <w:rFonts w:ascii="Times New Roman" w:hAnsi="Times New Roman"/>
      <w:b/>
      <w:color w:val="000000"/>
      <w:sz w:val="16"/>
    </w:rPr>
  </w:style>
  <w:style w:type="character" w:customStyle="1" w:styleId="FontStyle236">
    <w:name w:val="Font Style236"/>
    <w:uiPriority w:val="99"/>
    <w:qFormat/>
    <w:rsid w:val="00FB5F24"/>
    <w:rPr>
      <w:rFonts w:ascii="Times New Roman" w:hAnsi="Times New Roman"/>
      <w:color w:val="000000"/>
      <w:sz w:val="20"/>
    </w:rPr>
  </w:style>
  <w:style w:type="character" w:customStyle="1" w:styleId="FontStyle719">
    <w:name w:val="Font Style719"/>
    <w:uiPriority w:val="99"/>
    <w:qFormat/>
    <w:rsid w:val="00FB5F24"/>
    <w:rPr>
      <w:rFonts w:ascii="Bookman Old Style" w:hAnsi="Bookman Old Style"/>
      <w:b/>
      <w:color w:val="000000"/>
      <w:sz w:val="16"/>
    </w:rPr>
  </w:style>
  <w:style w:type="character" w:customStyle="1" w:styleId="FontStyle720">
    <w:name w:val="Font Style720"/>
    <w:uiPriority w:val="99"/>
    <w:qFormat/>
    <w:rsid w:val="00FB5F24"/>
    <w:rPr>
      <w:rFonts w:ascii="Tahoma" w:hAnsi="Tahoma"/>
      <w:color w:val="000000"/>
      <w:sz w:val="14"/>
    </w:rPr>
  </w:style>
  <w:style w:type="character" w:customStyle="1" w:styleId="FontStyle815">
    <w:name w:val="Font Style815"/>
    <w:uiPriority w:val="99"/>
    <w:qFormat/>
    <w:rsid w:val="00FB5F24"/>
    <w:rPr>
      <w:rFonts w:ascii="Bookman Old Style" w:hAnsi="Bookman Old Style"/>
      <w:color w:val="000000"/>
      <w:sz w:val="16"/>
    </w:rPr>
  </w:style>
  <w:style w:type="character" w:customStyle="1" w:styleId="FontStyle106">
    <w:name w:val="Font Style106"/>
    <w:uiPriority w:val="99"/>
    <w:qFormat/>
    <w:rsid w:val="00FB5F24"/>
    <w:rPr>
      <w:rFonts w:ascii="Times New Roman" w:hAnsi="Times New Roman"/>
      <w:color w:val="000000"/>
      <w:sz w:val="24"/>
    </w:rPr>
  </w:style>
  <w:style w:type="character" w:customStyle="1" w:styleId="FontStyle122">
    <w:name w:val="Font Style122"/>
    <w:uiPriority w:val="99"/>
    <w:qFormat/>
    <w:rsid w:val="00FB5F24"/>
    <w:rPr>
      <w:rFonts w:ascii="Times New Roman" w:hAnsi="Times New Roman"/>
      <w:color w:val="000000"/>
      <w:sz w:val="22"/>
    </w:rPr>
  </w:style>
  <w:style w:type="character" w:customStyle="1" w:styleId="146pt">
    <w:name w:val="Основной текст (14) + 6 pt"/>
    <w:uiPriority w:val="99"/>
    <w:qFormat/>
    <w:rsid w:val="00FB5F24"/>
    <w:rPr>
      <w:rFonts w:ascii="Times New Roman" w:hAnsi="Times New Roman"/>
      <w:sz w:val="12"/>
      <w:shd w:val="clear" w:color="auto" w:fill="FFFFFF"/>
    </w:rPr>
  </w:style>
  <w:style w:type="character" w:customStyle="1" w:styleId="listing-desc">
    <w:name w:val="listing-desc"/>
    <w:uiPriority w:val="99"/>
    <w:qFormat/>
    <w:rsid w:val="00FB5F24"/>
  </w:style>
  <w:style w:type="character" w:customStyle="1" w:styleId="WW8Num1z0">
    <w:name w:val="WW8Num1z0"/>
    <w:uiPriority w:val="99"/>
    <w:qFormat/>
    <w:rsid w:val="00FB5F24"/>
  </w:style>
  <w:style w:type="character" w:customStyle="1" w:styleId="WW8Num2z0">
    <w:name w:val="WW8Num2z0"/>
    <w:uiPriority w:val="99"/>
    <w:qFormat/>
    <w:rsid w:val="00FB5F24"/>
  </w:style>
  <w:style w:type="character" w:customStyle="1" w:styleId="WW8Num3z0">
    <w:name w:val="WW8Num3z0"/>
    <w:uiPriority w:val="99"/>
    <w:qFormat/>
    <w:rsid w:val="00FB5F24"/>
  </w:style>
  <w:style w:type="character" w:customStyle="1" w:styleId="WW8Num1z1">
    <w:name w:val="WW8Num1z1"/>
    <w:uiPriority w:val="99"/>
    <w:qFormat/>
    <w:rsid w:val="00FB5F24"/>
  </w:style>
  <w:style w:type="character" w:customStyle="1" w:styleId="WW8Num1z2">
    <w:name w:val="WW8Num1z2"/>
    <w:uiPriority w:val="99"/>
    <w:qFormat/>
    <w:rsid w:val="00FB5F24"/>
  </w:style>
  <w:style w:type="character" w:customStyle="1" w:styleId="WW8Num1z3">
    <w:name w:val="WW8Num1z3"/>
    <w:uiPriority w:val="99"/>
    <w:qFormat/>
    <w:rsid w:val="00FB5F24"/>
  </w:style>
  <w:style w:type="character" w:customStyle="1" w:styleId="WW8Num1z4">
    <w:name w:val="WW8Num1z4"/>
    <w:uiPriority w:val="99"/>
    <w:qFormat/>
    <w:rsid w:val="00FB5F24"/>
  </w:style>
  <w:style w:type="character" w:customStyle="1" w:styleId="WW8Num1z5">
    <w:name w:val="WW8Num1z5"/>
    <w:uiPriority w:val="99"/>
    <w:qFormat/>
    <w:rsid w:val="00FB5F24"/>
  </w:style>
  <w:style w:type="character" w:customStyle="1" w:styleId="WW8Num1z6">
    <w:name w:val="WW8Num1z6"/>
    <w:uiPriority w:val="99"/>
    <w:qFormat/>
    <w:rsid w:val="00FB5F24"/>
  </w:style>
  <w:style w:type="character" w:customStyle="1" w:styleId="WW8Num1z7">
    <w:name w:val="WW8Num1z7"/>
    <w:uiPriority w:val="99"/>
    <w:qFormat/>
    <w:rsid w:val="00FB5F24"/>
  </w:style>
  <w:style w:type="character" w:customStyle="1" w:styleId="WW8Num1z8">
    <w:name w:val="WW8Num1z8"/>
    <w:uiPriority w:val="99"/>
    <w:qFormat/>
    <w:rsid w:val="00FB5F24"/>
  </w:style>
  <w:style w:type="character" w:customStyle="1" w:styleId="1fff5">
    <w:name w:val="Основной шрифт абзаца1"/>
    <w:uiPriority w:val="99"/>
    <w:qFormat/>
    <w:rsid w:val="00FB5F24"/>
  </w:style>
  <w:style w:type="character" w:styleId="afffffff0">
    <w:name w:val="Placeholder Text"/>
    <w:basedOn w:val="a3"/>
    <w:uiPriority w:val="99"/>
    <w:qFormat/>
    <w:rsid w:val="00FB5F24"/>
    <w:rPr>
      <w:rFonts w:cs="Times New Roman"/>
      <w:color w:val="808080"/>
    </w:rPr>
  </w:style>
  <w:style w:type="character" w:customStyle="1" w:styleId="afffffff1">
    <w:name w:val="Символ сноски"/>
    <w:uiPriority w:val="99"/>
    <w:qFormat/>
    <w:rsid w:val="00FB5F24"/>
    <w:rPr>
      <w:vertAlign w:val="superscript"/>
    </w:rPr>
  </w:style>
  <w:style w:type="character" w:customStyle="1" w:styleId="-">
    <w:name w:val="опред-е"/>
    <w:uiPriority w:val="99"/>
    <w:qFormat/>
    <w:rsid w:val="00FB5F24"/>
    <w:rPr>
      <w:b/>
    </w:rPr>
  </w:style>
  <w:style w:type="character" w:customStyle="1" w:styleId="FontStyle436">
    <w:name w:val="Font Style436"/>
    <w:uiPriority w:val="99"/>
    <w:qFormat/>
    <w:rsid w:val="00FB5F24"/>
    <w:rPr>
      <w:rFonts w:ascii="Times New Roman" w:hAnsi="Times New Roman"/>
      <w:b/>
      <w:sz w:val="18"/>
    </w:rPr>
  </w:style>
  <w:style w:type="character" w:customStyle="1" w:styleId="FontStyle434">
    <w:name w:val="Font Style434"/>
    <w:uiPriority w:val="99"/>
    <w:qFormat/>
    <w:rsid w:val="00FB5F24"/>
    <w:rPr>
      <w:rFonts w:ascii="Times New Roman" w:hAnsi="Times New Roman"/>
      <w:sz w:val="18"/>
    </w:rPr>
  </w:style>
  <w:style w:type="character" w:customStyle="1" w:styleId="2ff2">
    <w:name w:val="Основной текст Знак2"/>
    <w:uiPriority w:val="99"/>
    <w:qFormat/>
    <w:locked/>
    <w:rsid w:val="00FB5F24"/>
    <w:rPr>
      <w:sz w:val="24"/>
      <w:lang w:val="ru-RU" w:eastAsia="ru-RU"/>
    </w:rPr>
  </w:style>
  <w:style w:type="character" w:customStyle="1" w:styleId="95">
    <w:name w:val="Знак Знак9"/>
    <w:uiPriority w:val="99"/>
    <w:qFormat/>
    <w:locked/>
    <w:rsid w:val="00FB5F24"/>
    <w:rPr>
      <w:rFonts w:ascii="Cambria" w:hAnsi="Cambria"/>
      <w:b/>
      <w:color w:val="4F81BD"/>
      <w:sz w:val="26"/>
      <w:lang w:val="ru-RU" w:eastAsia="en-US"/>
    </w:rPr>
  </w:style>
  <w:style w:type="character" w:customStyle="1" w:styleId="532">
    <w:name w:val="Знак Знак53"/>
    <w:uiPriority w:val="99"/>
    <w:qFormat/>
    <w:locked/>
    <w:rsid w:val="00FB5F24"/>
    <w:rPr>
      <w:b/>
      <w:caps/>
      <w:sz w:val="24"/>
      <w:lang w:val="ru-RU" w:eastAsia="ru-RU"/>
    </w:rPr>
  </w:style>
  <w:style w:type="character" w:customStyle="1" w:styleId="HTML11a">
    <w:name w:val="Адрес HTML Знак11"/>
    <w:uiPriority w:val="99"/>
    <w:qFormat/>
    <w:rsid w:val="00FB5F24"/>
    <w:rPr>
      <w:rFonts w:ascii="Times New Roman" w:hAnsi="Times New Roman"/>
      <w:i/>
      <w:sz w:val="24"/>
    </w:rPr>
  </w:style>
  <w:style w:type="character" w:customStyle="1" w:styleId="st1">
    <w:name w:val="st1"/>
    <w:basedOn w:val="a3"/>
    <w:uiPriority w:val="99"/>
    <w:qFormat/>
    <w:rsid w:val="00FB5F24"/>
    <w:rPr>
      <w:rFonts w:cs="Times New Roman"/>
    </w:rPr>
  </w:style>
  <w:style w:type="character" w:customStyle="1" w:styleId="11f">
    <w:name w:val="Основной текст с отступом Знак11"/>
    <w:uiPriority w:val="99"/>
    <w:semiHidden/>
    <w:rsid w:val="00FB5F24"/>
    <w:rPr>
      <w:rFonts w:ascii="Times New Roman" w:hAnsi="Times New Roman"/>
      <w:sz w:val="24"/>
      <w:lang w:eastAsia="ru-RU"/>
    </w:rPr>
  </w:style>
  <w:style w:type="character" w:customStyle="1" w:styleId="1fff6">
    <w:name w:val="Текст примечания Знак1"/>
    <w:uiPriority w:val="99"/>
    <w:qFormat/>
    <w:rsid w:val="00FB5F24"/>
    <w:rPr>
      <w:rFonts w:ascii="Times New Roman" w:hAnsi="Times New Roman"/>
      <w:sz w:val="20"/>
      <w:lang w:eastAsia="ru-RU"/>
    </w:rPr>
  </w:style>
  <w:style w:type="character" w:customStyle="1" w:styleId="21a">
    <w:name w:val="Основной текст с отступом 2 Знак1"/>
    <w:uiPriority w:val="99"/>
    <w:qFormat/>
    <w:rsid w:val="00FB5F24"/>
    <w:rPr>
      <w:rFonts w:ascii="Times New Roman" w:hAnsi="Times New Roman"/>
      <w:sz w:val="24"/>
      <w:lang w:eastAsia="ru-RU"/>
    </w:rPr>
  </w:style>
  <w:style w:type="character" w:customStyle="1" w:styleId="2ff3">
    <w:name w:val="Основной текст Знак Знак Знак2"/>
    <w:uiPriority w:val="99"/>
    <w:qFormat/>
    <w:locked/>
    <w:rsid w:val="00FB5F24"/>
    <w:rPr>
      <w:sz w:val="24"/>
      <w:lang w:val="ru-RU" w:eastAsia="ru-RU"/>
    </w:rPr>
  </w:style>
  <w:style w:type="character" w:customStyle="1" w:styleId="FontStyle126">
    <w:name w:val="Font Style126"/>
    <w:uiPriority w:val="99"/>
    <w:qFormat/>
    <w:rsid w:val="00FB5F24"/>
    <w:rPr>
      <w:rFonts w:ascii="Times New Roman" w:hAnsi="Times New Roman"/>
      <w:color w:val="000000"/>
      <w:sz w:val="20"/>
    </w:rPr>
  </w:style>
  <w:style w:type="character" w:customStyle="1" w:styleId="13a">
    <w:name w:val="Знак Знак13"/>
    <w:uiPriority w:val="99"/>
    <w:qFormat/>
    <w:locked/>
    <w:rsid w:val="00FB5F24"/>
    <w:rPr>
      <w:color w:val="000000"/>
      <w:sz w:val="24"/>
    </w:rPr>
  </w:style>
  <w:style w:type="character" w:customStyle="1" w:styleId="11f0">
    <w:name w:val="Знак Знак11"/>
    <w:uiPriority w:val="99"/>
    <w:qFormat/>
    <w:locked/>
    <w:rsid w:val="00FB5F24"/>
    <w:rPr>
      <w:sz w:val="24"/>
    </w:rPr>
  </w:style>
  <w:style w:type="character" w:customStyle="1" w:styleId="231">
    <w:name w:val="Знак Знак231"/>
    <w:uiPriority w:val="99"/>
    <w:qFormat/>
    <w:locked/>
    <w:rsid w:val="00FB5F24"/>
    <w:rPr>
      <w:sz w:val="24"/>
      <w:lang w:val="ru-RU" w:eastAsia="ru-RU"/>
    </w:rPr>
  </w:style>
  <w:style w:type="character" w:customStyle="1" w:styleId="5310">
    <w:name w:val="Знак Знак531"/>
    <w:uiPriority w:val="99"/>
    <w:qFormat/>
    <w:locked/>
    <w:rsid w:val="00FB5F24"/>
    <w:rPr>
      <w:b/>
      <w:caps/>
      <w:sz w:val="24"/>
      <w:lang w:val="ru-RU" w:eastAsia="ru-RU"/>
    </w:rPr>
  </w:style>
  <w:style w:type="character" w:customStyle="1" w:styleId="1510">
    <w:name w:val="Знак Знак151"/>
    <w:uiPriority w:val="99"/>
    <w:qFormat/>
    <w:rsid w:val="00FB5F24"/>
    <w:rPr>
      <w:rFonts w:ascii="Times New Roman" w:hAnsi="Times New Roman"/>
      <w:sz w:val="24"/>
      <w:lang w:eastAsia="ru-RU"/>
    </w:rPr>
  </w:style>
  <w:style w:type="character" w:customStyle="1" w:styleId="460">
    <w:name w:val="Знак Знак46"/>
    <w:uiPriority w:val="99"/>
    <w:qFormat/>
    <w:locked/>
    <w:rsid w:val="00FB5F24"/>
    <w:rPr>
      <w:rFonts w:ascii="Arial" w:hAnsi="Arial"/>
      <w:b/>
      <w:i/>
      <w:sz w:val="28"/>
      <w:lang w:val="ru-RU" w:eastAsia="en-US"/>
    </w:rPr>
  </w:style>
  <w:style w:type="paragraph" w:customStyle="1" w:styleId="opredelenie">
    <w:name w:val="opredelenie"/>
    <w:basedOn w:val="a2"/>
    <w:uiPriority w:val="99"/>
    <w:qFormat/>
    <w:rsid w:val="00FB5F24"/>
    <w:pPr>
      <w:widowControl/>
      <w:snapToGrid/>
      <w:spacing w:beforeAutospacing="1" w:afterAutospacing="1"/>
    </w:pPr>
    <w:rPr>
      <w:rFonts w:eastAsia="Times New Roman"/>
      <w:szCs w:val="24"/>
    </w:rPr>
  </w:style>
  <w:style w:type="character" w:customStyle="1" w:styleId="1710">
    <w:name w:val="Знак Знак171"/>
    <w:uiPriority w:val="99"/>
    <w:qFormat/>
    <w:locked/>
    <w:rsid w:val="00FB5F24"/>
    <w:rPr>
      <w:i/>
      <w:sz w:val="24"/>
      <w:lang w:val="ru-RU" w:eastAsia="ru-RU"/>
    </w:rPr>
  </w:style>
  <w:style w:type="character" w:customStyle="1" w:styleId="ConsPlusNormal0">
    <w:name w:val="ConsPlusNormal Знак"/>
    <w:link w:val="ConsPlusNormal"/>
    <w:uiPriority w:val="99"/>
    <w:qFormat/>
    <w:locked/>
    <w:rsid w:val="00FB5F24"/>
    <w:rPr>
      <w:rFonts w:ascii="Arial" w:eastAsia="Calibri" w:hAnsi="Arial" w:cs="Times New Roman"/>
      <w:lang w:eastAsia="ru-RU"/>
    </w:rPr>
  </w:style>
  <w:style w:type="paragraph" w:customStyle="1" w:styleId="rvps4">
    <w:name w:val="rvps4"/>
    <w:basedOn w:val="a2"/>
    <w:uiPriority w:val="99"/>
    <w:qFormat/>
    <w:rsid w:val="00FB5F24"/>
    <w:pPr>
      <w:widowControl/>
      <w:snapToGrid/>
      <w:spacing w:before="0" w:after="0"/>
      <w:jc w:val="both"/>
    </w:pPr>
    <w:rPr>
      <w:rFonts w:eastAsia="Times New Roman"/>
      <w:szCs w:val="24"/>
    </w:rPr>
  </w:style>
  <w:style w:type="character" w:customStyle="1" w:styleId="1fff7">
    <w:name w:val="Без интервала Знак1"/>
    <w:link w:val="48"/>
    <w:uiPriority w:val="99"/>
    <w:qFormat/>
    <w:locked/>
    <w:rsid w:val="00FB5F24"/>
  </w:style>
  <w:style w:type="paragraph" w:customStyle="1" w:styleId="48">
    <w:name w:val="Без интервала4"/>
    <w:link w:val="1fff7"/>
    <w:uiPriority w:val="99"/>
    <w:qFormat/>
    <w:rsid w:val="00FB5F24"/>
    <w:pPr>
      <w:spacing w:after="0" w:line="240" w:lineRule="auto"/>
    </w:pPr>
  </w:style>
  <w:style w:type="character" w:customStyle="1" w:styleId="3f2">
    <w:name w:val="3 ступень Знак"/>
    <w:link w:val="3f3"/>
    <w:uiPriority w:val="99"/>
    <w:qFormat/>
    <w:locked/>
    <w:rsid w:val="00FB5F24"/>
    <w:rPr>
      <w:rFonts w:ascii="BodoniCTT" w:hAnsi="BodoniCTT"/>
      <w:b/>
    </w:rPr>
  </w:style>
  <w:style w:type="paragraph" w:customStyle="1" w:styleId="3f3">
    <w:name w:val="3 ступень"/>
    <w:basedOn w:val="a2"/>
    <w:link w:val="3f2"/>
    <w:uiPriority w:val="99"/>
    <w:qFormat/>
    <w:rsid w:val="00FB5F24"/>
    <w:pPr>
      <w:keepNext/>
      <w:widowControl/>
      <w:overflowPunct w:val="0"/>
      <w:autoSpaceDE w:val="0"/>
      <w:autoSpaceDN w:val="0"/>
      <w:adjustRightInd w:val="0"/>
      <w:snapToGrid/>
      <w:spacing w:before="120" w:after="0"/>
    </w:pPr>
    <w:rPr>
      <w:rFonts w:ascii="BodoniCTT" w:eastAsiaTheme="minorHAnsi" w:hAnsi="BodoniCTT" w:cstheme="minorBidi"/>
      <w:b/>
      <w:sz w:val="22"/>
      <w:szCs w:val="22"/>
      <w:lang w:eastAsia="en-US"/>
    </w:rPr>
  </w:style>
  <w:style w:type="paragraph" w:customStyle="1" w:styleId="Style28">
    <w:name w:val="Style28"/>
    <w:basedOn w:val="a2"/>
    <w:uiPriority w:val="99"/>
    <w:qFormat/>
    <w:rsid w:val="00FB5F24"/>
    <w:pPr>
      <w:autoSpaceDE w:val="0"/>
      <w:autoSpaceDN w:val="0"/>
      <w:adjustRightInd w:val="0"/>
      <w:snapToGrid/>
      <w:spacing w:before="0" w:after="0" w:line="494" w:lineRule="exact"/>
      <w:ind w:firstLine="902"/>
    </w:pPr>
    <w:rPr>
      <w:rFonts w:eastAsia="Times New Roman"/>
      <w:szCs w:val="24"/>
    </w:rPr>
  </w:style>
  <w:style w:type="paragraph" w:customStyle="1" w:styleId="Style7">
    <w:name w:val="Style7"/>
    <w:basedOn w:val="a2"/>
    <w:uiPriority w:val="99"/>
    <w:qFormat/>
    <w:rsid w:val="00FB5F24"/>
    <w:pPr>
      <w:autoSpaceDE w:val="0"/>
      <w:autoSpaceDN w:val="0"/>
      <w:adjustRightInd w:val="0"/>
      <w:snapToGrid/>
      <w:spacing w:before="0" w:after="0"/>
      <w:jc w:val="both"/>
    </w:pPr>
    <w:rPr>
      <w:rFonts w:eastAsia="Times New Roman"/>
      <w:szCs w:val="24"/>
    </w:rPr>
  </w:style>
  <w:style w:type="paragraph" w:customStyle="1" w:styleId="Style36">
    <w:name w:val="Style36"/>
    <w:basedOn w:val="a2"/>
    <w:uiPriority w:val="99"/>
    <w:qFormat/>
    <w:rsid w:val="00FB5F24"/>
    <w:pPr>
      <w:autoSpaceDE w:val="0"/>
      <w:autoSpaceDN w:val="0"/>
      <w:adjustRightInd w:val="0"/>
      <w:snapToGrid/>
      <w:spacing w:before="0" w:after="0"/>
    </w:pPr>
    <w:rPr>
      <w:rFonts w:eastAsia="Times New Roman"/>
      <w:szCs w:val="24"/>
    </w:rPr>
  </w:style>
  <w:style w:type="paragraph" w:customStyle="1" w:styleId="F9">
    <w:name w:val="ОбычныF9"/>
    <w:uiPriority w:val="99"/>
    <w:qFormat/>
    <w:rsid w:val="00FB5F24"/>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9">
    <w:name w:val="Квадрат4"/>
    <w:basedOn w:val="a2"/>
    <w:uiPriority w:val="99"/>
    <w:qFormat/>
    <w:rsid w:val="00FB5F24"/>
    <w:pPr>
      <w:autoSpaceDE w:val="0"/>
      <w:autoSpaceDN w:val="0"/>
      <w:adjustRightInd w:val="0"/>
      <w:snapToGrid/>
      <w:spacing w:before="0" w:after="0"/>
      <w:jc w:val="both"/>
    </w:pPr>
    <w:rPr>
      <w:rFonts w:ascii="a_Timer" w:eastAsia="Times New Roman" w:hAnsi="a_Timer" w:cs="a_Timer"/>
      <w:szCs w:val="24"/>
      <w:lang w:val="en-US"/>
    </w:rPr>
  </w:style>
  <w:style w:type="paragraph" w:customStyle="1" w:styleId="p3">
    <w:name w:val="p3"/>
    <w:basedOn w:val="a2"/>
    <w:uiPriority w:val="99"/>
    <w:qFormat/>
    <w:rsid w:val="00FB5F24"/>
    <w:pPr>
      <w:widowControl/>
      <w:snapToGrid/>
      <w:spacing w:beforeAutospacing="1" w:afterAutospacing="1"/>
    </w:pPr>
    <w:rPr>
      <w:rFonts w:eastAsia="Times New Roman"/>
      <w:szCs w:val="24"/>
    </w:rPr>
  </w:style>
  <w:style w:type="paragraph" w:customStyle="1" w:styleId="p4">
    <w:name w:val="p4"/>
    <w:basedOn w:val="a2"/>
    <w:uiPriority w:val="99"/>
    <w:qFormat/>
    <w:rsid w:val="00FB5F24"/>
    <w:pPr>
      <w:widowControl/>
      <w:snapToGrid/>
      <w:spacing w:beforeAutospacing="1" w:afterAutospacing="1"/>
    </w:pPr>
    <w:rPr>
      <w:rFonts w:eastAsia="Times New Roman"/>
      <w:szCs w:val="24"/>
    </w:rPr>
  </w:style>
  <w:style w:type="character" w:customStyle="1" w:styleId="rvts6">
    <w:name w:val="rvts6"/>
    <w:uiPriority w:val="99"/>
    <w:qFormat/>
    <w:rsid w:val="00FB5F24"/>
    <w:rPr>
      <w:rFonts w:ascii="Times New Roman" w:hAnsi="Times New Roman"/>
      <w:sz w:val="28"/>
    </w:rPr>
  </w:style>
  <w:style w:type="character" w:customStyle="1" w:styleId="3917">
    <w:name w:val="3917"/>
    <w:basedOn w:val="a3"/>
    <w:uiPriority w:val="99"/>
    <w:qFormat/>
    <w:rsid w:val="00FB5F24"/>
    <w:rPr>
      <w:rFonts w:cs="Times New Roman"/>
    </w:rPr>
  </w:style>
  <w:style w:type="character" w:customStyle="1" w:styleId="epm">
    <w:name w:val="epm"/>
    <w:uiPriority w:val="99"/>
    <w:qFormat/>
    <w:rsid w:val="00FB5F24"/>
  </w:style>
  <w:style w:type="character" w:customStyle="1" w:styleId="afffffff2">
    <w:name w:val="Стиль Зеленый"/>
    <w:uiPriority w:val="99"/>
    <w:qFormat/>
    <w:rsid w:val="00FB5F24"/>
    <w:rPr>
      <w:color w:val="00B050"/>
      <w:spacing w:val="0"/>
    </w:rPr>
  </w:style>
  <w:style w:type="character" w:customStyle="1" w:styleId="FontStyle44">
    <w:name w:val="Font Style44"/>
    <w:uiPriority w:val="99"/>
    <w:qFormat/>
    <w:rsid w:val="00FB5F24"/>
    <w:rPr>
      <w:rFonts w:ascii="Times New Roman" w:hAnsi="Times New Roman"/>
      <w:b/>
      <w:sz w:val="26"/>
    </w:rPr>
  </w:style>
  <w:style w:type="character" w:customStyle="1" w:styleId="FontStyle45">
    <w:name w:val="Font Style45"/>
    <w:uiPriority w:val="99"/>
    <w:qFormat/>
    <w:rsid w:val="00FB5F24"/>
    <w:rPr>
      <w:rFonts w:ascii="Times New Roman" w:hAnsi="Times New Roman"/>
      <w:i/>
      <w:sz w:val="26"/>
    </w:rPr>
  </w:style>
  <w:style w:type="character" w:customStyle="1" w:styleId="s10">
    <w:name w:val="s_10"/>
    <w:basedOn w:val="a3"/>
    <w:uiPriority w:val="99"/>
    <w:qFormat/>
    <w:rsid w:val="00FB5F24"/>
    <w:rPr>
      <w:rFonts w:cs="Times New Roman"/>
    </w:rPr>
  </w:style>
  <w:style w:type="character" w:customStyle="1" w:styleId="s5">
    <w:name w:val="s5"/>
    <w:basedOn w:val="a3"/>
    <w:uiPriority w:val="99"/>
    <w:qFormat/>
    <w:rsid w:val="00FB5F24"/>
    <w:rPr>
      <w:rFonts w:cs="Times New Roman"/>
    </w:rPr>
  </w:style>
  <w:style w:type="character" w:customStyle="1" w:styleId="sz12">
    <w:name w:val="sz12"/>
    <w:basedOn w:val="a3"/>
    <w:uiPriority w:val="99"/>
    <w:qFormat/>
    <w:rsid w:val="00FB5F24"/>
    <w:rPr>
      <w:rFonts w:cs="Times New Roman"/>
    </w:rPr>
  </w:style>
  <w:style w:type="character" w:customStyle="1" w:styleId="s6">
    <w:name w:val="s6"/>
    <w:basedOn w:val="a3"/>
    <w:uiPriority w:val="99"/>
    <w:qFormat/>
    <w:rsid w:val="00FB5F24"/>
    <w:rPr>
      <w:rFonts w:cs="Times New Roman"/>
    </w:rPr>
  </w:style>
  <w:style w:type="character" w:customStyle="1" w:styleId="FontStyle133">
    <w:name w:val="Font Style133"/>
    <w:uiPriority w:val="99"/>
    <w:qFormat/>
    <w:rsid w:val="00FB5F24"/>
    <w:rPr>
      <w:rFonts w:ascii="Times New Roman" w:hAnsi="Times New Roman"/>
      <w:i/>
      <w:sz w:val="18"/>
    </w:rPr>
  </w:style>
  <w:style w:type="character" w:customStyle="1" w:styleId="blk3">
    <w:name w:val="blk3"/>
    <w:uiPriority w:val="99"/>
    <w:qFormat/>
    <w:rsid w:val="00FB5F24"/>
  </w:style>
  <w:style w:type="character" w:customStyle="1" w:styleId="11f1">
    <w:name w:val="Знак1 Знак Знак1"/>
    <w:uiPriority w:val="99"/>
    <w:qFormat/>
    <w:locked/>
    <w:rsid w:val="00FB5F24"/>
    <w:rPr>
      <w:rFonts w:ascii="Times New Roman" w:hAnsi="Times New Roman"/>
      <w:sz w:val="24"/>
      <w:lang w:eastAsia="ru-RU"/>
    </w:rPr>
  </w:style>
  <w:style w:type="character" w:customStyle="1" w:styleId="461">
    <w:name w:val="Знак Знак461"/>
    <w:uiPriority w:val="99"/>
    <w:qFormat/>
    <w:locked/>
    <w:rsid w:val="00FB5F24"/>
    <w:rPr>
      <w:b/>
      <w:sz w:val="27"/>
      <w:lang w:val="ru-RU" w:eastAsia="ru-RU"/>
    </w:rPr>
  </w:style>
  <w:style w:type="character" w:customStyle="1" w:styleId="3111">
    <w:name w:val="Знак3 Знак Знак11"/>
    <w:uiPriority w:val="99"/>
    <w:qFormat/>
    <w:locked/>
    <w:rsid w:val="00FB5F24"/>
    <w:rPr>
      <w:rFonts w:ascii="Arial" w:hAnsi="Arial"/>
      <w:b/>
      <w:i/>
      <w:sz w:val="28"/>
      <w:lang w:val="ru-RU" w:eastAsia="en-US"/>
    </w:rPr>
  </w:style>
  <w:style w:type="character" w:customStyle="1" w:styleId="480">
    <w:name w:val="Знак Знак48"/>
    <w:uiPriority w:val="99"/>
    <w:qFormat/>
    <w:locked/>
    <w:rsid w:val="00FB5F24"/>
    <w:rPr>
      <w:b/>
      <w:sz w:val="27"/>
      <w:lang w:val="ru-RU" w:eastAsia="ru-RU"/>
    </w:rPr>
  </w:style>
  <w:style w:type="character" w:customStyle="1" w:styleId="21b">
    <w:name w:val="Основной текст с отступом Знак21"/>
    <w:uiPriority w:val="99"/>
    <w:rsid w:val="00FB5F24"/>
    <w:rPr>
      <w:rFonts w:ascii="Times New Roman" w:hAnsi="Times New Roman"/>
      <w:sz w:val="24"/>
    </w:rPr>
  </w:style>
  <w:style w:type="paragraph" w:customStyle="1" w:styleId="z-1">
    <w:name w:val="z-Начало формы1"/>
    <w:basedOn w:val="a2"/>
    <w:next w:val="a2"/>
    <w:link w:val="z-"/>
    <w:uiPriority w:val="99"/>
    <w:qFormat/>
    <w:rsid w:val="00FB5F24"/>
    <w:pPr>
      <w:widowControl/>
      <w:pBdr>
        <w:bottom w:val="single" w:sz="6" w:space="1" w:color="auto"/>
      </w:pBdr>
      <w:snapToGrid/>
      <w:spacing w:before="0" w:after="0"/>
      <w:jc w:val="center"/>
    </w:pPr>
    <w:rPr>
      <w:rFonts w:ascii="Arial" w:eastAsia="Times New Roman" w:hAnsi="Arial"/>
      <w:b/>
      <w:sz w:val="36"/>
      <w:lang w:eastAsia="en-US"/>
    </w:rPr>
  </w:style>
  <w:style w:type="character" w:customStyle="1" w:styleId="z-TopofFormChar">
    <w:name w:val="z-Top of Form Char"/>
    <w:basedOn w:val="a3"/>
    <w:uiPriority w:val="99"/>
    <w:locked/>
    <w:rsid w:val="00FB5F24"/>
    <w:rPr>
      <w:rFonts w:ascii="Arial" w:hAnsi="Arial" w:cs="Times New Roman"/>
      <w:b/>
      <w:sz w:val="20"/>
    </w:rPr>
  </w:style>
  <w:style w:type="character" w:customStyle="1" w:styleId="z-">
    <w:name w:val="z-Начало формы Знак"/>
    <w:basedOn w:val="a3"/>
    <w:link w:val="z-1"/>
    <w:uiPriority w:val="99"/>
    <w:qFormat/>
    <w:locked/>
    <w:rsid w:val="00FB5F24"/>
    <w:rPr>
      <w:rFonts w:ascii="Arial" w:eastAsia="Times New Roman" w:hAnsi="Arial" w:cs="Times New Roman"/>
      <w:b/>
      <w:sz w:val="36"/>
      <w:szCs w:val="20"/>
    </w:rPr>
  </w:style>
  <w:style w:type="character" w:customStyle="1" w:styleId="440">
    <w:name w:val="Знак Знак44"/>
    <w:uiPriority w:val="99"/>
    <w:qFormat/>
    <w:locked/>
    <w:rsid w:val="00FB5F24"/>
    <w:rPr>
      <w:sz w:val="24"/>
    </w:rPr>
  </w:style>
  <w:style w:type="character" w:customStyle="1" w:styleId="511">
    <w:name w:val="Знак Знак51"/>
    <w:uiPriority w:val="99"/>
    <w:qFormat/>
    <w:locked/>
    <w:rsid w:val="00FB5F24"/>
    <w:rPr>
      <w:b/>
      <w:sz w:val="27"/>
      <w:lang w:val="ru-RU" w:eastAsia="ru-RU"/>
    </w:rPr>
  </w:style>
  <w:style w:type="character" w:customStyle="1" w:styleId="FontStyle16">
    <w:name w:val="Font Style16"/>
    <w:uiPriority w:val="99"/>
    <w:qFormat/>
    <w:rsid w:val="00FB5F24"/>
    <w:rPr>
      <w:rFonts w:ascii="Century Gothic" w:hAnsi="Century Gothic"/>
      <w:sz w:val="18"/>
    </w:rPr>
  </w:style>
  <w:style w:type="character" w:customStyle="1" w:styleId="430">
    <w:name w:val="Знак Знак43"/>
    <w:uiPriority w:val="99"/>
    <w:qFormat/>
    <w:locked/>
    <w:rsid w:val="00FB5F24"/>
    <w:rPr>
      <w:color w:val="000000"/>
      <w:sz w:val="24"/>
      <w:lang w:eastAsia="ru-RU"/>
    </w:rPr>
  </w:style>
  <w:style w:type="paragraph" w:customStyle="1" w:styleId="a3cxspmiddle">
    <w:name w:val="a3cxspmiddle"/>
    <w:basedOn w:val="a2"/>
    <w:uiPriority w:val="99"/>
    <w:qFormat/>
    <w:rsid w:val="00FB5F24"/>
    <w:pPr>
      <w:widowControl/>
      <w:snapToGrid/>
      <w:spacing w:beforeAutospacing="1" w:afterAutospacing="1"/>
    </w:pPr>
    <w:rPr>
      <w:rFonts w:eastAsia="Times New Roman"/>
      <w:color w:val="000000"/>
      <w:szCs w:val="24"/>
    </w:rPr>
  </w:style>
  <w:style w:type="paragraph" w:customStyle="1" w:styleId="afffffff3">
    <w:name w:val="слайд"/>
    <w:basedOn w:val="a2"/>
    <w:uiPriority w:val="99"/>
    <w:qFormat/>
    <w:rsid w:val="00FB5F24"/>
    <w:pPr>
      <w:widowControl/>
      <w:snapToGrid/>
      <w:spacing w:before="0" w:after="0"/>
      <w:jc w:val="both"/>
    </w:pPr>
    <w:rPr>
      <w:rFonts w:eastAsia="Times New Roman"/>
      <w:sz w:val="36"/>
      <w:szCs w:val="24"/>
      <w:lang w:eastAsia="en-US"/>
    </w:rPr>
  </w:style>
  <w:style w:type="character" w:customStyle="1" w:styleId="st">
    <w:name w:val="st"/>
    <w:basedOn w:val="a3"/>
    <w:uiPriority w:val="99"/>
    <w:qFormat/>
    <w:rsid w:val="00FB5F24"/>
    <w:rPr>
      <w:rFonts w:cs="Times New Roman"/>
    </w:rPr>
  </w:style>
  <w:style w:type="paragraph" w:customStyle="1" w:styleId="z-10">
    <w:name w:val="z-Конец формы1"/>
    <w:basedOn w:val="a2"/>
    <w:next w:val="a2"/>
    <w:link w:val="z-0"/>
    <w:uiPriority w:val="99"/>
    <w:qFormat/>
    <w:rsid w:val="00FB5F24"/>
    <w:pPr>
      <w:widowControl/>
      <w:pBdr>
        <w:top w:val="single" w:sz="6" w:space="1" w:color="auto"/>
      </w:pBdr>
      <w:snapToGrid/>
      <w:spacing w:before="0" w:after="0"/>
      <w:jc w:val="center"/>
    </w:pPr>
    <w:rPr>
      <w:rFonts w:ascii="Arial" w:eastAsia="Times New Roman" w:hAnsi="Arial" w:cs="Arial"/>
      <w:vanish/>
      <w:sz w:val="16"/>
      <w:szCs w:val="16"/>
    </w:rPr>
  </w:style>
  <w:style w:type="character" w:customStyle="1" w:styleId="z-BottomofFormChar">
    <w:name w:val="z-Bottom of Form Char"/>
    <w:basedOn w:val="a3"/>
    <w:uiPriority w:val="99"/>
    <w:locked/>
    <w:rsid w:val="00FB5F24"/>
    <w:rPr>
      <w:rFonts w:ascii="Arial" w:hAnsi="Arial" w:cs="Times New Roman"/>
      <w:vanish/>
      <w:sz w:val="16"/>
      <w:lang w:eastAsia="ru-RU"/>
    </w:rPr>
  </w:style>
  <w:style w:type="character" w:customStyle="1" w:styleId="z-0">
    <w:name w:val="z-Конец формы Знак"/>
    <w:basedOn w:val="a3"/>
    <w:link w:val="z-10"/>
    <w:uiPriority w:val="99"/>
    <w:qFormat/>
    <w:locked/>
    <w:rsid w:val="00FB5F24"/>
    <w:rPr>
      <w:rFonts w:ascii="Arial" w:eastAsia="Times New Roman" w:hAnsi="Arial" w:cs="Arial"/>
      <w:vanish/>
      <w:sz w:val="16"/>
      <w:szCs w:val="16"/>
      <w:lang w:eastAsia="ru-RU"/>
    </w:rPr>
  </w:style>
  <w:style w:type="character" w:customStyle="1" w:styleId="keyworddef">
    <w:name w:val="keyword_def"/>
    <w:basedOn w:val="a3"/>
    <w:uiPriority w:val="99"/>
    <w:qFormat/>
    <w:rsid w:val="00FB5F24"/>
    <w:rPr>
      <w:rFonts w:cs="Times New Roman"/>
    </w:rPr>
  </w:style>
  <w:style w:type="paragraph" w:customStyle="1" w:styleId="11f2">
    <w:name w:val="Обычный + 11 пт"/>
    <w:basedOn w:val="a2"/>
    <w:uiPriority w:val="99"/>
    <w:qFormat/>
    <w:rsid w:val="00FB5F24"/>
    <w:pPr>
      <w:shd w:val="clear" w:color="auto" w:fill="FFFFFF"/>
      <w:autoSpaceDE w:val="0"/>
      <w:autoSpaceDN w:val="0"/>
      <w:adjustRightInd w:val="0"/>
      <w:snapToGrid/>
      <w:spacing w:before="25" w:after="0" w:line="241" w:lineRule="exact"/>
      <w:ind w:left="7"/>
    </w:pPr>
    <w:rPr>
      <w:rFonts w:eastAsia="Times New Roman"/>
      <w:sz w:val="22"/>
    </w:rPr>
  </w:style>
  <w:style w:type="character" w:customStyle="1" w:styleId="bold">
    <w:name w:val="bold"/>
    <w:uiPriority w:val="99"/>
    <w:qFormat/>
    <w:rsid w:val="00FB5F24"/>
  </w:style>
  <w:style w:type="character" w:customStyle="1" w:styleId="lbldata1">
    <w:name w:val="lbldata1"/>
    <w:uiPriority w:val="99"/>
    <w:qFormat/>
    <w:rsid w:val="00FB5F24"/>
    <w:rPr>
      <w:rFonts w:ascii="Arial" w:hAnsi="Arial"/>
      <w:sz w:val="24"/>
      <w:u w:val="single"/>
    </w:rPr>
  </w:style>
  <w:style w:type="character" w:customStyle="1" w:styleId="FontStyle17">
    <w:name w:val="Font Style17"/>
    <w:uiPriority w:val="99"/>
    <w:qFormat/>
    <w:rsid w:val="00FB5F24"/>
    <w:rPr>
      <w:rFonts w:ascii="Times New Roman" w:hAnsi="Times New Roman"/>
      <w:sz w:val="20"/>
    </w:rPr>
  </w:style>
  <w:style w:type="character" w:customStyle="1" w:styleId="FontStyle18">
    <w:name w:val="Font Style18"/>
    <w:uiPriority w:val="99"/>
    <w:qFormat/>
    <w:rsid w:val="00FB5F24"/>
    <w:rPr>
      <w:rFonts w:ascii="Times New Roman" w:hAnsi="Times New Roman"/>
      <w:i/>
      <w:sz w:val="20"/>
    </w:rPr>
  </w:style>
  <w:style w:type="character" w:customStyle="1" w:styleId="FontStyle19">
    <w:name w:val="Font Style19"/>
    <w:uiPriority w:val="99"/>
    <w:qFormat/>
    <w:rsid w:val="00FB5F24"/>
    <w:rPr>
      <w:rFonts w:ascii="Times New Roman" w:hAnsi="Times New Roman"/>
      <w:sz w:val="20"/>
    </w:rPr>
  </w:style>
  <w:style w:type="paragraph" w:customStyle="1" w:styleId="Style3">
    <w:name w:val="Style3"/>
    <w:basedOn w:val="a2"/>
    <w:uiPriority w:val="99"/>
    <w:qFormat/>
    <w:rsid w:val="00FB5F24"/>
    <w:pPr>
      <w:autoSpaceDE w:val="0"/>
      <w:autoSpaceDN w:val="0"/>
      <w:adjustRightInd w:val="0"/>
      <w:snapToGrid/>
      <w:spacing w:before="0" w:after="0" w:line="259" w:lineRule="exact"/>
      <w:ind w:firstLine="542"/>
      <w:jc w:val="both"/>
    </w:pPr>
    <w:rPr>
      <w:rFonts w:eastAsia="Times New Roman"/>
      <w:szCs w:val="24"/>
    </w:rPr>
  </w:style>
  <w:style w:type="character" w:customStyle="1" w:styleId="420">
    <w:name w:val="Знак Знак42"/>
    <w:uiPriority w:val="99"/>
    <w:qFormat/>
    <w:rsid w:val="00FB5F24"/>
    <w:rPr>
      <w:rFonts w:ascii="Times New Roman" w:hAnsi="Times New Roman"/>
      <w:sz w:val="16"/>
    </w:rPr>
  </w:style>
  <w:style w:type="character" w:customStyle="1" w:styleId="490">
    <w:name w:val="Знак Знак49"/>
    <w:uiPriority w:val="99"/>
    <w:qFormat/>
    <w:rsid w:val="00FB5F24"/>
    <w:rPr>
      <w:rFonts w:ascii="Times New Roman" w:hAnsi="Times New Roman"/>
      <w:b/>
      <w:caps/>
      <w:sz w:val="24"/>
      <w:lang w:eastAsia="ru-RU"/>
    </w:rPr>
  </w:style>
  <w:style w:type="character" w:customStyle="1" w:styleId="c4">
    <w:name w:val="c4"/>
    <w:basedOn w:val="a3"/>
    <w:uiPriority w:val="99"/>
    <w:qFormat/>
    <w:rsid w:val="00FB5F24"/>
    <w:rPr>
      <w:rFonts w:cs="Times New Roman"/>
    </w:rPr>
  </w:style>
  <w:style w:type="paragraph" w:customStyle="1" w:styleId="c3">
    <w:name w:val="c3"/>
    <w:basedOn w:val="a2"/>
    <w:uiPriority w:val="99"/>
    <w:qFormat/>
    <w:rsid w:val="00FB5F24"/>
    <w:pPr>
      <w:widowControl/>
      <w:snapToGrid/>
      <w:spacing w:before="0" w:after="150"/>
    </w:pPr>
    <w:rPr>
      <w:rFonts w:eastAsia="Times New Roman"/>
      <w:szCs w:val="24"/>
    </w:rPr>
  </w:style>
  <w:style w:type="character" w:customStyle="1" w:styleId="470">
    <w:name w:val="Знак Знак47"/>
    <w:uiPriority w:val="99"/>
    <w:qFormat/>
    <w:rsid w:val="00FB5F24"/>
    <w:rPr>
      <w:rFonts w:ascii="Times New Roman" w:hAnsi="Times New Roman"/>
      <w:b/>
      <w:sz w:val="27"/>
      <w:lang w:eastAsia="ru-RU"/>
    </w:rPr>
  </w:style>
  <w:style w:type="character" w:customStyle="1" w:styleId="450">
    <w:name w:val="Знак Знак45"/>
    <w:uiPriority w:val="99"/>
    <w:qFormat/>
    <w:rsid w:val="00FB5F24"/>
    <w:rPr>
      <w:rFonts w:ascii="Times New Roman" w:hAnsi="Times New Roman"/>
      <w:b/>
      <w:i/>
      <w:sz w:val="26"/>
      <w:lang w:eastAsia="ru-RU"/>
    </w:rPr>
  </w:style>
  <w:style w:type="character" w:customStyle="1" w:styleId="MacroTextChar">
    <w:name w:val="Macro Text Char"/>
    <w:basedOn w:val="a3"/>
    <w:uiPriority w:val="99"/>
    <w:qFormat/>
    <w:locked/>
    <w:rsid w:val="00FB5F24"/>
    <w:rPr>
      <w:rFonts w:ascii="Courier New" w:hAnsi="Courier New" w:cs="Times New Roman"/>
      <w:sz w:val="22"/>
      <w:lang w:val="en-US" w:eastAsia="en-US"/>
    </w:rPr>
  </w:style>
  <w:style w:type="character" w:customStyle="1" w:styleId="toctext">
    <w:name w:val="toctext"/>
    <w:basedOn w:val="a3"/>
    <w:uiPriority w:val="99"/>
    <w:qFormat/>
    <w:rsid w:val="00FB5F24"/>
    <w:rPr>
      <w:rFonts w:cs="Times New Roman"/>
    </w:rPr>
  </w:style>
  <w:style w:type="character" w:customStyle="1" w:styleId="searchmatch">
    <w:name w:val="searchmatch"/>
    <w:basedOn w:val="a3"/>
    <w:uiPriority w:val="99"/>
    <w:qFormat/>
    <w:rsid w:val="00FB5F24"/>
    <w:rPr>
      <w:rFonts w:cs="Times New Roman"/>
    </w:rPr>
  </w:style>
  <w:style w:type="paragraph" w:customStyle="1" w:styleId="a3cxsplast">
    <w:name w:val="a3cxsplast"/>
    <w:basedOn w:val="a2"/>
    <w:uiPriority w:val="99"/>
    <w:qFormat/>
    <w:rsid w:val="00FB5F24"/>
    <w:pPr>
      <w:widowControl/>
      <w:snapToGrid/>
      <w:spacing w:beforeAutospacing="1" w:afterAutospacing="1"/>
    </w:pPr>
    <w:rPr>
      <w:rFonts w:eastAsia="Times New Roman"/>
      <w:color w:val="000000"/>
      <w:szCs w:val="24"/>
    </w:rPr>
  </w:style>
  <w:style w:type="character" w:customStyle="1" w:styleId="1fff8">
    <w:name w:val="Заголовок №1_"/>
    <w:link w:val="1fff9"/>
    <w:uiPriority w:val="99"/>
    <w:qFormat/>
    <w:locked/>
    <w:rsid w:val="00FB5F24"/>
    <w:rPr>
      <w:sz w:val="23"/>
      <w:shd w:val="clear" w:color="auto" w:fill="FFFFFF"/>
    </w:rPr>
  </w:style>
  <w:style w:type="paragraph" w:customStyle="1" w:styleId="1fff9">
    <w:name w:val="Заголовок №1"/>
    <w:basedOn w:val="a2"/>
    <w:link w:val="1fff8"/>
    <w:uiPriority w:val="99"/>
    <w:qFormat/>
    <w:rsid w:val="00FB5F24"/>
    <w:pPr>
      <w:widowControl/>
      <w:shd w:val="clear" w:color="auto" w:fill="FFFFFF"/>
      <w:snapToGrid/>
      <w:spacing w:before="540" w:after="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uiPriority w:val="99"/>
    <w:qFormat/>
    <w:rsid w:val="00FB5F24"/>
    <w:rPr>
      <w:rFonts w:ascii="Times New Roman" w:hAnsi="Times New Roman"/>
      <w:spacing w:val="0"/>
      <w:sz w:val="20"/>
    </w:rPr>
  </w:style>
  <w:style w:type="character" w:customStyle="1" w:styleId="c7">
    <w:name w:val="c7"/>
    <w:basedOn w:val="a3"/>
    <w:uiPriority w:val="99"/>
    <w:qFormat/>
    <w:rsid w:val="00FB5F24"/>
    <w:rPr>
      <w:rFonts w:cs="Times New Roman"/>
    </w:rPr>
  </w:style>
  <w:style w:type="character" w:customStyle="1" w:styleId="afffffff4">
    <w:name w:val="полужирный"/>
    <w:uiPriority w:val="99"/>
    <w:qFormat/>
    <w:rsid w:val="00FB5F24"/>
    <w:rPr>
      <w:rFonts w:ascii="Times New Roman" w:hAnsi="Times New Roman"/>
      <w:b/>
      <w:color w:val="auto"/>
      <w:sz w:val="24"/>
    </w:rPr>
  </w:style>
  <w:style w:type="paragraph" w:customStyle="1" w:styleId="1fffa">
    <w:name w:val="список1"/>
    <w:basedOn w:val="a2"/>
    <w:uiPriority w:val="99"/>
    <w:qFormat/>
    <w:rsid w:val="00FB5F24"/>
    <w:pPr>
      <w:widowControl/>
      <w:tabs>
        <w:tab w:val="left" w:pos="0"/>
      </w:tabs>
      <w:autoSpaceDE w:val="0"/>
      <w:autoSpaceDN w:val="0"/>
      <w:adjustRightInd w:val="0"/>
      <w:snapToGrid/>
      <w:spacing w:before="0" w:after="0"/>
      <w:ind w:firstLine="66"/>
      <w:jc w:val="both"/>
    </w:pPr>
    <w:rPr>
      <w:rFonts w:ascii="PragmaticaCTT" w:eastAsia="Times New Roman" w:hAnsi="PragmaticaCTT"/>
      <w:sz w:val="20"/>
      <w:szCs w:val="24"/>
    </w:rPr>
  </w:style>
  <w:style w:type="paragraph" w:customStyle="1" w:styleId="afffffff5">
    <w:name w:val="Основной текст с отступо"/>
    <w:basedOn w:val="a2"/>
    <w:uiPriority w:val="99"/>
    <w:qFormat/>
    <w:rsid w:val="00FB5F24"/>
    <w:pPr>
      <w:widowControl/>
      <w:snapToGrid/>
      <w:spacing w:before="0" w:after="0"/>
      <w:ind w:left="-340" w:firstLine="720"/>
    </w:pPr>
    <w:rPr>
      <w:rFonts w:eastAsia="Times New Roman"/>
      <w:sz w:val="36"/>
    </w:rPr>
  </w:style>
  <w:style w:type="paragraph" w:customStyle="1" w:styleId="Lang">
    <w:name w:val="Lang"/>
    <w:basedOn w:val="a2"/>
    <w:uiPriority w:val="99"/>
    <w:qFormat/>
    <w:rsid w:val="00FB5F24"/>
    <w:pPr>
      <w:widowControl/>
      <w:overflowPunct w:val="0"/>
      <w:autoSpaceDE w:val="0"/>
      <w:autoSpaceDN w:val="0"/>
      <w:adjustRightInd w:val="0"/>
      <w:snapToGrid/>
      <w:spacing w:before="0" w:after="0" w:line="480" w:lineRule="exact"/>
      <w:ind w:right="-170" w:firstLine="567"/>
      <w:jc w:val="both"/>
      <w:textAlignment w:val="baseline"/>
    </w:pPr>
    <w:rPr>
      <w:rFonts w:ascii="Courier New" w:eastAsia="Times New Roman" w:hAnsi="Courier New"/>
    </w:rPr>
  </w:style>
  <w:style w:type="paragraph" w:customStyle="1" w:styleId="Standard">
    <w:name w:val="Standard"/>
    <w:uiPriority w:val="99"/>
    <w:qFormat/>
    <w:rsid w:val="00FB5F24"/>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uiPriority w:val="99"/>
    <w:qFormat/>
    <w:rsid w:val="00FB5F24"/>
    <w:rPr>
      <w:sz w:val="26"/>
    </w:rPr>
  </w:style>
  <w:style w:type="paragraph" w:customStyle="1" w:styleId="3f4">
    <w:name w:val="заголовок 3"/>
    <w:basedOn w:val="a2"/>
    <w:next w:val="a2"/>
    <w:uiPriority w:val="99"/>
    <w:qFormat/>
    <w:rsid w:val="00FB5F24"/>
    <w:pPr>
      <w:keepNext/>
      <w:snapToGrid/>
      <w:spacing w:before="0" w:after="0" w:line="190" w:lineRule="atLeast"/>
      <w:jc w:val="both"/>
    </w:pPr>
    <w:rPr>
      <w:rFonts w:eastAsia="Times New Roman"/>
      <w:b/>
      <w:sz w:val="28"/>
    </w:rPr>
  </w:style>
  <w:style w:type="paragraph" w:customStyle="1" w:styleId="listnum">
    <w:name w:val="listnum"/>
    <w:basedOn w:val="a2"/>
    <w:uiPriority w:val="99"/>
    <w:qFormat/>
    <w:rsid w:val="00FB5F24"/>
    <w:pPr>
      <w:widowControl/>
      <w:snapToGrid/>
      <w:spacing w:beforeAutospacing="1" w:afterAutospacing="1"/>
    </w:pPr>
    <w:rPr>
      <w:rFonts w:eastAsia="Times New Roman"/>
      <w:szCs w:val="24"/>
    </w:rPr>
  </w:style>
  <w:style w:type="paragraph" w:customStyle="1" w:styleId="1fffb">
    <w:name w:val="Подзаголовок 1"/>
    <w:basedOn w:val="a2"/>
    <w:next w:val="a2"/>
    <w:uiPriority w:val="99"/>
    <w:qFormat/>
    <w:rsid w:val="00FB5F24"/>
    <w:pPr>
      <w:widowControl/>
      <w:autoSpaceDE w:val="0"/>
      <w:autoSpaceDN w:val="0"/>
      <w:adjustRightInd w:val="0"/>
      <w:snapToGrid/>
      <w:spacing w:before="0" w:after="0"/>
      <w:jc w:val="center"/>
    </w:pPr>
    <w:rPr>
      <w:rFonts w:ascii="PragmaticaCTT" w:eastAsia="Times New Roman" w:hAnsi="PragmaticaCTT" w:cs="PragmaticaCTT"/>
      <w:b/>
      <w:bCs/>
      <w:sz w:val="22"/>
      <w:szCs w:val="22"/>
    </w:rPr>
  </w:style>
  <w:style w:type="paragraph" w:customStyle="1" w:styleId="4a">
    <w:name w:val="Обычный4"/>
    <w:uiPriority w:val="99"/>
    <w:qFormat/>
    <w:rsid w:val="00FB5F24"/>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0"/>
    <w:uiPriority w:val="99"/>
    <w:qFormat/>
    <w:rsid w:val="00FB5F24"/>
    <w:pPr>
      <w:keepNext/>
      <w:widowControl w:val="0"/>
      <w:shd w:val="clear" w:color="auto" w:fill="FFFFFF"/>
      <w:tabs>
        <w:tab w:val="clear" w:pos="567"/>
        <w:tab w:val="clear" w:pos="680"/>
        <w:tab w:val="clear" w:pos="1106"/>
        <w:tab w:val="clear" w:pos="1729"/>
        <w:tab w:val="clear" w:pos="7002"/>
        <w:tab w:val="left" w:pos="360"/>
        <w:tab w:val="left" w:pos="1354"/>
      </w:tabs>
      <w:spacing w:before="340" w:after="240"/>
      <w:ind w:firstLine="454"/>
      <w:jc w:val="center"/>
    </w:pPr>
    <w:rPr>
      <w:rFonts w:ascii="Times New Roman" w:hAnsi="Times New Roman" w:cs="Arial"/>
      <w:b/>
      <w:color w:val="000000"/>
      <w:spacing w:val="-5"/>
      <w:kern w:val="32"/>
      <w:sz w:val="26"/>
      <w:szCs w:val="24"/>
    </w:rPr>
  </w:style>
  <w:style w:type="character" w:customStyle="1" w:styleId="Sylfaen1">
    <w:name w:val="Основной текст + Sylfaen1"/>
    <w:uiPriority w:val="99"/>
    <w:qFormat/>
    <w:rsid w:val="00FB5F24"/>
    <w:rPr>
      <w:rFonts w:ascii="Sylfaen" w:hAnsi="Sylfaen"/>
      <w:sz w:val="20"/>
      <w:u w:val="none"/>
    </w:rPr>
  </w:style>
  <w:style w:type="character" w:customStyle="1" w:styleId="Sylfaen">
    <w:name w:val="Основной текст + Sylfaen"/>
    <w:uiPriority w:val="99"/>
    <w:qFormat/>
    <w:rsid w:val="00FB5F24"/>
    <w:rPr>
      <w:rFonts w:ascii="Sylfaen" w:hAnsi="Sylfaen"/>
      <w:sz w:val="19"/>
      <w:u w:val="none"/>
      <w:lang w:val="ru-RU" w:eastAsia="ru-RU"/>
    </w:rPr>
  </w:style>
  <w:style w:type="paragraph" w:customStyle="1" w:styleId="ipara">
    <w:name w:val="ipara"/>
    <w:basedOn w:val="a2"/>
    <w:uiPriority w:val="99"/>
    <w:qFormat/>
    <w:rsid w:val="00FB5F24"/>
    <w:pPr>
      <w:overflowPunct w:val="0"/>
      <w:autoSpaceDE w:val="0"/>
      <w:autoSpaceDN w:val="0"/>
      <w:adjustRightInd w:val="0"/>
      <w:snapToGrid/>
      <w:textAlignment w:val="baseline"/>
    </w:pPr>
    <w:rPr>
      <w:rFonts w:eastAsia="Times New Roman"/>
      <w:lang w:val="en-US" w:eastAsia="en-US"/>
    </w:rPr>
  </w:style>
  <w:style w:type="character" w:customStyle="1" w:styleId="127">
    <w:name w:val="Стиль Выделение + 12 пт не курсив"/>
    <w:uiPriority w:val="99"/>
    <w:qFormat/>
    <w:rsid w:val="00FB5F24"/>
    <w:rPr>
      <w:rFonts w:ascii="Times New Roman" w:hAnsi="Times New Roman"/>
      <w:b/>
      <w:i/>
      <w:sz w:val="24"/>
    </w:rPr>
  </w:style>
  <w:style w:type="character" w:customStyle="1" w:styleId="743">
    <w:name w:val="Основной текст (7)43"/>
    <w:uiPriority w:val="99"/>
    <w:qFormat/>
    <w:rsid w:val="00FB5F24"/>
    <w:rPr>
      <w:rFonts w:ascii="Times New Roman" w:hAnsi="Times New Roman"/>
      <w:spacing w:val="0"/>
      <w:sz w:val="20"/>
    </w:rPr>
  </w:style>
  <w:style w:type="paragraph" w:customStyle="1" w:styleId="afffffff6">
    <w:name w:val="Разработчик"/>
    <w:basedOn w:val="a2"/>
    <w:uiPriority w:val="99"/>
    <w:qFormat/>
    <w:rsid w:val="00FB5F24"/>
    <w:pPr>
      <w:widowControl/>
      <w:snapToGrid/>
      <w:spacing w:before="0" w:after="0"/>
      <w:jc w:val="both"/>
    </w:pPr>
    <w:rPr>
      <w:rFonts w:eastAsia="Times New Roman"/>
      <w:b/>
      <w:sz w:val="20"/>
      <w:szCs w:val="24"/>
    </w:rPr>
  </w:style>
  <w:style w:type="character" w:customStyle="1" w:styleId="55">
    <w:name w:val="Знак5 Знак Знак"/>
    <w:uiPriority w:val="99"/>
    <w:qFormat/>
    <w:locked/>
    <w:rsid w:val="00FB5F24"/>
    <w:rPr>
      <w:sz w:val="16"/>
    </w:rPr>
  </w:style>
  <w:style w:type="character" w:customStyle="1" w:styleId="500">
    <w:name w:val="Знак Знак50"/>
    <w:uiPriority w:val="99"/>
    <w:qFormat/>
    <w:locked/>
    <w:rsid w:val="00FB5F24"/>
    <w:rPr>
      <w:b/>
      <w:sz w:val="28"/>
      <w:lang w:val="ru-RU" w:eastAsia="ru-RU"/>
    </w:rPr>
  </w:style>
  <w:style w:type="character" w:customStyle="1" w:styleId="sem">
    <w:name w:val="sem"/>
    <w:basedOn w:val="a3"/>
    <w:uiPriority w:val="99"/>
    <w:qFormat/>
    <w:rsid w:val="00FB5F24"/>
    <w:rPr>
      <w:rFonts w:cs="Times New Roman"/>
    </w:rPr>
  </w:style>
  <w:style w:type="character" w:customStyle="1" w:styleId="520">
    <w:name w:val="Знак Знак52"/>
    <w:uiPriority w:val="99"/>
    <w:qFormat/>
    <w:rsid w:val="00FB5F24"/>
    <w:rPr>
      <w:rFonts w:ascii="Arial" w:hAnsi="Arial"/>
      <w:b/>
      <w:i/>
      <w:sz w:val="28"/>
    </w:rPr>
  </w:style>
  <w:style w:type="paragraph" w:customStyle="1" w:styleId="p7">
    <w:name w:val="p7"/>
    <w:basedOn w:val="a2"/>
    <w:uiPriority w:val="99"/>
    <w:qFormat/>
    <w:rsid w:val="00FB5F24"/>
    <w:pPr>
      <w:widowControl/>
      <w:snapToGrid/>
      <w:spacing w:beforeAutospacing="1" w:afterAutospacing="1"/>
    </w:pPr>
    <w:rPr>
      <w:rFonts w:eastAsia="Times New Roman"/>
      <w:szCs w:val="24"/>
    </w:rPr>
  </w:style>
  <w:style w:type="paragraph" w:customStyle="1" w:styleId="p9">
    <w:name w:val="p9"/>
    <w:basedOn w:val="a2"/>
    <w:uiPriority w:val="99"/>
    <w:qFormat/>
    <w:rsid w:val="00FB5F24"/>
    <w:pPr>
      <w:widowControl/>
      <w:snapToGrid/>
      <w:spacing w:beforeAutospacing="1" w:afterAutospacing="1"/>
    </w:pPr>
    <w:rPr>
      <w:rFonts w:eastAsia="Times New Roman"/>
      <w:szCs w:val="24"/>
    </w:rPr>
  </w:style>
  <w:style w:type="paragraph" w:customStyle="1" w:styleId="p6">
    <w:name w:val="p6"/>
    <w:basedOn w:val="a2"/>
    <w:uiPriority w:val="99"/>
    <w:qFormat/>
    <w:rsid w:val="00FB5F24"/>
    <w:pPr>
      <w:widowControl/>
      <w:snapToGrid/>
      <w:spacing w:beforeAutospacing="1" w:afterAutospacing="1"/>
    </w:pPr>
    <w:rPr>
      <w:rFonts w:eastAsia="Times New Roman"/>
      <w:szCs w:val="24"/>
    </w:rPr>
  </w:style>
  <w:style w:type="paragraph" w:customStyle="1" w:styleId="p8">
    <w:name w:val="p8"/>
    <w:basedOn w:val="a2"/>
    <w:uiPriority w:val="99"/>
    <w:qFormat/>
    <w:rsid w:val="00FB5F24"/>
    <w:pPr>
      <w:widowControl/>
      <w:snapToGrid/>
      <w:spacing w:beforeAutospacing="1" w:afterAutospacing="1"/>
    </w:pPr>
    <w:rPr>
      <w:rFonts w:eastAsia="Times New Roman"/>
      <w:szCs w:val="24"/>
    </w:rPr>
  </w:style>
  <w:style w:type="paragraph" w:customStyle="1" w:styleId="21c">
    <w:name w:val="Заголовок 21"/>
    <w:basedOn w:val="a2"/>
    <w:next w:val="a2"/>
    <w:uiPriority w:val="99"/>
    <w:qFormat/>
    <w:rsid w:val="00FB5F24"/>
    <w:pPr>
      <w:keepNext/>
      <w:snapToGrid/>
      <w:spacing w:before="0" w:after="0"/>
      <w:jc w:val="center"/>
    </w:pPr>
    <w:rPr>
      <w:rFonts w:eastAsia="Times New Roman"/>
      <w:b/>
      <w:sz w:val="26"/>
    </w:rPr>
  </w:style>
  <w:style w:type="paragraph" w:customStyle="1" w:styleId="2ff4">
    <w:name w:val="Текст2"/>
    <w:basedOn w:val="a2"/>
    <w:qFormat/>
    <w:rsid w:val="00FB5F24"/>
    <w:pPr>
      <w:widowControl/>
      <w:snapToGrid/>
      <w:spacing w:before="0" w:after="0"/>
    </w:pPr>
    <w:rPr>
      <w:rFonts w:ascii="Courier New" w:eastAsia="Times New Roman" w:hAnsi="Courier New"/>
      <w:sz w:val="20"/>
    </w:rPr>
  </w:style>
  <w:style w:type="paragraph" w:customStyle="1" w:styleId="11f3">
    <w:name w:val="Цитата11"/>
    <w:basedOn w:val="a2"/>
    <w:uiPriority w:val="99"/>
    <w:qFormat/>
    <w:rsid w:val="00FB5F24"/>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paragraph" w:customStyle="1" w:styleId="2111">
    <w:name w:val="Основной текст 211"/>
    <w:basedOn w:val="a2"/>
    <w:uiPriority w:val="99"/>
    <w:qFormat/>
    <w:rsid w:val="00FB5F24"/>
    <w:pPr>
      <w:widowControl/>
      <w:snapToGrid/>
      <w:spacing w:before="0" w:after="0"/>
    </w:pPr>
    <w:rPr>
      <w:rFonts w:eastAsia="Times New Roman"/>
      <w:sz w:val="28"/>
    </w:rPr>
  </w:style>
  <w:style w:type="paragraph" w:customStyle="1" w:styleId="1fffc">
    <w:name w:val="Верхний колонтитул1"/>
    <w:basedOn w:val="a2"/>
    <w:uiPriority w:val="99"/>
    <w:qFormat/>
    <w:rsid w:val="00FB5F24"/>
    <w:pPr>
      <w:widowControl/>
      <w:tabs>
        <w:tab w:val="center" w:pos="4153"/>
        <w:tab w:val="right" w:pos="8306"/>
      </w:tabs>
      <w:snapToGrid/>
      <w:spacing w:before="0" w:after="0"/>
    </w:pPr>
    <w:rPr>
      <w:rFonts w:ascii="Arial" w:eastAsia="Times New Roman" w:hAnsi="Arial"/>
    </w:rPr>
  </w:style>
  <w:style w:type="paragraph" w:customStyle="1" w:styleId="31b">
    <w:name w:val="Заголовок 31"/>
    <w:basedOn w:val="1f0"/>
    <w:next w:val="1f0"/>
    <w:uiPriority w:val="99"/>
    <w:qFormat/>
    <w:rsid w:val="00FB5F24"/>
    <w:pPr>
      <w:keepNext/>
      <w:widowControl/>
      <w:tabs>
        <w:tab w:val="left" w:pos="3330"/>
      </w:tabs>
      <w:spacing w:line="240" w:lineRule="auto"/>
      <w:ind w:firstLine="0"/>
      <w:jc w:val="left"/>
      <w:outlineLvl w:val="2"/>
    </w:pPr>
    <w:rPr>
      <w:sz w:val="24"/>
    </w:rPr>
  </w:style>
  <w:style w:type="paragraph" w:customStyle="1" w:styleId="3112">
    <w:name w:val="Основной текст 311"/>
    <w:basedOn w:val="a2"/>
    <w:uiPriority w:val="99"/>
    <w:qFormat/>
    <w:rsid w:val="00FB5F24"/>
    <w:pPr>
      <w:widowControl/>
      <w:snapToGrid/>
      <w:spacing w:before="0" w:after="120"/>
    </w:pPr>
    <w:rPr>
      <w:rFonts w:eastAsia="Times New Roman"/>
      <w:sz w:val="16"/>
      <w:szCs w:val="16"/>
      <w:lang w:eastAsia="zh-CN"/>
    </w:rPr>
  </w:style>
  <w:style w:type="character" w:customStyle="1" w:styleId="ipa">
    <w:name w:val="ipa"/>
    <w:uiPriority w:val="99"/>
    <w:qFormat/>
    <w:rsid w:val="00FB5F24"/>
  </w:style>
  <w:style w:type="character" w:customStyle="1" w:styleId="fliesstext">
    <w:name w:val="fliesstext"/>
    <w:uiPriority w:val="99"/>
    <w:qFormat/>
    <w:rsid w:val="00FB5F24"/>
  </w:style>
  <w:style w:type="character" w:customStyle="1" w:styleId="skypec2ctextspan">
    <w:name w:val="skype_c2c_text_span"/>
    <w:uiPriority w:val="99"/>
    <w:qFormat/>
    <w:rsid w:val="00FB5F24"/>
  </w:style>
  <w:style w:type="paragraph" w:customStyle="1" w:styleId="1fffd">
    <w:name w:val="ЗАГОЛОВОК 1"/>
    <w:link w:val="1fffe"/>
    <w:uiPriority w:val="99"/>
    <w:qFormat/>
    <w:rsid w:val="00FB5F24"/>
    <w:pPr>
      <w:suppressAutoHyphens/>
      <w:spacing w:after="0" w:line="312" w:lineRule="auto"/>
      <w:ind w:firstLine="454"/>
      <w:outlineLvl w:val="0"/>
    </w:pPr>
    <w:rPr>
      <w:rFonts w:ascii="Times New Roman" w:eastAsia="Calibri" w:hAnsi="Times New Roman" w:cs="Times New Roman"/>
      <w:b/>
      <w:caps/>
      <w:lang w:eastAsia="ru-RU"/>
    </w:rPr>
  </w:style>
  <w:style w:type="paragraph" w:customStyle="1" w:styleId="style140">
    <w:name w:val="style14"/>
    <w:basedOn w:val="a2"/>
    <w:uiPriority w:val="99"/>
    <w:qFormat/>
    <w:rsid w:val="00FB5F24"/>
    <w:pPr>
      <w:widowControl/>
      <w:snapToGrid/>
      <w:spacing w:beforeAutospacing="1" w:afterAutospacing="1"/>
    </w:pPr>
    <w:rPr>
      <w:rFonts w:eastAsia="Times New Roman"/>
      <w:szCs w:val="24"/>
    </w:rPr>
  </w:style>
  <w:style w:type="character" w:customStyle="1" w:styleId="w">
    <w:name w:val="w"/>
    <w:basedOn w:val="a3"/>
    <w:uiPriority w:val="99"/>
    <w:qFormat/>
    <w:rsid w:val="00FB5F24"/>
    <w:rPr>
      <w:rFonts w:cs="Times New Roman"/>
    </w:rPr>
  </w:style>
  <w:style w:type="character" w:customStyle="1" w:styleId="selectionindex">
    <w:name w:val="selection_index"/>
    <w:basedOn w:val="a3"/>
    <w:uiPriority w:val="99"/>
    <w:qFormat/>
    <w:rsid w:val="00FB5F24"/>
    <w:rPr>
      <w:rFonts w:cs="Times New Roman"/>
    </w:rPr>
  </w:style>
  <w:style w:type="character" w:customStyle="1" w:styleId="citecrochet">
    <w:name w:val="cite_crochet"/>
    <w:basedOn w:val="a3"/>
    <w:uiPriority w:val="99"/>
    <w:qFormat/>
    <w:rsid w:val="00FB5F24"/>
    <w:rPr>
      <w:rFonts w:cs="Times New Roman"/>
    </w:rPr>
  </w:style>
  <w:style w:type="character" w:customStyle="1" w:styleId="hoverable">
    <w:name w:val="hoverable"/>
    <w:basedOn w:val="a3"/>
    <w:uiPriority w:val="99"/>
    <w:qFormat/>
    <w:rsid w:val="00FB5F24"/>
    <w:rPr>
      <w:rFonts w:cs="Times New Roman"/>
    </w:rPr>
  </w:style>
  <w:style w:type="character" w:customStyle="1" w:styleId="3f5">
    <w:name w:val="Основной текст Знак3"/>
    <w:uiPriority w:val="99"/>
    <w:qFormat/>
    <w:locked/>
    <w:rsid w:val="00FB5F24"/>
    <w:rPr>
      <w:sz w:val="24"/>
    </w:rPr>
  </w:style>
  <w:style w:type="character" w:customStyle="1" w:styleId="s15122">
    <w:name w:val="s15122"/>
    <w:basedOn w:val="a3"/>
    <w:uiPriority w:val="99"/>
    <w:qFormat/>
    <w:rsid w:val="00FB5F24"/>
    <w:rPr>
      <w:rFonts w:cs="Times New Roman"/>
    </w:rPr>
  </w:style>
  <w:style w:type="character" w:customStyle="1" w:styleId="shorttext">
    <w:name w:val="short_text"/>
    <w:basedOn w:val="a3"/>
    <w:uiPriority w:val="99"/>
    <w:qFormat/>
    <w:rsid w:val="00FB5F24"/>
    <w:rPr>
      <w:rFonts w:cs="Times New Roman"/>
    </w:rPr>
  </w:style>
  <w:style w:type="character" w:customStyle="1" w:styleId="CommentTextChar1">
    <w:name w:val="Comment Text Char1"/>
    <w:uiPriority w:val="99"/>
    <w:qFormat/>
    <w:rsid w:val="00FB5F24"/>
    <w:rPr>
      <w:rFonts w:ascii="Times New Roman" w:hAnsi="Times New Roman"/>
    </w:rPr>
  </w:style>
  <w:style w:type="paragraph" w:customStyle="1" w:styleId="afffffff7">
    <w:name w:val="ТЕМА"/>
    <w:basedOn w:val="a2"/>
    <w:uiPriority w:val="99"/>
    <w:qFormat/>
    <w:rsid w:val="00FB5F24"/>
    <w:pPr>
      <w:widowControl/>
      <w:snapToGrid/>
      <w:spacing w:before="0" w:after="60" w:line="264" w:lineRule="auto"/>
      <w:jc w:val="both"/>
    </w:pPr>
    <w:rPr>
      <w:rFonts w:ascii="Arial" w:eastAsia="Times New Roman" w:hAnsi="Arial"/>
      <w:b/>
      <w:sz w:val="30"/>
      <w:szCs w:val="24"/>
    </w:rPr>
  </w:style>
  <w:style w:type="character" w:customStyle="1" w:styleId="533">
    <w:name w:val="Знак5 Знак3"/>
    <w:uiPriority w:val="99"/>
    <w:qFormat/>
    <w:locked/>
    <w:rsid w:val="00FB5F24"/>
    <w:rPr>
      <w:sz w:val="16"/>
      <w:lang w:val="ru-RU" w:eastAsia="ru-RU"/>
    </w:rPr>
  </w:style>
  <w:style w:type="character" w:customStyle="1" w:styleId="128">
    <w:name w:val="Знак1 Знак Знак2"/>
    <w:uiPriority w:val="99"/>
    <w:qFormat/>
    <w:locked/>
    <w:rsid w:val="00FB5F24"/>
    <w:rPr>
      <w:sz w:val="24"/>
    </w:rPr>
  </w:style>
  <w:style w:type="character" w:customStyle="1" w:styleId="1ffff">
    <w:name w:val="Основной текст Знак Знак Знак1"/>
    <w:uiPriority w:val="99"/>
    <w:rsid w:val="00FB5F24"/>
    <w:rPr>
      <w:sz w:val="24"/>
    </w:rPr>
  </w:style>
  <w:style w:type="character" w:customStyle="1" w:styleId="56">
    <w:name w:val="Знак Знак5"/>
    <w:uiPriority w:val="99"/>
    <w:qFormat/>
    <w:locked/>
    <w:rsid w:val="00FB5F24"/>
    <w:rPr>
      <w:i/>
      <w:sz w:val="24"/>
      <w:lang w:val="ru-RU" w:eastAsia="ru-RU"/>
    </w:rPr>
  </w:style>
  <w:style w:type="character" w:customStyle="1" w:styleId="5110">
    <w:name w:val="Знак5 Знак Знак11"/>
    <w:uiPriority w:val="99"/>
    <w:qFormat/>
    <w:locked/>
    <w:rsid w:val="00FB5F24"/>
    <w:rPr>
      <w:sz w:val="16"/>
      <w:lang w:val="ru-RU" w:eastAsia="ru-RU"/>
    </w:rPr>
  </w:style>
  <w:style w:type="paragraph" w:customStyle="1" w:styleId="Style26">
    <w:name w:val="Style26"/>
    <w:basedOn w:val="a2"/>
    <w:uiPriority w:val="99"/>
    <w:qFormat/>
    <w:rsid w:val="00FB5F24"/>
    <w:pPr>
      <w:autoSpaceDE w:val="0"/>
      <w:autoSpaceDN w:val="0"/>
      <w:adjustRightInd w:val="0"/>
      <w:snapToGrid/>
      <w:spacing w:before="0" w:after="0" w:line="480" w:lineRule="exact"/>
      <w:jc w:val="both"/>
    </w:pPr>
    <w:rPr>
      <w:rFonts w:eastAsia="Times New Roman"/>
      <w:szCs w:val="24"/>
    </w:rPr>
  </w:style>
  <w:style w:type="character" w:customStyle="1" w:styleId="FontStyle54">
    <w:name w:val="Font Style54"/>
    <w:uiPriority w:val="99"/>
    <w:qFormat/>
    <w:rsid w:val="00FB5F24"/>
    <w:rPr>
      <w:rFonts w:ascii="Times New Roman" w:hAnsi="Times New Roman"/>
      <w:b/>
      <w:sz w:val="18"/>
    </w:rPr>
  </w:style>
  <w:style w:type="character" w:customStyle="1" w:styleId="FontStyle58">
    <w:name w:val="Font Style58"/>
    <w:uiPriority w:val="99"/>
    <w:qFormat/>
    <w:rsid w:val="00FB5F24"/>
    <w:rPr>
      <w:rFonts w:ascii="Times New Roman" w:hAnsi="Times New Roman"/>
      <w:b/>
      <w:w w:val="40"/>
      <w:sz w:val="38"/>
    </w:rPr>
  </w:style>
  <w:style w:type="character" w:customStyle="1" w:styleId="FontStyle26">
    <w:name w:val="Font Style26"/>
    <w:uiPriority w:val="99"/>
    <w:qFormat/>
    <w:rsid w:val="00FB5F24"/>
    <w:rPr>
      <w:rFonts w:ascii="Times New Roman" w:hAnsi="Times New Roman"/>
      <w:sz w:val="26"/>
    </w:rPr>
  </w:style>
  <w:style w:type="paragraph" w:customStyle="1" w:styleId="afffffff8">
    <w:name w:val="...... . ......."/>
    <w:basedOn w:val="Default"/>
    <w:next w:val="Default"/>
    <w:uiPriority w:val="99"/>
    <w:qFormat/>
    <w:rsid w:val="00FB5F24"/>
    <w:rPr>
      <w:color w:val="auto"/>
    </w:rPr>
  </w:style>
  <w:style w:type="paragraph" w:customStyle="1" w:styleId="afffffff9">
    <w:name w:val="........ ..... . ........"/>
    <w:basedOn w:val="Default"/>
    <w:next w:val="Default"/>
    <w:uiPriority w:val="99"/>
    <w:qFormat/>
    <w:rsid w:val="00FB5F24"/>
    <w:rPr>
      <w:color w:val="auto"/>
    </w:rPr>
  </w:style>
  <w:style w:type="paragraph" w:customStyle="1" w:styleId="afffffffa">
    <w:name w:val="... ......"/>
    <w:basedOn w:val="Default"/>
    <w:next w:val="Default"/>
    <w:uiPriority w:val="99"/>
    <w:qFormat/>
    <w:rsid w:val="00FB5F24"/>
    <w:rPr>
      <w:color w:val="auto"/>
    </w:rPr>
  </w:style>
  <w:style w:type="paragraph" w:customStyle="1" w:styleId="1ffff0">
    <w:name w:val=".....1"/>
    <w:basedOn w:val="Default"/>
    <w:next w:val="Default"/>
    <w:uiPriority w:val="99"/>
    <w:qFormat/>
    <w:rsid w:val="00FB5F24"/>
    <w:rPr>
      <w:color w:val="auto"/>
    </w:rPr>
  </w:style>
  <w:style w:type="paragraph" w:customStyle="1" w:styleId="bodytext2">
    <w:name w:val="bodytext2"/>
    <w:basedOn w:val="a2"/>
    <w:uiPriority w:val="99"/>
    <w:qFormat/>
    <w:rsid w:val="00FB5F24"/>
    <w:pPr>
      <w:widowControl/>
      <w:snapToGrid/>
      <w:spacing w:beforeAutospacing="1" w:afterAutospacing="1"/>
    </w:pPr>
    <w:rPr>
      <w:rFonts w:eastAsia="Times New Roman"/>
      <w:szCs w:val="24"/>
    </w:rPr>
  </w:style>
  <w:style w:type="character" w:customStyle="1" w:styleId="b-serp-itemtextpassage">
    <w:name w:val="b-serp-item__text_passage"/>
    <w:basedOn w:val="a3"/>
    <w:uiPriority w:val="99"/>
    <w:qFormat/>
    <w:rsid w:val="00FB5F24"/>
    <w:rPr>
      <w:rFonts w:cs="Times New Roman"/>
    </w:rPr>
  </w:style>
  <w:style w:type="paragraph" w:customStyle="1" w:styleId="afffffffb">
    <w:name w:val="Знак Знак Знак Знак"/>
    <w:basedOn w:val="a2"/>
    <w:uiPriority w:val="99"/>
    <w:qFormat/>
    <w:rsid w:val="00FB5F24"/>
    <w:pPr>
      <w:widowControl/>
      <w:tabs>
        <w:tab w:val="left" w:pos="643"/>
      </w:tabs>
      <w:snapToGrid/>
      <w:spacing w:before="0" w:after="160" w:line="240" w:lineRule="exact"/>
    </w:pPr>
    <w:rPr>
      <w:rFonts w:ascii="Verdana" w:eastAsia="Times New Roman" w:hAnsi="Verdana" w:cs="Verdana"/>
      <w:sz w:val="20"/>
      <w:lang w:val="en-US" w:eastAsia="en-US"/>
    </w:rPr>
  </w:style>
  <w:style w:type="table" w:customStyle="1" w:styleId="1ffff1">
    <w:name w:val="Сетка таблицы1"/>
    <w:uiPriority w:val="99"/>
    <w:rsid w:val="00FB5F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2"/>
    <w:uiPriority w:val="99"/>
    <w:qFormat/>
    <w:rsid w:val="00FB5F24"/>
    <w:pPr>
      <w:widowControl/>
      <w:autoSpaceDE w:val="0"/>
      <w:autoSpaceDN w:val="0"/>
      <w:adjustRightInd w:val="0"/>
      <w:snapToGrid/>
      <w:spacing w:beforeAutospacing="1" w:afterAutospacing="1"/>
    </w:pPr>
    <w:rPr>
      <w:rFonts w:eastAsia="Times New Roman"/>
      <w:b/>
      <w:bCs/>
      <w:color w:val="000000"/>
      <w:sz w:val="20"/>
      <w:szCs w:val="24"/>
    </w:rPr>
  </w:style>
  <w:style w:type="character" w:customStyle="1" w:styleId="postheader">
    <w:name w:val="postheader"/>
    <w:basedOn w:val="a3"/>
    <w:uiPriority w:val="99"/>
    <w:qFormat/>
    <w:rsid w:val="00FB5F24"/>
    <w:rPr>
      <w:rFonts w:cs="Times New Roman"/>
    </w:rPr>
  </w:style>
  <w:style w:type="paragraph" w:customStyle="1" w:styleId="text">
    <w:name w:val="text"/>
    <w:basedOn w:val="a2"/>
    <w:uiPriority w:val="99"/>
    <w:qFormat/>
    <w:rsid w:val="00FB5F24"/>
    <w:pPr>
      <w:widowControl/>
      <w:snapToGrid/>
      <w:spacing w:beforeAutospacing="1" w:afterAutospacing="1"/>
    </w:pPr>
    <w:rPr>
      <w:rFonts w:eastAsia="Times New Roman"/>
      <w:szCs w:val="24"/>
    </w:rPr>
  </w:style>
  <w:style w:type="paragraph" w:customStyle="1" w:styleId="afffffffc">
    <w:name w:val="ТЕКСТ"/>
    <w:basedOn w:val="afff1"/>
    <w:uiPriority w:val="99"/>
    <w:qFormat/>
    <w:rsid w:val="00FB5F24"/>
    <w:pPr>
      <w:spacing w:line="264" w:lineRule="auto"/>
      <w:ind w:firstLine="357"/>
      <w:jc w:val="both"/>
    </w:pPr>
    <w:rPr>
      <w:rFonts w:cs="Arial"/>
      <w:sz w:val="30"/>
      <w:szCs w:val="16"/>
    </w:rPr>
  </w:style>
  <w:style w:type="paragraph" w:customStyle="1" w:styleId="afffffffd">
    <w:name w:val="НУМ"/>
    <w:basedOn w:val="afff1"/>
    <w:next w:val="afff1"/>
    <w:uiPriority w:val="99"/>
    <w:qFormat/>
    <w:rsid w:val="00FB5F24"/>
    <w:pPr>
      <w:spacing w:line="264" w:lineRule="auto"/>
      <w:jc w:val="both"/>
    </w:pPr>
    <w:rPr>
      <w:rFonts w:cs="Arial"/>
      <w:sz w:val="30"/>
      <w:szCs w:val="16"/>
    </w:rPr>
  </w:style>
  <w:style w:type="paragraph" w:customStyle="1" w:styleId="afffffffe">
    <w:name w:val="Список М"/>
    <w:basedOn w:val="afff1"/>
    <w:uiPriority w:val="99"/>
    <w:qFormat/>
    <w:rsid w:val="00FB5F24"/>
    <w:pPr>
      <w:spacing w:line="288" w:lineRule="auto"/>
      <w:jc w:val="both"/>
    </w:pPr>
    <w:rPr>
      <w:sz w:val="30"/>
      <w:szCs w:val="30"/>
    </w:rPr>
  </w:style>
  <w:style w:type="paragraph" w:customStyle="1" w:styleId="Style29">
    <w:name w:val="Style29"/>
    <w:basedOn w:val="a2"/>
    <w:uiPriority w:val="99"/>
    <w:qFormat/>
    <w:rsid w:val="00FB5F24"/>
    <w:pPr>
      <w:autoSpaceDE w:val="0"/>
      <w:autoSpaceDN w:val="0"/>
      <w:adjustRightInd w:val="0"/>
      <w:snapToGrid/>
      <w:spacing w:before="0" w:after="0" w:line="485" w:lineRule="exact"/>
      <w:ind w:firstLine="696"/>
      <w:jc w:val="both"/>
    </w:pPr>
    <w:rPr>
      <w:rFonts w:eastAsia="Times New Roman"/>
      <w:szCs w:val="24"/>
    </w:rPr>
  </w:style>
  <w:style w:type="paragraph" w:customStyle="1" w:styleId="146">
    <w:name w:val="Знак Знак Знак Знак Знак Знак Знак14"/>
    <w:basedOn w:val="a2"/>
    <w:uiPriority w:val="99"/>
    <w:qFormat/>
    <w:rsid w:val="00FB5F24"/>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field-label-subj-value3font-optima-mb">
    <w:name w:val="field-label-subj-value3 font-optima-mb"/>
    <w:basedOn w:val="a3"/>
    <w:uiPriority w:val="99"/>
    <w:qFormat/>
    <w:rsid w:val="00FB5F24"/>
    <w:rPr>
      <w:rFonts w:cs="Times New Roman"/>
    </w:rPr>
  </w:style>
  <w:style w:type="paragraph" w:customStyle="1" w:styleId="affffffff">
    <w:name w:val="Маркированный."/>
    <w:basedOn w:val="a2"/>
    <w:uiPriority w:val="99"/>
    <w:qFormat/>
    <w:rsid w:val="00FB5F24"/>
    <w:pPr>
      <w:widowControl/>
      <w:snapToGrid/>
      <w:spacing w:before="0" w:after="0"/>
      <w:ind w:left="1429" w:hanging="360"/>
    </w:pPr>
    <w:rPr>
      <w:rFonts w:eastAsia="Times New Roman"/>
      <w:szCs w:val="22"/>
      <w:lang w:eastAsia="en-US"/>
    </w:rPr>
  </w:style>
  <w:style w:type="character" w:customStyle="1" w:styleId="65">
    <w:name w:val="Знак6 Знак Знак"/>
    <w:uiPriority w:val="99"/>
    <w:qFormat/>
    <w:rsid w:val="00FB5F24"/>
    <w:rPr>
      <w:sz w:val="24"/>
      <w:lang w:val="ru-RU" w:eastAsia="ru-RU"/>
    </w:rPr>
  </w:style>
  <w:style w:type="character" w:customStyle="1" w:styleId="searchterm">
    <w:name w:val="searchterm"/>
    <w:basedOn w:val="a3"/>
    <w:uiPriority w:val="99"/>
    <w:qFormat/>
    <w:rsid w:val="00FB5F24"/>
    <w:rPr>
      <w:rFonts w:cs="Times New Roman"/>
    </w:rPr>
  </w:style>
  <w:style w:type="paragraph" w:customStyle="1" w:styleId="p">
    <w:name w:val="p"/>
    <w:basedOn w:val="a2"/>
    <w:uiPriority w:val="99"/>
    <w:qFormat/>
    <w:rsid w:val="00FB5F24"/>
    <w:pPr>
      <w:widowControl/>
      <w:snapToGrid/>
      <w:spacing w:before="75" w:after="75"/>
      <w:ind w:left="75" w:right="75"/>
      <w:jc w:val="both"/>
    </w:pPr>
    <w:rPr>
      <w:rFonts w:ascii="Verdana" w:eastAsia="Times New Roman" w:hAnsi="Verdana"/>
      <w:sz w:val="20"/>
    </w:rPr>
  </w:style>
  <w:style w:type="character" w:customStyle="1" w:styleId="3200">
    <w:name w:val="Основной текст (3) + Полужирный20"/>
    <w:uiPriority w:val="99"/>
    <w:qFormat/>
    <w:rsid w:val="00FB5F24"/>
    <w:rPr>
      <w:rFonts w:ascii="Times New Roman" w:hAnsi="Times New Roman"/>
      <w:b/>
      <w:i/>
      <w:spacing w:val="0"/>
      <w:sz w:val="23"/>
    </w:rPr>
  </w:style>
  <w:style w:type="paragraph" w:customStyle="1" w:styleId="1ffff2">
    <w:name w:val="Обычный + полужирный+1"/>
    <w:basedOn w:val="a2"/>
    <w:uiPriority w:val="99"/>
    <w:qFormat/>
    <w:rsid w:val="00FB5F24"/>
    <w:pPr>
      <w:widowControl/>
      <w:autoSpaceDE w:val="0"/>
      <w:autoSpaceDN w:val="0"/>
      <w:adjustRightInd w:val="0"/>
      <w:snapToGrid/>
      <w:spacing w:before="0" w:after="0"/>
      <w:ind w:firstLine="709"/>
      <w:jc w:val="both"/>
      <w:outlineLvl w:val="1"/>
    </w:pPr>
    <w:rPr>
      <w:rFonts w:eastAsia="Times New Roman"/>
      <w:b/>
      <w:bCs/>
      <w:szCs w:val="24"/>
    </w:rPr>
  </w:style>
  <w:style w:type="character" w:customStyle="1" w:styleId="349">
    <w:name w:val="Основной текст (3)49"/>
    <w:uiPriority w:val="99"/>
    <w:qFormat/>
    <w:rsid w:val="00FB5F24"/>
    <w:rPr>
      <w:rFonts w:ascii="Times New Roman" w:hAnsi="Times New Roman"/>
      <w:spacing w:val="0"/>
      <w:sz w:val="20"/>
    </w:rPr>
  </w:style>
  <w:style w:type="character" w:customStyle="1" w:styleId="Heading1Char1">
    <w:name w:val="Heading 1 Char1"/>
    <w:uiPriority w:val="99"/>
    <w:qFormat/>
    <w:locked/>
    <w:rsid w:val="00FB5F24"/>
    <w:rPr>
      <w:rFonts w:ascii="Times New Roman" w:hAnsi="Times New Roman"/>
      <w:b/>
      <w:kern w:val="32"/>
      <w:sz w:val="32"/>
      <w:lang w:eastAsia="ru-RU"/>
    </w:rPr>
  </w:style>
  <w:style w:type="character" w:customStyle="1" w:styleId="news">
    <w:name w:val="news"/>
    <w:uiPriority w:val="99"/>
    <w:qFormat/>
    <w:rsid w:val="00FB5F24"/>
    <w:rPr>
      <w:rFonts w:ascii="Times New Roman" w:hAnsi="Times New Roman"/>
    </w:rPr>
  </w:style>
  <w:style w:type="character" w:customStyle="1" w:styleId="affffffff0">
    <w:name w:val="выделение"/>
    <w:uiPriority w:val="99"/>
    <w:qFormat/>
    <w:rsid w:val="00FB5F24"/>
    <w:rPr>
      <w:rFonts w:ascii="Times New Roman" w:hAnsi="Times New Roman"/>
    </w:rPr>
  </w:style>
  <w:style w:type="character" w:customStyle="1" w:styleId="347">
    <w:name w:val="Основной текст (3)47"/>
    <w:uiPriority w:val="99"/>
    <w:qFormat/>
    <w:rsid w:val="00FB5F24"/>
    <w:rPr>
      <w:rFonts w:ascii="Times New Roman" w:hAnsi="Times New Roman"/>
      <w:spacing w:val="0"/>
      <w:sz w:val="20"/>
    </w:rPr>
  </w:style>
  <w:style w:type="character" w:customStyle="1" w:styleId="345">
    <w:name w:val="Основной текст (3)45"/>
    <w:uiPriority w:val="99"/>
    <w:qFormat/>
    <w:rsid w:val="00FB5F24"/>
    <w:rPr>
      <w:rFonts w:ascii="Times New Roman" w:hAnsi="Times New Roman"/>
      <w:spacing w:val="0"/>
      <w:sz w:val="20"/>
    </w:rPr>
  </w:style>
  <w:style w:type="character" w:customStyle="1" w:styleId="FootnoteTextChar2">
    <w:name w:val="Footnote Text Char2"/>
    <w:uiPriority w:val="99"/>
    <w:locked/>
    <w:rsid w:val="00FB5F24"/>
    <w:rPr>
      <w:lang w:eastAsia="ru-RU"/>
    </w:rPr>
  </w:style>
  <w:style w:type="character" w:customStyle="1" w:styleId="612">
    <w:name w:val="Знак Знак61"/>
    <w:uiPriority w:val="99"/>
    <w:qFormat/>
    <w:rsid w:val="00FB5F24"/>
    <w:rPr>
      <w:rFonts w:ascii="Arial" w:hAnsi="Arial"/>
      <w:b/>
      <w:kern w:val="32"/>
      <w:sz w:val="32"/>
    </w:rPr>
  </w:style>
  <w:style w:type="paragraph" w:customStyle="1" w:styleId="Style210">
    <w:name w:val="Style21"/>
    <w:basedOn w:val="a2"/>
    <w:qFormat/>
    <w:rsid w:val="00FB5F24"/>
    <w:pPr>
      <w:autoSpaceDE w:val="0"/>
      <w:autoSpaceDN w:val="0"/>
      <w:adjustRightInd w:val="0"/>
      <w:snapToGrid/>
      <w:spacing w:before="0" w:after="0"/>
    </w:pPr>
    <w:rPr>
      <w:rFonts w:ascii="Trebuchet MS" w:eastAsia="Times New Roman" w:hAnsi="Trebuchet MS"/>
      <w:szCs w:val="24"/>
    </w:rPr>
  </w:style>
  <w:style w:type="character" w:customStyle="1" w:styleId="FontStyle205">
    <w:name w:val="Font Style205"/>
    <w:uiPriority w:val="99"/>
    <w:qFormat/>
    <w:rsid w:val="00FB5F24"/>
    <w:rPr>
      <w:rFonts w:ascii="Times New Roman" w:hAnsi="Times New Roman"/>
      <w:color w:val="000000"/>
      <w:sz w:val="18"/>
    </w:rPr>
  </w:style>
  <w:style w:type="paragraph" w:customStyle="1" w:styleId="psection">
    <w:name w:val="psection"/>
    <w:basedOn w:val="a2"/>
    <w:uiPriority w:val="99"/>
    <w:qFormat/>
    <w:rsid w:val="00FB5F24"/>
    <w:pPr>
      <w:widowControl/>
      <w:snapToGrid/>
      <w:spacing w:beforeAutospacing="1" w:afterAutospacing="1"/>
    </w:pPr>
    <w:rPr>
      <w:rFonts w:eastAsia="Times New Roman"/>
      <w:szCs w:val="24"/>
    </w:rPr>
  </w:style>
  <w:style w:type="character" w:customStyle="1" w:styleId="FootnoteTextChar1">
    <w:name w:val="Footnote Text Char1"/>
    <w:uiPriority w:val="99"/>
    <w:qFormat/>
    <w:rsid w:val="00FB5F24"/>
    <w:rPr>
      <w:rFonts w:ascii="Times New Roman" w:hAnsi="Times New Roman"/>
    </w:rPr>
  </w:style>
  <w:style w:type="character" w:customStyle="1" w:styleId="BodyTextIndentChar3">
    <w:name w:val="Body Text Indent Char3"/>
    <w:uiPriority w:val="99"/>
    <w:locked/>
    <w:rsid w:val="00FB5F24"/>
    <w:rPr>
      <w:sz w:val="24"/>
    </w:rPr>
  </w:style>
  <w:style w:type="character" w:customStyle="1" w:styleId="BodyTextIndentChar1">
    <w:name w:val="Body Text Indent Char1"/>
    <w:uiPriority w:val="99"/>
    <w:qFormat/>
    <w:rsid w:val="00FB5F24"/>
    <w:rPr>
      <w:rFonts w:ascii="Times New Roman" w:hAnsi="Times New Roman"/>
      <w:sz w:val="24"/>
    </w:rPr>
  </w:style>
  <w:style w:type="character" w:customStyle="1" w:styleId="PlainTextChar1">
    <w:name w:val="Plain Text Char1"/>
    <w:uiPriority w:val="99"/>
    <w:qFormat/>
    <w:rsid w:val="00FB5F24"/>
    <w:rPr>
      <w:rFonts w:ascii="Courier New" w:hAnsi="Courier New"/>
    </w:rPr>
  </w:style>
  <w:style w:type="character" w:customStyle="1" w:styleId="HeaderChar1">
    <w:name w:val="Header Char1"/>
    <w:uiPriority w:val="99"/>
    <w:qFormat/>
    <w:rsid w:val="00FB5F24"/>
    <w:rPr>
      <w:rFonts w:ascii="Times New Roman" w:hAnsi="Times New Roman"/>
      <w:sz w:val="24"/>
    </w:rPr>
  </w:style>
  <w:style w:type="character" w:customStyle="1" w:styleId="FooterChar1">
    <w:name w:val="Footer Char1"/>
    <w:uiPriority w:val="99"/>
    <w:qFormat/>
    <w:rsid w:val="00FB5F24"/>
    <w:rPr>
      <w:rFonts w:ascii="Times New Roman" w:hAnsi="Times New Roman"/>
      <w:sz w:val="24"/>
    </w:rPr>
  </w:style>
  <w:style w:type="character" w:customStyle="1" w:styleId="TitleChar1">
    <w:name w:val="Title Char1"/>
    <w:uiPriority w:val="99"/>
    <w:qFormat/>
    <w:rsid w:val="00FB5F24"/>
    <w:rPr>
      <w:rFonts w:ascii="Cambria" w:hAnsi="Cambria"/>
      <w:b/>
      <w:kern w:val="28"/>
      <w:sz w:val="32"/>
    </w:rPr>
  </w:style>
  <w:style w:type="character" w:customStyle="1" w:styleId="BodyText2Char1">
    <w:name w:val="Body Text 2 Char1"/>
    <w:uiPriority w:val="99"/>
    <w:qFormat/>
    <w:rsid w:val="00FB5F24"/>
    <w:rPr>
      <w:rFonts w:ascii="Times New Roman" w:hAnsi="Times New Roman"/>
      <w:sz w:val="24"/>
    </w:rPr>
  </w:style>
  <w:style w:type="character" w:customStyle="1" w:styleId="BodyText3Char1">
    <w:name w:val="Body Text 3 Char1"/>
    <w:uiPriority w:val="99"/>
    <w:qFormat/>
    <w:rsid w:val="00FB5F24"/>
    <w:rPr>
      <w:rFonts w:ascii="Times New Roman" w:hAnsi="Times New Roman"/>
      <w:sz w:val="16"/>
    </w:rPr>
  </w:style>
  <w:style w:type="character" w:customStyle="1" w:styleId="BodyTextIndent2Char1">
    <w:name w:val="Body Text Indent 2 Char1"/>
    <w:uiPriority w:val="99"/>
    <w:qFormat/>
    <w:rsid w:val="00FB5F24"/>
    <w:rPr>
      <w:rFonts w:ascii="Times New Roman" w:hAnsi="Times New Roman"/>
      <w:sz w:val="24"/>
    </w:rPr>
  </w:style>
  <w:style w:type="character" w:customStyle="1" w:styleId="BodyTextIndent3Char1">
    <w:name w:val="Body Text Indent 3 Char1"/>
    <w:uiPriority w:val="99"/>
    <w:qFormat/>
    <w:rsid w:val="00FB5F24"/>
    <w:rPr>
      <w:rFonts w:ascii="Times New Roman" w:hAnsi="Times New Roman"/>
      <w:sz w:val="16"/>
    </w:rPr>
  </w:style>
  <w:style w:type="character" w:customStyle="1" w:styleId="DocumentMapChar1">
    <w:name w:val="Document Map Char1"/>
    <w:uiPriority w:val="99"/>
    <w:qFormat/>
    <w:rsid w:val="00FB5F24"/>
    <w:rPr>
      <w:rFonts w:ascii="Times New Roman" w:hAnsi="Times New Roman"/>
      <w:sz w:val="2"/>
    </w:rPr>
  </w:style>
  <w:style w:type="character" w:customStyle="1" w:styleId="CommentSubjectChar1">
    <w:name w:val="Comment Subject Char1"/>
    <w:uiPriority w:val="99"/>
    <w:qFormat/>
    <w:rsid w:val="00FB5F24"/>
    <w:rPr>
      <w:rFonts w:ascii="Times New Roman" w:hAnsi="Times New Roman"/>
      <w:b/>
      <w:i/>
      <w:color w:val="4F81BD"/>
      <w:spacing w:val="15"/>
      <w:sz w:val="20"/>
      <w:lang w:eastAsia="ru-RU"/>
    </w:rPr>
  </w:style>
  <w:style w:type="character" w:customStyle="1" w:styleId="BalloonTextChar1">
    <w:name w:val="Balloon Text Char1"/>
    <w:uiPriority w:val="99"/>
    <w:qFormat/>
    <w:rsid w:val="00FB5F24"/>
    <w:rPr>
      <w:rFonts w:ascii="Times New Roman" w:hAnsi="Times New Roman"/>
      <w:sz w:val="2"/>
    </w:rPr>
  </w:style>
  <w:style w:type="character" w:customStyle="1" w:styleId="SubtitleChar1">
    <w:name w:val="Subtitle Char1"/>
    <w:uiPriority w:val="99"/>
    <w:qFormat/>
    <w:rsid w:val="00FB5F24"/>
    <w:rPr>
      <w:rFonts w:ascii="Cambria" w:hAnsi="Cambria"/>
      <w:sz w:val="24"/>
    </w:rPr>
  </w:style>
  <w:style w:type="character" w:customStyle="1" w:styleId="QuoteChar1">
    <w:name w:val="Quote Char1"/>
    <w:uiPriority w:val="99"/>
    <w:qFormat/>
    <w:rsid w:val="00FB5F24"/>
    <w:rPr>
      <w:rFonts w:ascii="Times New Roman" w:hAnsi="Times New Roman"/>
      <w:i/>
      <w:color w:val="000000"/>
      <w:sz w:val="24"/>
    </w:rPr>
  </w:style>
  <w:style w:type="character" w:customStyle="1" w:styleId="IntenseQuoteChar1">
    <w:name w:val="Intense Quote Char1"/>
    <w:uiPriority w:val="99"/>
    <w:qFormat/>
    <w:rsid w:val="00FB5F24"/>
    <w:rPr>
      <w:rFonts w:ascii="Times New Roman" w:hAnsi="Times New Roman"/>
      <w:b/>
      <w:i/>
      <w:color w:val="4F81BD"/>
      <w:sz w:val="24"/>
    </w:rPr>
  </w:style>
  <w:style w:type="character" w:customStyle="1" w:styleId="BodyTextFirstIndentChar1">
    <w:name w:val="Body Text First Indent Char1"/>
    <w:uiPriority w:val="99"/>
    <w:qFormat/>
    <w:rsid w:val="00FB5F24"/>
    <w:rPr>
      <w:rFonts w:ascii="Times New Roman" w:hAnsi="Times New Roman"/>
      <w:sz w:val="24"/>
      <w:lang w:eastAsia="ru-RU"/>
    </w:rPr>
  </w:style>
  <w:style w:type="character" w:customStyle="1" w:styleId="BodyTextFirstIndent2Char1">
    <w:name w:val="Body Text First Indent 2 Char1"/>
    <w:uiPriority w:val="99"/>
    <w:qFormat/>
    <w:rsid w:val="00FB5F24"/>
    <w:rPr>
      <w:rFonts w:ascii="Times New Roman" w:hAnsi="Times New Roman"/>
      <w:sz w:val="24"/>
      <w:lang w:eastAsia="ru-RU"/>
    </w:rPr>
  </w:style>
  <w:style w:type="character" w:customStyle="1" w:styleId="1111">
    <w:name w:val="Слабое выделение111"/>
    <w:uiPriority w:val="99"/>
    <w:qFormat/>
    <w:rsid w:val="00FB5F24"/>
    <w:rPr>
      <w:i/>
      <w:color w:val="808080"/>
    </w:rPr>
  </w:style>
  <w:style w:type="paragraph" w:customStyle="1" w:styleId="p35">
    <w:name w:val="p35"/>
    <w:basedOn w:val="a2"/>
    <w:uiPriority w:val="99"/>
    <w:qFormat/>
    <w:rsid w:val="00FB5F24"/>
    <w:pPr>
      <w:widowControl/>
      <w:snapToGrid/>
      <w:spacing w:beforeAutospacing="1" w:afterAutospacing="1"/>
    </w:pPr>
    <w:rPr>
      <w:rFonts w:eastAsia="Times New Roman"/>
      <w:szCs w:val="24"/>
    </w:rPr>
  </w:style>
  <w:style w:type="paragraph" w:customStyle="1" w:styleId="p36">
    <w:name w:val="p36"/>
    <w:basedOn w:val="a2"/>
    <w:uiPriority w:val="99"/>
    <w:qFormat/>
    <w:rsid w:val="00FB5F24"/>
    <w:pPr>
      <w:widowControl/>
      <w:snapToGrid/>
      <w:spacing w:beforeAutospacing="1" w:afterAutospacing="1"/>
    </w:pPr>
    <w:rPr>
      <w:rFonts w:eastAsia="Times New Roman"/>
      <w:szCs w:val="24"/>
    </w:rPr>
  </w:style>
  <w:style w:type="character" w:customStyle="1" w:styleId="fontstyle14">
    <w:name w:val="fontstyle14"/>
    <w:basedOn w:val="a3"/>
    <w:uiPriority w:val="99"/>
    <w:qFormat/>
    <w:rsid w:val="00FB5F24"/>
    <w:rPr>
      <w:rFonts w:cs="Times New Roman"/>
    </w:rPr>
  </w:style>
  <w:style w:type="character" w:customStyle="1" w:styleId="FontStyle820">
    <w:name w:val="Font Style820"/>
    <w:uiPriority w:val="99"/>
    <w:qFormat/>
    <w:rsid w:val="00FB5F24"/>
    <w:rPr>
      <w:rFonts w:ascii="Times New Roman" w:hAnsi="Times New Roman"/>
      <w:sz w:val="22"/>
    </w:rPr>
  </w:style>
  <w:style w:type="character" w:customStyle="1" w:styleId="FontStyle594">
    <w:name w:val="Font Style594"/>
    <w:uiPriority w:val="99"/>
    <w:qFormat/>
    <w:rsid w:val="00FB5F24"/>
    <w:rPr>
      <w:rFonts w:ascii="Times New Roman" w:hAnsi="Times New Roman"/>
      <w:i/>
      <w:sz w:val="20"/>
    </w:rPr>
  </w:style>
  <w:style w:type="character" w:customStyle="1" w:styleId="FontStyle187">
    <w:name w:val="Font Style187"/>
    <w:uiPriority w:val="99"/>
    <w:qFormat/>
    <w:rsid w:val="00FB5F24"/>
    <w:rPr>
      <w:rFonts w:ascii="Times New Roman" w:hAnsi="Times New Roman"/>
      <w:i/>
      <w:sz w:val="20"/>
    </w:rPr>
  </w:style>
  <w:style w:type="character" w:customStyle="1" w:styleId="FontStyle600">
    <w:name w:val="Font Style600"/>
    <w:uiPriority w:val="99"/>
    <w:qFormat/>
    <w:rsid w:val="00FB5F24"/>
    <w:rPr>
      <w:rFonts w:ascii="Times New Roman" w:hAnsi="Times New Roman"/>
      <w:sz w:val="22"/>
    </w:rPr>
  </w:style>
  <w:style w:type="character" w:customStyle="1" w:styleId="FontStyle624">
    <w:name w:val="Font Style624"/>
    <w:uiPriority w:val="99"/>
    <w:qFormat/>
    <w:rsid w:val="00FB5F24"/>
    <w:rPr>
      <w:rFonts w:ascii="Times New Roman" w:hAnsi="Times New Roman"/>
      <w:b/>
      <w:i/>
      <w:sz w:val="22"/>
    </w:rPr>
  </w:style>
  <w:style w:type="character" w:customStyle="1" w:styleId="FontStyle572">
    <w:name w:val="Font Style572"/>
    <w:uiPriority w:val="99"/>
    <w:qFormat/>
    <w:rsid w:val="00FB5F24"/>
    <w:rPr>
      <w:rFonts w:ascii="Times New Roman" w:hAnsi="Times New Roman"/>
      <w:sz w:val="16"/>
    </w:rPr>
  </w:style>
  <w:style w:type="character" w:customStyle="1" w:styleId="FontStyle184">
    <w:name w:val="Font Style184"/>
    <w:uiPriority w:val="99"/>
    <w:qFormat/>
    <w:rsid w:val="00FB5F24"/>
    <w:rPr>
      <w:rFonts w:ascii="Times New Roman" w:hAnsi="Times New Roman"/>
      <w:sz w:val="20"/>
    </w:rPr>
  </w:style>
  <w:style w:type="character" w:customStyle="1" w:styleId="550">
    <w:name w:val="Знак Знак55"/>
    <w:uiPriority w:val="99"/>
    <w:qFormat/>
    <w:locked/>
    <w:rsid w:val="00FB5F24"/>
    <w:rPr>
      <w:sz w:val="24"/>
      <w:lang w:val="ru-RU" w:eastAsia="ru-RU"/>
    </w:rPr>
  </w:style>
  <w:style w:type="paragraph" w:customStyle="1" w:styleId="TextBody">
    <w:name w:val="Text Body"/>
    <w:basedOn w:val="a2"/>
    <w:uiPriority w:val="99"/>
    <w:qFormat/>
    <w:rsid w:val="00FB5F24"/>
    <w:pPr>
      <w:widowControl/>
      <w:suppressAutoHyphens/>
      <w:snapToGrid/>
      <w:spacing w:before="0" w:after="120"/>
    </w:pPr>
    <w:rPr>
      <w:rFonts w:eastAsia="Times New Roman"/>
      <w:szCs w:val="24"/>
      <w:lang w:val="en-US" w:eastAsia="zh-CN"/>
    </w:rPr>
  </w:style>
  <w:style w:type="character" w:customStyle="1" w:styleId="650">
    <w:name w:val="Знак Знак65"/>
    <w:uiPriority w:val="99"/>
    <w:qFormat/>
    <w:locked/>
    <w:rsid w:val="00FB5F24"/>
    <w:rPr>
      <w:b/>
      <w:sz w:val="27"/>
      <w:lang w:val="ru-RU" w:eastAsia="ru-RU"/>
    </w:rPr>
  </w:style>
  <w:style w:type="character" w:customStyle="1" w:styleId="640">
    <w:name w:val="Знак Знак64"/>
    <w:uiPriority w:val="99"/>
    <w:qFormat/>
    <w:locked/>
    <w:rsid w:val="00FB5F24"/>
    <w:rPr>
      <w:b/>
      <w:sz w:val="28"/>
      <w:lang w:val="ru-RU" w:eastAsia="ru-RU"/>
    </w:rPr>
  </w:style>
  <w:style w:type="character" w:customStyle="1" w:styleId="630">
    <w:name w:val="Знак Знак63"/>
    <w:uiPriority w:val="99"/>
    <w:qFormat/>
    <w:locked/>
    <w:rsid w:val="00FB5F24"/>
    <w:rPr>
      <w:b/>
      <w:i/>
      <w:sz w:val="26"/>
      <w:lang w:val="ru-RU" w:eastAsia="ru-RU"/>
    </w:rPr>
  </w:style>
  <w:style w:type="character" w:customStyle="1" w:styleId="620">
    <w:name w:val="Знак Знак62"/>
    <w:uiPriority w:val="99"/>
    <w:qFormat/>
    <w:locked/>
    <w:rsid w:val="00FB5F24"/>
    <w:rPr>
      <w:sz w:val="24"/>
      <w:lang w:val="ru-RU" w:eastAsia="ru-RU"/>
    </w:rPr>
  </w:style>
  <w:style w:type="character" w:customStyle="1" w:styleId="6110">
    <w:name w:val="Знак Знак611"/>
    <w:uiPriority w:val="99"/>
    <w:qFormat/>
    <w:locked/>
    <w:rsid w:val="00FB5F24"/>
    <w:rPr>
      <w:sz w:val="24"/>
      <w:lang w:val="ru-RU" w:eastAsia="ru-RU"/>
    </w:rPr>
  </w:style>
  <w:style w:type="character" w:customStyle="1" w:styleId="600">
    <w:name w:val="Знак Знак60"/>
    <w:uiPriority w:val="99"/>
    <w:qFormat/>
    <w:locked/>
    <w:rsid w:val="00FB5F24"/>
    <w:rPr>
      <w:i/>
      <w:sz w:val="24"/>
      <w:lang w:val="ru-RU" w:eastAsia="ru-RU"/>
    </w:rPr>
  </w:style>
  <w:style w:type="character" w:customStyle="1" w:styleId="59">
    <w:name w:val="Знак Знак59"/>
    <w:uiPriority w:val="99"/>
    <w:qFormat/>
    <w:locked/>
    <w:rsid w:val="00FB5F24"/>
    <w:rPr>
      <w:rFonts w:ascii="Arial" w:hAnsi="Arial"/>
      <w:sz w:val="22"/>
      <w:lang w:val="ru-RU" w:eastAsia="ru-RU"/>
    </w:rPr>
  </w:style>
  <w:style w:type="character" w:customStyle="1" w:styleId="58">
    <w:name w:val="Знак Знак58"/>
    <w:uiPriority w:val="99"/>
    <w:qFormat/>
    <w:locked/>
    <w:rsid w:val="00FB5F24"/>
    <w:rPr>
      <w:rFonts w:ascii="Courier New" w:hAnsi="Courier New"/>
      <w:lang w:val="ru-RU" w:eastAsia="ru-RU"/>
    </w:rPr>
  </w:style>
  <w:style w:type="character" w:customStyle="1" w:styleId="57">
    <w:name w:val="Знак Знак57"/>
    <w:uiPriority w:val="99"/>
    <w:qFormat/>
    <w:locked/>
    <w:rsid w:val="00FB5F24"/>
    <w:rPr>
      <w:lang w:val="ru-RU" w:eastAsia="ru-RU"/>
    </w:rPr>
  </w:style>
  <w:style w:type="character" w:customStyle="1" w:styleId="560">
    <w:name w:val="Знак Знак56"/>
    <w:uiPriority w:val="99"/>
    <w:qFormat/>
    <w:locked/>
    <w:rsid w:val="00FB5F24"/>
    <w:rPr>
      <w:sz w:val="24"/>
      <w:lang w:val="ru-RU" w:eastAsia="ru-RU"/>
    </w:rPr>
  </w:style>
  <w:style w:type="character" w:customStyle="1" w:styleId="540">
    <w:name w:val="Знак Знак54"/>
    <w:uiPriority w:val="99"/>
    <w:qFormat/>
    <w:locked/>
    <w:rsid w:val="00FB5F24"/>
    <w:rPr>
      <w:sz w:val="24"/>
      <w:lang w:val="en-US" w:eastAsia="ru-RU"/>
    </w:rPr>
  </w:style>
  <w:style w:type="paragraph" w:customStyle="1" w:styleId="p10">
    <w:name w:val="p10"/>
    <w:basedOn w:val="a2"/>
    <w:uiPriority w:val="99"/>
    <w:qFormat/>
    <w:rsid w:val="00FB5F24"/>
    <w:pPr>
      <w:widowControl/>
      <w:snapToGrid/>
      <w:spacing w:beforeAutospacing="1" w:afterAutospacing="1"/>
    </w:pPr>
    <w:rPr>
      <w:rFonts w:eastAsia="Times New Roman"/>
      <w:szCs w:val="24"/>
    </w:rPr>
  </w:style>
  <w:style w:type="paragraph" w:customStyle="1" w:styleId="eg3">
    <w:name w:val="eg3"/>
    <w:basedOn w:val="a2"/>
    <w:uiPriority w:val="99"/>
    <w:qFormat/>
    <w:rsid w:val="00FB5F24"/>
    <w:pPr>
      <w:widowControl/>
      <w:snapToGrid/>
      <w:spacing w:beforeAutospacing="1" w:afterAutospacing="1"/>
    </w:pPr>
    <w:rPr>
      <w:rFonts w:eastAsia="Times New Roman"/>
      <w:szCs w:val="24"/>
    </w:rPr>
  </w:style>
  <w:style w:type="character" w:customStyle="1" w:styleId="b-material-headdate-day">
    <w:name w:val="b-material-head__date-day"/>
    <w:basedOn w:val="a3"/>
    <w:uiPriority w:val="99"/>
    <w:qFormat/>
    <w:rsid w:val="00FB5F24"/>
    <w:rPr>
      <w:rFonts w:cs="Times New Roman"/>
    </w:rPr>
  </w:style>
  <w:style w:type="character" w:customStyle="1" w:styleId="s2">
    <w:name w:val="s2"/>
    <w:basedOn w:val="a3"/>
    <w:uiPriority w:val="99"/>
    <w:qFormat/>
    <w:rsid w:val="00FB5F24"/>
    <w:rPr>
      <w:rFonts w:cs="Times New Roman"/>
    </w:rPr>
  </w:style>
  <w:style w:type="paragraph" w:customStyle="1" w:styleId="p2">
    <w:name w:val="p2"/>
    <w:basedOn w:val="a2"/>
    <w:uiPriority w:val="99"/>
    <w:qFormat/>
    <w:rsid w:val="00FB5F24"/>
    <w:pPr>
      <w:widowControl/>
      <w:snapToGrid/>
      <w:spacing w:beforeAutospacing="1" w:afterAutospacing="1"/>
    </w:pPr>
    <w:rPr>
      <w:rFonts w:eastAsia="Times New Roman"/>
      <w:szCs w:val="24"/>
    </w:rPr>
  </w:style>
  <w:style w:type="paragraph" w:customStyle="1" w:styleId="p5">
    <w:name w:val="p5"/>
    <w:basedOn w:val="a2"/>
    <w:uiPriority w:val="99"/>
    <w:qFormat/>
    <w:rsid w:val="00FB5F24"/>
    <w:pPr>
      <w:widowControl/>
      <w:snapToGrid/>
      <w:spacing w:beforeAutospacing="1" w:afterAutospacing="1"/>
    </w:pPr>
    <w:rPr>
      <w:rFonts w:eastAsia="Times New Roman"/>
      <w:szCs w:val="24"/>
    </w:rPr>
  </w:style>
  <w:style w:type="character" w:customStyle="1" w:styleId="WW8Num16z0">
    <w:name w:val="WW8Num16z0"/>
    <w:uiPriority w:val="99"/>
    <w:qFormat/>
    <w:rsid w:val="00FB5F24"/>
    <w:rPr>
      <w:rFonts w:ascii="Wingdings" w:hAnsi="Wingdings"/>
    </w:rPr>
  </w:style>
  <w:style w:type="character" w:customStyle="1" w:styleId="WW8Num4z0">
    <w:name w:val="WW8Num4z0"/>
    <w:uiPriority w:val="99"/>
    <w:qFormat/>
    <w:rsid w:val="00FB5F24"/>
    <w:rPr>
      <w:color w:val="auto"/>
    </w:rPr>
  </w:style>
  <w:style w:type="character" w:customStyle="1" w:styleId="WW8Num5z0">
    <w:name w:val="WW8Num5z0"/>
    <w:uiPriority w:val="99"/>
    <w:qFormat/>
    <w:rsid w:val="00FB5F24"/>
    <w:rPr>
      <w:b/>
      <w:sz w:val="20"/>
    </w:rPr>
  </w:style>
  <w:style w:type="character" w:customStyle="1" w:styleId="WW8Num6z0">
    <w:name w:val="WW8Num6z0"/>
    <w:uiPriority w:val="99"/>
    <w:qFormat/>
    <w:rsid w:val="00FB5F24"/>
    <w:rPr>
      <w:sz w:val="20"/>
    </w:rPr>
  </w:style>
  <w:style w:type="character" w:customStyle="1" w:styleId="WW8Num7z0">
    <w:name w:val="WW8Num7z0"/>
    <w:uiPriority w:val="99"/>
    <w:qFormat/>
    <w:rsid w:val="00FB5F24"/>
    <w:rPr>
      <w:b/>
      <w:sz w:val="20"/>
    </w:rPr>
  </w:style>
  <w:style w:type="character" w:customStyle="1" w:styleId="WW8Num9z0">
    <w:name w:val="WW8Num9z0"/>
    <w:uiPriority w:val="99"/>
    <w:qFormat/>
    <w:rsid w:val="00FB5F24"/>
    <w:rPr>
      <w:sz w:val="20"/>
    </w:rPr>
  </w:style>
  <w:style w:type="character" w:customStyle="1" w:styleId="WW8Num9z1">
    <w:name w:val="WW8Num9z1"/>
    <w:uiPriority w:val="99"/>
    <w:qFormat/>
    <w:rsid w:val="00FB5F24"/>
    <w:rPr>
      <w:rFonts w:ascii="Symbol" w:hAnsi="Symbol"/>
      <w:sz w:val="20"/>
    </w:rPr>
  </w:style>
  <w:style w:type="character" w:customStyle="1" w:styleId="WW8Num9z2">
    <w:name w:val="WW8Num9z2"/>
    <w:uiPriority w:val="99"/>
    <w:qFormat/>
    <w:rsid w:val="00FB5F24"/>
  </w:style>
  <w:style w:type="character" w:customStyle="1" w:styleId="WW8Num9z3">
    <w:name w:val="WW8Num9z3"/>
    <w:uiPriority w:val="99"/>
    <w:qFormat/>
    <w:rsid w:val="00FB5F24"/>
  </w:style>
  <w:style w:type="character" w:customStyle="1" w:styleId="WW8Num9z4">
    <w:name w:val="WW8Num9z4"/>
    <w:uiPriority w:val="99"/>
    <w:qFormat/>
    <w:rsid w:val="00FB5F24"/>
  </w:style>
  <w:style w:type="character" w:customStyle="1" w:styleId="WW8Num9z5">
    <w:name w:val="WW8Num9z5"/>
    <w:uiPriority w:val="99"/>
    <w:qFormat/>
    <w:rsid w:val="00FB5F24"/>
  </w:style>
  <w:style w:type="character" w:customStyle="1" w:styleId="WW8Num9z6">
    <w:name w:val="WW8Num9z6"/>
    <w:uiPriority w:val="99"/>
    <w:qFormat/>
    <w:rsid w:val="00FB5F24"/>
  </w:style>
  <w:style w:type="character" w:customStyle="1" w:styleId="WW8Num9z7">
    <w:name w:val="WW8Num9z7"/>
    <w:uiPriority w:val="99"/>
    <w:qFormat/>
    <w:rsid w:val="00FB5F24"/>
  </w:style>
  <w:style w:type="character" w:customStyle="1" w:styleId="WW8Num9z8">
    <w:name w:val="WW8Num9z8"/>
    <w:uiPriority w:val="99"/>
    <w:qFormat/>
    <w:rsid w:val="00FB5F24"/>
  </w:style>
  <w:style w:type="character" w:customStyle="1" w:styleId="WW8Num10z0">
    <w:name w:val="WW8Num10z0"/>
    <w:uiPriority w:val="99"/>
    <w:qFormat/>
    <w:rsid w:val="00FB5F24"/>
    <w:rPr>
      <w:sz w:val="20"/>
    </w:rPr>
  </w:style>
  <w:style w:type="character" w:customStyle="1" w:styleId="WW8Num11z0">
    <w:name w:val="WW8Num11z0"/>
    <w:uiPriority w:val="99"/>
    <w:qFormat/>
    <w:rsid w:val="00FB5F24"/>
    <w:rPr>
      <w:rFonts w:ascii="Symbol" w:hAnsi="Symbol"/>
      <w:b/>
    </w:rPr>
  </w:style>
  <w:style w:type="character" w:customStyle="1" w:styleId="WW8Num12z0">
    <w:name w:val="WW8Num12z0"/>
    <w:uiPriority w:val="99"/>
    <w:qFormat/>
    <w:rsid w:val="00FB5F24"/>
    <w:rPr>
      <w:rFonts w:ascii="Symbol" w:hAnsi="Symbol"/>
      <w:sz w:val="24"/>
    </w:rPr>
  </w:style>
  <w:style w:type="character" w:customStyle="1" w:styleId="WW8Num13z0">
    <w:name w:val="WW8Num13z0"/>
    <w:uiPriority w:val="99"/>
    <w:qFormat/>
    <w:rsid w:val="00FB5F24"/>
    <w:rPr>
      <w:rFonts w:ascii="Symbol" w:hAnsi="Symbol"/>
      <w:sz w:val="20"/>
    </w:rPr>
  </w:style>
  <w:style w:type="character" w:customStyle="1" w:styleId="WW8Num14z0">
    <w:name w:val="WW8Num14z0"/>
    <w:uiPriority w:val="99"/>
    <w:qFormat/>
    <w:rsid w:val="00FB5F24"/>
    <w:rPr>
      <w:sz w:val="20"/>
    </w:rPr>
  </w:style>
  <w:style w:type="character" w:customStyle="1" w:styleId="WW8Num15z0">
    <w:name w:val="WW8Num15z0"/>
    <w:uiPriority w:val="99"/>
    <w:qFormat/>
    <w:rsid w:val="00FB5F24"/>
    <w:rPr>
      <w:sz w:val="20"/>
    </w:rPr>
  </w:style>
  <w:style w:type="character" w:customStyle="1" w:styleId="WW8Num17z0">
    <w:name w:val="WW8Num17z0"/>
    <w:uiPriority w:val="99"/>
    <w:qFormat/>
    <w:rsid w:val="00FB5F24"/>
    <w:rPr>
      <w:rFonts w:ascii="Wingdings" w:hAnsi="Wingdings"/>
    </w:rPr>
  </w:style>
  <w:style w:type="character" w:customStyle="1" w:styleId="WW8Num18z0">
    <w:name w:val="WW8Num18z0"/>
    <w:uiPriority w:val="99"/>
    <w:qFormat/>
    <w:rsid w:val="00FB5F24"/>
  </w:style>
  <w:style w:type="character" w:customStyle="1" w:styleId="WW8Num18z1">
    <w:name w:val="WW8Num18z1"/>
    <w:uiPriority w:val="99"/>
    <w:qFormat/>
    <w:rsid w:val="00FB5F24"/>
    <w:rPr>
      <w:rFonts w:ascii="Symbol" w:hAnsi="Symbol"/>
      <w:sz w:val="20"/>
    </w:rPr>
  </w:style>
  <w:style w:type="character" w:customStyle="1" w:styleId="WW8Num18z2">
    <w:name w:val="WW8Num18z2"/>
    <w:uiPriority w:val="99"/>
    <w:qFormat/>
    <w:rsid w:val="00FB5F24"/>
  </w:style>
  <w:style w:type="character" w:customStyle="1" w:styleId="WW8Num18z3">
    <w:name w:val="WW8Num18z3"/>
    <w:uiPriority w:val="99"/>
    <w:qFormat/>
    <w:rsid w:val="00FB5F24"/>
  </w:style>
  <w:style w:type="character" w:customStyle="1" w:styleId="WW8Num18z4">
    <w:name w:val="WW8Num18z4"/>
    <w:uiPriority w:val="99"/>
    <w:qFormat/>
    <w:rsid w:val="00FB5F24"/>
  </w:style>
  <w:style w:type="character" w:customStyle="1" w:styleId="WW8Num18z5">
    <w:name w:val="WW8Num18z5"/>
    <w:uiPriority w:val="99"/>
    <w:qFormat/>
    <w:rsid w:val="00FB5F24"/>
  </w:style>
  <w:style w:type="character" w:customStyle="1" w:styleId="WW8Num18z6">
    <w:name w:val="WW8Num18z6"/>
    <w:uiPriority w:val="99"/>
    <w:qFormat/>
    <w:rsid w:val="00FB5F24"/>
  </w:style>
  <w:style w:type="character" w:customStyle="1" w:styleId="WW8Num18z7">
    <w:name w:val="WW8Num18z7"/>
    <w:uiPriority w:val="99"/>
    <w:qFormat/>
    <w:rsid w:val="00FB5F24"/>
  </w:style>
  <w:style w:type="character" w:customStyle="1" w:styleId="WW8Num18z8">
    <w:name w:val="WW8Num18z8"/>
    <w:uiPriority w:val="99"/>
    <w:qFormat/>
    <w:rsid w:val="00FB5F24"/>
  </w:style>
  <w:style w:type="character" w:customStyle="1" w:styleId="WW8Num19z0">
    <w:name w:val="WW8Num19z0"/>
    <w:uiPriority w:val="99"/>
    <w:qFormat/>
    <w:rsid w:val="00FB5F24"/>
  </w:style>
  <w:style w:type="character" w:customStyle="1" w:styleId="WW8Num19z1">
    <w:name w:val="WW8Num19z1"/>
    <w:uiPriority w:val="99"/>
    <w:qFormat/>
    <w:rsid w:val="00FB5F24"/>
  </w:style>
  <w:style w:type="character" w:customStyle="1" w:styleId="WW8Num19z2">
    <w:name w:val="WW8Num19z2"/>
    <w:uiPriority w:val="99"/>
    <w:qFormat/>
    <w:rsid w:val="00FB5F24"/>
  </w:style>
  <w:style w:type="character" w:customStyle="1" w:styleId="WW8Num19z3">
    <w:name w:val="WW8Num19z3"/>
    <w:uiPriority w:val="99"/>
    <w:qFormat/>
    <w:rsid w:val="00FB5F24"/>
  </w:style>
  <w:style w:type="character" w:customStyle="1" w:styleId="WW8Num19z4">
    <w:name w:val="WW8Num19z4"/>
    <w:uiPriority w:val="99"/>
    <w:qFormat/>
    <w:rsid w:val="00FB5F24"/>
  </w:style>
  <w:style w:type="character" w:customStyle="1" w:styleId="WW8Num19z5">
    <w:name w:val="WW8Num19z5"/>
    <w:uiPriority w:val="99"/>
    <w:qFormat/>
    <w:rsid w:val="00FB5F24"/>
  </w:style>
  <w:style w:type="character" w:customStyle="1" w:styleId="WW8Num19z6">
    <w:name w:val="WW8Num19z6"/>
    <w:uiPriority w:val="99"/>
    <w:qFormat/>
    <w:rsid w:val="00FB5F24"/>
  </w:style>
  <w:style w:type="character" w:customStyle="1" w:styleId="WW8Num19z7">
    <w:name w:val="WW8Num19z7"/>
    <w:uiPriority w:val="99"/>
    <w:qFormat/>
    <w:rsid w:val="00FB5F24"/>
  </w:style>
  <w:style w:type="character" w:customStyle="1" w:styleId="WW8Num19z8">
    <w:name w:val="WW8Num19z8"/>
    <w:uiPriority w:val="99"/>
    <w:qFormat/>
    <w:rsid w:val="00FB5F24"/>
  </w:style>
  <w:style w:type="character" w:customStyle="1" w:styleId="WW8Num4z1">
    <w:name w:val="WW8Num4z1"/>
    <w:uiPriority w:val="99"/>
    <w:qFormat/>
    <w:rsid w:val="00FB5F24"/>
  </w:style>
  <w:style w:type="character" w:customStyle="1" w:styleId="WW8Num4z2">
    <w:name w:val="WW8Num4z2"/>
    <w:uiPriority w:val="99"/>
    <w:qFormat/>
    <w:rsid w:val="00FB5F24"/>
  </w:style>
  <w:style w:type="character" w:customStyle="1" w:styleId="WW8Num4z3">
    <w:name w:val="WW8Num4z3"/>
    <w:uiPriority w:val="99"/>
    <w:qFormat/>
    <w:rsid w:val="00FB5F24"/>
  </w:style>
  <w:style w:type="character" w:customStyle="1" w:styleId="WW8Num4z4">
    <w:name w:val="WW8Num4z4"/>
    <w:uiPriority w:val="99"/>
    <w:qFormat/>
    <w:rsid w:val="00FB5F24"/>
  </w:style>
  <w:style w:type="character" w:customStyle="1" w:styleId="WW8Num4z5">
    <w:name w:val="WW8Num4z5"/>
    <w:uiPriority w:val="99"/>
    <w:qFormat/>
    <w:rsid w:val="00FB5F24"/>
  </w:style>
  <w:style w:type="character" w:customStyle="1" w:styleId="WW8Num4z6">
    <w:name w:val="WW8Num4z6"/>
    <w:uiPriority w:val="99"/>
    <w:qFormat/>
    <w:rsid w:val="00FB5F24"/>
  </w:style>
  <w:style w:type="character" w:customStyle="1" w:styleId="WW8Num4z7">
    <w:name w:val="WW8Num4z7"/>
    <w:uiPriority w:val="99"/>
    <w:qFormat/>
    <w:rsid w:val="00FB5F24"/>
  </w:style>
  <w:style w:type="character" w:customStyle="1" w:styleId="WW8Num4z8">
    <w:name w:val="WW8Num4z8"/>
    <w:uiPriority w:val="99"/>
    <w:qFormat/>
    <w:rsid w:val="00FB5F24"/>
  </w:style>
  <w:style w:type="character" w:customStyle="1" w:styleId="WW8Num5z1">
    <w:name w:val="WW8Num5z1"/>
    <w:uiPriority w:val="99"/>
    <w:qFormat/>
    <w:rsid w:val="00FB5F24"/>
  </w:style>
  <w:style w:type="character" w:customStyle="1" w:styleId="WW8Num5z2">
    <w:name w:val="WW8Num5z2"/>
    <w:uiPriority w:val="99"/>
    <w:qFormat/>
    <w:rsid w:val="00FB5F24"/>
  </w:style>
  <w:style w:type="character" w:customStyle="1" w:styleId="WW8Num5z3">
    <w:name w:val="WW8Num5z3"/>
    <w:uiPriority w:val="99"/>
    <w:qFormat/>
    <w:rsid w:val="00FB5F24"/>
  </w:style>
  <w:style w:type="character" w:customStyle="1" w:styleId="WW8Num5z4">
    <w:name w:val="WW8Num5z4"/>
    <w:uiPriority w:val="99"/>
    <w:qFormat/>
    <w:rsid w:val="00FB5F24"/>
  </w:style>
  <w:style w:type="character" w:customStyle="1" w:styleId="WW8Num5z5">
    <w:name w:val="WW8Num5z5"/>
    <w:uiPriority w:val="99"/>
    <w:qFormat/>
    <w:rsid w:val="00FB5F24"/>
  </w:style>
  <w:style w:type="character" w:customStyle="1" w:styleId="WW8Num5z6">
    <w:name w:val="WW8Num5z6"/>
    <w:uiPriority w:val="99"/>
    <w:qFormat/>
    <w:rsid w:val="00FB5F24"/>
  </w:style>
  <w:style w:type="character" w:customStyle="1" w:styleId="WW8Num5z7">
    <w:name w:val="WW8Num5z7"/>
    <w:uiPriority w:val="99"/>
    <w:qFormat/>
    <w:rsid w:val="00FB5F24"/>
  </w:style>
  <w:style w:type="character" w:customStyle="1" w:styleId="WW8Num5z8">
    <w:name w:val="WW8Num5z8"/>
    <w:uiPriority w:val="99"/>
    <w:qFormat/>
    <w:rsid w:val="00FB5F24"/>
  </w:style>
  <w:style w:type="character" w:customStyle="1" w:styleId="WW8Num6z1">
    <w:name w:val="WW8Num6z1"/>
    <w:uiPriority w:val="99"/>
    <w:qFormat/>
    <w:rsid w:val="00FB5F24"/>
  </w:style>
  <w:style w:type="character" w:customStyle="1" w:styleId="WW8Num6z2">
    <w:name w:val="WW8Num6z2"/>
    <w:uiPriority w:val="99"/>
    <w:qFormat/>
    <w:rsid w:val="00FB5F24"/>
  </w:style>
  <w:style w:type="character" w:customStyle="1" w:styleId="WW8Num6z3">
    <w:name w:val="WW8Num6z3"/>
    <w:uiPriority w:val="99"/>
    <w:qFormat/>
    <w:rsid w:val="00FB5F24"/>
  </w:style>
  <w:style w:type="character" w:customStyle="1" w:styleId="WW8Num6z4">
    <w:name w:val="WW8Num6z4"/>
    <w:uiPriority w:val="99"/>
    <w:qFormat/>
    <w:rsid w:val="00FB5F24"/>
  </w:style>
  <w:style w:type="character" w:customStyle="1" w:styleId="WW8Num6z5">
    <w:name w:val="WW8Num6z5"/>
    <w:uiPriority w:val="99"/>
    <w:qFormat/>
    <w:rsid w:val="00FB5F24"/>
  </w:style>
  <w:style w:type="character" w:customStyle="1" w:styleId="WW8Num6z6">
    <w:name w:val="WW8Num6z6"/>
    <w:uiPriority w:val="99"/>
    <w:qFormat/>
    <w:rsid w:val="00FB5F24"/>
  </w:style>
  <w:style w:type="character" w:customStyle="1" w:styleId="WW8Num6z7">
    <w:name w:val="WW8Num6z7"/>
    <w:uiPriority w:val="99"/>
    <w:qFormat/>
    <w:rsid w:val="00FB5F24"/>
  </w:style>
  <w:style w:type="character" w:customStyle="1" w:styleId="WW8Num6z8">
    <w:name w:val="WW8Num6z8"/>
    <w:uiPriority w:val="99"/>
    <w:qFormat/>
    <w:rsid w:val="00FB5F24"/>
  </w:style>
  <w:style w:type="character" w:customStyle="1" w:styleId="WW8Num7z1">
    <w:name w:val="WW8Num7z1"/>
    <w:uiPriority w:val="99"/>
    <w:qFormat/>
    <w:rsid w:val="00FB5F24"/>
  </w:style>
  <w:style w:type="character" w:customStyle="1" w:styleId="WW8Num7z2">
    <w:name w:val="WW8Num7z2"/>
    <w:uiPriority w:val="99"/>
    <w:qFormat/>
    <w:rsid w:val="00FB5F24"/>
  </w:style>
  <w:style w:type="character" w:customStyle="1" w:styleId="WW8Num7z3">
    <w:name w:val="WW8Num7z3"/>
    <w:uiPriority w:val="99"/>
    <w:qFormat/>
    <w:rsid w:val="00FB5F24"/>
  </w:style>
  <w:style w:type="character" w:customStyle="1" w:styleId="WW8Num7z4">
    <w:name w:val="WW8Num7z4"/>
    <w:uiPriority w:val="99"/>
    <w:qFormat/>
    <w:rsid w:val="00FB5F24"/>
  </w:style>
  <w:style w:type="character" w:customStyle="1" w:styleId="WW8Num7z5">
    <w:name w:val="WW8Num7z5"/>
    <w:uiPriority w:val="99"/>
    <w:qFormat/>
    <w:rsid w:val="00FB5F24"/>
  </w:style>
  <w:style w:type="character" w:customStyle="1" w:styleId="WW8Num7z6">
    <w:name w:val="WW8Num7z6"/>
    <w:uiPriority w:val="99"/>
    <w:qFormat/>
    <w:rsid w:val="00FB5F24"/>
  </w:style>
  <w:style w:type="character" w:customStyle="1" w:styleId="WW8Num7z7">
    <w:name w:val="WW8Num7z7"/>
    <w:uiPriority w:val="99"/>
    <w:qFormat/>
    <w:rsid w:val="00FB5F24"/>
  </w:style>
  <w:style w:type="character" w:customStyle="1" w:styleId="WW8Num7z8">
    <w:name w:val="WW8Num7z8"/>
    <w:uiPriority w:val="99"/>
    <w:qFormat/>
    <w:rsid w:val="00FB5F24"/>
  </w:style>
  <w:style w:type="character" w:customStyle="1" w:styleId="WW8Num8z1">
    <w:name w:val="WW8Num8z1"/>
    <w:uiPriority w:val="99"/>
    <w:qFormat/>
    <w:rsid w:val="00FB5F24"/>
    <w:rPr>
      <w:rFonts w:ascii="Symbol" w:hAnsi="Symbol"/>
      <w:sz w:val="20"/>
    </w:rPr>
  </w:style>
  <w:style w:type="character" w:customStyle="1" w:styleId="WW8Num8z2">
    <w:name w:val="WW8Num8z2"/>
    <w:uiPriority w:val="99"/>
    <w:qFormat/>
    <w:rsid w:val="00FB5F24"/>
  </w:style>
  <w:style w:type="character" w:customStyle="1" w:styleId="WW8Num8z3">
    <w:name w:val="WW8Num8z3"/>
    <w:uiPriority w:val="99"/>
    <w:qFormat/>
    <w:rsid w:val="00FB5F24"/>
  </w:style>
  <w:style w:type="character" w:customStyle="1" w:styleId="WW8Num8z4">
    <w:name w:val="WW8Num8z4"/>
    <w:uiPriority w:val="99"/>
    <w:qFormat/>
    <w:rsid w:val="00FB5F24"/>
  </w:style>
  <w:style w:type="character" w:customStyle="1" w:styleId="WW8Num8z5">
    <w:name w:val="WW8Num8z5"/>
    <w:uiPriority w:val="99"/>
    <w:qFormat/>
    <w:rsid w:val="00FB5F24"/>
  </w:style>
  <w:style w:type="character" w:customStyle="1" w:styleId="WW8Num8z6">
    <w:name w:val="WW8Num8z6"/>
    <w:uiPriority w:val="99"/>
    <w:qFormat/>
    <w:rsid w:val="00FB5F24"/>
  </w:style>
  <w:style w:type="character" w:customStyle="1" w:styleId="WW8Num8z7">
    <w:name w:val="WW8Num8z7"/>
    <w:uiPriority w:val="99"/>
    <w:qFormat/>
    <w:rsid w:val="00FB5F24"/>
  </w:style>
  <w:style w:type="character" w:customStyle="1" w:styleId="WW8Num8z8">
    <w:name w:val="WW8Num8z8"/>
    <w:uiPriority w:val="99"/>
    <w:qFormat/>
    <w:rsid w:val="00FB5F24"/>
  </w:style>
  <w:style w:type="character" w:customStyle="1" w:styleId="WW8Num10z1">
    <w:name w:val="WW8Num10z1"/>
    <w:uiPriority w:val="99"/>
    <w:qFormat/>
    <w:rsid w:val="00FB5F24"/>
  </w:style>
  <w:style w:type="character" w:customStyle="1" w:styleId="WW8Num10z2">
    <w:name w:val="WW8Num10z2"/>
    <w:uiPriority w:val="99"/>
    <w:qFormat/>
    <w:rsid w:val="00FB5F24"/>
  </w:style>
  <w:style w:type="character" w:customStyle="1" w:styleId="WW8Num10z3">
    <w:name w:val="WW8Num10z3"/>
    <w:uiPriority w:val="99"/>
    <w:qFormat/>
    <w:rsid w:val="00FB5F24"/>
  </w:style>
  <w:style w:type="character" w:customStyle="1" w:styleId="WW8Num10z4">
    <w:name w:val="WW8Num10z4"/>
    <w:uiPriority w:val="99"/>
    <w:qFormat/>
    <w:rsid w:val="00FB5F24"/>
  </w:style>
  <w:style w:type="character" w:customStyle="1" w:styleId="WW8Num10z5">
    <w:name w:val="WW8Num10z5"/>
    <w:uiPriority w:val="99"/>
    <w:qFormat/>
    <w:rsid w:val="00FB5F24"/>
  </w:style>
  <w:style w:type="character" w:customStyle="1" w:styleId="WW8Num10z6">
    <w:name w:val="WW8Num10z6"/>
    <w:uiPriority w:val="99"/>
    <w:qFormat/>
    <w:rsid w:val="00FB5F24"/>
  </w:style>
  <w:style w:type="character" w:customStyle="1" w:styleId="WW8Num10z7">
    <w:name w:val="WW8Num10z7"/>
    <w:uiPriority w:val="99"/>
    <w:qFormat/>
    <w:rsid w:val="00FB5F24"/>
  </w:style>
  <w:style w:type="character" w:customStyle="1" w:styleId="WW8Num10z8">
    <w:name w:val="WW8Num10z8"/>
    <w:uiPriority w:val="99"/>
    <w:qFormat/>
    <w:rsid w:val="00FB5F24"/>
  </w:style>
  <w:style w:type="character" w:customStyle="1" w:styleId="WW8Num11z1">
    <w:name w:val="WW8Num11z1"/>
    <w:uiPriority w:val="99"/>
    <w:qFormat/>
    <w:rsid w:val="00FB5F24"/>
    <w:rPr>
      <w:sz w:val="20"/>
    </w:rPr>
  </w:style>
  <w:style w:type="character" w:customStyle="1" w:styleId="WW8Num11z2">
    <w:name w:val="WW8Num11z2"/>
    <w:uiPriority w:val="99"/>
    <w:qFormat/>
    <w:rsid w:val="00FB5F24"/>
  </w:style>
  <w:style w:type="character" w:customStyle="1" w:styleId="WW8Num11z3">
    <w:name w:val="WW8Num11z3"/>
    <w:uiPriority w:val="99"/>
    <w:qFormat/>
    <w:rsid w:val="00FB5F24"/>
  </w:style>
  <w:style w:type="character" w:customStyle="1" w:styleId="WW8Num11z4">
    <w:name w:val="WW8Num11z4"/>
    <w:uiPriority w:val="99"/>
    <w:qFormat/>
    <w:rsid w:val="00FB5F24"/>
  </w:style>
  <w:style w:type="character" w:customStyle="1" w:styleId="WW8Num11z5">
    <w:name w:val="WW8Num11z5"/>
    <w:uiPriority w:val="99"/>
    <w:qFormat/>
    <w:rsid w:val="00FB5F24"/>
  </w:style>
  <w:style w:type="character" w:customStyle="1" w:styleId="WW8Num11z6">
    <w:name w:val="WW8Num11z6"/>
    <w:uiPriority w:val="99"/>
    <w:qFormat/>
    <w:rsid w:val="00FB5F24"/>
  </w:style>
  <w:style w:type="character" w:customStyle="1" w:styleId="WW8Num11z7">
    <w:name w:val="WW8Num11z7"/>
    <w:uiPriority w:val="99"/>
    <w:qFormat/>
    <w:rsid w:val="00FB5F24"/>
  </w:style>
  <w:style w:type="character" w:customStyle="1" w:styleId="WW8Num11z8">
    <w:name w:val="WW8Num11z8"/>
    <w:uiPriority w:val="99"/>
    <w:qFormat/>
    <w:rsid w:val="00FB5F24"/>
  </w:style>
  <w:style w:type="character" w:customStyle="1" w:styleId="WW8Num12z2">
    <w:name w:val="WW8Num12z2"/>
    <w:uiPriority w:val="99"/>
    <w:qFormat/>
    <w:rsid w:val="00FB5F24"/>
    <w:rPr>
      <w:rFonts w:ascii="Wingdings" w:hAnsi="Wingdings"/>
    </w:rPr>
  </w:style>
  <w:style w:type="character" w:customStyle="1" w:styleId="WW8Num12z3">
    <w:name w:val="WW8Num12z3"/>
    <w:uiPriority w:val="99"/>
    <w:qFormat/>
    <w:rsid w:val="00FB5F24"/>
    <w:rPr>
      <w:rFonts w:ascii="Symbol" w:hAnsi="Symbol"/>
    </w:rPr>
  </w:style>
  <w:style w:type="character" w:customStyle="1" w:styleId="WW8Num12z4">
    <w:name w:val="WW8Num12z4"/>
    <w:uiPriority w:val="99"/>
    <w:qFormat/>
    <w:rsid w:val="00FB5F24"/>
    <w:rPr>
      <w:rFonts w:ascii="Courier New" w:hAnsi="Courier New"/>
    </w:rPr>
  </w:style>
  <w:style w:type="character" w:customStyle="1" w:styleId="WW8Num13z1">
    <w:name w:val="WW8Num13z1"/>
    <w:uiPriority w:val="99"/>
    <w:qFormat/>
    <w:rsid w:val="00FB5F24"/>
  </w:style>
  <w:style w:type="character" w:customStyle="1" w:styleId="WW8Num13z2">
    <w:name w:val="WW8Num13z2"/>
    <w:uiPriority w:val="99"/>
    <w:qFormat/>
    <w:rsid w:val="00FB5F24"/>
  </w:style>
  <w:style w:type="character" w:customStyle="1" w:styleId="WW8Num13z3">
    <w:name w:val="WW8Num13z3"/>
    <w:uiPriority w:val="99"/>
    <w:qFormat/>
    <w:rsid w:val="00FB5F24"/>
  </w:style>
  <w:style w:type="character" w:customStyle="1" w:styleId="WW8Num13z4">
    <w:name w:val="WW8Num13z4"/>
    <w:uiPriority w:val="99"/>
    <w:qFormat/>
    <w:rsid w:val="00FB5F24"/>
  </w:style>
  <w:style w:type="character" w:customStyle="1" w:styleId="WW8Num13z5">
    <w:name w:val="WW8Num13z5"/>
    <w:uiPriority w:val="99"/>
    <w:qFormat/>
    <w:rsid w:val="00FB5F24"/>
  </w:style>
  <w:style w:type="character" w:customStyle="1" w:styleId="WW8Num13z6">
    <w:name w:val="WW8Num13z6"/>
    <w:uiPriority w:val="99"/>
    <w:qFormat/>
    <w:rsid w:val="00FB5F24"/>
  </w:style>
  <w:style w:type="character" w:customStyle="1" w:styleId="WW8Num13z7">
    <w:name w:val="WW8Num13z7"/>
    <w:uiPriority w:val="99"/>
    <w:qFormat/>
    <w:rsid w:val="00FB5F24"/>
  </w:style>
  <w:style w:type="character" w:customStyle="1" w:styleId="WW8Num13z8">
    <w:name w:val="WW8Num13z8"/>
    <w:uiPriority w:val="99"/>
    <w:qFormat/>
    <w:rsid w:val="00FB5F24"/>
  </w:style>
  <w:style w:type="character" w:customStyle="1" w:styleId="WW8Num14z1">
    <w:name w:val="WW8Num14z1"/>
    <w:uiPriority w:val="99"/>
    <w:qFormat/>
    <w:rsid w:val="00FB5F24"/>
  </w:style>
  <w:style w:type="character" w:customStyle="1" w:styleId="WW8Num14z2">
    <w:name w:val="WW8Num14z2"/>
    <w:uiPriority w:val="99"/>
    <w:qFormat/>
    <w:rsid w:val="00FB5F24"/>
  </w:style>
  <w:style w:type="character" w:customStyle="1" w:styleId="WW8Num14z3">
    <w:name w:val="WW8Num14z3"/>
    <w:uiPriority w:val="99"/>
    <w:qFormat/>
    <w:rsid w:val="00FB5F24"/>
  </w:style>
  <w:style w:type="character" w:customStyle="1" w:styleId="WW8Num14z4">
    <w:name w:val="WW8Num14z4"/>
    <w:uiPriority w:val="99"/>
    <w:qFormat/>
    <w:rsid w:val="00FB5F24"/>
  </w:style>
  <w:style w:type="character" w:customStyle="1" w:styleId="WW8Num14z5">
    <w:name w:val="WW8Num14z5"/>
    <w:uiPriority w:val="99"/>
    <w:qFormat/>
    <w:rsid w:val="00FB5F24"/>
  </w:style>
  <w:style w:type="character" w:customStyle="1" w:styleId="WW8Num14z6">
    <w:name w:val="WW8Num14z6"/>
    <w:uiPriority w:val="99"/>
    <w:qFormat/>
    <w:rsid w:val="00FB5F24"/>
  </w:style>
  <w:style w:type="character" w:customStyle="1" w:styleId="WW8Num14z7">
    <w:name w:val="WW8Num14z7"/>
    <w:uiPriority w:val="99"/>
    <w:qFormat/>
    <w:rsid w:val="00FB5F24"/>
  </w:style>
  <w:style w:type="character" w:customStyle="1" w:styleId="WW8Num14z8">
    <w:name w:val="WW8Num14z8"/>
    <w:uiPriority w:val="99"/>
    <w:qFormat/>
    <w:rsid w:val="00FB5F24"/>
  </w:style>
  <w:style w:type="character" w:customStyle="1" w:styleId="WW8Num15z1">
    <w:name w:val="WW8Num15z1"/>
    <w:uiPriority w:val="99"/>
    <w:qFormat/>
    <w:rsid w:val="00FB5F24"/>
  </w:style>
  <w:style w:type="character" w:customStyle="1" w:styleId="WW8Num15z2">
    <w:name w:val="WW8Num15z2"/>
    <w:uiPriority w:val="99"/>
    <w:qFormat/>
    <w:rsid w:val="00FB5F24"/>
  </w:style>
  <w:style w:type="character" w:customStyle="1" w:styleId="WW8Num15z3">
    <w:name w:val="WW8Num15z3"/>
    <w:uiPriority w:val="99"/>
    <w:qFormat/>
    <w:rsid w:val="00FB5F24"/>
  </w:style>
  <w:style w:type="character" w:customStyle="1" w:styleId="WW8Num15z4">
    <w:name w:val="WW8Num15z4"/>
    <w:uiPriority w:val="99"/>
    <w:qFormat/>
    <w:rsid w:val="00FB5F24"/>
  </w:style>
  <w:style w:type="character" w:customStyle="1" w:styleId="WW8Num15z5">
    <w:name w:val="WW8Num15z5"/>
    <w:uiPriority w:val="99"/>
    <w:qFormat/>
    <w:rsid w:val="00FB5F24"/>
  </w:style>
  <w:style w:type="character" w:customStyle="1" w:styleId="WW8Num15z6">
    <w:name w:val="WW8Num15z6"/>
    <w:uiPriority w:val="99"/>
    <w:qFormat/>
    <w:rsid w:val="00FB5F24"/>
  </w:style>
  <w:style w:type="character" w:customStyle="1" w:styleId="WW8Num15z7">
    <w:name w:val="WW8Num15z7"/>
    <w:uiPriority w:val="99"/>
    <w:qFormat/>
    <w:rsid w:val="00FB5F24"/>
  </w:style>
  <w:style w:type="character" w:customStyle="1" w:styleId="WW8Num15z8">
    <w:name w:val="WW8Num15z8"/>
    <w:uiPriority w:val="99"/>
    <w:qFormat/>
    <w:rsid w:val="00FB5F24"/>
  </w:style>
  <w:style w:type="character" w:customStyle="1" w:styleId="WW8Num16z1">
    <w:name w:val="WW8Num16z1"/>
    <w:uiPriority w:val="99"/>
    <w:qFormat/>
    <w:rsid w:val="00FB5F24"/>
  </w:style>
  <w:style w:type="character" w:customStyle="1" w:styleId="WW8Num16z2">
    <w:name w:val="WW8Num16z2"/>
    <w:uiPriority w:val="99"/>
    <w:qFormat/>
    <w:rsid w:val="00FB5F24"/>
  </w:style>
  <w:style w:type="character" w:customStyle="1" w:styleId="WW8Num16z3">
    <w:name w:val="WW8Num16z3"/>
    <w:uiPriority w:val="99"/>
    <w:qFormat/>
    <w:rsid w:val="00FB5F24"/>
  </w:style>
  <w:style w:type="character" w:customStyle="1" w:styleId="WW8Num16z4">
    <w:name w:val="WW8Num16z4"/>
    <w:uiPriority w:val="99"/>
    <w:qFormat/>
    <w:rsid w:val="00FB5F24"/>
  </w:style>
  <w:style w:type="character" w:customStyle="1" w:styleId="WW8Num16z5">
    <w:name w:val="WW8Num16z5"/>
    <w:uiPriority w:val="99"/>
    <w:qFormat/>
    <w:rsid w:val="00FB5F24"/>
  </w:style>
  <w:style w:type="character" w:customStyle="1" w:styleId="WW8Num16z6">
    <w:name w:val="WW8Num16z6"/>
    <w:uiPriority w:val="99"/>
    <w:qFormat/>
    <w:rsid w:val="00FB5F24"/>
  </w:style>
  <w:style w:type="character" w:customStyle="1" w:styleId="WW8Num16z7">
    <w:name w:val="WW8Num16z7"/>
    <w:uiPriority w:val="99"/>
    <w:qFormat/>
    <w:rsid w:val="00FB5F24"/>
  </w:style>
  <w:style w:type="character" w:customStyle="1" w:styleId="WW8Num16z8">
    <w:name w:val="WW8Num16z8"/>
    <w:uiPriority w:val="99"/>
    <w:qFormat/>
    <w:rsid w:val="00FB5F24"/>
  </w:style>
  <w:style w:type="character" w:customStyle="1" w:styleId="affffffff1">
    <w:name w:val="Символ нумерации"/>
    <w:uiPriority w:val="99"/>
    <w:qFormat/>
    <w:rsid w:val="00FB5F24"/>
  </w:style>
  <w:style w:type="paragraph" w:customStyle="1" w:styleId="1ffff3">
    <w:name w:val="Название1"/>
    <w:basedOn w:val="a2"/>
    <w:uiPriority w:val="99"/>
    <w:qFormat/>
    <w:rsid w:val="00FB5F24"/>
    <w:pPr>
      <w:widowControl/>
      <w:suppressLineNumbers/>
      <w:suppressAutoHyphens/>
      <w:snapToGrid/>
      <w:spacing w:before="120" w:after="120"/>
    </w:pPr>
    <w:rPr>
      <w:rFonts w:eastAsia="Times New Roman" w:cs="Mangal"/>
      <w:i/>
      <w:iCs/>
      <w:szCs w:val="24"/>
      <w:lang w:eastAsia="ar-SA"/>
    </w:rPr>
  </w:style>
  <w:style w:type="paragraph" w:customStyle="1" w:styleId="1ffff4">
    <w:name w:val="Текст примечания1"/>
    <w:basedOn w:val="a2"/>
    <w:uiPriority w:val="99"/>
    <w:qFormat/>
    <w:rsid w:val="00FB5F24"/>
    <w:pPr>
      <w:widowControl/>
      <w:suppressAutoHyphens/>
      <w:snapToGrid/>
      <w:spacing w:before="0" w:after="0"/>
    </w:pPr>
    <w:rPr>
      <w:rFonts w:eastAsia="Times New Roman"/>
      <w:sz w:val="20"/>
      <w:lang w:eastAsia="ar-SA"/>
    </w:rPr>
  </w:style>
  <w:style w:type="paragraph" w:customStyle="1" w:styleId="1ffff5">
    <w:name w:val="Нумерованный список1"/>
    <w:basedOn w:val="a2"/>
    <w:uiPriority w:val="99"/>
    <w:qFormat/>
    <w:rsid w:val="00FB5F24"/>
    <w:pPr>
      <w:widowControl/>
      <w:tabs>
        <w:tab w:val="left" w:pos="720"/>
      </w:tabs>
      <w:suppressAutoHyphens/>
      <w:snapToGrid/>
      <w:spacing w:before="0" w:after="0"/>
      <w:ind w:left="720" w:hanging="360"/>
    </w:pPr>
    <w:rPr>
      <w:rFonts w:eastAsia="Times New Roman"/>
      <w:szCs w:val="24"/>
      <w:lang w:eastAsia="ar-SA"/>
    </w:rPr>
  </w:style>
  <w:style w:type="paragraph" w:customStyle="1" w:styleId="21d">
    <w:name w:val="Маркированный список 21"/>
    <w:basedOn w:val="a2"/>
    <w:uiPriority w:val="99"/>
    <w:qFormat/>
    <w:rsid w:val="00FB5F24"/>
    <w:pPr>
      <w:widowControl/>
      <w:tabs>
        <w:tab w:val="left" w:pos="360"/>
      </w:tabs>
      <w:suppressAutoHyphens/>
      <w:snapToGrid/>
      <w:spacing w:before="0" w:after="0"/>
      <w:ind w:left="360" w:hanging="360"/>
    </w:pPr>
    <w:rPr>
      <w:rFonts w:eastAsia="Times New Roman"/>
      <w:szCs w:val="24"/>
      <w:lang w:eastAsia="ar-SA"/>
    </w:rPr>
  </w:style>
  <w:style w:type="paragraph" w:customStyle="1" w:styleId="1ffff6">
    <w:name w:val="Название объекта1"/>
    <w:basedOn w:val="a2"/>
    <w:next w:val="a2"/>
    <w:uiPriority w:val="99"/>
    <w:qFormat/>
    <w:rsid w:val="00FB5F24"/>
    <w:pPr>
      <w:widowControl/>
      <w:suppressAutoHyphens/>
      <w:snapToGrid/>
      <w:spacing w:before="0" w:after="0"/>
    </w:pPr>
    <w:rPr>
      <w:rFonts w:eastAsia="Times New Roman"/>
      <w:b/>
      <w:bCs/>
      <w:color w:val="4F81BD"/>
      <w:sz w:val="18"/>
      <w:szCs w:val="18"/>
      <w:lang w:eastAsia="ar-SA"/>
    </w:rPr>
  </w:style>
  <w:style w:type="paragraph" w:customStyle="1" w:styleId="21e">
    <w:name w:val="Список 21"/>
    <w:basedOn w:val="a2"/>
    <w:uiPriority w:val="99"/>
    <w:qFormat/>
    <w:rsid w:val="00FB5F24"/>
    <w:pPr>
      <w:widowControl/>
      <w:suppressAutoHyphens/>
      <w:snapToGrid/>
      <w:spacing w:before="0" w:after="0"/>
      <w:ind w:left="566" w:hanging="283"/>
    </w:pPr>
    <w:rPr>
      <w:rFonts w:eastAsia="Times New Roman"/>
      <w:szCs w:val="24"/>
      <w:lang w:eastAsia="ar-SA"/>
    </w:rPr>
  </w:style>
  <w:style w:type="paragraph" w:customStyle="1" w:styleId="413">
    <w:name w:val="Список 41"/>
    <w:basedOn w:val="a2"/>
    <w:uiPriority w:val="99"/>
    <w:qFormat/>
    <w:rsid w:val="00FB5F24"/>
    <w:pPr>
      <w:widowControl/>
      <w:suppressAutoHyphens/>
      <w:snapToGrid/>
      <w:spacing w:before="0" w:after="0"/>
      <w:ind w:left="1132" w:hanging="283"/>
    </w:pPr>
    <w:rPr>
      <w:rFonts w:eastAsia="Times New Roman"/>
      <w:szCs w:val="24"/>
      <w:lang w:eastAsia="ar-SA"/>
    </w:rPr>
  </w:style>
  <w:style w:type="character" w:customStyle="1" w:styleId="z-11">
    <w:name w:val="z-Начало формы Знак1"/>
    <w:uiPriority w:val="99"/>
    <w:qFormat/>
    <w:rsid w:val="00FB5F24"/>
    <w:rPr>
      <w:rFonts w:ascii="Arial" w:hAnsi="Arial"/>
      <w:vanish/>
      <w:sz w:val="16"/>
    </w:rPr>
  </w:style>
  <w:style w:type="paragraph" w:customStyle="1" w:styleId="0">
    <w:name w:val="Стиль По левому краю Первая строка:  0 см"/>
    <w:basedOn w:val="a2"/>
    <w:uiPriority w:val="99"/>
    <w:qFormat/>
    <w:rsid w:val="00FB5F24"/>
    <w:pPr>
      <w:widowControl/>
      <w:snapToGrid/>
      <w:spacing w:before="0" w:after="0"/>
      <w:contextualSpacing/>
    </w:pPr>
    <w:rPr>
      <w:rFonts w:eastAsia="Times New Roman"/>
      <w:sz w:val="28"/>
      <w:lang w:eastAsia="en-US"/>
    </w:rPr>
  </w:style>
  <w:style w:type="character" w:customStyle="1" w:styleId="431">
    <w:name w:val="Знак Знак431"/>
    <w:uiPriority w:val="99"/>
    <w:qFormat/>
    <w:locked/>
    <w:rsid w:val="00FB5F24"/>
    <w:rPr>
      <w:sz w:val="24"/>
    </w:rPr>
  </w:style>
  <w:style w:type="character" w:customStyle="1" w:styleId="501">
    <w:name w:val="Знак Знак501"/>
    <w:uiPriority w:val="99"/>
    <w:qFormat/>
    <w:locked/>
    <w:rsid w:val="00FB5F24"/>
    <w:rPr>
      <w:b/>
      <w:sz w:val="28"/>
      <w:lang w:val="ru-RU" w:eastAsia="ru-RU"/>
    </w:rPr>
  </w:style>
  <w:style w:type="character" w:customStyle="1" w:styleId="5111">
    <w:name w:val="Знак Знак511"/>
    <w:uiPriority w:val="99"/>
    <w:qFormat/>
    <w:locked/>
    <w:rsid w:val="00FB5F24"/>
    <w:rPr>
      <w:b/>
      <w:sz w:val="27"/>
      <w:lang w:val="ru-RU" w:eastAsia="ru-RU"/>
    </w:rPr>
  </w:style>
  <w:style w:type="character" w:customStyle="1" w:styleId="421">
    <w:name w:val="Знак Знак421"/>
    <w:uiPriority w:val="99"/>
    <w:qFormat/>
    <w:locked/>
    <w:rsid w:val="00FB5F24"/>
    <w:rPr>
      <w:color w:val="000000"/>
      <w:sz w:val="24"/>
      <w:lang w:val="ru-RU" w:eastAsia="ru-RU"/>
    </w:rPr>
  </w:style>
  <w:style w:type="character" w:customStyle="1" w:styleId="441">
    <w:name w:val="Знак Знак441"/>
    <w:uiPriority w:val="99"/>
    <w:qFormat/>
    <w:rsid w:val="00FB5F24"/>
    <w:rPr>
      <w:sz w:val="24"/>
      <w:lang w:val="ru-RU" w:eastAsia="ru-RU"/>
    </w:rPr>
  </w:style>
  <w:style w:type="character" w:customStyle="1" w:styleId="521">
    <w:name w:val="Знак Знак521"/>
    <w:uiPriority w:val="99"/>
    <w:qFormat/>
    <w:rsid w:val="00FB5F24"/>
    <w:rPr>
      <w:rFonts w:ascii="Arial" w:hAnsi="Arial"/>
      <w:b/>
      <w:i/>
      <w:sz w:val="28"/>
    </w:rPr>
  </w:style>
  <w:style w:type="paragraph" w:customStyle="1" w:styleId="p32">
    <w:name w:val="p32"/>
    <w:basedOn w:val="a2"/>
    <w:uiPriority w:val="99"/>
    <w:qFormat/>
    <w:rsid w:val="00FB5F24"/>
    <w:pPr>
      <w:widowControl/>
      <w:snapToGrid/>
      <w:spacing w:beforeAutospacing="1" w:afterAutospacing="1"/>
    </w:pPr>
    <w:rPr>
      <w:rFonts w:eastAsia="Times New Roman"/>
      <w:szCs w:val="24"/>
    </w:rPr>
  </w:style>
  <w:style w:type="paragraph" w:customStyle="1" w:styleId="p17">
    <w:name w:val="p17"/>
    <w:basedOn w:val="a2"/>
    <w:uiPriority w:val="99"/>
    <w:qFormat/>
    <w:rsid w:val="00FB5F24"/>
    <w:pPr>
      <w:widowControl/>
      <w:snapToGrid/>
      <w:spacing w:beforeAutospacing="1" w:afterAutospacing="1"/>
    </w:pPr>
    <w:rPr>
      <w:rFonts w:eastAsia="Times New Roman"/>
      <w:szCs w:val="24"/>
    </w:rPr>
  </w:style>
  <w:style w:type="paragraph" w:customStyle="1" w:styleId="p26">
    <w:name w:val="p26"/>
    <w:basedOn w:val="a2"/>
    <w:uiPriority w:val="99"/>
    <w:qFormat/>
    <w:rsid w:val="00FB5F24"/>
    <w:pPr>
      <w:widowControl/>
      <w:snapToGrid/>
      <w:spacing w:beforeAutospacing="1" w:afterAutospacing="1"/>
    </w:pPr>
    <w:rPr>
      <w:rFonts w:eastAsia="Times New Roman"/>
      <w:szCs w:val="24"/>
    </w:rPr>
  </w:style>
  <w:style w:type="character" w:customStyle="1" w:styleId="s100">
    <w:name w:val="s10"/>
    <w:basedOn w:val="a3"/>
    <w:uiPriority w:val="99"/>
    <w:qFormat/>
    <w:rsid w:val="00FB5F24"/>
    <w:rPr>
      <w:rFonts w:cs="Times New Roman"/>
    </w:rPr>
  </w:style>
  <w:style w:type="character" w:customStyle="1" w:styleId="Heading12">
    <w:name w:val="Heading 12 Знак Знак"/>
    <w:uiPriority w:val="99"/>
    <w:qFormat/>
    <w:rsid w:val="00FB5F24"/>
    <w:rPr>
      <w:rFonts w:ascii="Courier New" w:hAnsi="Courier New"/>
    </w:rPr>
  </w:style>
  <w:style w:type="character" w:customStyle="1" w:styleId="afffff1">
    <w:name w:val="Обычный текст Знак"/>
    <w:link w:val="afffff0"/>
    <w:uiPriority w:val="99"/>
    <w:qFormat/>
    <w:locked/>
    <w:rsid w:val="00FB5F24"/>
    <w:rPr>
      <w:rFonts w:ascii="Times New Roman" w:eastAsia="Calibri" w:hAnsi="Times New Roman" w:cs="Times New Roman"/>
      <w:sz w:val="20"/>
      <w:szCs w:val="20"/>
      <w:lang w:eastAsia="ru-RU"/>
    </w:rPr>
  </w:style>
  <w:style w:type="character" w:customStyle="1" w:styleId="67">
    <w:name w:val="Знак Знак67"/>
    <w:uiPriority w:val="99"/>
    <w:qFormat/>
    <w:rsid w:val="00FB5F24"/>
    <w:rPr>
      <w:rFonts w:ascii="Arial" w:hAnsi="Arial"/>
      <w:b/>
      <w:sz w:val="26"/>
    </w:rPr>
  </w:style>
  <w:style w:type="character" w:customStyle="1" w:styleId="66">
    <w:name w:val="Знак Знак66"/>
    <w:uiPriority w:val="99"/>
    <w:qFormat/>
    <w:rsid w:val="00FB5F24"/>
    <w:rPr>
      <w:b/>
      <w:sz w:val="28"/>
    </w:rPr>
  </w:style>
  <w:style w:type="character" w:customStyle="1" w:styleId="11f4">
    <w:name w:val="Текст сноски Знак Знак Знак11"/>
    <w:uiPriority w:val="99"/>
    <w:qFormat/>
    <w:rsid w:val="00FB5F24"/>
    <w:rPr>
      <w:lang w:eastAsia="en-US"/>
    </w:rPr>
  </w:style>
  <w:style w:type="character" w:customStyle="1" w:styleId="225">
    <w:name w:val="Заголовок 2 Знак2"/>
    <w:uiPriority w:val="99"/>
    <w:qFormat/>
    <w:rsid w:val="00FB5F24"/>
    <w:rPr>
      <w:rFonts w:ascii="Arial" w:hAnsi="Arial"/>
      <w:b/>
      <w:i/>
      <w:sz w:val="28"/>
    </w:rPr>
  </w:style>
  <w:style w:type="paragraph" w:customStyle="1" w:styleId="1ffff7">
    <w:name w:val="Знак Знак Знак Знак Знак Знак1"/>
    <w:basedOn w:val="a2"/>
    <w:uiPriority w:val="99"/>
    <w:qFormat/>
    <w:rsid w:val="00FB5F24"/>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affffffff2">
    <w:name w:val="Основной текст Знак Знак Знак Знак"/>
    <w:uiPriority w:val="99"/>
    <w:locked/>
    <w:rsid w:val="00FB5F24"/>
    <w:rPr>
      <w:sz w:val="24"/>
    </w:rPr>
  </w:style>
  <w:style w:type="paragraph" w:customStyle="1" w:styleId="paragraf2">
    <w:name w:val="paragraf2"/>
    <w:basedOn w:val="a2"/>
    <w:uiPriority w:val="99"/>
    <w:qFormat/>
    <w:rsid w:val="00FB5F24"/>
    <w:pPr>
      <w:snapToGrid/>
      <w:spacing w:before="72" w:after="0"/>
      <w:ind w:left="510"/>
      <w:jc w:val="both"/>
    </w:pPr>
    <w:rPr>
      <w:rFonts w:ascii="Antiqua" w:eastAsia="Times New Roman" w:hAnsi="Antiqua"/>
      <w:sz w:val="28"/>
      <w:lang w:val="en-GB"/>
    </w:rPr>
  </w:style>
  <w:style w:type="paragraph" w:customStyle="1" w:styleId="2ff5">
    <w:name w:val="Загол. 2 ур."/>
    <w:basedOn w:val="a2"/>
    <w:uiPriority w:val="99"/>
    <w:qFormat/>
    <w:rsid w:val="00FB5F24"/>
    <w:pPr>
      <w:keepNext/>
      <w:autoSpaceDE w:val="0"/>
      <w:autoSpaceDN w:val="0"/>
      <w:adjustRightInd w:val="0"/>
      <w:snapToGrid/>
      <w:spacing w:before="221" w:after="221" w:line="220" w:lineRule="atLeast"/>
      <w:jc w:val="center"/>
    </w:pPr>
    <w:rPr>
      <w:rFonts w:ascii="PragmaticaCTT" w:eastAsia="Times New Roman" w:hAnsi="PragmaticaCTT"/>
      <w:b/>
      <w:bCs/>
      <w:sz w:val="22"/>
      <w:szCs w:val="22"/>
    </w:rPr>
  </w:style>
  <w:style w:type="paragraph" w:customStyle="1" w:styleId="Mycell">
    <w:name w:val="My cell"/>
    <w:basedOn w:val="a2"/>
    <w:uiPriority w:val="99"/>
    <w:qFormat/>
    <w:rsid w:val="00FB5F24"/>
    <w:pPr>
      <w:snapToGrid/>
      <w:spacing w:before="0" w:after="0"/>
      <w:jc w:val="both"/>
    </w:pPr>
    <w:rPr>
      <w:rFonts w:ascii="Antiqua" w:eastAsia="Times New Roman" w:hAnsi="Antiqua"/>
      <w:lang w:val="en-GB"/>
    </w:rPr>
  </w:style>
  <w:style w:type="paragraph" w:customStyle="1" w:styleId="Style49">
    <w:name w:val="Style49"/>
    <w:basedOn w:val="a2"/>
    <w:uiPriority w:val="99"/>
    <w:qFormat/>
    <w:rsid w:val="00FB5F24"/>
    <w:pPr>
      <w:autoSpaceDE w:val="0"/>
      <w:autoSpaceDN w:val="0"/>
      <w:adjustRightInd w:val="0"/>
      <w:snapToGrid/>
      <w:spacing w:before="0" w:after="0" w:line="480" w:lineRule="exact"/>
      <w:ind w:firstLine="240"/>
      <w:jc w:val="both"/>
    </w:pPr>
    <w:rPr>
      <w:rFonts w:eastAsia="Times New Roman"/>
      <w:szCs w:val="24"/>
    </w:rPr>
  </w:style>
  <w:style w:type="character" w:customStyle="1" w:styleId="EndnoteTextChar">
    <w:name w:val="Endnote Text Char"/>
    <w:basedOn w:val="a3"/>
    <w:uiPriority w:val="99"/>
    <w:qFormat/>
    <w:locked/>
    <w:rsid w:val="00FB5F24"/>
    <w:rPr>
      <w:rFonts w:cs="Times New Roman"/>
      <w:color w:val="000000"/>
      <w:sz w:val="24"/>
    </w:rPr>
  </w:style>
  <w:style w:type="paragraph" w:customStyle="1" w:styleId="TablLeft">
    <w:name w:val="Tabl Left"/>
    <w:basedOn w:val="a2"/>
    <w:uiPriority w:val="99"/>
    <w:qFormat/>
    <w:rsid w:val="00FB5F24"/>
    <w:pPr>
      <w:widowControl/>
      <w:overflowPunct w:val="0"/>
      <w:autoSpaceDE w:val="0"/>
      <w:autoSpaceDN w:val="0"/>
      <w:adjustRightInd w:val="0"/>
      <w:snapToGrid/>
      <w:spacing w:before="0" w:after="0"/>
      <w:textAlignment w:val="baseline"/>
    </w:pPr>
    <w:rPr>
      <w:rFonts w:eastAsia="Times New Roman"/>
      <w:sz w:val="28"/>
    </w:rPr>
  </w:style>
  <w:style w:type="paragraph" w:customStyle="1" w:styleId="1ffff8">
    <w:name w:val="Заголовок 1+"/>
    <w:basedOn w:val="10"/>
    <w:uiPriority w:val="99"/>
    <w:qFormat/>
    <w:rsid w:val="00FB5F24"/>
    <w:pPr>
      <w:keepNext/>
      <w:pageBreakBefore/>
      <w:tabs>
        <w:tab w:val="clear" w:pos="567"/>
        <w:tab w:val="clear" w:pos="680"/>
        <w:tab w:val="clear" w:pos="1106"/>
        <w:tab w:val="clear" w:pos="1729"/>
        <w:tab w:val="clear" w:pos="7002"/>
      </w:tabs>
      <w:spacing w:line="312" w:lineRule="auto"/>
      <w:ind w:firstLine="454"/>
      <w:jc w:val="right"/>
    </w:pPr>
    <w:rPr>
      <w:rFonts w:ascii="Times New Roman" w:eastAsia="SimSun" w:hAnsi="Times New Roman"/>
      <w:bCs/>
      <w:sz w:val="24"/>
      <w:szCs w:val="24"/>
    </w:rPr>
  </w:style>
  <w:style w:type="paragraph" w:customStyle="1" w:styleId="2120">
    <w:name w:val="Стиль Заголовок 2 + 12 пт По левому краю"/>
    <w:basedOn w:val="20"/>
    <w:uiPriority w:val="99"/>
    <w:qFormat/>
    <w:rsid w:val="00FB5F24"/>
    <w:pPr>
      <w:keepNext/>
      <w:tabs>
        <w:tab w:val="clear" w:pos="567"/>
        <w:tab w:val="clear" w:pos="680"/>
        <w:tab w:val="clear" w:pos="1106"/>
        <w:tab w:val="clear" w:pos="1729"/>
        <w:tab w:val="clear" w:pos="7002"/>
      </w:tabs>
      <w:spacing w:line="312" w:lineRule="auto"/>
      <w:ind w:firstLine="454"/>
      <w:jc w:val="left"/>
    </w:pPr>
    <w:rPr>
      <w:rFonts w:ascii="Times New Roman" w:hAnsi="Times New Roman"/>
      <w:bCs/>
      <w:i/>
      <w:color w:val="000000"/>
      <w:sz w:val="24"/>
      <w:lang w:eastAsia="en-US"/>
    </w:rPr>
  </w:style>
  <w:style w:type="paragraph" w:customStyle="1" w:styleId="1085">
    <w:name w:val="Стиль Заголовок 1 + По ширине Справа:  085 см"/>
    <w:basedOn w:val="10"/>
    <w:uiPriority w:val="99"/>
    <w:qFormat/>
    <w:rsid w:val="00FB5F24"/>
    <w:pPr>
      <w:keepNext/>
      <w:pageBreakBefore/>
      <w:tabs>
        <w:tab w:val="clear" w:pos="567"/>
        <w:tab w:val="clear" w:pos="680"/>
        <w:tab w:val="clear" w:pos="1106"/>
        <w:tab w:val="clear" w:pos="1729"/>
        <w:tab w:val="clear" w:pos="7002"/>
      </w:tabs>
      <w:spacing w:line="312" w:lineRule="auto"/>
      <w:ind w:right="482" w:firstLine="454"/>
    </w:pPr>
    <w:rPr>
      <w:rFonts w:ascii="Times New Roman" w:hAnsi="Times New Roman"/>
      <w:bCs/>
      <w:sz w:val="24"/>
    </w:rPr>
  </w:style>
  <w:style w:type="paragraph" w:customStyle="1" w:styleId="10851">
    <w:name w:val="Стиль Заголовок 1 + По ширине Справа:  085 см1"/>
    <w:basedOn w:val="10"/>
    <w:uiPriority w:val="99"/>
    <w:qFormat/>
    <w:rsid w:val="00FB5F24"/>
    <w:pPr>
      <w:keepNext/>
      <w:pageBreakBefore/>
      <w:tabs>
        <w:tab w:val="clear" w:pos="567"/>
        <w:tab w:val="clear" w:pos="680"/>
        <w:tab w:val="clear" w:pos="1106"/>
        <w:tab w:val="clear" w:pos="1729"/>
        <w:tab w:val="clear" w:pos="7002"/>
      </w:tabs>
      <w:spacing w:line="312" w:lineRule="auto"/>
      <w:ind w:firstLine="454"/>
      <w:jc w:val="left"/>
    </w:pPr>
    <w:rPr>
      <w:rFonts w:ascii="Times New Roman" w:hAnsi="Times New Roman"/>
      <w:bCs/>
      <w:sz w:val="24"/>
    </w:rPr>
  </w:style>
  <w:style w:type="paragraph" w:customStyle="1" w:styleId="Iauiue0">
    <w:name w:val="Iau.iue"/>
    <w:basedOn w:val="Default"/>
    <w:next w:val="Default"/>
    <w:uiPriority w:val="99"/>
    <w:qFormat/>
    <w:rsid w:val="00FB5F24"/>
    <w:rPr>
      <w:color w:val="auto"/>
    </w:rPr>
  </w:style>
  <w:style w:type="paragraph" w:customStyle="1" w:styleId="Caaieiaie2">
    <w:name w:val="Caaieiaie 2"/>
    <w:basedOn w:val="Default"/>
    <w:next w:val="Default"/>
    <w:uiPriority w:val="99"/>
    <w:qFormat/>
    <w:rsid w:val="00FB5F24"/>
    <w:rPr>
      <w:color w:val="auto"/>
    </w:rPr>
  </w:style>
  <w:style w:type="paragraph" w:customStyle="1" w:styleId="affffffff3">
    <w:name w:val="Обычный.Нормальный"/>
    <w:uiPriority w:val="99"/>
    <w:qFormat/>
    <w:rsid w:val="00FB5F24"/>
    <w:pPr>
      <w:spacing w:after="0" w:line="240" w:lineRule="auto"/>
    </w:pPr>
    <w:rPr>
      <w:rFonts w:ascii="Times New Roman" w:eastAsia="Times New Roman" w:hAnsi="Times New Roman" w:cs="Times New Roman"/>
      <w:sz w:val="20"/>
      <w:szCs w:val="20"/>
      <w:lang w:eastAsia="ru-RU"/>
    </w:rPr>
  </w:style>
  <w:style w:type="character" w:customStyle="1" w:styleId="11f5">
    <w:name w:val="1 Заголовок 1 Знак"/>
    <w:link w:val="11f6"/>
    <w:uiPriority w:val="99"/>
    <w:qFormat/>
    <w:locked/>
    <w:rsid w:val="00FB5F24"/>
    <w:rPr>
      <w:rFonts w:ascii="Arial" w:hAnsi="Arial"/>
      <w:b/>
      <w:sz w:val="32"/>
    </w:rPr>
  </w:style>
  <w:style w:type="paragraph" w:customStyle="1" w:styleId="11f6">
    <w:name w:val="1 Заголовок 1"/>
    <w:basedOn w:val="a2"/>
    <w:link w:val="11f5"/>
    <w:uiPriority w:val="99"/>
    <w:qFormat/>
    <w:rsid w:val="00FB5F24"/>
    <w:pPr>
      <w:widowControl/>
      <w:snapToGrid/>
      <w:spacing w:before="240" w:after="60"/>
    </w:pPr>
    <w:rPr>
      <w:rFonts w:ascii="Arial" w:eastAsiaTheme="minorHAnsi" w:hAnsi="Arial" w:cstheme="minorBidi"/>
      <w:b/>
      <w:sz w:val="32"/>
      <w:szCs w:val="22"/>
      <w:lang w:eastAsia="en-US"/>
    </w:rPr>
  </w:style>
  <w:style w:type="character" w:customStyle="1" w:styleId="3c">
    <w:name w:val="Стиль3 Знак"/>
    <w:link w:val="3b"/>
    <w:uiPriority w:val="99"/>
    <w:qFormat/>
    <w:locked/>
    <w:rsid w:val="00FB5F24"/>
    <w:rPr>
      <w:rFonts w:ascii="Arial" w:eastAsia="Calibri" w:hAnsi="Arial" w:cs="Times New Roman"/>
      <w:color w:val="622423"/>
      <w:sz w:val="32"/>
      <w:szCs w:val="20"/>
      <w:shd w:val="clear" w:color="auto" w:fill="F2DBDB"/>
      <w:lang w:eastAsia="ru-RU"/>
    </w:rPr>
  </w:style>
  <w:style w:type="character" w:customStyle="1" w:styleId="FontStyle528">
    <w:name w:val="Font Style528"/>
    <w:uiPriority w:val="99"/>
    <w:qFormat/>
    <w:rsid w:val="00FB5F24"/>
    <w:rPr>
      <w:rFonts w:ascii="Times New Roman" w:hAnsi="Times New Roman"/>
      <w:b/>
      <w:i/>
      <w:sz w:val="16"/>
    </w:rPr>
  </w:style>
  <w:style w:type="character" w:customStyle="1" w:styleId="FontStyle514">
    <w:name w:val="Font Style514"/>
    <w:uiPriority w:val="99"/>
    <w:qFormat/>
    <w:rsid w:val="00FB5F24"/>
    <w:rPr>
      <w:rFonts w:ascii="Times New Roman" w:hAnsi="Times New Roman"/>
      <w:sz w:val="20"/>
    </w:rPr>
  </w:style>
  <w:style w:type="paragraph" w:customStyle="1" w:styleId="Style46">
    <w:name w:val="Style46"/>
    <w:basedOn w:val="a2"/>
    <w:uiPriority w:val="99"/>
    <w:qFormat/>
    <w:rsid w:val="00FB5F24"/>
    <w:pPr>
      <w:autoSpaceDE w:val="0"/>
      <w:autoSpaceDN w:val="0"/>
      <w:adjustRightInd w:val="0"/>
      <w:snapToGrid/>
      <w:spacing w:before="0" w:after="0" w:line="240" w:lineRule="exact"/>
      <w:ind w:hanging="106"/>
    </w:pPr>
    <w:rPr>
      <w:rFonts w:eastAsia="Times New Roman"/>
      <w:szCs w:val="24"/>
    </w:rPr>
  </w:style>
  <w:style w:type="paragraph" w:customStyle="1" w:styleId="Style61">
    <w:name w:val="Style61"/>
    <w:basedOn w:val="a2"/>
    <w:uiPriority w:val="99"/>
    <w:qFormat/>
    <w:rsid w:val="00FB5F24"/>
    <w:pPr>
      <w:autoSpaceDE w:val="0"/>
      <w:autoSpaceDN w:val="0"/>
      <w:adjustRightInd w:val="0"/>
      <w:snapToGrid/>
      <w:spacing w:before="0" w:after="0" w:line="242" w:lineRule="exact"/>
      <w:ind w:hanging="446"/>
    </w:pPr>
    <w:rPr>
      <w:rFonts w:eastAsia="Times New Roman"/>
      <w:szCs w:val="24"/>
    </w:rPr>
  </w:style>
  <w:style w:type="character" w:customStyle="1" w:styleId="FontStyle511">
    <w:name w:val="Font Style511"/>
    <w:uiPriority w:val="99"/>
    <w:qFormat/>
    <w:rsid w:val="00FB5F24"/>
    <w:rPr>
      <w:rFonts w:ascii="Times New Roman" w:hAnsi="Times New Roman"/>
      <w:i/>
      <w:sz w:val="20"/>
    </w:rPr>
  </w:style>
  <w:style w:type="paragraph" w:customStyle="1" w:styleId="FR21">
    <w:name w:val="[О] FR2"/>
    <w:uiPriority w:val="99"/>
    <w:qFormat/>
    <w:rsid w:val="00FB5F24"/>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2"/>
    <w:uiPriority w:val="99"/>
    <w:qFormat/>
    <w:rsid w:val="00FB5F24"/>
    <w:pPr>
      <w:autoSpaceDE w:val="0"/>
      <w:autoSpaceDN w:val="0"/>
      <w:adjustRightInd w:val="0"/>
      <w:snapToGrid/>
      <w:spacing w:before="0" w:after="0" w:line="360" w:lineRule="auto"/>
      <w:ind w:firstLine="709"/>
      <w:jc w:val="both"/>
    </w:pPr>
    <w:rPr>
      <w:rFonts w:eastAsia="Times New Roman"/>
      <w:sz w:val="28"/>
      <w:szCs w:val="28"/>
    </w:rPr>
  </w:style>
  <w:style w:type="character" w:customStyle="1" w:styleId="keyword1">
    <w:name w:val="keyword1"/>
    <w:uiPriority w:val="99"/>
    <w:qFormat/>
    <w:rsid w:val="00FB5F24"/>
    <w:rPr>
      <w:i/>
    </w:rPr>
  </w:style>
  <w:style w:type="character" w:customStyle="1" w:styleId="font2">
    <w:name w:val="font2"/>
    <w:uiPriority w:val="99"/>
    <w:qFormat/>
    <w:rsid w:val="00FB5F24"/>
  </w:style>
  <w:style w:type="character" w:customStyle="1" w:styleId="keyworddef1">
    <w:name w:val="keyword_def1"/>
    <w:uiPriority w:val="99"/>
    <w:qFormat/>
    <w:rsid w:val="00FB5F24"/>
    <w:rPr>
      <w:b/>
      <w:i/>
    </w:rPr>
  </w:style>
  <w:style w:type="character" w:customStyle="1" w:styleId="affffffff4">
    <w:name w:val="Выделение в тексте документа"/>
    <w:uiPriority w:val="99"/>
    <w:qFormat/>
    <w:rsid w:val="00FB5F24"/>
    <w:rPr>
      <w:b/>
    </w:rPr>
  </w:style>
  <w:style w:type="paragraph" w:customStyle="1" w:styleId="affffffff5">
    <w:name w:val="Текст документа"/>
    <w:basedOn w:val="a2"/>
    <w:uiPriority w:val="99"/>
    <w:qFormat/>
    <w:rsid w:val="00FB5F24"/>
    <w:pPr>
      <w:widowControl/>
      <w:snapToGrid/>
      <w:spacing w:before="0" w:after="0"/>
      <w:ind w:firstLine="709"/>
      <w:jc w:val="both"/>
    </w:pPr>
    <w:rPr>
      <w:rFonts w:eastAsia="Times New Roman"/>
      <w:szCs w:val="24"/>
    </w:rPr>
  </w:style>
  <w:style w:type="character" w:customStyle="1" w:styleId="xmlemitalic1">
    <w:name w:val="xml_em_italic1"/>
    <w:uiPriority w:val="99"/>
    <w:qFormat/>
    <w:rsid w:val="00FB5F24"/>
    <w:rPr>
      <w:i/>
    </w:rPr>
  </w:style>
  <w:style w:type="paragraph" w:customStyle="1" w:styleId="Style164">
    <w:name w:val="Style164"/>
    <w:basedOn w:val="a2"/>
    <w:uiPriority w:val="99"/>
    <w:qFormat/>
    <w:rsid w:val="00FB5F24"/>
    <w:pPr>
      <w:autoSpaceDE w:val="0"/>
      <w:autoSpaceDN w:val="0"/>
      <w:adjustRightInd w:val="0"/>
      <w:snapToGrid/>
      <w:spacing w:before="0" w:after="0" w:line="247" w:lineRule="exact"/>
      <w:ind w:firstLine="528"/>
      <w:jc w:val="both"/>
    </w:pPr>
    <w:rPr>
      <w:rFonts w:eastAsia="Times New Roman"/>
      <w:szCs w:val="24"/>
    </w:rPr>
  </w:style>
  <w:style w:type="paragraph" w:customStyle="1" w:styleId="14pt">
    <w:name w:val="Стиль Обычный. + 14 pt"/>
    <w:basedOn w:val="a2"/>
    <w:link w:val="14pt0"/>
    <w:uiPriority w:val="99"/>
    <w:qFormat/>
    <w:rsid w:val="00FB5F24"/>
    <w:pPr>
      <w:widowControl/>
      <w:shd w:val="clear" w:color="auto" w:fill="FFFFFF"/>
      <w:suppressAutoHyphens/>
      <w:autoSpaceDE w:val="0"/>
      <w:autoSpaceDN w:val="0"/>
      <w:adjustRightInd w:val="0"/>
      <w:snapToGrid/>
      <w:spacing w:before="0" w:after="0" w:line="310" w:lineRule="auto"/>
      <w:ind w:firstLine="454"/>
      <w:jc w:val="both"/>
    </w:pPr>
  </w:style>
  <w:style w:type="character" w:customStyle="1" w:styleId="14pt0">
    <w:name w:val="Стиль Обычный. + 14 pt Знак"/>
    <w:link w:val="14pt"/>
    <w:uiPriority w:val="99"/>
    <w:qFormat/>
    <w:locked/>
    <w:rsid w:val="00FB5F24"/>
    <w:rPr>
      <w:rFonts w:ascii="Times New Roman" w:eastAsia="Calibri" w:hAnsi="Times New Roman" w:cs="Times New Roman"/>
      <w:sz w:val="24"/>
      <w:szCs w:val="20"/>
      <w:shd w:val="clear" w:color="auto" w:fill="FFFFFF"/>
      <w:lang w:eastAsia="ru-RU"/>
    </w:rPr>
  </w:style>
  <w:style w:type="character" w:customStyle="1" w:styleId="affffffff6">
    <w:name w:val="Текст.Акцентированный"/>
    <w:uiPriority w:val="99"/>
    <w:qFormat/>
    <w:rsid w:val="00FB5F24"/>
    <w:rPr>
      <w:i/>
    </w:rPr>
  </w:style>
  <w:style w:type="paragraph" w:customStyle="1" w:styleId="68">
    <w:name w:val="Обычный (веб)6"/>
    <w:basedOn w:val="a2"/>
    <w:uiPriority w:val="99"/>
    <w:qFormat/>
    <w:rsid w:val="00FB5F24"/>
    <w:pPr>
      <w:widowControl/>
      <w:snapToGrid/>
      <w:spacing w:before="0" w:after="0"/>
    </w:pPr>
    <w:rPr>
      <w:rFonts w:eastAsia="Times New Roman"/>
      <w:szCs w:val="24"/>
    </w:rPr>
  </w:style>
  <w:style w:type="character" w:customStyle="1" w:styleId="fontstyle27">
    <w:name w:val="fontstyle27"/>
    <w:uiPriority w:val="99"/>
    <w:qFormat/>
    <w:rsid w:val="00FB5F24"/>
  </w:style>
  <w:style w:type="character" w:customStyle="1" w:styleId="pav31">
    <w:name w:val="pav31"/>
    <w:uiPriority w:val="99"/>
    <w:qFormat/>
    <w:rsid w:val="00FB5F24"/>
    <w:rPr>
      <w:rFonts w:ascii="Comic Sans MS" w:hAnsi="Comic Sans MS"/>
      <w:color w:val="272652"/>
      <w:sz w:val="12"/>
    </w:rPr>
  </w:style>
  <w:style w:type="paragraph" w:customStyle="1" w:styleId="pri">
    <w:name w:val="pri"/>
    <w:basedOn w:val="a2"/>
    <w:uiPriority w:val="99"/>
    <w:qFormat/>
    <w:rsid w:val="00FB5F24"/>
    <w:pPr>
      <w:widowControl/>
      <w:snapToGrid/>
      <w:spacing w:before="60" w:afterAutospacing="1"/>
      <w:ind w:left="100" w:right="100"/>
    </w:pPr>
    <w:rPr>
      <w:rFonts w:ascii="Comic Sans MS" w:eastAsia="Times New Roman" w:hAnsi="Comic Sans MS"/>
      <w:i/>
      <w:iCs/>
      <w:color w:val="111565"/>
      <w:sz w:val="18"/>
      <w:szCs w:val="18"/>
    </w:rPr>
  </w:style>
  <w:style w:type="character" w:customStyle="1" w:styleId="WW8Num3z1">
    <w:name w:val="WW8Num3z1"/>
    <w:uiPriority w:val="99"/>
    <w:qFormat/>
    <w:rsid w:val="00FB5F24"/>
    <w:rPr>
      <w:rFonts w:ascii="Times New Roman" w:hAnsi="Times New Roman"/>
    </w:rPr>
  </w:style>
  <w:style w:type="character" w:customStyle="1" w:styleId="WW8Num17z1">
    <w:name w:val="WW8Num17z1"/>
    <w:uiPriority w:val="99"/>
    <w:qFormat/>
    <w:rsid w:val="00FB5F24"/>
    <w:rPr>
      <w:rFonts w:ascii="Times New Roman" w:hAnsi="Times New Roman"/>
    </w:rPr>
  </w:style>
  <w:style w:type="character" w:customStyle="1" w:styleId="MTEquationSection">
    <w:name w:val="MTEquationSection"/>
    <w:uiPriority w:val="99"/>
    <w:qFormat/>
    <w:rsid w:val="00FB5F24"/>
    <w:rPr>
      <w:vanish/>
      <w:color w:val="FF0000"/>
      <w:lang w:val="en-US"/>
    </w:rPr>
  </w:style>
  <w:style w:type="character" w:customStyle="1" w:styleId="texample1">
    <w:name w:val="texample1"/>
    <w:uiPriority w:val="99"/>
    <w:qFormat/>
    <w:rsid w:val="00FB5F24"/>
    <w:rPr>
      <w:rFonts w:ascii="Courier New" w:hAnsi="Courier New"/>
      <w:color w:val="8B0000"/>
    </w:rPr>
  </w:style>
  <w:style w:type="character" w:customStyle="1" w:styleId="FontStyle28">
    <w:name w:val="Font Style28"/>
    <w:uiPriority w:val="99"/>
    <w:qFormat/>
    <w:rsid w:val="00FB5F24"/>
    <w:rPr>
      <w:rFonts w:ascii="Times New Roman" w:hAnsi="Times New Roman"/>
      <w:i/>
      <w:sz w:val="18"/>
    </w:rPr>
  </w:style>
  <w:style w:type="character" w:customStyle="1" w:styleId="FontStyle20">
    <w:name w:val="Font Style20"/>
    <w:uiPriority w:val="99"/>
    <w:qFormat/>
    <w:rsid w:val="00FB5F24"/>
    <w:rPr>
      <w:rFonts w:ascii="Book Antiqua" w:hAnsi="Book Antiqua"/>
      <w:sz w:val="18"/>
    </w:rPr>
  </w:style>
  <w:style w:type="character" w:customStyle="1" w:styleId="FontStyle140">
    <w:name w:val="Font Style14"/>
    <w:uiPriority w:val="99"/>
    <w:qFormat/>
    <w:rsid w:val="00FB5F24"/>
    <w:rPr>
      <w:rFonts w:ascii="Franklin Gothic Book" w:hAnsi="Franklin Gothic Book"/>
      <w:b/>
      <w:sz w:val="30"/>
    </w:rPr>
  </w:style>
  <w:style w:type="character" w:customStyle="1" w:styleId="FontStyle13">
    <w:name w:val="Font Style13"/>
    <w:uiPriority w:val="99"/>
    <w:qFormat/>
    <w:rsid w:val="00FB5F24"/>
    <w:rPr>
      <w:rFonts w:ascii="Arial" w:hAnsi="Arial"/>
      <w:b/>
      <w:sz w:val="14"/>
    </w:rPr>
  </w:style>
  <w:style w:type="paragraph" w:customStyle="1" w:styleId="3f7">
    <w:name w:val="Загол. 3 ур."/>
    <w:uiPriority w:val="99"/>
    <w:qFormat/>
    <w:rsid w:val="00FB5F24"/>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7">
    <w:name w:val="Обычный. Знак Знак"/>
    <w:basedOn w:val="a2"/>
    <w:uiPriority w:val="99"/>
    <w:qFormat/>
    <w:rsid w:val="00FB5F24"/>
    <w:pPr>
      <w:shd w:val="clear" w:color="auto" w:fill="FFFFFF"/>
      <w:tabs>
        <w:tab w:val="left" w:pos="567"/>
      </w:tabs>
      <w:autoSpaceDE w:val="0"/>
      <w:autoSpaceDN w:val="0"/>
      <w:adjustRightInd w:val="0"/>
      <w:snapToGrid/>
      <w:spacing w:before="0" w:after="0" w:line="384" w:lineRule="auto"/>
      <w:ind w:left="737" w:hanging="283"/>
      <w:jc w:val="both"/>
    </w:pPr>
    <w:rPr>
      <w:rFonts w:eastAsia="Times New Roman"/>
      <w:sz w:val="20"/>
    </w:rPr>
  </w:style>
  <w:style w:type="character" w:customStyle="1" w:styleId="fontstyle15">
    <w:name w:val="fontstyle15"/>
    <w:uiPriority w:val="99"/>
    <w:qFormat/>
    <w:rsid w:val="00FB5F24"/>
  </w:style>
  <w:style w:type="character" w:customStyle="1" w:styleId="fontstyle160">
    <w:name w:val="fontstyle16"/>
    <w:uiPriority w:val="99"/>
    <w:qFormat/>
    <w:rsid w:val="00FB5F24"/>
  </w:style>
  <w:style w:type="character" w:customStyle="1" w:styleId="noprint">
    <w:name w:val="noprint"/>
    <w:uiPriority w:val="99"/>
    <w:qFormat/>
    <w:rsid w:val="00FB5F24"/>
  </w:style>
  <w:style w:type="paragraph" w:customStyle="1" w:styleId="center">
    <w:name w:val="center"/>
    <w:basedOn w:val="a2"/>
    <w:uiPriority w:val="99"/>
    <w:qFormat/>
    <w:rsid w:val="00FB5F24"/>
    <w:pPr>
      <w:widowControl/>
      <w:snapToGrid/>
      <w:spacing w:beforeAutospacing="1" w:afterAutospacing="1"/>
    </w:pPr>
    <w:rPr>
      <w:rFonts w:eastAsia="Times New Roman"/>
      <w:szCs w:val="24"/>
    </w:rPr>
  </w:style>
  <w:style w:type="paragraph" w:customStyle="1" w:styleId="p12left">
    <w:name w:val="p12_left"/>
    <w:basedOn w:val="a2"/>
    <w:uiPriority w:val="99"/>
    <w:qFormat/>
    <w:rsid w:val="00FB5F24"/>
    <w:pPr>
      <w:widowControl/>
      <w:snapToGrid/>
      <w:spacing w:beforeAutospacing="1" w:afterAutospacing="1"/>
    </w:pPr>
    <w:rPr>
      <w:rFonts w:eastAsia="Times New Roman"/>
      <w:szCs w:val="24"/>
    </w:rPr>
  </w:style>
  <w:style w:type="character" w:customStyle="1" w:styleId="a00">
    <w:name w:val="a0"/>
    <w:uiPriority w:val="99"/>
    <w:qFormat/>
    <w:rsid w:val="00FB5F24"/>
  </w:style>
  <w:style w:type="character" w:customStyle="1" w:styleId="Typewriter">
    <w:name w:val="Typewriter"/>
    <w:uiPriority w:val="99"/>
    <w:qFormat/>
    <w:rsid w:val="00FB5F24"/>
    <w:rPr>
      <w:rFonts w:ascii="Courier New" w:hAnsi="Courier New"/>
      <w:sz w:val="20"/>
    </w:rPr>
  </w:style>
  <w:style w:type="character" w:customStyle="1" w:styleId="keyword">
    <w:name w:val="keyword"/>
    <w:uiPriority w:val="99"/>
    <w:qFormat/>
    <w:rsid w:val="00FB5F24"/>
  </w:style>
  <w:style w:type="character" w:customStyle="1" w:styleId="texample">
    <w:name w:val="texample"/>
    <w:uiPriority w:val="99"/>
    <w:qFormat/>
    <w:rsid w:val="00FB5F24"/>
  </w:style>
  <w:style w:type="character" w:customStyle="1" w:styleId="sentence">
    <w:name w:val="sentence"/>
    <w:uiPriority w:val="99"/>
    <w:qFormat/>
    <w:rsid w:val="00FB5F24"/>
  </w:style>
  <w:style w:type="character" w:customStyle="1" w:styleId="input">
    <w:name w:val="input"/>
    <w:uiPriority w:val="99"/>
    <w:qFormat/>
    <w:rsid w:val="00FB5F24"/>
  </w:style>
  <w:style w:type="character" w:customStyle="1" w:styleId="xmlemitalic">
    <w:name w:val="xml_em_italic"/>
    <w:uiPriority w:val="99"/>
    <w:qFormat/>
    <w:rsid w:val="00FB5F24"/>
  </w:style>
  <w:style w:type="character" w:customStyle="1" w:styleId="serp-urlitem">
    <w:name w:val="serp-url__item"/>
    <w:uiPriority w:val="99"/>
    <w:qFormat/>
    <w:rsid w:val="00FB5F24"/>
  </w:style>
  <w:style w:type="character" w:customStyle="1" w:styleId="1ffff9">
    <w:name w:val="Гиперссылка1"/>
    <w:uiPriority w:val="99"/>
    <w:qFormat/>
    <w:rsid w:val="00FB5F24"/>
    <w:rPr>
      <w:color w:val="006890"/>
      <w:u w:val="none"/>
    </w:rPr>
  </w:style>
  <w:style w:type="character" w:customStyle="1" w:styleId="1fffe">
    <w:name w:val="ЗАГОЛОВОК 1 Знак"/>
    <w:link w:val="1fffd"/>
    <w:uiPriority w:val="99"/>
    <w:qFormat/>
    <w:locked/>
    <w:rsid w:val="00FB5F24"/>
    <w:rPr>
      <w:rFonts w:ascii="Times New Roman" w:eastAsia="Calibri" w:hAnsi="Times New Roman" w:cs="Times New Roman"/>
      <w:b/>
      <w:caps/>
      <w:lang w:eastAsia="ru-RU"/>
    </w:rPr>
  </w:style>
  <w:style w:type="paragraph" w:customStyle="1" w:styleId="TableParagraph">
    <w:name w:val="Table Paragraph"/>
    <w:basedOn w:val="a2"/>
    <w:uiPriority w:val="99"/>
    <w:qFormat/>
    <w:rsid w:val="00FB5F24"/>
    <w:pPr>
      <w:snapToGrid/>
      <w:spacing w:before="0" w:after="0"/>
    </w:pPr>
    <w:rPr>
      <w:rFonts w:ascii="Calibri" w:eastAsia="Times New Roman" w:hAnsi="Calibri"/>
      <w:sz w:val="22"/>
      <w:szCs w:val="22"/>
      <w:lang w:val="en-US" w:eastAsia="en-US"/>
    </w:rPr>
  </w:style>
  <w:style w:type="paragraph" w:customStyle="1" w:styleId="414">
    <w:name w:val="Заголовок 41"/>
    <w:basedOn w:val="1f0"/>
    <w:next w:val="1f0"/>
    <w:uiPriority w:val="99"/>
    <w:qFormat/>
    <w:rsid w:val="00FB5F24"/>
    <w:pPr>
      <w:keepNext/>
      <w:widowControl/>
      <w:spacing w:line="240" w:lineRule="auto"/>
      <w:ind w:firstLine="0"/>
      <w:jc w:val="left"/>
    </w:pPr>
    <w:rPr>
      <w:sz w:val="24"/>
    </w:rPr>
  </w:style>
  <w:style w:type="paragraph" w:customStyle="1" w:styleId="affffffff8">
    <w:name w:val="Мой стиль"/>
    <w:basedOn w:val="a2"/>
    <w:uiPriority w:val="99"/>
    <w:qFormat/>
    <w:rsid w:val="00FB5F24"/>
    <w:pPr>
      <w:widowControl/>
      <w:snapToGrid/>
      <w:spacing w:before="0" w:after="0"/>
      <w:ind w:left="284" w:right="567"/>
      <w:jc w:val="center"/>
    </w:pPr>
    <w:rPr>
      <w:rFonts w:ascii="Calibri" w:eastAsia="Times New Roman" w:hAnsi="Calibri" w:cs="Calibri"/>
      <w:b/>
      <w:bCs/>
      <w:sz w:val="28"/>
      <w:szCs w:val="28"/>
    </w:rPr>
  </w:style>
  <w:style w:type="paragraph" w:customStyle="1" w:styleId="base">
    <w:name w:val="base"/>
    <w:basedOn w:val="a2"/>
    <w:uiPriority w:val="99"/>
    <w:qFormat/>
    <w:rsid w:val="00FB5F24"/>
    <w:pPr>
      <w:widowControl/>
      <w:snapToGrid/>
      <w:spacing w:beforeAutospacing="1" w:afterAutospacing="1"/>
    </w:pPr>
    <w:rPr>
      <w:rFonts w:eastAsia="Times New Roman"/>
      <w:szCs w:val="24"/>
    </w:rPr>
  </w:style>
  <w:style w:type="character" w:customStyle="1" w:styleId="maintxt">
    <w:name w:val="maintxt"/>
    <w:uiPriority w:val="99"/>
    <w:qFormat/>
    <w:rsid w:val="00FB5F24"/>
  </w:style>
  <w:style w:type="character" w:customStyle="1" w:styleId="zagl">
    <w:name w:val="zagl"/>
    <w:uiPriority w:val="99"/>
    <w:qFormat/>
    <w:rsid w:val="00FB5F24"/>
  </w:style>
  <w:style w:type="character" w:customStyle="1" w:styleId="FontStyle135">
    <w:name w:val="Font Style135"/>
    <w:uiPriority w:val="99"/>
    <w:qFormat/>
    <w:rsid w:val="00FB5F24"/>
    <w:rPr>
      <w:rFonts w:ascii="Times New Roman" w:hAnsi="Times New Roman"/>
      <w:sz w:val="20"/>
    </w:rPr>
  </w:style>
  <w:style w:type="character" w:customStyle="1" w:styleId="wrc131">
    <w:name w:val="wrc131"/>
    <w:uiPriority w:val="99"/>
    <w:qFormat/>
    <w:rsid w:val="00FB5F24"/>
    <w:rPr>
      <w:vanish/>
    </w:rPr>
  </w:style>
  <w:style w:type="character" w:customStyle="1" w:styleId="butback">
    <w:name w:val="butback"/>
    <w:uiPriority w:val="99"/>
    <w:qFormat/>
    <w:rsid w:val="00FB5F24"/>
  </w:style>
  <w:style w:type="character" w:customStyle="1" w:styleId="3f8">
    <w:name w:val="Основной текст Знак Знак3"/>
    <w:uiPriority w:val="99"/>
    <w:locked/>
    <w:rsid w:val="00FB5F24"/>
    <w:rPr>
      <w:sz w:val="24"/>
      <w:lang w:val="ru-RU" w:eastAsia="ru-RU"/>
    </w:rPr>
  </w:style>
  <w:style w:type="character" w:customStyle="1" w:styleId="a30">
    <w:name w:val="a3"/>
    <w:uiPriority w:val="99"/>
    <w:qFormat/>
    <w:rsid w:val="00FB5F24"/>
  </w:style>
  <w:style w:type="character" w:customStyle="1" w:styleId="formula">
    <w:name w:val="formula"/>
    <w:uiPriority w:val="99"/>
    <w:qFormat/>
    <w:rsid w:val="00FB5F24"/>
  </w:style>
  <w:style w:type="character" w:customStyle="1" w:styleId="style170">
    <w:name w:val="style17"/>
    <w:uiPriority w:val="99"/>
    <w:qFormat/>
    <w:rsid w:val="00FB5F24"/>
  </w:style>
  <w:style w:type="character" w:customStyle="1" w:styleId="texhtml">
    <w:name w:val="texhtml"/>
    <w:uiPriority w:val="99"/>
    <w:qFormat/>
    <w:rsid w:val="00FB5F24"/>
  </w:style>
  <w:style w:type="character" w:customStyle="1" w:styleId="style230">
    <w:name w:val="style23"/>
    <w:uiPriority w:val="99"/>
    <w:qFormat/>
    <w:rsid w:val="00FB5F24"/>
  </w:style>
  <w:style w:type="character" w:customStyle="1" w:styleId="BodyTextChar1">
    <w:name w:val="Body Text Char1"/>
    <w:uiPriority w:val="99"/>
    <w:qFormat/>
    <w:locked/>
    <w:rsid w:val="00FB5F24"/>
    <w:rPr>
      <w:sz w:val="24"/>
      <w:lang w:eastAsia="ru-RU"/>
    </w:rPr>
  </w:style>
  <w:style w:type="character" w:customStyle="1" w:styleId="FontStyle29">
    <w:name w:val="Font Style29"/>
    <w:uiPriority w:val="99"/>
    <w:qFormat/>
    <w:rsid w:val="00FB5F24"/>
    <w:rPr>
      <w:rFonts w:ascii="Times New Roman" w:hAnsi="Times New Roman"/>
      <w:sz w:val="26"/>
    </w:rPr>
  </w:style>
  <w:style w:type="character" w:customStyle="1" w:styleId="small1">
    <w:name w:val="small1"/>
    <w:uiPriority w:val="99"/>
    <w:qFormat/>
    <w:rsid w:val="00FB5F24"/>
  </w:style>
  <w:style w:type="character" w:customStyle="1" w:styleId="answer-source">
    <w:name w:val="answer-source"/>
    <w:uiPriority w:val="99"/>
    <w:qFormat/>
    <w:rsid w:val="00FB5F24"/>
  </w:style>
  <w:style w:type="character" w:customStyle="1" w:styleId="reftag">
    <w:name w:val="reftag"/>
    <w:uiPriority w:val="99"/>
    <w:qFormat/>
    <w:rsid w:val="00FB5F24"/>
  </w:style>
  <w:style w:type="character" w:customStyle="1" w:styleId="tgc">
    <w:name w:val="_tgc"/>
    <w:uiPriority w:val="99"/>
    <w:qFormat/>
    <w:rsid w:val="00FB5F24"/>
  </w:style>
  <w:style w:type="paragraph" w:customStyle="1" w:styleId="Style134">
    <w:name w:val="Style134"/>
    <w:basedOn w:val="a2"/>
    <w:uiPriority w:val="99"/>
    <w:qFormat/>
    <w:rsid w:val="00FB5F24"/>
    <w:pPr>
      <w:autoSpaceDE w:val="0"/>
      <w:autoSpaceDN w:val="0"/>
      <w:adjustRightInd w:val="0"/>
      <w:snapToGrid/>
      <w:spacing w:before="0" w:after="0" w:line="228" w:lineRule="exact"/>
      <w:ind w:firstLine="288"/>
    </w:pPr>
    <w:rPr>
      <w:rFonts w:ascii="Franklin Gothic Demi Cond" w:eastAsia="Times New Roman" w:hAnsi="Franklin Gothic Demi Cond"/>
      <w:szCs w:val="24"/>
    </w:rPr>
  </w:style>
  <w:style w:type="character" w:customStyle="1" w:styleId="FontStyle39">
    <w:name w:val="Font Style39"/>
    <w:uiPriority w:val="99"/>
    <w:qFormat/>
    <w:rsid w:val="00FB5F24"/>
    <w:rPr>
      <w:rFonts w:ascii="Times New Roman" w:hAnsi="Times New Roman"/>
      <w:b/>
      <w:sz w:val="24"/>
    </w:rPr>
  </w:style>
  <w:style w:type="character" w:customStyle="1" w:styleId="FontStyle816">
    <w:name w:val="Font Style816"/>
    <w:uiPriority w:val="99"/>
    <w:qFormat/>
    <w:rsid w:val="00FB5F24"/>
    <w:rPr>
      <w:rFonts w:ascii="Times New Roman" w:hAnsi="Times New Roman"/>
      <w:sz w:val="20"/>
    </w:rPr>
  </w:style>
  <w:style w:type="paragraph" w:customStyle="1" w:styleId="1ffffa">
    <w:name w:val="Без интервала1"/>
    <w:uiPriority w:val="99"/>
    <w:qFormat/>
    <w:rsid w:val="00FB5F24"/>
    <w:pPr>
      <w:spacing w:after="0" w:line="240" w:lineRule="auto"/>
    </w:pPr>
    <w:rPr>
      <w:rFonts w:ascii="Times New Roman" w:eastAsia="Times New Roman" w:hAnsi="Times New Roman" w:cs="Times New Roman"/>
      <w:sz w:val="24"/>
      <w:szCs w:val="24"/>
      <w:lang w:eastAsia="ru-RU"/>
    </w:rPr>
  </w:style>
  <w:style w:type="paragraph" w:customStyle="1" w:styleId="2ff6">
    <w:name w:val="Абзац списка2"/>
    <w:basedOn w:val="a2"/>
    <w:uiPriority w:val="99"/>
    <w:qFormat/>
    <w:rsid w:val="00FB5F24"/>
    <w:pPr>
      <w:widowControl/>
      <w:snapToGrid/>
      <w:spacing w:before="0" w:after="200" w:line="276" w:lineRule="auto"/>
      <w:ind w:left="720"/>
      <w:contextualSpacing/>
    </w:pPr>
    <w:rPr>
      <w:rFonts w:ascii="Calibri" w:eastAsia="Times New Roman" w:hAnsi="Calibri"/>
      <w:sz w:val="22"/>
      <w:szCs w:val="22"/>
      <w:lang w:eastAsia="en-US"/>
    </w:rPr>
  </w:style>
  <w:style w:type="paragraph" w:customStyle="1" w:styleId="Heading91">
    <w:name w:val="Heading 91"/>
    <w:uiPriority w:val="99"/>
    <w:qFormat/>
    <w:rsid w:val="00FB5F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uiPriority w:val="99"/>
    <w:qFormat/>
    <w:rsid w:val="00FB5F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uiPriority w:val="99"/>
    <w:qFormat/>
    <w:rsid w:val="00FB5F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uiPriority w:val="99"/>
    <w:qFormat/>
    <w:rsid w:val="00FB5F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uiPriority w:val="99"/>
    <w:qFormat/>
    <w:rsid w:val="00FB5F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uiPriority w:val="99"/>
    <w:qFormat/>
    <w:rsid w:val="00FB5F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uiPriority w:val="99"/>
    <w:qFormat/>
    <w:rsid w:val="00FB5F24"/>
    <w:rPr>
      <w:rFonts w:ascii="Times New Roman" w:hAnsi="Times New Roman"/>
    </w:rPr>
  </w:style>
  <w:style w:type="character" w:customStyle="1" w:styleId="11f7">
    <w:name w:val="Выделенная цитата Знак11"/>
    <w:uiPriority w:val="99"/>
    <w:qFormat/>
    <w:rsid w:val="00FB5F24"/>
    <w:rPr>
      <w:b/>
      <w:i/>
      <w:color w:val="4F81BD"/>
      <w:sz w:val="24"/>
    </w:rPr>
  </w:style>
  <w:style w:type="paragraph" w:customStyle="1" w:styleId="p11">
    <w:name w:val="p11"/>
    <w:basedOn w:val="a2"/>
    <w:uiPriority w:val="99"/>
    <w:qFormat/>
    <w:rsid w:val="00FB5F24"/>
    <w:pPr>
      <w:widowControl/>
      <w:snapToGrid/>
      <w:spacing w:beforeAutospacing="1" w:afterAutospacing="1"/>
    </w:pPr>
    <w:rPr>
      <w:rFonts w:eastAsia="Times New Roman"/>
      <w:szCs w:val="24"/>
    </w:rPr>
  </w:style>
  <w:style w:type="paragraph" w:customStyle="1" w:styleId="p15">
    <w:name w:val="p15"/>
    <w:basedOn w:val="a2"/>
    <w:uiPriority w:val="99"/>
    <w:qFormat/>
    <w:rsid w:val="00FB5F24"/>
    <w:pPr>
      <w:widowControl/>
      <w:snapToGrid/>
      <w:spacing w:beforeAutospacing="1" w:afterAutospacing="1"/>
    </w:pPr>
    <w:rPr>
      <w:rFonts w:eastAsia="Times New Roman"/>
      <w:szCs w:val="24"/>
    </w:rPr>
  </w:style>
  <w:style w:type="character" w:customStyle="1" w:styleId="s7">
    <w:name w:val="s7"/>
    <w:uiPriority w:val="99"/>
    <w:qFormat/>
    <w:rsid w:val="00FB5F24"/>
  </w:style>
  <w:style w:type="character" w:customStyle="1" w:styleId="s13">
    <w:name w:val="s13"/>
    <w:uiPriority w:val="99"/>
    <w:qFormat/>
    <w:rsid w:val="00FB5F24"/>
  </w:style>
  <w:style w:type="paragraph" w:customStyle="1" w:styleId="p29">
    <w:name w:val="p29"/>
    <w:basedOn w:val="a2"/>
    <w:uiPriority w:val="99"/>
    <w:qFormat/>
    <w:rsid w:val="00FB5F24"/>
    <w:pPr>
      <w:widowControl/>
      <w:snapToGrid/>
      <w:spacing w:beforeAutospacing="1" w:afterAutospacing="1"/>
    </w:pPr>
    <w:rPr>
      <w:rFonts w:eastAsia="Times New Roman"/>
      <w:szCs w:val="24"/>
    </w:rPr>
  </w:style>
  <w:style w:type="paragraph" w:customStyle="1" w:styleId="p30">
    <w:name w:val="p30"/>
    <w:basedOn w:val="a2"/>
    <w:uiPriority w:val="99"/>
    <w:qFormat/>
    <w:rsid w:val="00FB5F24"/>
    <w:pPr>
      <w:widowControl/>
      <w:snapToGrid/>
      <w:spacing w:beforeAutospacing="1" w:afterAutospacing="1"/>
    </w:pPr>
    <w:rPr>
      <w:rFonts w:eastAsia="Times New Roman"/>
      <w:szCs w:val="24"/>
    </w:rPr>
  </w:style>
  <w:style w:type="paragraph" w:customStyle="1" w:styleId="p31">
    <w:name w:val="p31"/>
    <w:basedOn w:val="a2"/>
    <w:uiPriority w:val="99"/>
    <w:qFormat/>
    <w:rsid w:val="00FB5F24"/>
    <w:pPr>
      <w:widowControl/>
      <w:snapToGrid/>
      <w:spacing w:beforeAutospacing="1" w:afterAutospacing="1"/>
    </w:pPr>
    <w:rPr>
      <w:rFonts w:eastAsia="Times New Roman"/>
      <w:szCs w:val="24"/>
    </w:rPr>
  </w:style>
  <w:style w:type="character" w:customStyle="1" w:styleId="s14">
    <w:name w:val="s14"/>
    <w:uiPriority w:val="99"/>
    <w:qFormat/>
    <w:rsid w:val="00FB5F24"/>
  </w:style>
  <w:style w:type="character" w:customStyle="1" w:styleId="s15">
    <w:name w:val="s15"/>
    <w:uiPriority w:val="99"/>
    <w:qFormat/>
    <w:rsid w:val="00FB5F24"/>
  </w:style>
  <w:style w:type="paragraph" w:customStyle="1" w:styleId="p33">
    <w:name w:val="p33"/>
    <w:basedOn w:val="a2"/>
    <w:uiPriority w:val="99"/>
    <w:qFormat/>
    <w:rsid w:val="00FB5F24"/>
    <w:pPr>
      <w:widowControl/>
      <w:snapToGrid/>
      <w:spacing w:beforeAutospacing="1" w:afterAutospacing="1"/>
    </w:pPr>
    <w:rPr>
      <w:rFonts w:eastAsia="Times New Roman"/>
      <w:szCs w:val="24"/>
    </w:rPr>
  </w:style>
  <w:style w:type="paragraph" w:customStyle="1" w:styleId="p13">
    <w:name w:val="p13"/>
    <w:basedOn w:val="a2"/>
    <w:uiPriority w:val="99"/>
    <w:qFormat/>
    <w:rsid w:val="00FB5F24"/>
    <w:pPr>
      <w:widowControl/>
      <w:snapToGrid/>
      <w:spacing w:beforeAutospacing="1" w:afterAutospacing="1"/>
    </w:pPr>
    <w:rPr>
      <w:rFonts w:eastAsia="Times New Roman"/>
      <w:szCs w:val="24"/>
    </w:rPr>
  </w:style>
  <w:style w:type="character" w:customStyle="1" w:styleId="s9">
    <w:name w:val="s9"/>
    <w:uiPriority w:val="99"/>
    <w:qFormat/>
    <w:rsid w:val="00FB5F24"/>
  </w:style>
  <w:style w:type="paragraph" w:customStyle="1" w:styleId="p25">
    <w:name w:val="p25"/>
    <w:basedOn w:val="a2"/>
    <w:uiPriority w:val="99"/>
    <w:qFormat/>
    <w:rsid w:val="00FB5F24"/>
    <w:pPr>
      <w:widowControl/>
      <w:snapToGrid/>
      <w:spacing w:beforeAutospacing="1" w:afterAutospacing="1"/>
    </w:pPr>
    <w:rPr>
      <w:rFonts w:eastAsia="Times New Roman"/>
      <w:szCs w:val="24"/>
    </w:rPr>
  </w:style>
  <w:style w:type="character" w:customStyle="1" w:styleId="afff2">
    <w:name w:val="Обычный (веб) Знак"/>
    <w:aliases w:val=" Знак Знак23 Знак,Обычный (Web) Знак1"/>
    <w:link w:val="afff1"/>
    <w:uiPriority w:val="99"/>
    <w:qFormat/>
    <w:locked/>
    <w:rsid w:val="00FB5F24"/>
    <w:rPr>
      <w:rFonts w:ascii="Times New Roman" w:eastAsia="Calibri" w:hAnsi="Times New Roman" w:cs="Times New Roman"/>
      <w:sz w:val="24"/>
      <w:szCs w:val="20"/>
      <w:lang w:eastAsia="ru-RU"/>
    </w:rPr>
  </w:style>
  <w:style w:type="character" w:customStyle="1" w:styleId="129">
    <w:name w:val="Знак1 Знак2"/>
    <w:uiPriority w:val="99"/>
    <w:qFormat/>
    <w:rsid w:val="00FB5F24"/>
    <w:rPr>
      <w:sz w:val="24"/>
    </w:rPr>
  </w:style>
  <w:style w:type="character" w:customStyle="1" w:styleId="1ffffb">
    <w:name w:val="Красная строка Знак1"/>
    <w:uiPriority w:val="99"/>
    <w:qFormat/>
    <w:rsid w:val="00FB5F24"/>
    <w:rPr>
      <w:sz w:val="24"/>
    </w:rPr>
  </w:style>
  <w:style w:type="character" w:customStyle="1" w:styleId="2610">
    <w:name w:val="Знак Знак261"/>
    <w:uiPriority w:val="99"/>
    <w:qFormat/>
    <w:rsid w:val="00FB5F24"/>
    <w:rPr>
      <w:rFonts w:ascii="Cambria" w:hAnsi="Cambria"/>
      <w:b/>
      <w:sz w:val="26"/>
    </w:rPr>
  </w:style>
  <w:style w:type="character" w:customStyle="1" w:styleId="2410">
    <w:name w:val="Знак Знак241"/>
    <w:uiPriority w:val="99"/>
    <w:qFormat/>
    <w:rsid w:val="00FB5F24"/>
    <w:rPr>
      <w:rFonts w:ascii="Times New Roman" w:hAnsi="Times New Roman"/>
      <w:b/>
      <w:i/>
      <w:sz w:val="26"/>
    </w:rPr>
  </w:style>
  <w:style w:type="character" w:customStyle="1" w:styleId="1ffffc">
    <w:name w:val="Текст концевой сноски Знак1"/>
    <w:basedOn w:val="a3"/>
    <w:uiPriority w:val="99"/>
    <w:qFormat/>
    <w:rsid w:val="00FB5F24"/>
    <w:rPr>
      <w:rFonts w:cs="Times New Roman"/>
    </w:rPr>
  </w:style>
  <w:style w:type="character" w:customStyle="1" w:styleId="2112">
    <w:name w:val="Цитата 2 Знак11"/>
    <w:uiPriority w:val="99"/>
    <w:qFormat/>
    <w:rsid w:val="00FB5F24"/>
    <w:rPr>
      <w:i/>
      <w:color w:val="404040"/>
      <w:sz w:val="24"/>
    </w:rPr>
  </w:style>
  <w:style w:type="character" w:customStyle="1" w:styleId="1112">
    <w:name w:val="Знак1 Знак Знак11"/>
    <w:uiPriority w:val="99"/>
    <w:qFormat/>
    <w:locked/>
    <w:rsid w:val="00FB5F24"/>
    <w:rPr>
      <w:rFonts w:ascii="Times New Roman" w:hAnsi="Times New Roman"/>
      <w:sz w:val="24"/>
      <w:lang w:eastAsia="ru-RU"/>
    </w:rPr>
  </w:style>
  <w:style w:type="character" w:customStyle="1" w:styleId="481">
    <w:name w:val="Знак Знак481"/>
    <w:uiPriority w:val="99"/>
    <w:qFormat/>
    <w:locked/>
    <w:rsid w:val="00FB5F24"/>
    <w:rPr>
      <w:b/>
      <w:sz w:val="27"/>
      <w:lang w:val="ru-RU" w:eastAsia="ru-RU"/>
    </w:rPr>
  </w:style>
  <w:style w:type="character" w:customStyle="1" w:styleId="491">
    <w:name w:val="Знак Знак491"/>
    <w:uiPriority w:val="99"/>
    <w:qFormat/>
    <w:rsid w:val="00FB5F24"/>
    <w:rPr>
      <w:rFonts w:ascii="Times New Roman" w:hAnsi="Times New Roman"/>
      <w:b/>
      <w:caps/>
      <w:sz w:val="24"/>
      <w:lang w:eastAsia="ru-RU"/>
    </w:rPr>
  </w:style>
  <w:style w:type="character" w:customStyle="1" w:styleId="471">
    <w:name w:val="Знак Знак471"/>
    <w:uiPriority w:val="99"/>
    <w:qFormat/>
    <w:rsid w:val="00FB5F24"/>
    <w:rPr>
      <w:rFonts w:ascii="Times New Roman" w:hAnsi="Times New Roman"/>
      <w:b/>
      <w:sz w:val="27"/>
      <w:lang w:eastAsia="ru-RU"/>
    </w:rPr>
  </w:style>
  <w:style w:type="character" w:customStyle="1" w:styleId="451">
    <w:name w:val="Знак Знак451"/>
    <w:uiPriority w:val="99"/>
    <w:qFormat/>
    <w:rsid w:val="00FB5F24"/>
    <w:rPr>
      <w:rFonts w:ascii="Times New Roman" w:hAnsi="Times New Roman"/>
      <w:b/>
      <w:i/>
      <w:sz w:val="26"/>
      <w:lang w:eastAsia="ru-RU"/>
    </w:rPr>
  </w:style>
  <w:style w:type="character" w:customStyle="1" w:styleId="1ffffd">
    <w:name w:val="Текст макроса Знак1"/>
    <w:uiPriority w:val="99"/>
    <w:qFormat/>
    <w:rsid w:val="00FB5F24"/>
    <w:rPr>
      <w:rFonts w:ascii="Consolas" w:hAnsi="Consolas"/>
    </w:rPr>
  </w:style>
  <w:style w:type="character" w:customStyle="1" w:styleId="1210">
    <w:name w:val="Знак1 Знак Знак21"/>
    <w:uiPriority w:val="99"/>
    <w:qFormat/>
    <w:locked/>
    <w:rsid w:val="00FB5F24"/>
    <w:rPr>
      <w:sz w:val="24"/>
    </w:rPr>
  </w:style>
  <w:style w:type="character" w:customStyle="1" w:styleId="613">
    <w:name w:val="Знак6 Знак Знак1"/>
    <w:uiPriority w:val="99"/>
    <w:qFormat/>
    <w:rsid w:val="00FB5F24"/>
    <w:rPr>
      <w:sz w:val="24"/>
      <w:lang w:val="ru-RU" w:eastAsia="ru-RU"/>
    </w:rPr>
  </w:style>
  <w:style w:type="paragraph" w:customStyle="1" w:styleId="Caaieiaie5">
    <w:name w:val="Caaieiaie 5"/>
    <w:basedOn w:val="a2"/>
    <w:next w:val="a2"/>
    <w:uiPriority w:val="99"/>
    <w:qFormat/>
    <w:rsid w:val="00FB5F24"/>
    <w:pPr>
      <w:widowControl/>
      <w:autoSpaceDE w:val="0"/>
      <w:autoSpaceDN w:val="0"/>
      <w:adjustRightInd w:val="0"/>
      <w:snapToGrid/>
      <w:spacing w:before="0" w:after="0"/>
    </w:pPr>
    <w:rPr>
      <w:rFonts w:eastAsia="Times New Roman"/>
      <w:szCs w:val="24"/>
      <w:lang w:eastAsia="en-US"/>
    </w:rPr>
  </w:style>
  <w:style w:type="character" w:customStyle="1" w:styleId="712">
    <w:name w:val="Знак Знак71"/>
    <w:uiPriority w:val="99"/>
    <w:qFormat/>
    <w:rsid w:val="00FB5F24"/>
    <w:rPr>
      <w:sz w:val="16"/>
      <w:lang w:val="ru-RU" w:eastAsia="ru-RU"/>
    </w:rPr>
  </w:style>
  <w:style w:type="character" w:customStyle="1" w:styleId="1610">
    <w:name w:val="Знак Знак161"/>
    <w:uiPriority w:val="99"/>
    <w:qFormat/>
    <w:rsid w:val="00FB5F24"/>
    <w:rPr>
      <w:rFonts w:ascii="Cambria" w:hAnsi="Cambria"/>
      <w:b/>
      <w:kern w:val="32"/>
      <w:sz w:val="32"/>
    </w:rPr>
  </w:style>
  <w:style w:type="paragraph" w:customStyle="1" w:styleId="226">
    <w:name w:val="Основной текст 22"/>
    <w:basedOn w:val="a2"/>
    <w:uiPriority w:val="99"/>
    <w:qFormat/>
    <w:rsid w:val="00FB5F24"/>
    <w:pPr>
      <w:widowControl/>
      <w:overflowPunct w:val="0"/>
      <w:autoSpaceDE w:val="0"/>
      <w:autoSpaceDN w:val="0"/>
      <w:adjustRightInd w:val="0"/>
      <w:snapToGrid/>
      <w:spacing w:before="0" w:after="0"/>
      <w:ind w:firstLine="851"/>
      <w:jc w:val="both"/>
      <w:textAlignment w:val="baseline"/>
    </w:pPr>
    <w:rPr>
      <w:rFonts w:eastAsia="Times New Roman"/>
      <w:sz w:val="28"/>
    </w:rPr>
  </w:style>
  <w:style w:type="paragraph" w:customStyle="1" w:styleId="322">
    <w:name w:val="Основной текст 32"/>
    <w:basedOn w:val="2ff1"/>
    <w:uiPriority w:val="99"/>
    <w:qFormat/>
    <w:rsid w:val="00FB5F24"/>
    <w:pPr>
      <w:widowControl/>
      <w:spacing w:line="240" w:lineRule="auto"/>
      <w:ind w:firstLine="0"/>
    </w:pPr>
    <w:rPr>
      <w:i/>
      <w:sz w:val="26"/>
    </w:rPr>
  </w:style>
  <w:style w:type="paragraph" w:customStyle="1" w:styleId="3f9">
    <w:name w:val="Обычный3"/>
    <w:basedOn w:val="a2"/>
    <w:uiPriority w:val="99"/>
    <w:qFormat/>
    <w:rsid w:val="00FB5F24"/>
    <w:pPr>
      <w:widowControl/>
      <w:spacing w:before="0" w:after="0"/>
    </w:pPr>
    <w:rPr>
      <w:rFonts w:eastAsia="Times New Roman"/>
      <w:sz w:val="20"/>
    </w:rPr>
  </w:style>
  <w:style w:type="paragraph" w:customStyle="1" w:styleId="11f8">
    <w:name w:val="Основной текст11"/>
    <w:basedOn w:val="a2"/>
    <w:uiPriority w:val="99"/>
    <w:qFormat/>
    <w:rsid w:val="00FB5F24"/>
    <w:pPr>
      <w:widowControl/>
      <w:shd w:val="clear" w:color="auto" w:fill="FFFFFF"/>
      <w:snapToGrid/>
      <w:spacing w:before="180" w:after="0" w:line="235" w:lineRule="exact"/>
      <w:jc w:val="both"/>
    </w:pPr>
    <w:rPr>
      <w:rFonts w:ascii="Arial" w:eastAsia="Times New Roman" w:hAnsi="Arial"/>
      <w:sz w:val="19"/>
      <w:shd w:val="clear" w:color="auto" w:fill="FFFFFF"/>
    </w:rPr>
  </w:style>
  <w:style w:type="paragraph" w:customStyle="1" w:styleId="2ff7">
    <w:name w:val="Цитата2"/>
    <w:basedOn w:val="a2"/>
    <w:uiPriority w:val="99"/>
    <w:qFormat/>
    <w:rsid w:val="00FB5F24"/>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paragraph" w:customStyle="1" w:styleId="2ff8">
    <w:name w:val="Знак Знак Знак Знак Знак Знак Знак Знак Знак Знак Знак Знак Знак2"/>
    <w:basedOn w:val="a2"/>
    <w:uiPriority w:val="99"/>
    <w:qFormat/>
    <w:rsid w:val="00FB5F24"/>
    <w:pPr>
      <w:widowControl/>
      <w:snapToGrid/>
      <w:spacing w:before="0" w:after="160" w:line="240" w:lineRule="exact"/>
    </w:pPr>
    <w:rPr>
      <w:rFonts w:ascii="Verdana" w:eastAsia="Times New Roman" w:hAnsi="Verdana"/>
      <w:szCs w:val="24"/>
      <w:lang w:val="en-US" w:eastAsia="en-US"/>
    </w:rPr>
  </w:style>
  <w:style w:type="character" w:customStyle="1" w:styleId="s4">
    <w:name w:val="s4"/>
    <w:basedOn w:val="a3"/>
    <w:uiPriority w:val="99"/>
    <w:qFormat/>
    <w:rsid w:val="00FB5F24"/>
    <w:rPr>
      <w:rFonts w:cs="Times New Roman"/>
    </w:rPr>
  </w:style>
  <w:style w:type="paragraph" w:customStyle="1" w:styleId="p21">
    <w:name w:val="p21"/>
    <w:basedOn w:val="a2"/>
    <w:uiPriority w:val="99"/>
    <w:qFormat/>
    <w:rsid w:val="00FB5F24"/>
    <w:pPr>
      <w:widowControl/>
      <w:snapToGrid/>
      <w:spacing w:beforeAutospacing="1" w:afterAutospacing="1"/>
    </w:pPr>
    <w:rPr>
      <w:rFonts w:eastAsia="Times New Roman"/>
      <w:szCs w:val="24"/>
    </w:rPr>
  </w:style>
  <w:style w:type="paragraph" w:customStyle="1" w:styleId="p24">
    <w:name w:val="p24"/>
    <w:basedOn w:val="a2"/>
    <w:uiPriority w:val="99"/>
    <w:qFormat/>
    <w:rsid w:val="00FB5F24"/>
    <w:pPr>
      <w:widowControl/>
      <w:snapToGrid/>
      <w:spacing w:beforeAutospacing="1" w:afterAutospacing="1"/>
    </w:pPr>
    <w:rPr>
      <w:rFonts w:eastAsia="Times New Roman"/>
      <w:szCs w:val="24"/>
    </w:rPr>
  </w:style>
  <w:style w:type="character" w:customStyle="1" w:styleId="3fa">
    <w:name w:val="Гиперссылка3"/>
    <w:uiPriority w:val="99"/>
    <w:qFormat/>
    <w:rsid w:val="00FB5F24"/>
    <w:rPr>
      <w:color w:val="2C437A"/>
      <w:u w:val="none"/>
    </w:rPr>
  </w:style>
  <w:style w:type="character" w:customStyle="1" w:styleId="700">
    <w:name w:val="Знак Знак70"/>
    <w:uiPriority w:val="99"/>
    <w:qFormat/>
    <w:rsid w:val="00FB5F24"/>
    <w:rPr>
      <w:rFonts w:ascii="Arial" w:hAnsi="Arial"/>
      <w:b/>
      <w:sz w:val="26"/>
    </w:rPr>
  </w:style>
  <w:style w:type="character" w:customStyle="1" w:styleId="69">
    <w:name w:val="Знак Знак69"/>
    <w:uiPriority w:val="99"/>
    <w:qFormat/>
    <w:rsid w:val="00FB5F24"/>
    <w:rPr>
      <w:b/>
      <w:sz w:val="28"/>
    </w:rPr>
  </w:style>
  <w:style w:type="character" w:customStyle="1" w:styleId="680">
    <w:name w:val="Знак Знак68"/>
    <w:uiPriority w:val="99"/>
    <w:qFormat/>
    <w:rsid w:val="00FB5F24"/>
    <w:rPr>
      <w:b/>
      <w:i/>
      <w:sz w:val="26"/>
    </w:rPr>
  </w:style>
  <w:style w:type="character" w:customStyle="1" w:styleId="Heading121">
    <w:name w:val="Heading 12 Знак Знак1"/>
    <w:uiPriority w:val="99"/>
    <w:qFormat/>
    <w:rsid w:val="00FB5F24"/>
    <w:rPr>
      <w:rFonts w:ascii="Courier New" w:hAnsi="Courier New"/>
    </w:rPr>
  </w:style>
  <w:style w:type="character" w:customStyle="1" w:styleId="hps">
    <w:name w:val="hps"/>
    <w:basedOn w:val="a3"/>
    <w:uiPriority w:val="99"/>
    <w:qFormat/>
    <w:rsid w:val="00FB5F24"/>
    <w:rPr>
      <w:rFonts w:cs="Times New Roman"/>
    </w:rPr>
  </w:style>
  <w:style w:type="paragraph" w:customStyle="1" w:styleId="3fb">
    <w:name w:val="Основной текст3"/>
    <w:basedOn w:val="a2"/>
    <w:uiPriority w:val="99"/>
    <w:qFormat/>
    <w:rsid w:val="00FB5F24"/>
    <w:pPr>
      <w:shd w:val="clear" w:color="auto" w:fill="FFFFFF"/>
      <w:snapToGrid/>
      <w:spacing w:before="0" w:after="540" w:line="240" w:lineRule="atLeast"/>
    </w:pPr>
    <w:rPr>
      <w:rFonts w:ascii="Arial Unicode MS" w:eastAsia="Times New Roman"/>
      <w:sz w:val="19"/>
      <w:szCs w:val="19"/>
    </w:rPr>
  </w:style>
  <w:style w:type="character" w:customStyle="1" w:styleId="HTML20">
    <w:name w:val="Стандартный HTML Знак2"/>
    <w:uiPriority w:val="99"/>
    <w:qFormat/>
    <w:locked/>
    <w:rsid w:val="00FB5F24"/>
    <w:rPr>
      <w:rFonts w:ascii="Courier New" w:hAnsi="Courier New"/>
      <w:lang w:val="ru-RU" w:eastAsia="ru-RU"/>
    </w:rPr>
  </w:style>
  <w:style w:type="paragraph" w:customStyle="1" w:styleId="3113">
    <w:name w:val="Основной текст с отступом 311"/>
    <w:basedOn w:val="a2"/>
    <w:uiPriority w:val="99"/>
    <w:qFormat/>
    <w:rsid w:val="00FB5F24"/>
    <w:pPr>
      <w:widowControl/>
      <w:overflowPunct w:val="0"/>
      <w:autoSpaceDE w:val="0"/>
      <w:autoSpaceDN w:val="0"/>
      <w:adjustRightInd w:val="0"/>
      <w:snapToGrid/>
      <w:spacing w:before="0" w:after="120" w:line="312" w:lineRule="auto"/>
      <w:ind w:left="283" w:firstLine="709"/>
      <w:jc w:val="both"/>
    </w:pPr>
    <w:rPr>
      <w:rFonts w:eastAsia="Times New Roman"/>
      <w:sz w:val="16"/>
    </w:rPr>
  </w:style>
  <w:style w:type="paragraph" w:customStyle="1" w:styleId="2113">
    <w:name w:val="Заголовок 211"/>
    <w:basedOn w:val="a2"/>
    <w:next w:val="a2"/>
    <w:uiPriority w:val="99"/>
    <w:qFormat/>
    <w:rsid w:val="00FB5F24"/>
    <w:pPr>
      <w:keepNext/>
      <w:snapToGrid/>
      <w:spacing w:before="0" w:after="0"/>
      <w:jc w:val="center"/>
    </w:pPr>
    <w:rPr>
      <w:rFonts w:eastAsia="Times New Roman"/>
      <w:b/>
      <w:sz w:val="26"/>
    </w:rPr>
  </w:style>
  <w:style w:type="paragraph" w:customStyle="1" w:styleId="21f">
    <w:name w:val="Текст21"/>
    <w:basedOn w:val="11b"/>
    <w:uiPriority w:val="99"/>
    <w:qFormat/>
    <w:rsid w:val="00FB5F24"/>
    <w:pPr>
      <w:widowControl/>
      <w:spacing w:line="240" w:lineRule="auto"/>
      <w:ind w:firstLine="0"/>
      <w:jc w:val="left"/>
    </w:pPr>
    <w:rPr>
      <w:rFonts w:ascii="Courier New" w:hAnsi="Courier New"/>
      <w:sz w:val="20"/>
    </w:rPr>
  </w:style>
  <w:style w:type="paragraph" w:customStyle="1" w:styleId="4111">
    <w:name w:val="Заголовок 411"/>
    <w:basedOn w:val="11b"/>
    <w:next w:val="11b"/>
    <w:uiPriority w:val="99"/>
    <w:qFormat/>
    <w:rsid w:val="00FB5F24"/>
    <w:pPr>
      <w:keepNext/>
      <w:widowControl/>
      <w:spacing w:line="240" w:lineRule="auto"/>
      <w:ind w:firstLine="0"/>
      <w:jc w:val="left"/>
    </w:pPr>
    <w:rPr>
      <w:sz w:val="24"/>
    </w:rPr>
  </w:style>
  <w:style w:type="character" w:customStyle="1" w:styleId="11f9">
    <w:name w:val="Знак11"/>
    <w:uiPriority w:val="99"/>
    <w:qFormat/>
    <w:rsid w:val="00FB5F24"/>
    <w:rPr>
      <w:rFonts w:ascii="Arial" w:hAnsi="Arial"/>
      <w:b/>
      <w:kern w:val="32"/>
      <w:sz w:val="32"/>
      <w:lang w:val="ru-RU" w:eastAsia="ru-RU"/>
    </w:rPr>
  </w:style>
  <w:style w:type="paragraph" w:customStyle="1" w:styleId="ledge1">
    <w:name w:val="ledge1"/>
    <w:basedOn w:val="a2"/>
    <w:uiPriority w:val="99"/>
    <w:qFormat/>
    <w:rsid w:val="00FB5F24"/>
    <w:pPr>
      <w:widowControl/>
      <w:snapToGrid/>
      <w:spacing w:beforeAutospacing="1" w:afterAutospacing="1" w:line="360" w:lineRule="atLeast"/>
      <w:jc w:val="both"/>
    </w:pPr>
    <w:rPr>
      <w:rFonts w:eastAsia="Times New Roman"/>
      <w:szCs w:val="24"/>
    </w:rPr>
  </w:style>
  <w:style w:type="character" w:customStyle="1" w:styleId="rubric2">
    <w:name w:val="rubric2"/>
    <w:uiPriority w:val="99"/>
    <w:qFormat/>
    <w:rsid w:val="00FB5F24"/>
    <w:rPr>
      <w:shd w:val="clear" w:color="auto" w:fill="FFFFFF"/>
    </w:rPr>
  </w:style>
  <w:style w:type="paragraph" w:customStyle="1" w:styleId="WW-Normal">
    <w:name w:val="WW-Normal"/>
    <w:uiPriority w:val="99"/>
    <w:qFormat/>
    <w:rsid w:val="00FB5F24"/>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uiPriority w:val="99"/>
    <w:qFormat/>
    <w:rsid w:val="00FB5F24"/>
    <w:rPr>
      <w:color w:val="000000"/>
      <w:sz w:val="20"/>
    </w:rPr>
  </w:style>
  <w:style w:type="character" w:customStyle="1" w:styleId="A31">
    <w:name w:val="A3"/>
    <w:uiPriority w:val="99"/>
    <w:qFormat/>
    <w:rsid w:val="00FB5F24"/>
    <w:rPr>
      <w:b/>
      <w:color w:val="000000"/>
      <w:sz w:val="30"/>
    </w:rPr>
  </w:style>
  <w:style w:type="character" w:customStyle="1" w:styleId="para6">
    <w:name w:val="para6"/>
    <w:uiPriority w:val="99"/>
    <w:qFormat/>
    <w:rsid w:val="00FB5F24"/>
  </w:style>
  <w:style w:type="character" w:customStyle="1" w:styleId="affffffff9">
    <w:name w:val="Абзац списка Знак"/>
    <w:link w:val="5a"/>
    <w:uiPriority w:val="34"/>
    <w:qFormat/>
    <w:locked/>
    <w:rsid w:val="00FB5F24"/>
    <w:rPr>
      <w:rFonts w:eastAsia="Times New Roman"/>
      <w:sz w:val="24"/>
      <w:lang w:eastAsia="ru-RU"/>
    </w:rPr>
  </w:style>
  <w:style w:type="paragraph" w:customStyle="1" w:styleId="5a">
    <w:name w:val="Абзац списка5"/>
    <w:basedOn w:val="a2"/>
    <w:link w:val="affffffff9"/>
    <w:uiPriority w:val="34"/>
    <w:qFormat/>
    <w:rsid w:val="00FB5F24"/>
    <w:pPr>
      <w:widowControl/>
      <w:snapToGrid/>
      <w:spacing w:before="0" w:after="0"/>
      <w:ind w:left="708"/>
    </w:pPr>
    <w:rPr>
      <w:rFonts w:asciiTheme="minorHAnsi" w:eastAsia="Times New Roman" w:hAnsiTheme="minorHAnsi" w:cstheme="minorBidi"/>
      <w:szCs w:val="22"/>
    </w:rPr>
  </w:style>
  <w:style w:type="character" w:customStyle="1" w:styleId="FontStyle31">
    <w:name w:val="Font Style31"/>
    <w:uiPriority w:val="99"/>
    <w:qFormat/>
    <w:rsid w:val="00FB5F24"/>
    <w:rPr>
      <w:rFonts w:ascii="Times New Roman" w:hAnsi="Times New Roman"/>
      <w:b/>
      <w:sz w:val="28"/>
    </w:rPr>
  </w:style>
  <w:style w:type="character" w:customStyle="1" w:styleId="342">
    <w:name w:val="Знак3 Знак Знак4"/>
    <w:uiPriority w:val="99"/>
    <w:qFormat/>
    <w:locked/>
    <w:rsid w:val="00FB5F24"/>
    <w:rPr>
      <w:rFonts w:ascii="Courier New" w:hAnsi="Courier New"/>
      <w:lang w:val="ru-RU" w:eastAsia="ru-RU"/>
    </w:rPr>
  </w:style>
  <w:style w:type="paragraph" w:customStyle="1" w:styleId="Style15">
    <w:name w:val="Style15"/>
    <w:basedOn w:val="a2"/>
    <w:uiPriority w:val="99"/>
    <w:qFormat/>
    <w:rsid w:val="00FB5F24"/>
    <w:pPr>
      <w:autoSpaceDE w:val="0"/>
      <w:autoSpaceDN w:val="0"/>
      <w:adjustRightInd w:val="0"/>
      <w:snapToGrid/>
      <w:spacing w:before="0" w:after="0" w:line="269" w:lineRule="exact"/>
    </w:pPr>
    <w:rPr>
      <w:rFonts w:eastAsia="Times New Roman"/>
      <w:szCs w:val="24"/>
    </w:rPr>
  </w:style>
  <w:style w:type="character" w:customStyle="1" w:styleId="FontStyle30">
    <w:name w:val="Font Style30"/>
    <w:uiPriority w:val="99"/>
    <w:qFormat/>
    <w:rsid w:val="00FB5F24"/>
    <w:rPr>
      <w:rFonts w:ascii="Times New Roman" w:hAnsi="Times New Roman"/>
      <w:sz w:val="22"/>
    </w:rPr>
  </w:style>
  <w:style w:type="paragraph" w:customStyle="1" w:styleId="Style32">
    <w:name w:val="Style32"/>
    <w:basedOn w:val="a2"/>
    <w:uiPriority w:val="99"/>
    <w:qFormat/>
    <w:rsid w:val="00FB5F24"/>
    <w:pPr>
      <w:autoSpaceDE w:val="0"/>
      <w:autoSpaceDN w:val="0"/>
      <w:adjustRightInd w:val="0"/>
      <w:snapToGrid/>
      <w:spacing w:before="0" w:after="0"/>
    </w:pPr>
    <w:rPr>
      <w:rFonts w:eastAsia="Times New Roman"/>
      <w:szCs w:val="24"/>
    </w:rPr>
  </w:style>
  <w:style w:type="paragraph" w:customStyle="1" w:styleId="Style40">
    <w:name w:val="Style40"/>
    <w:basedOn w:val="a2"/>
    <w:uiPriority w:val="99"/>
    <w:qFormat/>
    <w:rsid w:val="00FB5F24"/>
    <w:pPr>
      <w:autoSpaceDE w:val="0"/>
      <w:autoSpaceDN w:val="0"/>
      <w:adjustRightInd w:val="0"/>
      <w:snapToGrid/>
      <w:spacing w:before="0" w:after="0" w:line="480" w:lineRule="exact"/>
      <w:ind w:firstLine="773"/>
    </w:pPr>
    <w:rPr>
      <w:rFonts w:eastAsia="Times New Roman"/>
      <w:szCs w:val="24"/>
    </w:rPr>
  </w:style>
  <w:style w:type="paragraph" w:customStyle="1" w:styleId="Style45">
    <w:name w:val="Style45"/>
    <w:basedOn w:val="a2"/>
    <w:uiPriority w:val="99"/>
    <w:qFormat/>
    <w:rsid w:val="00FB5F24"/>
    <w:pPr>
      <w:autoSpaceDE w:val="0"/>
      <w:autoSpaceDN w:val="0"/>
      <w:adjustRightInd w:val="0"/>
      <w:snapToGrid/>
      <w:spacing w:before="0" w:after="0" w:line="480" w:lineRule="exact"/>
      <w:ind w:firstLine="691"/>
      <w:jc w:val="both"/>
    </w:pPr>
    <w:rPr>
      <w:rFonts w:eastAsia="Times New Roman"/>
      <w:szCs w:val="24"/>
    </w:rPr>
  </w:style>
  <w:style w:type="paragraph" w:customStyle="1" w:styleId="1ffffe">
    <w:name w:val="Заголовок 1ъ"/>
    <w:basedOn w:val="1f3"/>
    <w:uiPriority w:val="99"/>
    <w:qFormat/>
    <w:rsid w:val="00FB5F24"/>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uiPriority w:val="99"/>
    <w:qFormat/>
    <w:rsid w:val="00FB5F24"/>
    <w:rPr>
      <w:rFonts w:ascii="Times New Roman" w:hAnsi="Times New Roman"/>
      <w:i/>
      <w:sz w:val="26"/>
    </w:rPr>
  </w:style>
  <w:style w:type="paragraph" w:customStyle="1" w:styleId="CharChar0">
    <w:name w:val="первый Char Char"/>
    <w:basedOn w:val="a2"/>
    <w:uiPriority w:val="99"/>
    <w:qFormat/>
    <w:rsid w:val="00FB5F24"/>
    <w:pPr>
      <w:widowControl/>
      <w:snapToGrid/>
      <w:spacing w:before="120" w:after="0" w:line="240" w:lineRule="exact"/>
      <w:ind w:firstLine="284"/>
      <w:jc w:val="both"/>
    </w:pPr>
    <w:rPr>
      <w:rFonts w:eastAsia="Times New Roman"/>
      <w:sz w:val="22"/>
      <w:szCs w:val="24"/>
    </w:rPr>
  </w:style>
  <w:style w:type="paragraph" w:customStyle="1" w:styleId="Char">
    <w:name w:val="первый Char"/>
    <w:basedOn w:val="a2"/>
    <w:uiPriority w:val="99"/>
    <w:qFormat/>
    <w:rsid w:val="00FB5F24"/>
    <w:pPr>
      <w:widowControl/>
      <w:snapToGrid/>
      <w:spacing w:before="120" w:after="0" w:line="240" w:lineRule="exact"/>
      <w:ind w:firstLine="284"/>
      <w:jc w:val="both"/>
    </w:pPr>
    <w:rPr>
      <w:rFonts w:eastAsia="Times New Roman"/>
      <w:sz w:val="22"/>
      <w:szCs w:val="24"/>
    </w:rPr>
  </w:style>
  <w:style w:type="character" w:customStyle="1" w:styleId="gray1">
    <w:name w:val="gray1"/>
    <w:uiPriority w:val="99"/>
    <w:qFormat/>
    <w:rsid w:val="00FB5F24"/>
    <w:rPr>
      <w:color w:val="808080"/>
    </w:rPr>
  </w:style>
  <w:style w:type="paragraph" w:customStyle="1" w:styleId="small">
    <w:name w:val="small"/>
    <w:basedOn w:val="a2"/>
    <w:uiPriority w:val="99"/>
    <w:qFormat/>
    <w:rsid w:val="00FB5F24"/>
    <w:pPr>
      <w:widowControl/>
      <w:snapToGrid/>
      <w:spacing w:beforeAutospacing="1" w:afterAutospacing="1"/>
    </w:pPr>
    <w:rPr>
      <w:rFonts w:ascii="Verdana" w:eastAsia="Times New Roman" w:hAnsi="Verdana"/>
      <w:sz w:val="15"/>
      <w:szCs w:val="15"/>
    </w:rPr>
  </w:style>
  <w:style w:type="character" w:customStyle="1" w:styleId="style161">
    <w:name w:val="style161"/>
    <w:uiPriority w:val="99"/>
    <w:qFormat/>
    <w:rsid w:val="00FB5F24"/>
    <w:rPr>
      <w:rFonts w:ascii="Verdana" w:hAnsi="Verdana"/>
      <w:sz w:val="24"/>
    </w:rPr>
  </w:style>
  <w:style w:type="paragraph" w:customStyle="1" w:styleId="affffffffa">
    <w:name w:val="Содержание"/>
    <w:basedOn w:val="a2"/>
    <w:uiPriority w:val="99"/>
    <w:qFormat/>
    <w:rsid w:val="00FB5F24"/>
    <w:pPr>
      <w:widowControl/>
      <w:snapToGrid/>
      <w:spacing w:before="0" w:after="0"/>
      <w:ind w:firstLine="454"/>
      <w:jc w:val="both"/>
    </w:pPr>
    <w:rPr>
      <w:rFonts w:eastAsia="Times New Roman"/>
      <w:szCs w:val="24"/>
    </w:rPr>
  </w:style>
  <w:style w:type="paragraph" w:customStyle="1" w:styleId="affffffffb">
    <w:name w:val="Модули"/>
    <w:basedOn w:val="a2"/>
    <w:uiPriority w:val="99"/>
    <w:qFormat/>
    <w:rsid w:val="00FB5F24"/>
    <w:pPr>
      <w:keepNext/>
      <w:widowControl/>
      <w:snapToGrid/>
      <w:spacing w:before="0" w:after="0"/>
    </w:pPr>
    <w:rPr>
      <w:rFonts w:eastAsia="Times New Roman"/>
      <w:b/>
      <w:bCs/>
      <w:szCs w:val="24"/>
    </w:rPr>
  </w:style>
  <w:style w:type="character" w:customStyle="1" w:styleId="description2">
    <w:name w:val="description2"/>
    <w:uiPriority w:val="99"/>
    <w:qFormat/>
    <w:rsid w:val="00FB5F24"/>
    <w:rPr>
      <w:color w:val="000000"/>
      <w:sz w:val="20"/>
    </w:rPr>
  </w:style>
  <w:style w:type="paragraph" w:customStyle="1" w:styleId="227">
    <w:name w:val="Îñíî´2íîé òåêñò 2"/>
    <w:basedOn w:val="a2"/>
    <w:uiPriority w:val="99"/>
    <w:qFormat/>
    <w:rsid w:val="00FB5F24"/>
    <w:pPr>
      <w:snapToGrid/>
      <w:spacing w:before="0" w:after="0"/>
      <w:ind w:firstLine="709"/>
      <w:jc w:val="both"/>
    </w:pPr>
    <w:rPr>
      <w:rFonts w:eastAsia="Times New Roman"/>
    </w:rPr>
  </w:style>
  <w:style w:type="paragraph" w:customStyle="1" w:styleId="Noeeu3">
    <w:name w:val="Noeeu3"/>
    <w:basedOn w:val="a2"/>
    <w:uiPriority w:val="99"/>
    <w:qFormat/>
    <w:rsid w:val="00FB5F24"/>
    <w:pPr>
      <w:snapToGrid/>
      <w:spacing w:before="0" w:after="0"/>
      <w:ind w:firstLine="284"/>
      <w:jc w:val="both"/>
    </w:pPr>
    <w:rPr>
      <w:rFonts w:eastAsia="Times New Roman"/>
      <w:sz w:val="20"/>
    </w:rPr>
  </w:style>
  <w:style w:type="character" w:customStyle="1" w:styleId="c17">
    <w:name w:val="c17"/>
    <w:basedOn w:val="a3"/>
    <w:uiPriority w:val="99"/>
    <w:qFormat/>
    <w:rsid w:val="00FB5F24"/>
    <w:rPr>
      <w:rFonts w:cs="Times New Roman"/>
    </w:rPr>
  </w:style>
  <w:style w:type="character" w:customStyle="1" w:styleId="searchhit">
    <w:name w:val="search_hit"/>
    <w:basedOn w:val="a3"/>
    <w:uiPriority w:val="99"/>
    <w:qFormat/>
    <w:rsid w:val="00FB5F24"/>
    <w:rPr>
      <w:rFonts w:cs="Times New Roman"/>
    </w:rPr>
  </w:style>
  <w:style w:type="paragraph" w:customStyle="1" w:styleId="a0">
    <w:name w:val="заголовок"/>
    <w:basedOn w:val="a2"/>
    <w:uiPriority w:val="99"/>
    <w:qFormat/>
    <w:rsid w:val="00FB5F24"/>
    <w:pPr>
      <w:widowControl/>
      <w:numPr>
        <w:numId w:val="6"/>
      </w:numPr>
      <w:snapToGrid/>
      <w:spacing w:before="0" w:after="0"/>
      <w:jc w:val="both"/>
    </w:pPr>
    <w:rPr>
      <w:rFonts w:eastAsia="Times New Roman"/>
      <w:b/>
      <w:szCs w:val="24"/>
    </w:rPr>
  </w:style>
  <w:style w:type="character" w:customStyle="1" w:styleId="FontStyle111">
    <w:name w:val="Font Style111"/>
    <w:uiPriority w:val="99"/>
    <w:qFormat/>
    <w:rsid w:val="00FB5F24"/>
    <w:rPr>
      <w:rFonts w:ascii="Century Schoolbook" w:hAnsi="Century Schoolbook"/>
      <w:sz w:val="18"/>
    </w:rPr>
  </w:style>
  <w:style w:type="character" w:customStyle="1" w:styleId="FontStyle136">
    <w:name w:val="Font Style136"/>
    <w:uiPriority w:val="99"/>
    <w:qFormat/>
    <w:rsid w:val="00FB5F24"/>
    <w:rPr>
      <w:rFonts w:ascii="Century Schoolbook" w:hAnsi="Century Schoolbook"/>
      <w:b/>
      <w:sz w:val="18"/>
    </w:rPr>
  </w:style>
  <w:style w:type="paragraph" w:customStyle="1" w:styleId="Style67">
    <w:name w:val="Style67"/>
    <w:basedOn w:val="a2"/>
    <w:uiPriority w:val="99"/>
    <w:qFormat/>
    <w:rsid w:val="00FB5F24"/>
    <w:pPr>
      <w:autoSpaceDE w:val="0"/>
      <w:autoSpaceDN w:val="0"/>
      <w:adjustRightInd w:val="0"/>
      <w:snapToGrid/>
      <w:spacing w:before="0" w:after="0"/>
    </w:pPr>
    <w:rPr>
      <w:rFonts w:ascii="Arial Black" w:eastAsia="Times New Roman" w:hAnsi="Arial Black"/>
      <w:szCs w:val="24"/>
    </w:rPr>
  </w:style>
  <w:style w:type="character" w:customStyle="1" w:styleId="rl">
    <w:name w:val="rl"/>
    <w:uiPriority w:val="99"/>
    <w:qFormat/>
    <w:rsid w:val="00FB5F24"/>
  </w:style>
  <w:style w:type="paragraph" w:customStyle="1" w:styleId="affffffffc">
    <w:name w:val="_Обычный"/>
    <w:basedOn w:val="a2"/>
    <w:uiPriority w:val="99"/>
    <w:qFormat/>
    <w:rsid w:val="00FB5F24"/>
    <w:pPr>
      <w:widowControl/>
      <w:snapToGrid/>
      <w:spacing w:before="0" w:after="0" w:line="360" w:lineRule="auto"/>
      <w:ind w:firstLine="709"/>
      <w:jc w:val="both"/>
    </w:pPr>
    <w:rPr>
      <w:rFonts w:eastAsia="Times New Roman"/>
      <w:szCs w:val="24"/>
    </w:rPr>
  </w:style>
  <w:style w:type="character" w:customStyle="1" w:styleId="NoBreak">
    <w:name w:val="_NoBreak"/>
    <w:uiPriority w:val="99"/>
    <w:qFormat/>
    <w:rsid w:val="00FB5F24"/>
  </w:style>
  <w:style w:type="paragraph" w:customStyle="1" w:styleId="1270">
    <w:name w:val="Стиль по ширине Первая строка:  127 см"/>
    <w:basedOn w:val="a2"/>
    <w:uiPriority w:val="99"/>
    <w:qFormat/>
    <w:rsid w:val="00FB5F24"/>
    <w:pPr>
      <w:widowControl/>
      <w:snapToGrid/>
      <w:spacing w:before="0" w:after="0" w:line="360" w:lineRule="auto"/>
      <w:ind w:firstLine="720"/>
      <w:jc w:val="both"/>
    </w:pPr>
    <w:rPr>
      <w:rFonts w:eastAsia="Times New Roman"/>
    </w:rPr>
  </w:style>
  <w:style w:type="character" w:customStyle="1" w:styleId="mymarkfind">
    <w:name w:val="my_mark_find"/>
    <w:basedOn w:val="a3"/>
    <w:uiPriority w:val="99"/>
    <w:qFormat/>
    <w:rsid w:val="00FB5F24"/>
    <w:rPr>
      <w:rFonts w:cs="Times New Roman"/>
    </w:rPr>
  </w:style>
  <w:style w:type="character" w:customStyle="1" w:styleId="hl">
    <w:name w:val="hl"/>
    <w:uiPriority w:val="99"/>
    <w:qFormat/>
    <w:rsid w:val="00FB5F24"/>
  </w:style>
  <w:style w:type="paragraph" w:customStyle="1" w:styleId="book">
    <w:name w:val="book"/>
    <w:basedOn w:val="a2"/>
    <w:uiPriority w:val="99"/>
    <w:qFormat/>
    <w:rsid w:val="00FB5F24"/>
    <w:pPr>
      <w:widowControl/>
      <w:snapToGrid/>
      <w:spacing w:before="0" w:after="0"/>
      <w:ind w:firstLine="450"/>
      <w:jc w:val="both"/>
    </w:pPr>
    <w:rPr>
      <w:rFonts w:eastAsia="Times New Roman"/>
      <w:szCs w:val="24"/>
    </w:rPr>
  </w:style>
  <w:style w:type="character" w:customStyle="1" w:styleId="Arial16">
    <w:name w:val="Стиль Arial 16 пт полужирный"/>
    <w:uiPriority w:val="99"/>
    <w:qFormat/>
    <w:rsid w:val="00FB5F24"/>
    <w:rPr>
      <w:rFonts w:ascii="Arial" w:hAnsi="Arial"/>
      <w:b/>
      <w:sz w:val="32"/>
    </w:rPr>
  </w:style>
  <w:style w:type="character" w:customStyle="1" w:styleId="b">
    <w:name w:val="b"/>
    <w:uiPriority w:val="99"/>
    <w:qFormat/>
    <w:rsid w:val="00FB5F24"/>
  </w:style>
  <w:style w:type="paragraph" w:customStyle="1" w:styleId="12a">
    <w:name w:val="стиль12"/>
    <w:basedOn w:val="a2"/>
    <w:uiPriority w:val="99"/>
    <w:qFormat/>
    <w:rsid w:val="00FB5F24"/>
    <w:pPr>
      <w:widowControl/>
      <w:snapToGrid/>
      <w:spacing w:beforeAutospacing="1" w:afterAutospacing="1"/>
    </w:pPr>
    <w:rPr>
      <w:rFonts w:ascii="Arial" w:eastAsia="Times New Roman" w:hAnsi="Arial" w:cs="Arial"/>
      <w:color w:val="676767"/>
      <w:sz w:val="20"/>
    </w:rPr>
  </w:style>
  <w:style w:type="character" w:customStyle="1" w:styleId="FontStyle61">
    <w:name w:val="Font Style61"/>
    <w:uiPriority w:val="99"/>
    <w:qFormat/>
    <w:rsid w:val="00FB5F24"/>
    <w:rPr>
      <w:rFonts w:ascii="MS Reference Sans Serif" w:hAnsi="MS Reference Sans Serif"/>
      <w:sz w:val="12"/>
    </w:rPr>
  </w:style>
  <w:style w:type="character" w:customStyle="1" w:styleId="FontStyle60">
    <w:name w:val="Font Style60"/>
    <w:uiPriority w:val="99"/>
    <w:qFormat/>
    <w:rsid w:val="00FB5F24"/>
    <w:rPr>
      <w:rFonts w:ascii="MS Reference Sans Serif" w:hAnsi="MS Reference Sans Serif"/>
      <w:sz w:val="16"/>
    </w:rPr>
  </w:style>
  <w:style w:type="paragraph" w:customStyle="1" w:styleId="Style101">
    <w:name w:val="Стиль Style10 + Черный"/>
    <w:basedOn w:val="a2"/>
    <w:next w:val="a2"/>
    <w:uiPriority w:val="99"/>
    <w:qFormat/>
    <w:rsid w:val="00FB5F24"/>
    <w:pPr>
      <w:widowControl/>
      <w:snapToGrid/>
      <w:spacing w:before="0" w:after="0"/>
    </w:pPr>
    <w:rPr>
      <w:rFonts w:eastAsia="Times New Roman"/>
      <w:color w:val="000000"/>
      <w:szCs w:val="24"/>
    </w:rPr>
  </w:style>
  <w:style w:type="paragraph" w:customStyle="1" w:styleId="Style1010">
    <w:name w:val="Стиль Style10 + Черный1"/>
    <w:basedOn w:val="a2"/>
    <w:next w:val="a2"/>
    <w:uiPriority w:val="99"/>
    <w:qFormat/>
    <w:rsid w:val="00FB5F24"/>
    <w:pPr>
      <w:widowControl/>
      <w:snapToGrid/>
      <w:spacing w:before="0" w:after="0"/>
    </w:pPr>
    <w:rPr>
      <w:rFonts w:eastAsia="Times New Roman"/>
      <w:color w:val="000000"/>
      <w:szCs w:val="24"/>
    </w:rPr>
  </w:style>
  <w:style w:type="character" w:customStyle="1" w:styleId="FontStyle79">
    <w:name w:val="Font Style79"/>
    <w:uiPriority w:val="99"/>
    <w:qFormat/>
    <w:rsid w:val="00FB5F24"/>
    <w:rPr>
      <w:rFonts w:ascii="MS Reference Sans Serif" w:hAnsi="MS Reference Sans Serif"/>
      <w:sz w:val="22"/>
    </w:rPr>
  </w:style>
  <w:style w:type="paragraph" w:customStyle="1" w:styleId="Style48">
    <w:name w:val="Style48"/>
    <w:basedOn w:val="a2"/>
    <w:uiPriority w:val="99"/>
    <w:qFormat/>
    <w:rsid w:val="00FB5F24"/>
    <w:pPr>
      <w:autoSpaceDE w:val="0"/>
      <w:autoSpaceDN w:val="0"/>
      <w:adjustRightInd w:val="0"/>
      <w:snapToGrid/>
      <w:spacing w:before="0" w:after="0"/>
    </w:pPr>
    <w:rPr>
      <w:rFonts w:eastAsia="Times New Roman"/>
      <w:szCs w:val="24"/>
    </w:rPr>
  </w:style>
  <w:style w:type="character" w:customStyle="1" w:styleId="WW8Num2z1">
    <w:name w:val="WW8Num2z1"/>
    <w:uiPriority w:val="99"/>
    <w:qFormat/>
    <w:rsid w:val="00FB5F24"/>
    <w:rPr>
      <w:rFonts w:ascii="Times New Roman" w:hAnsi="Times New Roman"/>
    </w:rPr>
  </w:style>
  <w:style w:type="paragraph" w:customStyle="1" w:styleId="Textbody0">
    <w:name w:val="Text body"/>
    <w:basedOn w:val="Standard"/>
    <w:uiPriority w:val="99"/>
    <w:qFormat/>
    <w:rsid w:val="00FB5F24"/>
    <w:pPr>
      <w:autoSpaceDN/>
      <w:spacing w:after="120"/>
      <w:textAlignment w:val="baseline"/>
    </w:pPr>
    <w:rPr>
      <w:rFonts w:eastAsia="SimSun" w:cs="Mangal"/>
      <w:kern w:val="1"/>
      <w:lang w:eastAsia="hi-IN" w:bidi="hi-IN"/>
    </w:rPr>
  </w:style>
  <w:style w:type="paragraph" w:customStyle="1" w:styleId="Index">
    <w:name w:val="Index"/>
    <w:basedOn w:val="Standard"/>
    <w:uiPriority w:val="99"/>
    <w:qFormat/>
    <w:rsid w:val="00FB5F24"/>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uiPriority w:val="99"/>
    <w:qFormat/>
    <w:rsid w:val="00FB5F24"/>
    <w:pPr>
      <w:autoSpaceDE w:val="0"/>
      <w:autoSpaceDN w:val="0"/>
      <w:adjustRightInd w:val="0"/>
      <w:spacing w:line="240" w:lineRule="auto"/>
      <w:ind w:firstLine="340"/>
      <w:jc w:val="both"/>
    </w:pPr>
    <w:rPr>
      <w:rFonts w:ascii="TimesET" w:eastAsia="Calibri" w:hAnsi="TimesET"/>
      <w:color w:val="000000"/>
      <w:sz w:val="19"/>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uiPriority w:val="99"/>
    <w:qFormat/>
    <w:locked/>
    <w:rsid w:val="00FB5F24"/>
    <w:rPr>
      <w:rFonts w:ascii="TimesET" w:eastAsia="Calibri" w:hAnsi="TimesET" w:cs="Times New Roman"/>
      <w:color w:val="000000"/>
      <w:sz w:val="19"/>
      <w:szCs w:val="20"/>
      <w:lang w:eastAsia="ru-RU"/>
    </w:rPr>
  </w:style>
  <w:style w:type="character" w:customStyle="1" w:styleId="331">
    <w:name w:val="Знак3 Знак Знак3"/>
    <w:uiPriority w:val="99"/>
    <w:qFormat/>
    <w:locked/>
    <w:rsid w:val="00FB5F24"/>
    <w:rPr>
      <w:rFonts w:ascii="Courier New" w:hAnsi="Courier New"/>
      <w:lang w:val="ru-RU" w:eastAsia="ru-RU"/>
    </w:rPr>
  </w:style>
  <w:style w:type="character" w:customStyle="1" w:styleId="WW8Num2z2">
    <w:name w:val="WW8Num2z2"/>
    <w:uiPriority w:val="99"/>
    <w:qFormat/>
    <w:rsid w:val="00FB5F24"/>
    <w:rPr>
      <w:rFonts w:ascii="Wingdings" w:hAnsi="Wingdings"/>
    </w:rPr>
  </w:style>
  <w:style w:type="character" w:customStyle="1" w:styleId="WW8Num3z2">
    <w:name w:val="WW8Num3z2"/>
    <w:uiPriority w:val="99"/>
    <w:qFormat/>
    <w:rsid w:val="00FB5F24"/>
    <w:rPr>
      <w:rFonts w:ascii="Wingdings" w:hAnsi="Wingdings"/>
    </w:rPr>
  </w:style>
  <w:style w:type="character" w:customStyle="1" w:styleId="WW8Num3z3">
    <w:name w:val="WW8Num3z3"/>
    <w:uiPriority w:val="99"/>
    <w:qFormat/>
    <w:rsid w:val="00FB5F24"/>
    <w:rPr>
      <w:rFonts w:ascii="Symbol" w:hAnsi="Symbol"/>
    </w:rPr>
  </w:style>
  <w:style w:type="character" w:customStyle="1" w:styleId="WW8Num12z1">
    <w:name w:val="WW8Num12z1"/>
    <w:uiPriority w:val="99"/>
    <w:qFormat/>
    <w:rsid w:val="00FB5F24"/>
    <w:rPr>
      <w:b/>
    </w:rPr>
  </w:style>
  <w:style w:type="character" w:customStyle="1" w:styleId="WW8Num12z5">
    <w:name w:val="WW8Num12z5"/>
    <w:uiPriority w:val="99"/>
    <w:qFormat/>
    <w:rsid w:val="00FB5F24"/>
  </w:style>
  <w:style w:type="character" w:customStyle="1" w:styleId="WW8Num12z6">
    <w:name w:val="WW8Num12z6"/>
    <w:uiPriority w:val="99"/>
    <w:qFormat/>
    <w:rsid w:val="00FB5F24"/>
  </w:style>
  <w:style w:type="character" w:customStyle="1" w:styleId="WW8Num12z7">
    <w:name w:val="WW8Num12z7"/>
    <w:uiPriority w:val="99"/>
    <w:qFormat/>
    <w:rsid w:val="00FB5F24"/>
  </w:style>
  <w:style w:type="character" w:customStyle="1" w:styleId="WW8Num12z8">
    <w:name w:val="WW8Num12z8"/>
    <w:uiPriority w:val="99"/>
    <w:qFormat/>
    <w:rsid w:val="00FB5F24"/>
  </w:style>
  <w:style w:type="character" w:customStyle="1" w:styleId="WW8Num17z2">
    <w:name w:val="WW8Num17z2"/>
    <w:uiPriority w:val="99"/>
    <w:qFormat/>
    <w:rsid w:val="00FB5F24"/>
  </w:style>
  <w:style w:type="character" w:customStyle="1" w:styleId="WW8Num17z3">
    <w:name w:val="WW8Num17z3"/>
    <w:uiPriority w:val="99"/>
    <w:qFormat/>
    <w:rsid w:val="00FB5F24"/>
  </w:style>
  <w:style w:type="character" w:customStyle="1" w:styleId="WW8Num17z4">
    <w:name w:val="WW8Num17z4"/>
    <w:uiPriority w:val="99"/>
    <w:qFormat/>
    <w:rsid w:val="00FB5F24"/>
  </w:style>
  <w:style w:type="character" w:customStyle="1" w:styleId="WW8Num17z5">
    <w:name w:val="WW8Num17z5"/>
    <w:uiPriority w:val="99"/>
    <w:qFormat/>
    <w:rsid w:val="00FB5F24"/>
  </w:style>
  <w:style w:type="character" w:customStyle="1" w:styleId="WW8Num17z6">
    <w:name w:val="WW8Num17z6"/>
    <w:uiPriority w:val="99"/>
    <w:qFormat/>
    <w:rsid w:val="00FB5F24"/>
  </w:style>
  <w:style w:type="character" w:customStyle="1" w:styleId="WW8Num17z7">
    <w:name w:val="WW8Num17z7"/>
    <w:uiPriority w:val="99"/>
    <w:qFormat/>
    <w:rsid w:val="00FB5F24"/>
  </w:style>
  <w:style w:type="character" w:customStyle="1" w:styleId="WW8Num17z8">
    <w:name w:val="WW8Num17z8"/>
    <w:uiPriority w:val="99"/>
    <w:qFormat/>
    <w:rsid w:val="00FB5F24"/>
  </w:style>
  <w:style w:type="character" w:customStyle="1" w:styleId="WW8Num20z0">
    <w:name w:val="WW8Num20z0"/>
    <w:uiPriority w:val="99"/>
    <w:qFormat/>
    <w:rsid w:val="00FB5F24"/>
  </w:style>
  <w:style w:type="character" w:customStyle="1" w:styleId="WW8Num21z0">
    <w:name w:val="WW8Num21z0"/>
    <w:uiPriority w:val="99"/>
    <w:qFormat/>
    <w:rsid w:val="00FB5F24"/>
  </w:style>
  <w:style w:type="character" w:customStyle="1" w:styleId="WW8Num21z1">
    <w:name w:val="WW8Num21z1"/>
    <w:uiPriority w:val="99"/>
    <w:qFormat/>
    <w:rsid w:val="00FB5F24"/>
  </w:style>
  <w:style w:type="character" w:customStyle="1" w:styleId="WW8Num21z2">
    <w:name w:val="WW8Num21z2"/>
    <w:uiPriority w:val="99"/>
    <w:qFormat/>
    <w:rsid w:val="00FB5F24"/>
  </w:style>
  <w:style w:type="character" w:customStyle="1" w:styleId="WW8Num21z3">
    <w:name w:val="WW8Num21z3"/>
    <w:uiPriority w:val="99"/>
    <w:qFormat/>
    <w:rsid w:val="00FB5F24"/>
  </w:style>
  <w:style w:type="character" w:customStyle="1" w:styleId="WW8Num21z4">
    <w:name w:val="WW8Num21z4"/>
    <w:uiPriority w:val="99"/>
    <w:qFormat/>
    <w:rsid w:val="00FB5F24"/>
  </w:style>
  <w:style w:type="character" w:customStyle="1" w:styleId="WW8Num21z5">
    <w:name w:val="WW8Num21z5"/>
    <w:uiPriority w:val="99"/>
    <w:qFormat/>
    <w:rsid w:val="00FB5F24"/>
  </w:style>
  <w:style w:type="character" w:customStyle="1" w:styleId="WW8Num21z6">
    <w:name w:val="WW8Num21z6"/>
    <w:uiPriority w:val="99"/>
    <w:qFormat/>
    <w:rsid w:val="00FB5F24"/>
  </w:style>
  <w:style w:type="character" w:customStyle="1" w:styleId="WW8Num21z7">
    <w:name w:val="WW8Num21z7"/>
    <w:uiPriority w:val="99"/>
    <w:qFormat/>
    <w:rsid w:val="00FB5F24"/>
  </w:style>
  <w:style w:type="character" w:customStyle="1" w:styleId="WW8Num21z8">
    <w:name w:val="WW8Num21z8"/>
    <w:uiPriority w:val="99"/>
    <w:qFormat/>
    <w:rsid w:val="00FB5F24"/>
  </w:style>
  <w:style w:type="character" w:customStyle="1" w:styleId="WW8Num22z0">
    <w:name w:val="WW8Num22z0"/>
    <w:uiPriority w:val="99"/>
    <w:qFormat/>
    <w:rsid w:val="00FB5F24"/>
    <w:rPr>
      <w:rFonts w:ascii="Symbol" w:hAnsi="Symbol"/>
    </w:rPr>
  </w:style>
  <w:style w:type="character" w:customStyle="1" w:styleId="WW8Num22z1">
    <w:name w:val="WW8Num22z1"/>
    <w:uiPriority w:val="99"/>
    <w:qFormat/>
    <w:rsid w:val="00FB5F24"/>
    <w:rPr>
      <w:rFonts w:ascii="Courier New" w:hAnsi="Courier New"/>
    </w:rPr>
  </w:style>
  <w:style w:type="character" w:customStyle="1" w:styleId="WW8Num22z2">
    <w:name w:val="WW8Num22z2"/>
    <w:uiPriority w:val="99"/>
    <w:qFormat/>
    <w:rsid w:val="00FB5F24"/>
    <w:rPr>
      <w:rFonts w:ascii="Wingdings" w:hAnsi="Wingdings"/>
    </w:rPr>
  </w:style>
  <w:style w:type="character" w:customStyle="1" w:styleId="WW8Num23z0">
    <w:name w:val="WW8Num23z0"/>
    <w:uiPriority w:val="99"/>
    <w:qFormat/>
    <w:rsid w:val="00FB5F24"/>
  </w:style>
  <w:style w:type="character" w:customStyle="1" w:styleId="WW8Num23z1">
    <w:name w:val="WW8Num23z1"/>
    <w:uiPriority w:val="99"/>
    <w:qFormat/>
    <w:rsid w:val="00FB5F24"/>
  </w:style>
  <w:style w:type="character" w:customStyle="1" w:styleId="WW8Num23z2">
    <w:name w:val="WW8Num23z2"/>
    <w:uiPriority w:val="99"/>
    <w:qFormat/>
    <w:rsid w:val="00FB5F24"/>
  </w:style>
  <w:style w:type="character" w:customStyle="1" w:styleId="WW8Num23z3">
    <w:name w:val="WW8Num23z3"/>
    <w:uiPriority w:val="99"/>
    <w:qFormat/>
    <w:rsid w:val="00FB5F24"/>
  </w:style>
  <w:style w:type="character" w:customStyle="1" w:styleId="WW8Num23z4">
    <w:name w:val="WW8Num23z4"/>
    <w:uiPriority w:val="99"/>
    <w:qFormat/>
    <w:rsid w:val="00FB5F24"/>
  </w:style>
  <w:style w:type="character" w:customStyle="1" w:styleId="WW8Num23z5">
    <w:name w:val="WW8Num23z5"/>
    <w:uiPriority w:val="99"/>
    <w:qFormat/>
    <w:rsid w:val="00FB5F24"/>
  </w:style>
  <w:style w:type="character" w:customStyle="1" w:styleId="WW8Num23z6">
    <w:name w:val="WW8Num23z6"/>
    <w:uiPriority w:val="99"/>
    <w:qFormat/>
    <w:rsid w:val="00FB5F24"/>
  </w:style>
  <w:style w:type="character" w:customStyle="1" w:styleId="WW8Num23z7">
    <w:name w:val="WW8Num23z7"/>
    <w:uiPriority w:val="99"/>
    <w:qFormat/>
    <w:rsid w:val="00FB5F24"/>
  </w:style>
  <w:style w:type="character" w:customStyle="1" w:styleId="WW8Num23z8">
    <w:name w:val="WW8Num23z8"/>
    <w:uiPriority w:val="99"/>
    <w:qFormat/>
    <w:rsid w:val="00FB5F24"/>
  </w:style>
  <w:style w:type="character" w:customStyle="1" w:styleId="WW8Num24z0">
    <w:name w:val="WW8Num24z0"/>
    <w:uiPriority w:val="99"/>
    <w:qFormat/>
    <w:rsid w:val="00FB5F24"/>
    <w:rPr>
      <w:rFonts w:ascii="Symbol" w:hAnsi="Symbol"/>
      <w:sz w:val="24"/>
    </w:rPr>
  </w:style>
  <w:style w:type="character" w:customStyle="1" w:styleId="WW8Num24z1">
    <w:name w:val="WW8Num24z1"/>
    <w:uiPriority w:val="99"/>
    <w:qFormat/>
    <w:rsid w:val="00FB5F24"/>
    <w:rPr>
      <w:rFonts w:ascii="Courier New" w:hAnsi="Courier New"/>
    </w:rPr>
  </w:style>
  <w:style w:type="character" w:customStyle="1" w:styleId="WW8Num24z2">
    <w:name w:val="WW8Num24z2"/>
    <w:uiPriority w:val="99"/>
    <w:qFormat/>
    <w:rsid w:val="00FB5F24"/>
    <w:rPr>
      <w:rFonts w:ascii="Wingdings" w:hAnsi="Wingdings"/>
    </w:rPr>
  </w:style>
  <w:style w:type="character" w:customStyle="1" w:styleId="WW8Num24z3">
    <w:name w:val="WW8Num24z3"/>
    <w:uiPriority w:val="99"/>
    <w:qFormat/>
    <w:rsid w:val="00FB5F24"/>
    <w:rPr>
      <w:rFonts w:ascii="Symbol" w:hAnsi="Symbol"/>
    </w:rPr>
  </w:style>
  <w:style w:type="character" w:customStyle="1" w:styleId="WW8Num25z0">
    <w:name w:val="WW8Num25z0"/>
    <w:uiPriority w:val="99"/>
    <w:qFormat/>
    <w:rsid w:val="00FB5F24"/>
    <w:rPr>
      <w:rFonts w:ascii="Symbol" w:hAnsi="Symbol"/>
      <w:color w:val="auto"/>
    </w:rPr>
  </w:style>
  <w:style w:type="character" w:customStyle="1" w:styleId="WW8Num25z1">
    <w:name w:val="WW8Num25z1"/>
    <w:uiPriority w:val="99"/>
    <w:qFormat/>
    <w:rsid w:val="00FB5F24"/>
    <w:rPr>
      <w:rFonts w:ascii="Courier New" w:hAnsi="Courier New"/>
    </w:rPr>
  </w:style>
  <w:style w:type="character" w:customStyle="1" w:styleId="WW8Num25z2">
    <w:name w:val="WW8Num25z2"/>
    <w:uiPriority w:val="99"/>
    <w:qFormat/>
    <w:rsid w:val="00FB5F24"/>
    <w:rPr>
      <w:rFonts w:ascii="Wingdings" w:hAnsi="Wingdings"/>
    </w:rPr>
  </w:style>
  <w:style w:type="character" w:customStyle="1" w:styleId="WW8Num25z3">
    <w:name w:val="WW8Num25z3"/>
    <w:uiPriority w:val="99"/>
    <w:qFormat/>
    <w:rsid w:val="00FB5F24"/>
    <w:rPr>
      <w:rFonts w:ascii="Symbol" w:hAnsi="Symbol"/>
    </w:rPr>
  </w:style>
  <w:style w:type="character" w:customStyle="1" w:styleId="WW8Num26z0">
    <w:name w:val="WW8Num26z0"/>
    <w:uiPriority w:val="99"/>
    <w:qFormat/>
    <w:rsid w:val="00FB5F24"/>
    <w:rPr>
      <w:rFonts w:ascii="Symbol" w:hAnsi="Symbol"/>
    </w:rPr>
  </w:style>
  <w:style w:type="character" w:customStyle="1" w:styleId="WW8Num26z1">
    <w:name w:val="WW8Num26z1"/>
    <w:uiPriority w:val="99"/>
    <w:qFormat/>
    <w:rsid w:val="00FB5F24"/>
    <w:rPr>
      <w:rFonts w:ascii="Courier New" w:hAnsi="Courier New"/>
    </w:rPr>
  </w:style>
  <w:style w:type="character" w:customStyle="1" w:styleId="WW8Num26z2">
    <w:name w:val="WW8Num26z2"/>
    <w:uiPriority w:val="99"/>
    <w:qFormat/>
    <w:rsid w:val="00FB5F24"/>
    <w:rPr>
      <w:rFonts w:ascii="Wingdings" w:hAnsi="Wingdings"/>
    </w:rPr>
  </w:style>
  <w:style w:type="character" w:customStyle="1" w:styleId="WW8Num27z0">
    <w:name w:val="WW8Num27z0"/>
    <w:uiPriority w:val="99"/>
    <w:qFormat/>
    <w:rsid w:val="00FB5F24"/>
  </w:style>
  <w:style w:type="character" w:customStyle="1" w:styleId="WW8Num27z1">
    <w:name w:val="WW8Num27z1"/>
    <w:uiPriority w:val="99"/>
    <w:qFormat/>
    <w:rsid w:val="00FB5F24"/>
  </w:style>
  <w:style w:type="character" w:customStyle="1" w:styleId="WW8Num27z2">
    <w:name w:val="WW8Num27z2"/>
    <w:uiPriority w:val="99"/>
    <w:qFormat/>
    <w:rsid w:val="00FB5F24"/>
  </w:style>
  <w:style w:type="character" w:customStyle="1" w:styleId="WW8Num27z3">
    <w:name w:val="WW8Num27z3"/>
    <w:uiPriority w:val="99"/>
    <w:qFormat/>
    <w:rsid w:val="00FB5F24"/>
  </w:style>
  <w:style w:type="character" w:customStyle="1" w:styleId="WW8Num27z4">
    <w:name w:val="WW8Num27z4"/>
    <w:uiPriority w:val="99"/>
    <w:qFormat/>
    <w:rsid w:val="00FB5F24"/>
  </w:style>
  <w:style w:type="character" w:customStyle="1" w:styleId="WW8Num27z5">
    <w:name w:val="WW8Num27z5"/>
    <w:uiPriority w:val="99"/>
    <w:qFormat/>
    <w:rsid w:val="00FB5F24"/>
  </w:style>
  <w:style w:type="character" w:customStyle="1" w:styleId="WW8Num27z6">
    <w:name w:val="WW8Num27z6"/>
    <w:uiPriority w:val="99"/>
    <w:qFormat/>
    <w:rsid w:val="00FB5F24"/>
  </w:style>
  <w:style w:type="character" w:customStyle="1" w:styleId="WW8Num27z7">
    <w:name w:val="WW8Num27z7"/>
    <w:uiPriority w:val="99"/>
    <w:qFormat/>
    <w:rsid w:val="00FB5F24"/>
  </w:style>
  <w:style w:type="character" w:customStyle="1" w:styleId="WW8Num27z8">
    <w:name w:val="WW8Num27z8"/>
    <w:uiPriority w:val="99"/>
    <w:qFormat/>
    <w:rsid w:val="00FB5F24"/>
  </w:style>
  <w:style w:type="character" w:customStyle="1" w:styleId="WW8Num28z0">
    <w:name w:val="WW8Num28z0"/>
    <w:uiPriority w:val="99"/>
    <w:qFormat/>
    <w:rsid w:val="00FB5F24"/>
  </w:style>
  <w:style w:type="character" w:customStyle="1" w:styleId="WW8Num28z1">
    <w:name w:val="WW8Num28z1"/>
    <w:uiPriority w:val="99"/>
    <w:qFormat/>
    <w:rsid w:val="00FB5F24"/>
    <w:rPr>
      <w:rFonts w:ascii="Symbol" w:hAnsi="Symbol"/>
      <w:sz w:val="24"/>
    </w:rPr>
  </w:style>
  <w:style w:type="character" w:customStyle="1" w:styleId="WW8Num28z2">
    <w:name w:val="WW8Num28z2"/>
    <w:uiPriority w:val="99"/>
    <w:qFormat/>
    <w:rsid w:val="00FB5F24"/>
  </w:style>
  <w:style w:type="character" w:customStyle="1" w:styleId="WW8Num28z3">
    <w:name w:val="WW8Num28z3"/>
    <w:uiPriority w:val="99"/>
    <w:qFormat/>
    <w:rsid w:val="00FB5F24"/>
  </w:style>
  <w:style w:type="character" w:customStyle="1" w:styleId="WW8Num28z4">
    <w:name w:val="WW8Num28z4"/>
    <w:uiPriority w:val="99"/>
    <w:qFormat/>
    <w:rsid w:val="00FB5F24"/>
  </w:style>
  <w:style w:type="character" w:customStyle="1" w:styleId="WW8Num28z5">
    <w:name w:val="WW8Num28z5"/>
    <w:uiPriority w:val="99"/>
    <w:qFormat/>
    <w:rsid w:val="00FB5F24"/>
  </w:style>
  <w:style w:type="character" w:customStyle="1" w:styleId="WW8Num28z6">
    <w:name w:val="WW8Num28z6"/>
    <w:uiPriority w:val="99"/>
    <w:qFormat/>
    <w:rsid w:val="00FB5F24"/>
  </w:style>
  <w:style w:type="character" w:customStyle="1" w:styleId="WW8Num28z7">
    <w:name w:val="WW8Num28z7"/>
    <w:uiPriority w:val="99"/>
    <w:qFormat/>
    <w:rsid w:val="00FB5F24"/>
  </w:style>
  <w:style w:type="character" w:customStyle="1" w:styleId="WW8Num28z8">
    <w:name w:val="WW8Num28z8"/>
    <w:uiPriority w:val="99"/>
    <w:qFormat/>
    <w:rsid w:val="00FB5F24"/>
  </w:style>
  <w:style w:type="character" w:customStyle="1" w:styleId="WW8Num29z0">
    <w:name w:val="WW8Num29z0"/>
    <w:uiPriority w:val="99"/>
    <w:qFormat/>
    <w:rsid w:val="00FB5F24"/>
  </w:style>
  <w:style w:type="character" w:customStyle="1" w:styleId="WW8Num29z1">
    <w:name w:val="WW8Num29z1"/>
    <w:uiPriority w:val="99"/>
    <w:qFormat/>
    <w:rsid w:val="00FB5F24"/>
  </w:style>
  <w:style w:type="character" w:customStyle="1" w:styleId="WW8Num29z2">
    <w:name w:val="WW8Num29z2"/>
    <w:uiPriority w:val="99"/>
    <w:qFormat/>
    <w:rsid w:val="00FB5F24"/>
  </w:style>
  <w:style w:type="character" w:customStyle="1" w:styleId="WW8Num29z3">
    <w:name w:val="WW8Num29z3"/>
    <w:uiPriority w:val="99"/>
    <w:qFormat/>
    <w:rsid w:val="00FB5F24"/>
  </w:style>
  <w:style w:type="character" w:customStyle="1" w:styleId="WW8Num29z4">
    <w:name w:val="WW8Num29z4"/>
    <w:uiPriority w:val="99"/>
    <w:qFormat/>
    <w:rsid w:val="00FB5F24"/>
  </w:style>
  <w:style w:type="character" w:customStyle="1" w:styleId="WW8Num29z5">
    <w:name w:val="WW8Num29z5"/>
    <w:uiPriority w:val="99"/>
    <w:qFormat/>
    <w:rsid w:val="00FB5F24"/>
  </w:style>
  <w:style w:type="character" w:customStyle="1" w:styleId="WW8Num29z6">
    <w:name w:val="WW8Num29z6"/>
    <w:uiPriority w:val="99"/>
    <w:qFormat/>
    <w:rsid w:val="00FB5F24"/>
  </w:style>
  <w:style w:type="character" w:customStyle="1" w:styleId="WW8Num29z7">
    <w:name w:val="WW8Num29z7"/>
    <w:uiPriority w:val="99"/>
    <w:qFormat/>
    <w:rsid w:val="00FB5F24"/>
  </w:style>
  <w:style w:type="character" w:customStyle="1" w:styleId="WW8Num29z8">
    <w:name w:val="WW8Num29z8"/>
    <w:uiPriority w:val="99"/>
    <w:qFormat/>
    <w:rsid w:val="00FB5F24"/>
  </w:style>
  <w:style w:type="character" w:customStyle="1" w:styleId="WW8Num30z0">
    <w:name w:val="WW8Num30z0"/>
    <w:uiPriority w:val="99"/>
    <w:qFormat/>
    <w:rsid w:val="00FB5F24"/>
    <w:rPr>
      <w:rFonts w:ascii="Wingdings" w:hAnsi="Wingdings"/>
    </w:rPr>
  </w:style>
  <w:style w:type="character" w:customStyle="1" w:styleId="WW8Num30z1">
    <w:name w:val="WW8Num30z1"/>
    <w:uiPriority w:val="99"/>
    <w:qFormat/>
    <w:rsid w:val="00FB5F24"/>
    <w:rPr>
      <w:rFonts w:ascii="Courier New" w:hAnsi="Courier New"/>
    </w:rPr>
  </w:style>
  <w:style w:type="character" w:customStyle="1" w:styleId="WW8Num30z3">
    <w:name w:val="WW8Num30z3"/>
    <w:uiPriority w:val="99"/>
    <w:qFormat/>
    <w:rsid w:val="00FB5F24"/>
    <w:rPr>
      <w:rFonts w:ascii="Symbol" w:hAnsi="Symbol"/>
    </w:rPr>
  </w:style>
  <w:style w:type="character" w:customStyle="1" w:styleId="WW8Num31z0">
    <w:name w:val="WW8Num31z0"/>
    <w:uiPriority w:val="99"/>
    <w:qFormat/>
    <w:rsid w:val="00FB5F24"/>
    <w:rPr>
      <w:rFonts w:ascii="Wingdings" w:hAnsi="Wingdings"/>
    </w:rPr>
  </w:style>
  <w:style w:type="character" w:customStyle="1" w:styleId="WW8Num31z1">
    <w:name w:val="WW8Num31z1"/>
    <w:uiPriority w:val="99"/>
    <w:qFormat/>
    <w:rsid w:val="00FB5F24"/>
    <w:rPr>
      <w:rFonts w:ascii="Courier New" w:hAnsi="Courier New"/>
    </w:rPr>
  </w:style>
  <w:style w:type="character" w:customStyle="1" w:styleId="WW8Num31z3">
    <w:name w:val="WW8Num31z3"/>
    <w:uiPriority w:val="99"/>
    <w:qFormat/>
    <w:rsid w:val="00FB5F24"/>
    <w:rPr>
      <w:rFonts w:ascii="Symbol" w:hAnsi="Symbol"/>
    </w:rPr>
  </w:style>
  <w:style w:type="character" w:customStyle="1" w:styleId="WW8Num32z0">
    <w:name w:val="WW8Num32z0"/>
    <w:uiPriority w:val="99"/>
    <w:qFormat/>
    <w:rsid w:val="00FB5F24"/>
  </w:style>
  <w:style w:type="character" w:customStyle="1" w:styleId="WW8Num32z1">
    <w:name w:val="WW8Num32z1"/>
    <w:uiPriority w:val="99"/>
    <w:qFormat/>
    <w:rsid w:val="00FB5F24"/>
    <w:rPr>
      <w:rFonts w:ascii="Courier New" w:hAnsi="Courier New"/>
    </w:rPr>
  </w:style>
  <w:style w:type="character" w:customStyle="1" w:styleId="WW8Num32z2">
    <w:name w:val="WW8Num32z2"/>
    <w:uiPriority w:val="99"/>
    <w:qFormat/>
    <w:rsid w:val="00FB5F24"/>
    <w:rPr>
      <w:rFonts w:ascii="Wingdings" w:hAnsi="Wingdings"/>
    </w:rPr>
  </w:style>
  <w:style w:type="character" w:customStyle="1" w:styleId="WW8Num32z3">
    <w:name w:val="WW8Num32z3"/>
    <w:uiPriority w:val="99"/>
    <w:qFormat/>
    <w:rsid w:val="00FB5F24"/>
    <w:rPr>
      <w:rFonts w:ascii="Symbol" w:hAnsi="Symbol"/>
    </w:rPr>
  </w:style>
  <w:style w:type="paragraph" w:customStyle="1" w:styleId="affffffffd">
    <w:name w:val="Содержимое врезки"/>
    <w:basedOn w:val="a2"/>
    <w:uiPriority w:val="99"/>
    <w:qFormat/>
    <w:rsid w:val="00FB5F24"/>
    <w:pPr>
      <w:widowControl/>
      <w:suppressAutoHyphens/>
      <w:snapToGrid/>
      <w:spacing w:before="0" w:after="0"/>
    </w:pPr>
    <w:rPr>
      <w:rFonts w:eastAsia="Times New Roman"/>
      <w:szCs w:val="24"/>
      <w:lang w:eastAsia="zh-CN"/>
    </w:rPr>
  </w:style>
  <w:style w:type="paragraph" w:customStyle="1" w:styleId="text1">
    <w:name w:val="text1"/>
    <w:basedOn w:val="a2"/>
    <w:uiPriority w:val="99"/>
    <w:qFormat/>
    <w:rsid w:val="00FB5F24"/>
    <w:pPr>
      <w:widowControl/>
      <w:snapToGrid/>
      <w:spacing w:before="0" w:after="300"/>
    </w:pPr>
    <w:rPr>
      <w:rFonts w:eastAsia="Times New Roman"/>
      <w:szCs w:val="24"/>
    </w:rPr>
  </w:style>
  <w:style w:type="character" w:customStyle="1" w:styleId="FontStyle310">
    <w:name w:val="Font Style310"/>
    <w:uiPriority w:val="99"/>
    <w:qFormat/>
    <w:rsid w:val="00FB5F24"/>
    <w:rPr>
      <w:rFonts w:ascii="Times New Roman" w:hAnsi="Times New Roman"/>
      <w:sz w:val="18"/>
    </w:rPr>
  </w:style>
  <w:style w:type="paragraph" w:customStyle="1" w:styleId="2121">
    <w:name w:val="Стиль Заголовок 2 + 12 пт"/>
    <w:basedOn w:val="20"/>
    <w:uiPriority w:val="99"/>
    <w:qFormat/>
    <w:rsid w:val="00FB5F24"/>
    <w:pPr>
      <w:keepNext/>
      <w:tabs>
        <w:tab w:val="clear" w:pos="567"/>
        <w:tab w:val="clear" w:pos="680"/>
        <w:tab w:val="clear" w:pos="1106"/>
        <w:tab w:val="clear" w:pos="1729"/>
        <w:tab w:val="clear" w:pos="7002"/>
      </w:tabs>
      <w:autoSpaceDE/>
      <w:autoSpaceDN/>
      <w:adjustRightInd/>
      <w:spacing w:before="240" w:after="60"/>
      <w:jc w:val="left"/>
    </w:pPr>
    <w:rPr>
      <w:rFonts w:ascii="Arial" w:hAnsi="Arial" w:cs="Arial"/>
      <w:b/>
      <w:bCs/>
      <w:kern w:val="32"/>
      <w:sz w:val="24"/>
      <w:szCs w:val="32"/>
    </w:rPr>
  </w:style>
  <w:style w:type="paragraph" w:customStyle="1" w:styleId="affffffffe">
    <w:name w:val="Базовый"/>
    <w:uiPriority w:val="99"/>
    <w:qFormat/>
    <w:rsid w:val="00FB5F24"/>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uiPriority w:val="99"/>
    <w:qFormat/>
    <w:rsid w:val="00FB5F24"/>
    <w:rPr>
      <w:color w:val="0000FF"/>
      <w:u w:val="single"/>
    </w:rPr>
  </w:style>
  <w:style w:type="character" w:customStyle="1" w:styleId="textmaincenter">
    <w:name w:val="textmain_center"/>
    <w:basedOn w:val="a3"/>
    <w:uiPriority w:val="99"/>
    <w:qFormat/>
    <w:rsid w:val="00FB5F24"/>
    <w:rPr>
      <w:rFonts w:cs="Times New Roman"/>
    </w:rPr>
  </w:style>
  <w:style w:type="character" w:customStyle="1" w:styleId="WW8Num2z3">
    <w:name w:val="WW8Num2z3"/>
    <w:uiPriority w:val="99"/>
    <w:qFormat/>
    <w:rsid w:val="00FB5F24"/>
  </w:style>
  <w:style w:type="character" w:customStyle="1" w:styleId="WW8Num2z4">
    <w:name w:val="WW8Num2z4"/>
    <w:uiPriority w:val="99"/>
    <w:qFormat/>
    <w:rsid w:val="00FB5F24"/>
  </w:style>
  <w:style w:type="character" w:customStyle="1" w:styleId="WW8Num2z5">
    <w:name w:val="WW8Num2z5"/>
    <w:uiPriority w:val="99"/>
    <w:qFormat/>
    <w:rsid w:val="00FB5F24"/>
  </w:style>
  <w:style w:type="character" w:customStyle="1" w:styleId="WW8Num2z6">
    <w:name w:val="WW8Num2z6"/>
    <w:uiPriority w:val="99"/>
    <w:qFormat/>
    <w:rsid w:val="00FB5F24"/>
  </w:style>
  <w:style w:type="character" w:customStyle="1" w:styleId="WW8Num2z7">
    <w:name w:val="WW8Num2z7"/>
    <w:uiPriority w:val="99"/>
    <w:qFormat/>
    <w:rsid w:val="00FB5F24"/>
  </w:style>
  <w:style w:type="character" w:customStyle="1" w:styleId="WW8Num2z8">
    <w:name w:val="WW8Num2z8"/>
    <w:uiPriority w:val="99"/>
    <w:qFormat/>
    <w:rsid w:val="00FB5F24"/>
  </w:style>
  <w:style w:type="character" w:customStyle="1" w:styleId="WW8Num3z4">
    <w:name w:val="WW8Num3z4"/>
    <w:uiPriority w:val="99"/>
    <w:qFormat/>
    <w:rsid w:val="00FB5F24"/>
  </w:style>
  <w:style w:type="character" w:customStyle="1" w:styleId="WW8Num3z5">
    <w:name w:val="WW8Num3z5"/>
    <w:uiPriority w:val="99"/>
    <w:qFormat/>
    <w:rsid w:val="00FB5F24"/>
  </w:style>
  <w:style w:type="character" w:customStyle="1" w:styleId="WW8Num3z6">
    <w:name w:val="WW8Num3z6"/>
    <w:uiPriority w:val="99"/>
    <w:qFormat/>
    <w:rsid w:val="00FB5F24"/>
  </w:style>
  <w:style w:type="character" w:customStyle="1" w:styleId="WW8Num3z7">
    <w:name w:val="WW8Num3z7"/>
    <w:uiPriority w:val="99"/>
    <w:qFormat/>
    <w:rsid w:val="00FB5F24"/>
  </w:style>
  <w:style w:type="character" w:customStyle="1" w:styleId="WW8Num3z8">
    <w:name w:val="WW8Num3z8"/>
    <w:uiPriority w:val="99"/>
    <w:qFormat/>
    <w:rsid w:val="00FB5F24"/>
  </w:style>
  <w:style w:type="paragraph" w:customStyle="1" w:styleId="LO-Normal">
    <w:name w:val="LO-Normal"/>
    <w:uiPriority w:val="99"/>
    <w:qFormat/>
    <w:rsid w:val="00FB5F24"/>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
    <w:name w:val="Стиль Обычный"/>
    <w:uiPriority w:val="99"/>
    <w:qFormat/>
    <w:rsid w:val="00FB5F24"/>
    <w:rPr>
      <w:rFonts w:ascii="Times New Roman" w:hAnsi="Times New Roman"/>
      <w:sz w:val="24"/>
    </w:rPr>
  </w:style>
  <w:style w:type="paragraph" w:customStyle="1" w:styleId="afffffffff0">
    <w:name w:val="Стиль Основной текст"/>
    <w:basedOn w:val="a2"/>
    <w:uiPriority w:val="99"/>
    <w:qFormat/>
    <w:rsid w:val="00FB5F24"/>
    <w:pPr>
      <w:widowControl/>
      <w:snapToGrid/>
      <w:spacing w:before="0" w:after="0"/>
    </w:pPr>
    <w:rPr>
      <w:rFonts w:eastAsia="Times New Roman"/>
    </w:rPr>
  </w:style>
  <w:style w:type="paragraph" w:customStyle="1" w:styleId="afffffffff1">
    <w:name w:val="Основа"/>
    <w:basedOn w:val="a2"/>
    <w:uiPriority w:val="99"/>
    <w:qFormat/>
    <w:rsid w:val="00FB5F24"/>
    <w:pPr>
      <w:widowControl/>
      <w:snapToGrid/>
      <w:spacing w:before="0" w:after="0"/>
      <w:ind w:firstLine="709"/>
      <w:jc w:val="both"/>
    </w:pPr>
    <w:rPr>
      <w:rFonts w:ascii="Verdana" w:eastAsia="Times New Roman" w:hAnsi="Verdana"/>
      <w:bCs/>
      <w:sz w:val="20"/>
    </w:rPr>
  </w:style>
  <w:style w:type="paragraph" w:customStyle="1" w:styleId="1271">
    <w:name w:val="Стиль По ширине Первая строка:  127 см Междустр.интервал:  полут..."/>
    <w:basedOn w:val="a2"/>
    <w:uiPriority w:val="99"/>
    <w:qFormat/>
    <w:rsid w:val="00FB5F24"/>
    <w:pPr>
      <w:widowControl/>
      <w:snapToGrid/>
      <w:spacing w:before="0" w:after="0" w:line="360" w:lineRule="auto"/>
    </w:pPr>
    <w:rPr>
      <w:rFonts w:eastAsia="Times New Roman"/>
    </w:rPr>
  </w:style>
  <w:style w:type="paragraph" w:customStyle="1" w:styleId="21f0">
    <w:name w:val="Красная строка 21"/>
    <w:basedOn w:val="aff8"/>
    <w:uiPriority w:val="99"/>
    <w:qFormat/>
    <w:rsid w:val="00FB5F24"/>
    <w:pPr>
      <w:suppressAutoHyphens/>
      <w:snapToGrid/>
      <w:spacing w:before="0"/>
      <w:ind w:firstLine="210"/>
    </w:pPr>
    <w:rPr>
      <w:rFonts w:ascii="Arial" w:eastAsia="MS PMincho" w:hAnsi="Arial" w:cs="Mangal"/>
      <w:b/>
      <w:bCs/>
      <w:kern w:val="1"/>
      <w:sz w:val="32"/>
      <w:szCs w:val="32"/>
      <w:lang w:val="en-US" w:eastAsia="hi-IN" w:bidi="hi-IN"/>
    </w:rPr>
  </w:style>
  <w:style w:type="paragraph" w:customStyle="1" w:styleId="09">
    <w:name w:val="Стиль Междустр.интервал:  множитель 09 ин"/>
    <w:basedOn w:val="a2"/>
    <w:uiPriority w:val="99"/>
    <w:qFormat/>
    <w:rsid w:val="00FB5F24"/>
    <w:pPr>
      <w:widowControl/>
      <w:snapToGrid/>
      <w:spacing w:before="0" w:after="0"/>
    </w:pPr>
    <w:rPr>
      <w:rFonts w:eastAsia="Times New Roman"/>
    </w:rPr>
  </w:style>
  <w:style w:type="character" w:customStyle="1" w:styleId="butback1">
    <w:name w:val="butback1"/>
    <w:uiPriority w:val="99"/>
    <w:qFormat/>
    <w:rsid w:val="00FB5F24"/>
    <w:rPr>
      <w:color w:val="666666"/>
    </w:rPr>
  </w:style>
  <w:style w:type="character" w:customStyle="1" w:styleId="FontStyle95">
    <w:name w:val="Font Style95"/>
    <w:uiPriority w:val="99"/>
    <w:qFormat/>
    <w:rsid w:val="00FB5F24"/>
    <w:rPr>
      <w:rFonts w:ascii="Times New Roman" w:hAnsi="Times New Roman"/>
      <w:sz w:val="22"/>
    </w:rPr>
  </w:style>
  <w:style w:type="character" w:customStyle="1" w:styleId="FontStyle94">
    <w:name w:val="Font Style94"/>
    <w:uiPriority w:val="99"/>
    <w:qFormat/>
    <w:rsid w:val="00FB5F24"/>
    <w:rPr>
      <w:rFonts w:ascii="Times New Roman" w:hAnsi="Times New Roman"/>
      <w:b/>
      <w:sz w:val="22"/>
    </w:rPr>
  </w:style>
  <w:style w:type="character" w:customStyle="1" w:styleId="FontStyle231">
    <w:name w:val="Font Style231"/>
    <w:uiPriority w:val="99"/>
    <w:qFormat/>
    <w:rsid w:val="00FB5F24"/>
    <w:rPr>
      <w:rFonts w:ascii="Times New Roman" w:hAnsi="Times New Roman"/>
      <w:sz w:val="26"/>
    </w:rPr>
  </w:style>
  <w:style w:type="character" w:customStyle="1" w:styleId="FontStyle145">
    <w:name w:val="Font Style145"/>
    <w:uiPriority w:val="99"/>
    <w:qFormat/>
    <w:rsid w:val="00FB5F24"/>
    <w:rPr>
      <w:rFonts w:ascii="Times New Roman" w:hAnsi="Times New Roman"/>
      <w:color w:val="000000"/>
      <w:sz w:val="18"/>
    </w:rPr>
  </w:style>
  <w:style w:type="character" w:customStyle="1" w:styleId="FontStyle215">
    <w:name w:val="Font Style215"/>
    <w:uiPriority w:val="99"/>
    <w:qFormat/>
    <w:rsid w:val="00FB5F24"/>
    <w:rPr>
      <w:rFonts w:ascii="Times New Roman" w:hAnsi="Times New Roman"/>
      <w:b/>
      <w:color w:val="000000"/>
      <w:sz w:val="18"/>
    </w:rPr>
  </w:style>
  <w:style w:type="character" w:customStyle="1" w:styleId="FontStyle153">
    <w:name w:val="Font Style153"/>
    <w:uiPriority w:val="99"/>
    <w:qFormat/>
    <w:rsid w:val="00FB5F24"/>
    <w:rPr>
      <w:rFonts w:ascii="Times New Roman" w:hAnsi="Times New Roman"/>
      <w:i/>
      <w:color w:val="000000"/>
      <w:sz w:val="18"/>
    </w:rPr>
  </w:style>
  <w:style w:type="paragraph" w:customStyle="1" w:styleId="Style1011">
    <w:name w:val="Style101"/>
    <w:basedOn w:val="a2"/>
    <w:uiPriority w:val="99"/>
    <w:qFormat/>
    <w:rsid w:val="00FB5F24"/>
    <w:pPr>
      <w:suppressAutoHyphens/>
      <w:autoSpaceDE w:val="0"/>
      <w:snapToGrid/>
      <w:spacing w:before="0" w:after="0" w:line="240" w:lineRule="atLeast"/>
    </w:pPr>
    <w:rPr>
      <w:rFonts w:eastAsia="Times New Roman"/>
      <w:sz w:val="20"/>
      <w:lang w:eastAsia="ar-SA"/>
    </w:rPr>
  </w:style>
  <w:style w:type="character" w:customStyle="1" w:styleId="FontStyle173">
    <w:name w:val="Font Style173"/>
    <w:uiPriority w:val="99"/>
    <w:qFormat/>
    <w:rsid w:val="00FB5F24"/>
    <w:rPr>
      <w:rFonts w:ascii="Times New Roman" w:hAnsi="Times New Roman"/>
      <w:i/>
      <w:color w:val="000000"/>
      <w:spacing w:val="20"/>
      <w:sz w:val="18"/>
    </w:rPr>
  </w:style>
  <w:style w:type="paragraph" w:customStyle="1" w:styleId="Style92">
    <w:name w:val="Style92"/>
    <w:basedOn w:val="a2"/>
    <w:uiPriority w:val="99"/>
    <w:qFormat/>
    <w:rsid w:val="00FB5F24"/>
    <w:pPr>
      <w:suppressAutoHyphens/>
      <w:autoSpaceDE w:val="0"/>
      <w:snapToGrid/>
      <w:spacing w:before="0" w:after="0" w:line="240" w:lineRule="atLeast"/>
    </w:pPr>
    <w:rPr>
      <w:rFonts w:eastAsia="Times New Roman"/>
      <w:sz w:val="20"/>
      <w:lang w:eastAsia="ar-SA"/>
    </w:rPr>
  </w:style>
  <w:style w:type="paragraph" w:customStyle="1" w:styleId="Style87">
    <w:name w:val="Style87"/>
    <w:basedOn w:val="a2"/>
    <w:uiPriority w:val="99"/>
    <w:qFormat/>
    <w:rsid w:val="00FB5F24"/>
    <w:pPr>
      <w:suppressAutoHyphens/>
      <w:autoSpaceDE w:val="0"/>
      <w:snapToGrid/>
      <w:spacing w:before="0" w:after="0" w:line="240" w:lineRule="atLeast"/>
    </w:pPr>
    <w:rPr>
      <w:rFonts w:eastAsia="Times New Roman"/>
      <w:sz w:val="20"/>
      <w:lang w:eastAsia="ar-SA"/>
    </w:rPr>
  </w:style>
  <w:style w:type="paragraph" w:customStyle="1" w:styleId="text0">
    <w:name w:val="text0"/>
    <w:basedOn w:val="a2"/>
    <w:uiPriority w:val="99"/>
    <w:qFormat/>
    <w:rsid w:val="00FB5F24"/>
    <w:pPr>
      <w:widowControl/>
      <w:snapToGrid/>
      <w:spacing w:before="48" w:after="48"/>
      <w:jc w:val="both"/>
    </w:pPr>
    <w:rPr>
      <w:rFonts w:eastAsia="Times New Roman"/>
      <w:szCs w:val="24"/>
    </w:rPr>
  </w:style>
  <w:style w:type="character" w:customStyle="1" w:styleId="b-serp-url">
    <w:name w:val="b-serp-url"/>
    <w:basedOn w:val="a3"/>
    <w:uiPriority w:val="99"/>
    <w:qFormat/>
    <w:rsid w:val="00FB5F24"/>
    <w:rPr>
      <w:rFonts w:cs="Times New Roman"/>
    </w:rPr>
  </w:style>
  <w:style w:type="paragraph" w:customStyle="1" w:styleId="biblio">
    <w:name w:val="biblio"/>
    <w:basedOn w:val="a2"/>
    <w:uiPriority w:val="99"/>
    <w:qFormat/>
    <w:rsid w:val="00FB5F24"/>
    <w:pPr>
      <w:widowControl/>
      <w:snapToGrid/>
      <w:spacing w:before="48" w:after="48"/>
      <w:ind w:firstLine="360"/>
      <w:jc w:val="both"/>
    </w:pPr>
    <w:rPr>
      <w:rFonts w:eastAsia="Times New Roman"/>
      <w:sz w:val="19"/>
      <w:szCs w:val="19"/>
    </w:rPr>
  </w:style>
  <w:style w:type="paragraph" w:customStyle="1" w:styleId="biblio0">
    <w:name w:val="biblio0"/>
    <w:basedOn w:val="a2"/>
    <w:uiPriority w:val="99"/>
    <w:qFormat/>
    <w:rsid w:val="00FB5F24"/>
    <w:pPr>
      <w:widowControl/>
      <w:snapToGrid/>
      <w:spacing w:before="48" w:after="48"/>
      <w:jc w:val="both"/>
    </w:pPr>
    <w:rPr>
      <w:rFonts w:eastAsia="Times New Roman"/>
      <w:sz w:val="19"/>
      <w:szCs w:val="19"/>
    </w:rPr>
  </w:style>
  <w:style w:type="paragraph" w:customStyle="1" w:styleId="podpis">
    <w:name w:val="podpis"/>
    <w:basedOn w:val="a2"/>
    <w:uiPriority w:val="99"/>
    <w:qFormat/>
    <w:rsid w:val="00FB5F24"/>
    <w:pPr>
      <w:widowControl/>
      <w:snapToGrid/>
      <w:spacing w:before="48" w:after="48"/>
      <w:jc w:val="right"/>
    </w:pPr>
    <w:rPr>
      <w:rFonts w:eastAsia="Times New Roman"/>
      <w:i/>
      <w:iCs/>
      <w:sz w:val="19"/>
      <w:szCs w:val="19"/>
    </w:rPr>
  </w:style>
  <w:style w:type="paragraph" w:customStyle="1" w:styleId="ris">
    <w:name w:val="ris"/>
    <w:basedOn w:val="a2"/>
    <w:uiPriority w:val="99"/>
    <w:qFormat/>
    <w:rsid w:val="00FB5F24"/>
    <w:pPr>
      <w:widowControl/>
      <w:snapToGrid/>
      <w:spacing w:before="48" w:after="48"/>
      <w:jc w:val="center"/>
    </w:pPr>
    <w:rPr>
      <w:rFonts w:eastAsia="Times New Roman"/>
      <w:i/>
      <w:iCs/>
      <w:sz w:val="19"/>
      <w:szCs w:val="19"/>
    </w:rPr>
  </w:style>
  <w:style w:type="paragraph" w:customStyle="1" w:styleId="small0">
    <w:name w:val="small0"/>
    <w:basedOn w:val="a2"/>
    <w:uiPriority w:val="99"/>
    <w:qFormat/>
    <w:rsid w:val="00FB5F24"/>
    <w:pPr>
      <w:widowControl/>
      <w:snapToGrid/>
      <w:spacing w:before="48" w:after="48"/>
      <w:jc w:val="both"/>
    </w:pPr>
    <w:rPr>
      <w:rFonts w:eastAsia="Times New Roman"/>
      <w:sz w:val="19"/>
      <w:szCs w:val="19"/>
    </w:rPr>
  </w:style>
  <w:style w:type="paragraph" w:customStyle="1" w:styleId="stih4">
    <w:name w:val="stih4"/>
    <w:basedOn w:val="a2"/>
    <w:uiPriority w:val="99"/>
    <w:qFormat/>
    <w:rsid w:val="00FB5F24"/>
    <w:pPr>
      <w:widowControl/>
      <w:snapToGrid/>
      <w:spacing w:before="120" w:after="120"/>
      <w:ind w:left="3240"/>
    </w:pPr>
    <w:rPr>
      <w:rFonts w:eastAsia="Times New Roman"/>
      <w:sz w:val="19"/>
      <w:szCs w:val="19"/>
    </w:rPr>
  </w:style>
  <w:style w:type="paragraph" w:customStyle="1" w:styleId="zag8">
    <w:name w:val="zag8"/>
    <w:basedOn w:val="a2"/>
    <w:uiPriority w:val="99"/>
    <w:qFormat/>
    <w:rsid w:val="00FB5F24"/>
    <w:pPr>
      <w:widowControl/>
      <w:snapToGrid/>
      <w:spacing w:before="240" w:after="48"/>
      <w:jc w:val="center"/>
    </w:pPr>
    <w:rPr>
      <w:rFonts w:eastAsia="Times New Roman"/>
      <w:sz w:val="19"/>
      <w:szCs w:val="19"/>
    </w:rPr>
  </w:style>
  <w:style w:type="character" w:customStyle="1" w:styleId="page">
    <w:name w:val="page"/>
    <w:uiPriority w:val="99"/>
    <w:rsid w:val="00FB5F24"/>
    <w:rPr>
      <w:i/>
      <w:vanish/>
      <w:color w:val="00008B"/>
      <w:sz w:val="19"/>
      <w:bdr w:val="single" w:sz="4" w:space="0" w:color="C1C1C1"/>
    </w:rPr>
  </w:style>
  <w:style w:type="paragraph" w:customStyle="1" w:styleId="hook">
    <w:name w:val="hook"/>
    <w:basedOn w:val="a2"/>
    <w:uiPriority w:val="99"/>
    <w:qFormat/>
    <w:rsid w:val="00FB5F24"/>
    <w:pPr>
      <w:widowControl/>
      <w:snapToGrid/>
      <w:spacing w:beforeAutospacing="1" w:afterAutospacing="1"/>
    </w:pPr>
    <w:rPr>
      <w:rFonts w:ascii="Comic Sans MS" w:eastAsia="Times New Roman" w:hAnsi="Comic Sans MS"/>
      <w:b/>
      <w:bCs/>
      <w:szCs w:val="24"/>
    </w:rPr>
  </w:style>
  <w:style w:type="character" w:customStyle="1" w:styleId="current">
    <w:name w:val="current"/>
    <w:basedOn w:val="a3"/>
    <w:uiPriority w:val="99"/>
    <w:qFormat/>
    <w:rsid w:val="00FB5F24"/>
    <w:rPr>
      <w:rFonts w:cs="Times New Roman"/>
    </w:rPr>
  </w:style>
  <w:style w:type="paragraph" w:customStyle="1" w:styleId="afffffffff2">
    <w:name w:val="Цитаты"/>
    <w:basedOn w:val="a2"/>
    <w:uiPriority w:val="99"/>
    <w:qFormat/>
    <w:rsid w:val="00FB5F24"/>
    <w:pPr>
      <w:widowControl/>
      <w:ind w:left="360" w:right="360"/>
    </w:pPr>
    <w:rPr>
      <w:rFonts w:eastAsia="Times New Roman"/>
    </w:rPr>
  </w:style>
  <w:style w:type="character" w:customStyle="1" w:styleId="FontStyle235">
    <w:name w:val="Font Style235"/>
    <w:uiPriority w:val="99"/>
    <w:qFormat/>
    <w:rsid w:val="00FB5F24"/>
    <w:rPr>
      <w:rFonts w:ascii="Arial" w:hAnsi="Arial"/>
      <w:b/>
      <w:sz w:val="18"/>
    </w:rPr>
  </w:style>
  <w:style w:type="character" w:customStyle="1" w:styleId="FontStyle255">
    <w:name w:val="Font Style255"/>
    <w:uiPriority w:val="99"/>
    <w:qFormat/>
    <w:rsid w:val="00FB5F24"/>
    <w:rPr>
      <w:rFonts w:ascii="Times New Roman" w:hAnsi="Times New Roman"/>
      <w:b/>
      <w:i/>
      <w:sz w:val="20"/>
    </w:rPr>
  </w:style>
  <w:style w:type="character" w:customStyle="1" w:styleId="FontStyle256">
    <w:name w:val="Font Style256"/>
    <w:uiPriority w:val="99"/>
    <w:qFormat/>
    <w:rsid w:val="00FB5F24"/>
    <w:rPr>
      <w:rFonts w:ascii="Times New Roman" w:hAnsi="Times New Roman"/>
      <w:b/>
      <w:sz w:val="20"/>
    </w:rPr>
  </w:style>
  <w:style w:type="character" w:customStyle="1" w:styleId="FontStyle240">
    <w:name w:val="Font Style240"/>
    <w:uiPriority w:val="99"/>
    <w:qFormat/>
    <w:rsid w:val="00FB5F24"/>
    <w:rPr>
      <w:rFonts w:ascii="Times New Roman" w:hAnsi="Times New Roman"/>
      <w:sz w:val="18"/>
    </w:rPr>
  </w:style>
  <w:style w:type="character" w:customStyle="1" w:styleId="FontStyle253">
    <w:name w:val="Font Style253"/>
    <w:uiPriority w:val="99"/>
    <w:qFormat/>
    <w:rsid w:val="00FB5F24"/>
    <w:rPr>
      <w:rFonts w:ascii="Times New Roman" w:hAnsi="Times New Roman"/>
      <w:i/>
      <w:sz w:val="18"/>
    </w:rPr>
  </w:style>
  <w:style w:type="character" w:customStyle="1" w:styleId="FontStyle234">
    <w:name w:val="Font Style234"/>
    <w:uiPriority w:val="99"/>
    <w:qFormat/>
    <w:rsid w:val="00FB5F24"/>
    <w:rPr>
      <w:rFonts w:ascii="Arial" w:hAnsi="Arial"/>
      <w:b/>
      <w:sz w:val="16"/>
    </w:rPr>
  </w:style>
  <w:style w:type="paragraph" w:customStyle="1" w:styleId="Style55">
    <w:name w:val="Style55"/>
    <w:basedOn w:val="a2"/>
    <w:uiPriority w:val="99"/>
    <w:qFormat/>
    <w:rsid w:val="00FB5F24"/>
    <w:pPr>
      <w:autoSpaceDE w:val="0"/>
      <w:autoSpaceDN w:val="0"/>
      <w:adjustRightInd w:val="0"/>
      <w:snapToGrid/>
      <w:spacing w:before="0" w:after="0"/>
    </w:pPr>
    <w:rPr>
      <w:rFonts w:ascii="Segoe UI" w:eastAsia="Times New Roman" w:hAnsi="Segoe UI" w:cs="Segoe UI"/>
      <w:szCs w:val="24"/>
    </w:rPr>
  </w:style>
  <w:style w:type="paragraph" w:customStyle="1" w:styleId="Style69">
    <w:name w:val="Style69"/>
    <w:basedOn w:val="a2"/>
    <w:uiPriority w:val="99"/>
    <w:qFormat/>
    <w:rsid w:val="00FB5F24"/>
    <w:pPr>
      <w:autoSpaceDE w:val="0"/>
      <w:autoSpaceDN w:val="0"/>
      <w:adjustRightInd w:val="0"/>
      <w:snapToGrid/>
      <w:spacing w:before="0" w:after="0" w:line="235" w:lineRule="exact"/>
      <w:ind w:hanging="206"/>
      <w:jc w:val="both"/>
    </w:pPr>
    <w:rPr>
      <w:rFonts w:ascii="Segoe UI" w:eastAsia="Times New Roman" w:hAnsi="Segoe UI" w:cs="Segoe UI"/>
      <w:szCs w:val="24"/>
    </w:rPr>
  </w:style>
  <w:style w:type="paragraph" w:customStyle="1" w:styleId="Style72">
    <w:name w:val="Style72"/>
    <w:basedOn w:val="a2"/>
    <w:uiPriority w:val="99"/>
    <w:qFormat/>
    <w:rsid w:val="00FB5F24"/>
    <w:pPr>
      <w:autoSpaceDE w:val="0"/>
      <w:autoSpaceDN w:val="0"/>
      <w:adjustRightInd w:val="0"/>
      <w:snapToGrid/>
      <w:spacing w:before="0" w:after="0"/>
    </w:pPr>
    <w:rPr>
      <w:rFonts w:ascii="Segoe UI" w:eastAsia="Times New Roman" w:hAnsi="Segoe UI" w:cs="Segoe UI"/>
      <w:szCs w:val="24"/>
    </w:rPr>
  </w:style>
  <w:style w:type="character" w:customStyle="1" w:styleId="citation">
    <w:name w:val="citation"/>
    <w:basedOn w:val="a3"/>
    <w:uiPriority w:val="99"/>
    <w:qFormat/>
    <w:rsid w:val="00FB5F24"/>
    <w:rPr>
      <w:rFonts w:cs="Times New Roman"/>
    </w:rPr>
  </w:style>
  <w:style w:type="character" w:customStyle="1" w:styleId="xmlemitalic10">
    <w:name w:val="xmlemitalic1"/>
    <w:basedOn w:val="a3"/>
    <w:uiPriority w:val="99"/>
    <w:qFormat/>
    <w:rsid w:val="00FB5F24"/>
    <w:rPr>
      <w:rFonts w:cs="Times New Roman"/>
    </w:rPr>
  </w:style>
  <w:style w:type="paragraph" w:customStyle="1" w:styleId="nospacing">
    <w:name w:val="nospacing"/>
    <w:basedOn w:val="a2"/>
    <w:uiPriority w:val="99"/>
    <w:qFormat/>
    <w:rsid w:val="00FB5F24"/>
    <w:pPr>
      <w:widowControl/>
      <w:snapToGrid/>
      <w:spacing w:beforeAutospacing="1" w:afterAutospacing="1"/>
    </w:pPr>
    <w:rPr>
      <w:rFonts w:eastAsia="Times New Roman"/>
      <w:szCs w:val="24"/>
    </w:rPr>
  </w:style>
  <w:style w:type="paragraph" w:customStyle="1" w:styleId="PrilogRazd">
    <w:name w:val="Prilog Razd"/>
    <w:uiPriority w:val="99"/>
    <w:qFormat/>
    <w:rsid w:val="00FB5F24"/>
    <w:pPr>
      <w:keepNext/>
      <w:widowControl w:val="0"/>
      <w:autoSpaceDE w:val="0"/>
      <w:autoSpaceDN w:val="0"/>
      <w:adjustRightInd w:val="0"/>
      <w:spacing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2"/>
    <w:uiPriority w:val="99"/>
    <w:qFormat/>
    <w:rsid w:val="00FB5F24"/>
    <w:pPr>
      <w:snapToGrid/>
      <w:spacing w:before="0" w:after="0"/>
      <w:ind w:firstLine="567"/>
      <w:jc w:val="both"/>
    </w:pPr>
    <w:rPr>
      <w:rFonts w:eastAsia="Times New Roman"/>
      <w:sz w:val="20"/>
    </w:rPr>
  </w:style>
  <w:style w:type="paragraph" w:customStyle="1" w:styleId="Style43">
    <w:name w:val="Style43"/>
    <w:basedOn w:val="a2"/>
    <w:uiPriority w:val="99"/>
    <w:qFormat/>
    <w:rsid w:val="00FB5F24"/>
    <w:pPr>
      <w:autoSpaceDE w:val="0"/>
      <w:autoSpaceDN w:val="0"/>
      <w:adjustRightInd w:val="0"/>
      <w:snapToGrid/>
      <w:spacing w:before="0" w:after="0" w:line="475" w:lineRule="exact"/>
      <w:ind w:firstLine="706"/>
      <w:jc w:val="both"/>
    </w:pPr>
    <w:rPr>
      <w:rFonts w:eastAsia="Times New Roman"/>
      <w:szCs w:val="24"/>
    </w:rPr>
  </w:style>
  <w:style w:type="character" w:customStyle="1" w:styleId="font23">
    <w:name w:val="font23"/>
    <w:uiPriority w:val="99"/>
    <w:qFormat/>
    <w:rsid w:val="00FB5F24"/>
  </w:style>
  <w:style w:type="character" w:customStyle="1" w:styleId="texttext1">
    <w:name w:val="texttext1"/>
    <w:uiPriority w:val="99"/>
    <w:qFormat/>
    <w:rsid w:val="00FB5F24"/>
    <w:rPr>
      <w:rFonts w:ascii="Verdana" w:hAnsi="Verdana"/>
      <w:color w:val="000000"/>
      <w:sz w:val="19"/>
      <w:u w:val="none"/>
    </w:rPr>
  </w:style>
  <w:style w:type="character" w:customStyle="1" w:styleId="FontStyle64">
    <w:name w:val="Font Style64"/>
    <w:uiPriority w:val="99"/>
    <w:qFormat/>
    <w:rsid w:val="00FB5F24"/>
    <w:rPr>
      <w:rFonts w:ascii="Times New Roman" w:hAnsi="Times New Roman"/>
      <w:b/>
      <w:sz w:val="24"/>
    </w:rPr>
  </w:style>
  <w:style w:type="character" w:customStyle="1" w:styleId="authorabout">
    <w:name w:val="authorabout"/>
    <w:uiPriority w:val="99"/>
    <w:qFormat/>
    <w:rsid w:val="00FB5F24"/>
    <w:rPr>
      <w:rFonts w:ascii="Times New Roman" w:hAnsi="Times New Roman"/>
    </w:rPr>
  </w:style>
  <w:style w:type="character" w:customStyle="1" w:styleId="textbf">
    <w:name w:val="textbf"/>
    <w:uiPriority w:val="99"/>
    <w:qFormat/>
    <w:rsid w:val="00FB5F24"/>
  </w:style>
  <w:style w:type="character" w:customStyle="1" w:styleId="textit">
    <w:name w:val="textit"/>
    <w:uiPriority w:val="99"/>
    <w:qFormat/>
    <w:rsid w:val="00FB5F24"/>
  </w:style>
  <w:style w:type="character" w:customStyle="1" w:styleId="textdoc1">
    <w:name w:val="textdoc1"/>
    <w:uiPriority w:val="99"/>
    <w:qFormat/>
    <w:rsid w:val="00FB5F24"/>
  </w:style>
  <w:style w:type="paragraph" w:customStyle="1" w:styleId="textdoc">
    <w:name w:val="textdoc"/>
    <w:basedOn w:val="a2"/>
    <w:uiPriority w:val="99"/>
    <w:qFormat/>
    <w:rsid w:val="00FB5F24"/>
    <w:pPr>
      <w:widowControl/>
      <w:snapToGrid/>
      <w:spacing w:beforeAutospacing="1" w:afterAutospacing="1"/>
    </w:pPr>
    <w:rPr>
      <w:rFonts w:eastAsia="Times New Roman"/>
      <w:szCs w:val="24"/>
    </w:rPr>
  </w:style>
  <w:style w:type="paragraph" w:customStyle="1" w:styleId="msonormalcxsplast">
    <w:name w:val="msonormalcxsplast"/>
    <w:basedOn w:val="a2"/>
    <w:uiPriority w:val="99"/>
    <w:qFormat/>
    <w:rsid w:val="00FB5F24"/>
    <w:pPr>
      <w:widowControl/>
      <w:snapToGrid/>
      <w:spacing w:beforeAutospacing="1" w:afterAutospacing="1"/>
    </w:pPr>
    <w:rPr>
      <w:rFonts w:ascii="Arial" w:eastAsia="Times New Roman" w:hAnsi="Arial" w:cs="Arial"/>
      <w:color w:val="000000"/>
      <w:sz w:val="20"/>
    </w:rPr>
  </w:style>
  <w:style w:type="paragraph" w:customStyle="1" w:styleId="msonormalcxspmiddlecxspmiddle">
    <w:name w:val="msonormalcxspmiddlecxspmiddle"/>
    <w:basedOn w:val="a2"/>
    <w:uiPriority w:val="99"/>
    <w:qFormat/>
    <w:rsid w:val="00FB5F24"/>
    <w:pPr>
      <w:widowControl/>
      <w:snapToGrid/>
      <w:spacing w:beforeAutospacing="1" w:afterAutospacing="1"/>
    </w:pPr>
    <w:rPr>
      <w:rFonts w:ascii="Arial" w:eastAsia="Times New Roman" w:hAnsi="Arial" w:cs="Arial"/>
      <w:color w:val="000000"/>
      <w:sz w:val="20"/>
    </w:rPr>
  </w:style>
  <w:style w:type="character" w:customStyle="1" w:styleId="FontStyle52">
    <w:name w:val="Font Style52"/>
    <w:uiPriority w:val="99"/>
    <w:qFormat/>
    <w:rsid w:val="00FB5F24"/>
    <w:rPr>
      <w:rFonts w:ascii="Times New Roman" w:hAnsi="Times New Roman"/>
      <w:sz w:val="20"/>
    </w:rPr>
  </w:style>
  <w:style w:type="character" w:customStyle="1" w:styleId="snsep">
    <w:name w:val="snsep"/>
    <w:uiPriority w:val="99"/>
    <w:qFormat/>
    <w:rsid w:val="00FB5F24"/>
  </w:style>
  <w:style w:type="paragraph" w:customStyle="1" w:styleId="normalrus">
    <w:name w:val="normalrus"/>
    <w:basedOn w:val="a2"/>
    <w:uiPriority w:val="99"/>
    <w:qFormat/>
    <w:rsid w:val="00FB5F24"/>
    <w:pPr>
      <w:widowControl/>
      <w:snapToGrid/>
      <w:spacing w:beforeAutospacing="1" w:afterAutospacing="1"/>
    </w:pPr>
    <w:rPr>
      <w:rFonts w:eastAsia="Times New Roman"/>
      <w:szCs w:val="24"/>
    </w:rPr>
  </w:style>
  <w:style w:type="paragraph" w:customStyle="1" w:styleId="a0cxspmiddle">
    <w:name w:val="a0cxspmiddle"/>
    <w:basedOn w:val="a2"/>
    <w:uiPriority w:val="99"/>
    <w:qFormat/>
    <w:rsid w:val="00FB5F24"/>
    <w:pPr>
      <w:widowControl/>
      <w:snapToGrid/>
      <w:spacing w:beforeAutospacing="1" w:afterAutospacing="1"/>
    </w:pPr>
    <w:rPr>
      <w:rFonts w:eastAsia="Times New Roman"/>
      <w:szCs w:val="24"/>
    </w:rPr>
  </w:style>
  <w:style w:type="character" w:customStyle="1" w:styleId="mw-editsection">
    <w:name w:val="mw-editsection"/>
    <w:uiPriority w:val="99"/>
    <w:qFormat/>
    <w:rsid w:val="00FB5F24"/>
  </w:style>
  <w:style w:type="character" w:customStyle="1" w:styleId="num0">
    <w:name w:val="num0"/>
    <w:uiPriority w:val="99"/>
    <w:qFormat/>
    <w:rsid w:val="00FB5F24"/>
  </w:style>
  <w:style w:type="paragraph" w:customStyle="1" w:styleId="Style27">
    <w:name w:val="Style27"/>
    <w:basedOn w:val="a2"/>
    <w:uiPriority w:val="99"/>
    <w:qFormat/>
    <w:rsid w:val="00FB5F24"/>
    <w:pPr>
      <w:autoSpaceDE w:val="0"/>
      <w:autoSpaceDN w:val="0"/>
      <w:adjustRightInd w:val="0"/>
      <w:snapToGrid/>
      <w:spacing w:before="0" w:after="0" w:line="446" w:lineRule="exact"/>
      <w:ind w:firstLine="533"/>
      <w:jc w:val="both"/>
    </w:pPr>
    <w:rPr>
      <w:rFonts w:eastAsia="Times New Roman"/>
      <w:szCs w:val="24"/>
    </w:rPr>
  </w:style>
  <w:style w:type="character" w:customStyle="1" w:styleId="copy3">
    <w:name w:val="copy3"/>
    <w:uiPriority w:val="99"/>
    <w:qFormat/>
    <w:rsid w:val="00FB5F24"/>
  </w:style>
  <w:style w:type="character" w:customStyle="1" w:styleId="style80">
    <w:name w:val="style8"/>
    <w:uiPriority w:val="99"/>
    <w:qFormat/>
    <w:rsid w:val="00FB5F24"/>
  </w:style>
  <w:style w:type="paragraph" w:customStyle="1" w:styleId="ptx2">
    <w:name w:val="ptx2"/>
    <w:basedOn w:val="a2"/>
    <w:uiPriority w:val="99"/>
    <w:qFormat/>
    <w:rsid w:val="00FB5F24"/>
    <w:pPr>
      <w:widowControl/>
      <w:snapToGrid/>
      <w:spacing w:beforeAutospacing="1" w:afterAutospacing="1"/>
    </w:pPr>
    <w:rPr>
      <w:rFonts w:eastAsia="Times New Roman"/>
      <w:szCs w:val="24"/>
    </w:rPr>
  </w:style>
  <w:style w:type="character" w:customStyle="1" w:styleId="512">
    <w:name w:val="Заголовок 5 Знак1"/>
    <w:uiPriority w:val="99"/>
    <w:qFormat/>
    <w:locked/>
    <w:rsid w:val="00FB5F24"/>
    <w:rPr>
      <w:b/>
      <w:i/>
      <w:sz w:val="26"/>
    </w:rPr>
  </w:style>
  <w:style w:type="character" w:customStyle="1" w:styleId="afffffffff3">
    <w:name w:val="Выделение жирным"/>
    <w:uiPriority w:val="99"/>
    <w:qFormat/>
    <w:rsid w:val="00FB5F24"/>
    <w:rPr>
      <w:b/>
    </w:rPr>
  </w:style>
  <w:style w:type="character" w:customStyle="1" w:styleId="ListLabel1">
    <w:name w:val="ListLabel 1"/>
    <w:uiPriority w:val="99"/>
    <w:qFormat/>
    <w:rsid w:val="00FB5F24"/>
    <w:rPr>
      <w:color w:val="000000"/>
      <w:spacing w:val="0"/>
      <w:position w:val="0"/>
      <w:sz w:val="20"/>
      <w:u w:val="none"/>
      <w:vertAlign w:val="baseline"/>
    </w:rPr>
  </w:style>
  <w:style w:type="character" w:customStyle="1" w:styleId="ListLabel2">
    <w:name w:val="ListLabel 2"/>
    <w:uiPriority w:val="99"/>
    <w:qFormat/>
    <w:rsid w:val="00FB5F24"/>
  </w:style>
  <w:style w:type="character" w:customStyle="1" w:styleId="ListLabel3">
    <w:name w:val="ListLabel 3"/>
    <w:uiPriority w:val="99"/>
    <w:qFormat/>
    <w:rsid w:val="00FB5F24"/>
    <w:rPr>
      <w:b/>
    </w:rPr>
  </w:style>
  <w:style w:type="character" w:customStyle="1" w:styleId="ListLabel4">
    <w:name w:val="ListLabel 4"/>
    <w:uiPriority w:val="99"/>
    <w:qFormat/>
    <w:rsid w:val="00FB5F24"/>
  </w:style>
  <w:style w:type="character" w:customStyle="1" w:styleId="ListLabel5">
    <w:name w:val="ListLabel 5"/>
    <w:uiPriority w:val="99"/>
    <w:qFormat/>
    <w:rsid w:val="00FB5F24"/>
    <w:rPr>
      <w:color w:val="00000A"/>
    </w:rPr>
  </w:style>
  <w:style w:type="character" w:customStyle="1" w:styleId="ListLabel6">
    <w:name w:val="ListLabel 6"/>
    <w:uiPriority w:val="99"/>
    <w:qFormat/>
    <w:rsid w:val="00FB5F24"/>
    <w:rPr>
      <w:sz w:val="20"/>
    </w:rPr>
  </w:style>
  <w:style w:type="character" w:customStyle="1" w:styleId="2ff9">
    <w:name w:val="Название Знак2"/>
    <w:uiPriority w:val="99"/>
    <w:qFormat/>
    <w:locked/>
    <w:rsid w:val="00FB5F24"/>
    <w:rPr>
      <w:i/>
      <w:color w:val="00000A"/>
      <w:sz w:val="24"/>
    </w:rPr>
  </w:style>
  <w:style w:type="character" w:customStyle="1" w:styleId="2ffa">
    <w:name w:val="Схема документа Знак2"/>
    <w:uiPriority w:val="99"/>
    <w:qFormat/>
    <w:locked/>
    <w:rsid w:val="00FB5F24"/>
    <w:rPr>
      <w:rFonts w:ascii="Tahoma" w:hAnsi="Tahoma"/>
      <w:color w:val="00000A"/>
      <w:shd w:val="clear" w:color="auto" w:fill="000080"/>
    </w:rPr>
  </w:style>
  <w:style w:type="character" w:customStyle="1" w:styleId="323">
    <w:name w:val="Основной текст с отступом 3 Знак2"/>
    <w:uiPriority w:val="99"/>
    <w:qFormat/>
    <w:locked/>
    <w:rsid w:val="00FB5F24"/>
    <w:rPr>
      <w:color w:val="00000A"/>
      <w:sz w:val="16"/>
      <w:lang w:val="ru-RU" w:eastAsia="ru-RU"/>
    </w:rPr>
  </w:style>
  <w:style w:type="character" w:customStyle="1" w:styleId="2ffb">
    <w:name w:val="Нижний колонтитул Знак2"/>
    <w:uiPriority w:val="99"/>
    <w:qFormat/>
    <w:locked/>
    <w:rsid w:val="00FB5F24"/>
    <w:rPr>
      <w:sz w:val="24"/>
    </w:rPr>
  </w:style>
  <w:style w:type="character" w:customStyle="1" w:styleId="2ffc">
    <w:name w:val="Текст выноски Знак2"/>
    <w:uiPriority w:val="99"/>
    <w:qFormat/>
    <w:locked/>
    <w:rsid w:val="00FB5F24"/>
    <w:rPr>
      <w:rFonts w:ascii="Tahoma" w:hAnsi="Tahoma"/>
      <w:color w:val="00000A"/>
      <w:sz w:val="16"/>
    </w:rPr>
  </w:style>
  <w:style w:type="character" w:customStyle="1" w:styleId="228">
    <w:name w:val="Основной текст 2 Знак2"/>
    <w:uiPriority w:val="99"/>
    <w:qFormat/>
    <w:locked/>
    <w:rsid w:val="00FB5F24"/>
    <w:rPr>
      <w:sz w:val="24"/>
    </w:rPr>
  </w:style>
  <w:style w:type="paragraph" w:customStyle="1" w:styleId="afffffffff4">
    <w:name w:val="Заглавие"/>
    <w:basedOn w:val="affffffffe"/>
    <w:uiPriority w:val="99"/>
    <w:qFormat/>
    <w:rsid w:val="00FB5F24"/>
    <w:pPr>
      <w:jc w:val="center"/>
    </w:pPr>
    <w:rPr>
      <w:sz w:val="20"/>
      <w:szCs w:val="20"/>
    </w:rPr>
  </w:style>
  <w:style w:type="table" w:customStyle="1" w:styleId="11fa">
    <w:name w:val="Сетка таблицы11"/>
    <w:uiPriority w:val="99"/>
    <w:rsid w:val="00FB5F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uiPriority w:val="99"/>
    <w:qFormat/>
    <w:rsid w:val="00FB5F24"/>
  </w:style>
  <w:style w:type="character" w:customStyle="1" w:styleId="ft1846">
    <w:name w:val="ft1846"/>
    <w:uiPriority w:val="99"/>
    <w:qFormat/>
    <w:rsid w:val="00FB5F24"/>
  </w:style>
  <w:style w:type="character" w:customStyle="1" w:styleId="ft1850">
    <w:name w:val="ft1850"/>
    <w:uiPriority w:val="99"/>
    <w:qFormat/>
    <w:rsid w:val="00FB5F24"/>
  </w:style>
  <w:style w:type="character" w:customStyle="1" w:styleId="ft1994">
    <w:name w:val="ft1994"/>
    <w:uiPriority w:val="99"/>
    <w:qFormat/>
    <w:rsid w:val="00FB5F24"/>
  </w:style>
  <w:style w:type="character" w:customStyle="1" w:styleId="ft2006">
    <w:name w:val="ft2006"/>
    <w:uiPriority w:val="99"/>
    <w:qFormat/>
    <w:rsid w:val="00FB5F24"/>
  </w:style>
  <w:style w:type="character" w:customStyle="1" w:styleId="ft2181">
    <w:name w:val="ft2181"/>
    <w:uiPriority w:val="99"/>
    <w:qFormat/>
    <w:rsid w:val="00FB5F24"/>
  </w:style>
  <w:style w:type="character" w:customStyle="1" w:styleId="ft2193">
    <w:name w:val="ft2193"/>
    <w:uiPriority w:val="99"/>
    <w:qFormat/>
    <w:rsid w:val="00FB5F24"/>
  </w:style>
  <w:style w:type="character" w:customStyle="1" w:styleId="ft2205">
    <w:name w:val="ft2205"/>
    <w:uiPriority w:val="99"/>
    <w:qFormat/>
    <w:rsid w:val="00FB5F24"/>
  </w:style>
  <w:style w:type="character" w:customStyle="1" w:styleId="ft2213">
    <w:name w:val="ft2213"/>
    <w:uiPriority w:val="99"/>
    <w:qFormat/>
    <w:rsid w:val="00FB5F24"/>
  </w:style>
  <w:style w:type="character" w:customStyle="1" w:styleId="editsection">
    <w:name w:val="editsection"/>
    <w:uiPriority w:val="99"/>
    <w:qFormat/>
    <w:rsid w:val="00FB5F24"/>
  </w:style>
  <w:style w:type="paragraph" w:customStyle="1" w:styleId="-10-11">
    <w:name w:val="А-10-11"/>
    <w:basedOn w:val="a2"/>
    <w:uiPriority w:val="99"/>
    <w:qFormat/>
    <w:rsid w:val="00FB5F24"/>
    <w:pPr>
      <w:widowControl/>
      <w:snapToGrid/>
      <w:spacing w:before="0" w:after="0" w:line="233" w:lineRule="exact"/>
      <w:ind w:firstLine="397"/>
      <w:jc w:val="both"/>
    </w:pPr>
    <w:rPr>
      <w:rFonts w:eastAsia="Times New Roman"/>
      <w:sz w:val="20"/>
    </w:rPr>
  </w:style>
  <w:style w:type="paragraph" w:customStyle="1" w:styleId="iauiueiiiaaiio">
    <w:name w:val="iau?iue ii i?aaiio"/>
    <w:basedOn w:val="a2"/>
    <w:uiPriority w:val="99"/>
    <w:qFormat/>
    <w:rsid w:val="00FB5F24"/>
    <w:pPr>
      <w:widowControl/>
      <w:overflowPunct w:val="0"/>
      <w:autoSpaceDE w:val="0"/>
      <w:autoSpaceDN w:val="0"/>
      <w:adjustRightInd w:val="0"/>
      <w:snapToGrid/>
      <w:spacing w:before="0" w:after="0"/>
      <w:jc w:val="right"/>
      <w:textAlignment w:val="baseline"/>
    </w:pPr>
    <w:rPr>
      <w:rFonts w:eastAsia="Times New Roman"/>
      <w:sz w:val="20"/>
    </w:rPr>
  </w:style>
  <w:style w:type="character" w:customStyle="1" w:styleId="f1">
    <w:name w:val="f1"/>
    <w:uiPriority w:val="99"/>
    <w:qFormat/>
    <w:rsid w:val="00FB5F24"/>
  </w:style>
  <w:style w:type="paragraph" w:customStyle="1" w:styleId="131">
    <w:name w:val="Стиль Стиль по ширине Междустр.интервал:  множитель 13 ин + полужир...1"/>
    <w:basedOn w:val="a2"/>
    <w:uiPriority w:val="99"/>
    <w:qFormat/>
    <w:rsid w:val="00FB5F24"/>
    <w:pPr>
      <w:widowControl/>
      <w:numPr>
        <w:numId w:val="7"/>
      </w:numPr>
      <w:tabs>
        <w:tab w:val="left" w:pos="680"/>
        <w:tab w:val="left" w:pos="851"/>
      </w:tabs>
      <w:snapToGrid/>
      <w:spacing w:before="0" w:after="0" w:line="312" w:lineRule="auto"/>
      <w:ind w:left="680" w:hanging="226"/>
    </w:pPr>
    <w:rPr>
      <w:rFonts w:eastAsia="Times New Roman"/>
      <w:bCs/>
      <w:i/>
    </w:rPr>
  </w:style>
  <w:style w:type="table" w:customStyle="1" w:styleId="12b">
    <w:name w:val="Сетка таблицы12"/>
    <w:uiPriority w:val="99"/>
    <w:rsid w:val="00FB5F24"/>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0"/>
    <w:uiPriority w:val="99"/>
    <w:qFormat/>
    <w:rsid w:val="00FB5F24"/>
    <w:pPr>
      <w:tabs>
        <w:tab w:val="clear" w:pos="567"/>
        <w:tab w:val="clear" w:pos="680"/>
        <w:tab w:val="clear" w:pos="1106"/>
        <w:tab w:val="clear" w:pos="1729"/>
        <w:tab w:val="clear" w:pos="7002"/>
      </w:tabs>
      <w:autoSpaceDE/>
      <w:autoSpaceDN/>
      <w:adjustRightInd/>
      <w:spacing w:before="240" w:after="60"/>
      <w:jc w:val="left"/>
    </w:pPr>
    <w:rPr>
      <w:rFonts w:ascii="Times New Roman" w:hAnsi="Times New Roman"/>
      <w:b/>
      <w:kern w:val="32"/>
      <w:sz w:val="24"/>
      <w:lang w:eastAsia="en-US"/>
    </w:rPr>
  </w:style>
  <w:style w:type="paragraph" w:customStyle="1" w:styleId="1TimesNewRoman12">
    <w:name w:val="Стиль Загол. 1 ур. + Times New Roman 12 пт"/>
    <w:basedOn w:val="a2"/>
    <w:uiPriority w:val="99"/>
    <w:qFormat/>
    <w:rsid w:val="00FB5F24"/>
    <w:pPr>
      <w:keepNext/>
      <w:widowControl/>
      <w:autoSpaceDE w:val="0"/>
      <w:autoSpaceDN w:val="0"/>
      <w:adjustRightInd w:val="0"/>
      <w:snapToGrid/>
      <w:spacing w:before="0" w:after="0" w:line="360" w:lineRule="auto"/>
      <w:jc w:val="center"/>
    </w:pPr>
    <w:rPr>
      <w:rFonts w:eastAsia="Times New Roman" w:cs="PragmaticaCTT"/>
      <w:b/>
      <w:bCs/>
      <w:caps/>
      <w:sz w:val="26"/>
    </w:rPr>
  </w:style>
  <w:style w:type="paragraph" w:customStyle="1" w:styleId="afffffffff5">
    <w:name w:val="НаКурсач"/>
    <w:basedOn w:val="a2"/>
    <w:uiPriority w:val="99"/>
    <w:qFormat/>
    <w:rsid w:val="00FB5F24"/>
    <w:pPr>
      <w:widowControl/>
      <w:snapToGrid/>
      <w:spacing w:before="0" w:after="0" w:line="312" w:lineRule="auto"/>
      <w:jc w:val="both"/>
    </w:pPr>
    <w:rPr>
      <w:rFonts w:eastAsia="Times New Roman"/>
      <w:sz w:val="28"/>
      <w:szCs w:val="24"/>
    </w:rPr>
  </w:style>
  <w:style w:type="character" w:customStyle="1" w:styleId="a11">
    <w:name w:val="a1"/>
    <w:uiPriority w:val="99"/>
    <w:qFormat/>
    <w:rsid w:val="00FB5F24"/>
  </w:style>
  <w:style w:type="character" w:customStyle="1" w:styleId="1113">
    <w:name w:val="Сильное выделение111"/>
    <w:uiPriority w:val="99"/>
    <w:qFormat/>
    <w:rsid w:val="00FB5F24"/>
    <w:rPr>
      <w:b/>
    </w:rPr>
  </w:style>
  <w:style w:type="paragraph" w:customStyle="1" w:styleId="HTML1a">
    <w:name w:val="Стандартный HTML1"/>
    <w:basedOn w:val="a2"/>
    <w:uiPriority w:val="99"/>
    <w:qFormat/>
    <w:rsid w:val="00FB5F2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eastAsia="Times New Roman" w:hAnsi="Courier New" w:cs="Courier New"/>
      <w:kern w:val="1"/>
      <w:sz w:val="20"/>
      <w:lang w:eastAsia="hi-IN" w:bidi="hi-IN"/>
    </w:rPr>
  </w:style>
  <w:style w:type="character" w:customStyle="1" w:styleId="field-content">
    <w:name w:val="field-content"/>
    <w:uiPriority w:val="99"/>
    <w:qFormat/>
    <w:rsid w:val="00FB5F24"/>
  </w:style>
  <w:style w:type="character" w:customStyle="1" w:styleId="reference-text">
    <w:name w:val="reference-text"/>
    <w:uiPriority w:val="99"/>
    <w:qFormat/>
    <w:rsid w:val="00FB5F24"/>
  </w:style>
  <w:style w:type="paragraph" w:customStyle="1" w:styleId="snip1">
    <w:name w:val="snip1"/>
    <w:basedOn w:val="a2"/>
    <w:uiPriority w:val="99"/>
    <w:qFormat/>
    <w:rsid w:val="00FB5F24"/>
    <w:pPr>
      <w:widowControl/>
      <w:snapToGrid/>
      <w:spacing w:before="49" w:after="0" w:line="300" w:lineRule="atLeast"/>
    </w:pPr>
    <w:rPr>
      <w:rFonts w:eastAsia="Times New Roman"/>
      <w:color w:val="000000"/>
      <w:szCs w:val="24"/>
    </w:rPr>
  </w:style>
  <w:style w:type="paragraph" w:customStyle="1" w:styleId="Style74">
    <w:name w:val="Style74"/>
    <w:basedOn w:val="a2"/>
    <w:uiPriority w:val="99"/>
    <w:qFormat/>
    <w:rsid w:val="00FB5F24"/>
    <w:pPr>
      <w:autoSpaceDE w:val="0"/>
      <w:autoSpaceDN w:val="0"/>
      <w:adjustRightInd w:val="0"/>
      <w:snapToGrid/>
      <w:spacing w:before="0" w:after="0" w:line="274" w:lineRule="exact"/>
      <w:ind w:firstLine="293"/>
      <w:jc w:val="both"/>
    </w:pPr>
    <w:rPr>
      <w:rFonts w:eastAsia="Times New Roman"/>
      <w:szCs w:val="24"/>
    </w:rPr>
  </w:style>
  <w:style w:type="paragraph" w:customStyle="1" w:styleId="-1">
    <w:name w:val="Обычный-1"/>
    <w:basedOn w:val="a2"/>
    <w:uiPriority w:val="99"/>
    <w:qFormat/>
    <w:rsid w:val="00FB5F24"/>
    <w:pPr>
      <w:snapToGrid/>
      <w:spacing w:before="0" w:after="0" w:line="360" w:lineRule="auto"/>
      <w:ind w:firstLine="720"/>
      <w:jc w:val="both"/>
    </w:pPr>
    <w:rPr>
      <w:rFonts w:eastAsia="Times New Roman"/>
    </w:rPr>
  </w:style>
  <w:style w:type="paragraph" w:customStyle="1" w:styleId="normal5">
    <w:name w:val="normal5"/>
    <w:basedOn w:val="a2"/>
    <w:uiPriority w:val="99"/>
    <w:qFormat/>
    <w:rsid w:val="00FB5F24"/>
    <w:pPr>
      <w:widowControl/>
      <w:snapToGrid/>
      <w:spacing w:beforeAutospacing="1" w:afterAutospacing="1"/>
    </w:pPr>
    <w:rPr>
      <w:rFonts w:eastAsia="Times New Roman"/>
      <w:szCs w:val="24"/>
    </w:rPr>
  </w:style>
  <w:style w:type="character" w:customStyle="1" w:styleId="1c">
    <w:name w:val="Абзац списка Знак1"/>
    <w:link w:val="afffc"/>
    <w:uiPriority w:val="34"/>
    <w:qFormat/>
    <w:locked/>
    <w:rsid w:val="00FB5F24"/>
    <w:rPr>
      <w:rFonts w:ascii="Calibri" w:eastAsia="Calibri" w:hAnsi="Calibri" w:cs="Times New Roman"/>
      <w:sz w:val="20"/>
      <w:szCs w:val="20"/>
      <w:lang w:eastAsia="ru-RU"/>
    </w:rPr>
  </w:style>
  <w:style w:type="paragraph" w:customStyle="1" w:styleId="12c">
    <w:name w:val="Обычный12"/>
    <w:uiPriority w:val="99"/>
    <w:qFormat/>
    <w:rsid w:val="00FB5F24"/>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02">
    <w:name w:val="Знак Знак202"/>
    <w:uiPriority w:val="99"/>
    <w:qFormat/>
    <w:rsid w:val="00FB5F24"/>
    <w:rPr>
      <w:rFonts w:ascii="Arial" w:hAnsi="Arial"/>
      <w:sz w:val="22"/>
    </w:rPr>
  </w:style>
  <w:style w:type="paragraph" w:customStyle="1" w:styleId="3fc">
    <w:name w:val="Знак Знак Знак Знак Знак Знак3"/>
    <w:basedOn w:val="a2"/>
    <w:uiPriority w:val="99"/>
    <w:qFormat/>
    <w:rsid w:val="00FB5F24"/>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742">
    <w:name w:val="Знак Знак74"/>
    <w:uiPriority w:val="99"/>
    <w:qFormat/>
    <w:rsid w:val="00FB5F24"/>
    <w:rPr>
      <w:sz w:val="16"/>
      <w:lang w:val="ru-RU" w:eastAsia="ru-RU"/>
    </w:rPr>
  </w:style>
  <w:style w:type="character" w:customStyle="1" w:styleId="1420">
    <w:name w:val="Знак Знак142"/>
    <w:uiPriority w:val="99"/>
    <w:qFormat/>
    <w:locked/>
    <w:rsid w:val="00FB5F24"/>
    <w:rPr>
      <w:b/>
      <w:sz w:val="27"/>
      <w:lang w:val="ru-RU" w:eastAsia="ru-RU"/>
    </w:rPr>
  </w:style>
  <w:style w:type="character" w:customStyle="1" w:styleId="102">
    <w:name w:val="Знак Знак102"/>
    <w:uiPriority w:val="99"/>
    <w:qFormat/>
    <w:locked/>
    <w:rsid w:val="00FB5F24"/>
    <w:rPr>
      <w:sz w:val="16"/>
      <w:lang w:val="ru-RU" w:eastAsia="ru-RU"/>
    </w:rPr>
  </w:style>
  <w:style w:type="character" w:customStyle="1" w:styleId="6120">
    <w:name w:val="Знак Знак612"/>
    <w:uiPriority w:val="99"/>
    <w:qFormat/>
    <w:rsid w:val="00FB5F24"/>
    <w:rPr>
      <w:rFonts w:ascii="Arial" w:hAnsi="Arial"/>
      <w:b/>
      <w:i/>
      <w:sz w:val="28"/>
      <w:lang w:val="ru-RU" w:eastAsia="en-US"/>
    </w:rPr>
  </w:style>
  <w:style w:type="character" w:customStyle="1" w:styleId="1630">
    <w:name w:val="Знак Знак163"/>
    <w:uiPriority w:val="99"/>
    <w:qFormat/>
    <w:locked/>
    <w:rsid w:val="00FB5F24"/>
    <w:rPr>
      <w:b/>
      <w:caps/>
      <w:sz w:val="24"/>
      <w:lang w:val="ru-RU" w:eastAsia="ru-RU"/>
    </w:rPr>
  </w:style>
  <w:style w:type="character" w:customStyle="1" w:styleId="4b">
    <w:name w:val="Знак Знак Знак4"/>
    <w:uiPriority w:val="99"/>
    <w:qFormat/>
    <w:rsid w:val="00FB5F24"/>
    <w:rPr>
      <w:rFonts w:ascii="Times New Roman" w:hAnsi="Times New Roman"/>
      <w:b/>
      <w:caps/>
      <w:sz w:val="28"/>
    </w:rPr>
  </w:style>
  <w:style w:type="character" w:customStyle="1" w:styleId="252">
    <w:name w:val="Знак Знак252"/>
    <w:uiPriority w:val="99"/>
    <w:qFormat/>
    <w:rsid w:val="00FB5F24"/>
    <w:rPr>
      <w:rFonts w:ascii="Times New Roman" w:hAnsi="Times New Roman"/>
      <w:b/>
      <w:sz w:val="28"/>
    </w:rPr>
  </w:style>
  <w:style w:type="character" w:customStyle="1" w:styleId="2220">
    <w:name w:val="Знак Знак222"/>
    <w:uiPriority w:val="99"/>
    <w:qFormat/>
    <w:rsid w:val="00FB5F24"/>
    <w:rPr>
      <w:rFonts w:ascii="Times New Roman" w:hAnsi="Times New Roman"/>
      <w:sz w:val="24"/>
    </w:rPr>
  </w:style>
  <w:style w:type="character" w:customStyle="1" w:styleId="1920">
    <w:name w:val="Знак Знак192"/>
    <w:uiPriority w:val="99"/>
    <w:qFormat/>
    <w:rsid w:val="00FB5F24"/>
    <w:rPr>
      <w:rFonts w:ascii="Times New Roman" w:hAnsi="Times New Roman"/>
      <w:sz w:val="16"/>
      <w:lang w:eastAsia="ru-RU"/>
    </w:rPr>
  </w:style>
  <w:style w:type="character" w:customStyle="1" w:styleId="1820">
    <w:name w:val="Знак Знак182"/>
    <w:uiPriority w:val="99"/>
    <w:qFormat/>
    <w:rsid w:val="00FB5F24"/>
    <w:rPr>
      <w:rFonts w:ascii="Courier New" w:hAnsi="Courier New"/>
    </w:rPr>
  </w:style>
  <w:style w:type="character" w:customStyle="1" w:styleId="1720">
    <w:name w:val="Знак Знак172"/>
    <w:uiPriority w:val="99"/>
    <w:qFormat/>
    <w:rsid w:val="00FB5F24"/>
    <w:rPr>
      <w:rFonts w:ascii="Times New Roman" w:hAnsi="Times New Roman"/>
      <w:sz w:val="24"/>
    </w:rPr>
  </w:style>
  <w:style w:type="character" w:customStyle="1" w:styleId="1520">
    <w:name w:val="Знак Знак152"/>
    <w:uiPriority w:val="99"/>
    <w:qFormat/>
    <w:rsid w:val="00FB5F24"/>
    <w:rPr>
      <w:b/>
      <w:sz w:val="28"/>
    </w:rPr>
  </w:style>
  <w:style w:type="character" w:customStyle="1" w:styleId="4120">
    <w:name w:val="Знак Знак412"/>
    <w:uiPriority w:val="99"/>
    <w:qFormat/>
    <w:locked/>
    <w:rsid w:val="00FB5F24"/>
    <w:rPr>
      <w:rFonts w:ascii="Arial" w:hAnsi="Arial"/>
      <w:b/>
      <w:i/>
      <w:sz w:val="28"/>
      <w:lang w:val="ru-RU" w:eastAsia="en-US"/>
    </w:rPr>
  </w:style>
  <w:style w:type="character" w:customStyle="1" w:styleId="233">
    <w:name w:val="Знак Знак23 Знак3"/>
    <w:uiPriority w:val="99"/>
    <w:locked/>
    <w:rsid w:val="00FB5F24"/>
    <w:rPr>
      <w:rFonts w:ascii="Tahoma" w:hAnsi="Tahoma"/>
      <w:sz w:val="16"/>
    </w:rPr>
  </w:style>
  <w:style w:type="paragraph" w:customStyle="1" w:styleId="4c">
    <w:name w:val="Знак Знак Знак Знак Знак Знак Знак Знак Знак Знак Знак Знак Знак4"/>
    <w:basedOn w:val="a2"/>
    <w:uiPriority w:val="99"/>
    <w:qFormat/>
    <w:rsid w:val="00FB5F24"/>
    <w:pPr>
      <w:widowControl/>
      <w:snapToGrid/>
      <w:spacing w:before="0" w:after="160" w:line="240" w:lineRule="exact"/>
    </w:pPr>
    <w:rPr>
      <w:rFonts w:ascii="Verdana" w:eastAsia="Times New Roman" w:hAnsi="Verdana"/>
      <w:szCs w:val="24"/>
      <w:lang w:val="en-US" w:eastAsia="en-US"/>
    </w:rPr>
  </w:style>
  <w:style w:type="paragraph" w:customStyle="1" w:styleId="324">
    <w:name w:val="Знак32"/>
    <w:basedOn w:val="a2"/>
    <w:uiPriority w:val="99"/>
    <w:qFormat/>
    <w:rsid w:val="00FB5F24"/>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5320">
    <w:name w:val="Знак Знак532"/>
    <w:uiPriority w:val="99"/>
    <w:qFormat/>
    <w:locked/>
    <w:rsid w:val="00FB5F24"/>
    <w:rPr>
      <w:b/>
      <w:caps/>
      <w:sz w:val="24"/>
      <w:lang w:val="ru-RU" w:eastAsia="ru-RU"/>
    </w:rPr>
  </w:style>
  <w:style w:type="character" w:customStyle="1" w:styleId="2ffd">
    <w:name w:val="Без интервала Знак2"/>
    <w:uiPriority w:val="99"/>
    <w:qFormat/>
    <w:locked/>
    <w:rsid w:val="00FB5F24"/>
    <w:rPr>
      <w:sz w:val="24"/>
      <w:lang w:eastAsia="en-US"/>
    </w:rPr>
  </w:style>
  <w:style w:type="character" w:customStyle="1" w:styleId="1121">
    <w:name w:val="Знак1 Знак Знак12"/>
    <w:uiPriority w:val="99"/>
    <w:qFormat/>
    <w:locked/>
    <w:rsid w:val="00FB5F24"/>
    <w:rPr>
      <w:rFonts w:ascii="Times New Roman" w:hAnsi="Times New Roman"/>
      <w:sz w:val="24"/>
      <w:lang w:eastAsia="ru-RU"/>
    </w:rPr>
  </w:style>
  <w:style w:type="character" w:customStyle="1" w:styleId="462">
    <w:name w:val="Знак Знак462"/>
    <w:uiPriority w:val="99"/>
    <w:qFormat/>
    <w:locked/>
    <w:rsid w:val="00FB5F24"/>
    <w:rPr>
      <w:b/>
      <w:sz w:val="27"/>
      <w:lang w:val="ru-RU" w:eastAsia="ru-RU"/>
    </w:rPr>
  </w:style>
  <w:style w:type="character" w:customStyle="1" w:styleId="482">
    <w:name w:val="Знак Знак482"/>
    <w:uiPriority w:val="99"/>
    <w:qFormat/>
    <w:locked/>
    <w:rsid w:val="00FB5F24"/>
    <w:rPr>
      <w:b/>
      <w:sz w:val="27"/>
      <w:lang w:val="ru-RU" w:eastAsia="ru-RU"/>
    </w:rPr>
  </w:style>
  <w:style w:type="character" w:customStyle="1" w:styleId="442">
    <w:name w:val="Знак Знак442"/>
    <w:uiPriority w:val="99"/>
    <w:qFormat/>
    <w:locked/>
    <w:rsid w:val="00FB5F24"/>
    <w:rPr>
      <w:sz w:val="24"/>
    </w:rPr>
  </w:style>
  <w:style w:type="character" w:customStyle="1" w:styleId="5120">
    <w:name w:val="Знак Знак512"/>
    <w:uiPriority w:val="99"/>
    <w:qFormat/>
    <w:locked/>
    <w:rsid w:val="00FB5F24"/>
    <w:rPr>
      <w:b/>
      <w:sz w:val="27"/>
      <w:lang w:val="ru-RU" w:eastAsia="ru-RU"/>
    </w:rPr>
  </w:style>
  <w:style w:type="character" w:customStyle="1" w:styleId="432">
    <w:name w:val="Знак Знак432"/>
    <w:uiPriority w:val="99"/>
    <w:qFormat/>
    <w:locked/>
    <w:rsid w:val="00FB5F24"/>
    <w:rPr>
      <w:color w:val="000000"/>
      <w:sz w:val="24"/>
      <w:lang w:eastAsia="ru-RU"/>
    </w:rPr>
  </w:style>
  <w:style w:type="character" w:customStyle="1" w:styleId="422">
    <w:name w:val="Знак Знак422"/>
    <w:uiPriority w:val="99"/>
    <w:qFormat/>
    <w:rsid w:val="00FB5F24"/>
    <w:rPr>
      <w:rFonts w:ascii="Times New Roman" w:hAnsi="Times New Roman"/>
      <w:sz w:val="16"/>
    </w:rPr>
  </w:style>
  <w:style w:type="character" w:customStyle="1" w:styleId="492">
    <w:name w:val="Знак Знак492"/>
    <w:uiPriority w:val="99"/>
    <w:qFormat/>
    <w:rsid w:val="00FB5F24"/>
    <w:rPr>
      <w:rFonts w:ascii="Times New Roman" w:hAnsi="Times New Roman"/>
      <w:b/>
      <w:caps/>
      <w:sz w:val="24"/>
      <w:lang w:eastAsia="ru-RU"/>
    </w:rPr>
  </w:style>
  <w:style w:type="character" w:customStyle="1" w:styleId="472">
    <w:name w:val="Знак Знак472"/>
    <w:uiPriority w:val="99"/>
    <w:qFormat/>
    <w:rsid w:val="00FB5F24"/>
    <w:rPr>
      <w:rFonts w:ascii="Times New Roman" w:hAnsi="Times New Roman"/>
      <w:b/>
      <w:sz w:val="27"/>
      <w:lang w:eastAsia="ru-RU"/>
    </w:rPr>
  </w:style>
  <w:style w:type="character" w:customStyle="1" w:styleId="452">
    <w:name w:val="Знак Знак452"/>
    <w:uiPriority w:val="99"/>
    <w:qFormat/>
    <w:rsid w:val="00FB5F24"/>
    <w:rPr>
      <w:rFonts w:ascii="Times New Roman" w:hAnsi="Times New Roman"/>
      <w:b/>
      <w:i/>
      <w:sz w:val="26"/>
      <w:lang w:eastAsia="ru-RU"/>
    </w:rPr>
  </w:style>
  <w:style w:type="character" w:customStyle="1" w:styleId="534">
    <w:name w:val="Знак5 Знак Знак3"/>
    <w:uiPriority w:val="99"/>
    <w:qFormat/>
    <w:locked/>
    <w:rsid w:val="00FB5F24"/>
    <w:rPr>
      <w:sz w:val="16"/>
    </w:rPr>
  </w:style>
  <w:style w:type="character" w:customStyle="1" w:styleId="502">
    <w:name w:val="Знак Знак502"/>
    <w:uiPriority w:val="99"/>
    <w:qFormat/>
    <w:locked/>
    <w:rsid w:val="00FB5F24"/>
    <w:rPr>
      <w:b/>
      <w:sz w:val="28"/>
      <w:lang w:val="ru-RU" w:eastAsia="ru-RU"/>
    </w:rPr>
  </w:style>
  <w:style w:type="character" w:customStyle="1" w:styleId="522">
    <w:name w:val="Знак Знак522"/>
    <w:uiPriority w:val="99"/>
    <w:qFormat/>
    <w:rsid w:val="00FB5F24"/>
    <w:rPr>
      <w:rFonts w:ascii="Arial" w:hAnsi="Arial"/>
      <w:b/>
      <w:i/>
      <w:sz w:val="28"/>
    </w:rPr>
  </w:style>
  <w:style w:type="character" w:customStyle="1" w:styleId="5121">
    <w:name w:val="Знак5 Знак Знак12"/>
    <w:uiPriority w:val="99"/>
    <w:qFormat/>
    <w:locked/>
    <w:rsid w:val="00FB5F24"/>
    <w:rPr>
      <w:sz w:val="16"/>
      <w:lang w:val="ru-RU" w:eastAsia="ru-RU"/>
    </w:rPr>
  </w:style>
  <w:style w:type="character" w:customStyle="1" w:styleId="621">
    <w:name w:val="Знак6 Знак Знак2"/>
    <w:uiPriority w:val="99"/>
    <w:qFormat/>
    <w:rsid w:val="00FB5F24"/>
    <w:rPr>
      <w:sz w:val="24"/>
      <w:lang w:val="ru-RU" w:eastAsia="ru-RU"/>
    </w:rPr>
  </w:style>
  <w:style w:type="character" w:customStyle="1" w:styleId="5210">
    <w:name w:val="Знак5 Знак21"/>
    <w:uiPriority w:val="99"/>
    <w:rsid w:val="00FB5F24"/>
    <w:rPr>
      <w:sz w:val="16"/>
    </w:rPr>
  </w:style>
  <w:style w:type="character" w:customStyle="1" w:styleId="UnresolvedMention">
    <w:name w:val="Unresolved Mention"/>
    <w:basedOn w:val="a3"/>
    <w:uiPriority w:val="99"/>
    <w:semiHidden/>
    <w:qFormat/>
    <w:rsid w:val="00FB5F24"/>
    <w:rPr>
      <w:rFonts w:cs="Times New Roman"/>
      <w:color w:val="605E5C"/>
      <w:shd w:val="clear" w:color="auto" w:fill="E1DFDD"/>
    </w:rPr>
  </w:style>
  <w:style w:type="character" w:customStyle="1" w:styleId="203">
    <w:name w:val="Знак Знак203"/>
    <w:uiPriority w:val="99"/>
    <w:qFormat/>
    <w:rsid w:val="00FB5F24"/>
    <w:rPr>
      <w:rFonts w:ascii="Arial" w:hAnsi="Arial"/>
      <w:sz w:val="22"/>
    </w:rPr>
  </w:style>
  <w:style w:type="paragraph" w:customStyle="1" w:styleId="4d">
    <w:name w:val="Знак Знак Знак Знак Знак Знак4"/>
    <w:basedOn w:val="a2"/>
    <w:uiPriority w:val="99"/>
    <w:qFormat/>
    <w:rsid w:val="00FB5F24"/>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750">
    <w:name w:val="Знак Знак75"/>
    <w:uiPriority w:val="99"/>
    <w:rsid w:val="00FB5F24"/>
    <w:rPr>
      <w:sz w:val="16"/>
      <w:lang w:val="ru-RU" w:eastAsia="ru-RU"/>
    </w:rPr>
  </w:style>
  <w:style w:type="character" w:customStyle="1" w:styleId="1430">
    <w:name w:val="Знак Знак143"/>
    <w:uiPriority w:val="99"/>
    <w:qFormat/>
    <w:locked/>
    <w:rsid w:val="00FB5F24"/>
    <w:rPr>
      <w:b/>
      <w:sz w:val="27"/>
      <w:lang w:val="ru-RU" w:eastAsia="ru-RU"/>
    </w:rPr>
  </w:style>
  <w:style w:type="character" w:customStyle="1" w:styleId="103">
    <w:name w:val="Знак Знак103"/>
    <w:uiPriority w:val="99"/>
    <w:qFormat/>
    <w:locked/>
    <w:rsid w:val="00FB5F24"/>
    <w:rPr>
      <w:sz w:val="16"/>
      <w:lang w:val="ru-RU" w:eastAsia="ru-RU"/>
    </w:rPr>
  </w:style>
  <w:style w:type="character" w:customStyle="1" w:styleId="6130">
    <w:name w:val="Знак Знак613"/>
    <w:uiPriority w:val="99"/>
    <w:qFormat/>
    <w:rsid w:val="00FB5F24"/>
    <w:rPr>
      <w:rFonts w:ascii="Arial" w:hAnsi="Arial"/>
      <w:b/>
      <w:i/>
      <w:sz w:val="28"/>
      <w:lang w:val="ru-RU" w:eastAsia="en-US"/>
    </w:rPr>
  </w:style>
  <w:style w:type="character" w:customStyle="1" w:styleId="164">
    <w:name w:val="Знак Знак164"/>
    <w:uiPriority w:val="99"/>
    <w:qFormat/>
    <w:locked/>
    <w:rsid w:val="00FB5F24"/>
    <w:rPr>
      <w:b/>
      <w:caps/>
      <w:sz w:val="24"/>
      <w:lang w:val="ru-RU" w:eastAsia="ru-RU"/>
    </w:rPr>
  </w:style>
  <w:style w:type="character" w:customStyle="1" w:styleId="5b">
    <w:name w:val="Знак Знак Знак5"/>
    <w:uiPriority w:val="99"/>
    <w:qFormat/>
    <w:rsid w:val="00FB5F24"/>
    <w:rPr>
      <w:rFonts w:ascii="Times New Roman" w:hAnsi="Times New Roman"/>
      <w:b/>
      <w:caps/>
      <w:sz w:val="28"/>
    </w:rPr>
  </w:style>
  <w:style w:type="character" w:customStyle="1" w:styleId="253">
    <w:name w:val="Знак Знак253"/>
    <w:uiPriority w:val="99"/>
    <w:qFormat/>
    <w:rsid w:val="00FB5F24"/>
    <w:rPr>
      <w:rFonts w:ascii="Times New Roman" w:hAnsi="Times New Roman"/>
      <w:b/>
      <w:sz w:val="28"/>
    </w:rPr>
  </w:style>
  <w:style w:type="character" w:customStyle="1" w:styleId="2230">
    <w:name w:val="Знак Знак223"/>
    <w:uiPriority w:val="99"/>
    <w:qFormat/>
    <w:rsid w:val="00FB5F24"/>
    <w:rPr>
      <w:rFonts w:ascii="Times New Roman" w:hAnsi="Times New Roman"/>
      <w:sz w:val="24"/>
    </w:rPr>
  </w:style>
  <w:style w:type="character" w:customStyle="1" w:styleId="193">
    <w:name w:val="Знак Знак193"/>
    <w:uiPriority w:val="99"/>
    <w:qFormat/>
    <w:rsid w:val="00FB5F24"/>
    <w:rPr>
      <w:rFonts w:ascii="Times New Roman" w:hAnsi="Times New Roman"/>
      <w:sz w:val="16"/>
      <w:lang w:eastAsia="ru-RU"/>
    </w:rPr>
  </w:style>
  <w:style w:type="character" w:customStyle="1" w:styleId="183">
    <w:name w:val="Знак Знак183"/>
    <w:uiPriority w:val="99"/>
    <w:qFormat/>
    <w:rsid w:val="00FB5F24"/>
    <w:rPr>
      <w:rFonts w:ascii="Courier New" w:hAnsi="Courier New"/>
    </w:rPr>
  </w:style>
  <w:style w:type="character" w:customStyle="1" w:styleId="173">
    <w:name w:val="Знак Знак173"/>
    <w:uiPriority w:val="99"/>
    <w:qFormat/>
    <w:rsid w:val="00FB5F24"/>
    <w:rPr>
      <w:rFonts w:ascii="Times New Roman" w:hAnsi="Times New Roman"/>
      <w:sz w:val="24"/>
    </w:rPr>
  </w:style>
  <w:style w:type="character" w:customStyle="1" w:styleId="153">
    <w:name w:val="Знак Знак153"/>
    <w:uiPriority w:val="99"/>
    <w:qFormat/>
    <w:rsid w:val="00FB5F24"/>
    <w:rPr>
      <w:b/>
      <w:sz w:val="28"/>
    </w:rPr>
  </w:style>
  <w:style w:type="character" w:customStyle="1" w:styleId="4130">
    <w:name w:val="Знак Знак413"/>
    <w:uiPriority w:val="99"/>
    <w:qFormat/>
    <w:locked/>
    <w:rsid w:val="00FB5F24"/>
    <w:rPr>
      <w:rFonts w:ascii="Arial" w:hAnsi="Arial"/>
      <w:b/>
      <w:i/>
      <w:sz w:val="28"/>
      <w:lang w:val="ru-RU" w:eastAsia="en-US"/>
    </w:rPr>
  </w:style>
  <w:style w:type="character" w:customStyle="1" w:styleId="234">
    <w:name w:val="Знак Знак23 Знак4"/>
    <w:uiPriority w:val="99"/>
    <w:qFormat/>
    <w:locked/>
    <w:rsid w:val="00FB5F24"/>
    <w:rPr>
      <w:rFonts w:ascii="Tahoma" w:hAnsi="Tahoma"/>
      <w:sz w:val="16"/>
    </w:rPr>
  </w:style>
  <w:style w:type="paragraph" w:customStyle="1" w:styleId="5c">
    <w:name w:val="Знак Знак Знак Знак Знак Знак Знак Знак Знак Знак Знак Знак Знак5"/>
    <w:basedOn w:val="a2"/>
    <w:uiPriority w:val="99"/>
    <w:qFormat/>
    <w:rsid w:val="00FB5F24"/>
    <w:pPr>
      <w:widowControl/>
      <w:snapToGrid/>
      <w:spacing w:before="0" w:after="160" w:line="240" w:lineRule="exact"/>
    </w:pPr>
    <w:rPr>
      <w:rFonts w:ascii="Verdana" w:eastAsia="Times New Roman" w:hAnsi="Verdana"/>
      <w:szCs w:val="24"/>
      <w:lang w:val="en-US" w:eastAsia="en-US"/>
    </w:rPr>
  </w:style>
  <w:style w:type="paragraph" w:customStyle="1" w:styleId="332">
    <w:name w:val="Знак33"/>
    <w:basedOn w:val="a2"/>
    <w:uiPriority w:val="99"/>
    <w:qFormat/>
    <w:rsid w:val="00FB5F24"/>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5330">
    <w:name w:val="Знак Знак533"/>
    <w:uiPriority w:val="99"/>
    <w:qFormat/>
    <w:locked/>
    <w:rsid w:val="00FB5F24"/>
    <w:rPr>
      <w:b/>
      <w:caps/>
      <w:sz w:val="24"/>
      <w:lang w:val="ru-RU" w:eastAsia="ru-RU"/>
    </w:rPr>
  </w:style>
  <w:style w:type="character" w:customStyle="1" w:styleId="3fd">
    <w:name w:val="Без интервала Знак3"/>
    <w:uiPriority w:val="99"/>
    <w:qFormat/>
    <w:locked/>
    <w:rsid w:val="00FB5F24"/>
    <w:rPr>
      <w:sz w:val="24"/>
      <w:lang w:eastAsia="en-US"/>
    </w:rPr>
  </w:style>
  <w:style w:type="character" w:customStyle="1" w:styleId="1131">
    <w:name w:val="Знак1 Знак Знак13"/>
    <w:uiPriority w:val="99"/>
    <w:qFormat/>
    <w:locked/>
    <w:rsid w:val="00FB5F24"/>
    <w:rPr>
      <w:rFonts w:ascii="Times New Roman" w:hAnsi="Times New Roman"/>
      <w:sz w:val="24"/>
      <w:lang w:eastAsia="ru-RU"/>
    </w:rPr>
  </w:style>
  <w:style w:type="character" w:customStyle="1" w:styleId="463">
    <w:name w:val="Знак Знак463"/>
    <w:uiPriority w:val="99"/>
    <w:qFormat/>
    <w:locked/>
    <w:rsid w:val="00FB5F24"/>
    <w:rPr>
      <w:b/>
      <w:sz w:val="27"/>
      <w:lang w:val="ru-RU" w:eastAsia="ru-RU"/>
    </w:rPr>
  </w:style>
  <w:style w:type="character" w:customStyle="1" w:styleId="483">
    <w:name w:val="Знак Знак483"/>
    <w:uiPriority w:val="99"/>
    <w:qFormat/>
    <w:locked/>
    <w:rsid w:val="00FB5F24"/>
    <w:rPr>
      <w:b/>
      <w:sz w:val="27"/>
      <w:lang w:val="ru-RU" w:eastAsia="ru-RU"/>
    </w:rPr>
  </w:style>
  <w:style w:type="character" w:customStyle="1" w:styleId="443">
    <w:name w:val="Знак Знак443"/>
    <w:uiPriority w:val="99"/>
    <w:qFormat/>
    <w:locked/>
    <w:rsid w:val="00FB5F24"/>
    <w:rPr>
      <w:sz w:val="24"/>
    </w:rPr>
  </w:style>
  <w:style w:type="character" w:customStyle="1" w:styleId="513">
    <w:name w:val="Знак Знак513"/>
    <w:uiPriority w:val="99"/>
    <w:qFormat/>
    <w:locked/>
    <w:rsid w:val="00FB5F24"/>
    <w:rPr>
      <w:b/>
      <w:sz w:val="27"/>
      <w:lang w:val="ru-RU" w:eastAsia="ru-RU"/>
    </w:rPr>
  </w:style>
  <w:style w:type="character" w:customStyle="1" w:styleId="433">
    <w:name w:val="Знак Знак433"/>
    <w:uiPriority w:val="99"/>
    <w:qFormat/>
    <w:locked/>
    <w:rsid w:val="00FB5F24"/>
    <w:rPr>
      <w:color w:val="000000"/>
      <w:sz w:val="24"/>
      <w:lang w:eastAsia="ru-RU"/>
    </w:rPr>
  </w:style>
  <w:style w:type="character" w:customStyle="1" w:styleId="423">
    <w:name w:val="Знак Знак423"/>
    <w:uiPriority w:val="99"/>
    <w:qFormat/>
    <w:rsid w:val="00FB5F24"/>
    <w:rPr>
      <w:rFonts w:ascii="Times New Roman" w:hAnsi="Times New Roman"/>
      <w:sz w:val="16"/>
    </w:rPr>
  </w:style>
  <w:style w:type="character" w:customStyle="1" w:styleId="493">
    <w:name w:val="Знак Знак493"/>
    <w:uiPriority w:val="99"/>
    <w:qFormat/>
    <w:rsid w:val="00FB5F24"/>
    <w:rPr>
      <w:rFonts w:ascii="Times New Roman" w:hAnsi="Times New Roman"/>
      <w:b/>
      <w:caps/>
      <w:sz w:val="24"/>
      <w:lang w:eastAsia="ru-RU"/>
    </w:rPr>
  </w:style>
  <w:style w:type="character" w:customStyle="1" w:styleId="473">
    <w:name w:val="Знак Знак473"/>
    <w:uiPriority w:val="99"/>
    <w:qFormat/>
    <w:rsid w:val="00FB5F24"/>
    <w:rPr>
      <w:rFonts w:ascii="Times New Roman" w:hAnsi="Times New Roman"/>
      <w:b/>
      <w:sz w:val="27"/>
      <w:lang w:eastAsia="ru-RU"/>
    </w:rPr>
  </w:style>
  <w:style w:type="character" w:customStyle="1" w:styleId="453">
    <w:name w:val="Знак Знак453"/>
    <w:uiPriority w:val="99"/>
    <w:qFormat/>
    <w:rsid w:val="00FB5F24"/>
    <w:rPr>
      <w:rFonts w:ascii="Times New Roman" w:hAnsi="Times New Roman"/>
      <w:b/>
      <w:i/>
      <w:sz w:val="26"/>
      <w:lang w:eastAsia="ru-RU"/>
    </w:rPr>
  </w:style>
  <w:style w:type="character" w:customStyle="1" w:styleId="541">
    <w:name w:val="Знак5 Знак Знак4"/>
    <w:uiPriority w:val="99"/>
    <w:qFormat/>
    <w:locked/>
    <w:rsid w:val="00FB5F24"/>
    <w:rPr>
      <w:sz w:val="16"/>
    </w:rPr>
  </w:style>
  <w:style w:type="character" w:customStyle="1" w:styleId="503">
    <w:name w:val="Знак Знак503"/>
    <w:uiPriority w:val="99"/>
    <w:qFormat/>
    <w:locked/>
    <w:rsid w:val="00FB5F24"/>
    <w:rPr>
      <w:b/>
      <w:sz w:val="28"/>
      <w:lang w:val="ru-RU" w:eastAsia="ru-RU"/>
    </w:rPr>
  </w:style>
  <w:style w:type="character" w:customStyle="1" w:styleId="523">
    <w:name w:val="Знак Знак523"/>
    <w:uiPriority w:val="99"/>
    <w:qFormat/>
    <w:rsid w:val="00FB5F24"/>
    <w:rPr>
      <w:rFonts w:ascii="Arial" w:hAnsi="Arial"/>
      <w:b/>
      <w:i/>
      <w:sz w:val="28"/>
    </w:rPr>
  </w:style>
  <w:style w:type="character" w:customStyle="1" w:styleId="5130">
    <w:name w:val="Знак5 Знак Знак13"/>
    <w:uiPriority w:val="99"/>
    <w:qFormat/>
    <w:locked/>
    <w:rsid w:val="00FB5F24"/>
    <w:rPr>
      <w:sz w:val="16"/>
      <w:lang w:val="ru-RU" w:eastAsia="ru-RU"/>
    </w:rPr>
  </w:style>
  <w:style w:type="character" w:customStyle="1" w:styleId="631">
    <w:name w:val="Знак6 Знак Знак3"/>
    <w:uiPriority w:val="99"/>
    <w:qFormat/>
    <w:rsid w:val="00FB5F24"/>
    <w:rPr>
      <w:sz w:val="24"/>
      <w:lang w:val="ru-RU" w:eastAsia="ru-RU"/>
    </w:rPr>
  </w:style>
  <w:style w:type="paragraph" w:customStyle="1" w:styleId="5d">
    <w:name w:val="Знак Знак Знак Знак Знак Знак5"/>
    <w:basedOn w:val="a2"/>
    <w:uiPriority w:val="99"/>
    <w:qFormat/>
    <w:rsid w:val="00FB5F24"/>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76">
    <w:name w:val="Знак Знак76"/>
    <w:uiPriority w:val="99"/>
    <w:qFormat/>
    <w:rsid w:val="00FB5F24"/>
    <w:rPr>
      <w:sz w:val="16"/>
      <w:lang w:val="ru-RU" w:eastAsia="ru-RU"/>
    </w:rPr>
  </w:style>
  <w:style w:type="character" w:customStyle="1" w:styleId="1440">
    <w:name w:val="Знак Знак144"/>
    <w:uiPriority w:val="99"/>
    <w:qFormat/>
    <w:locked/>
    <w:rsid w:val="00FB5F24"/>
    <w:rPr>
      <w:b/>
      <w:sz w:val="27"/>
      <w:lang w:val="ru-RU" w:eastAsia="ru-RU"/>
    </w:rPr>
  </w:style>
  <w:style w:type="character" w:customStyle="1" w:styleId="104">
    <w:name w:val="Знак Знак104"/>
    <w:uiPriority w:val="99"/>
    <w:qFormat/>
    <w:locked/>
    <w:rsid w:val="00FB5F24"/>
    <w:rPr>
      <w:sz w:val="16"/>
      <w:lang w:val="ru-RU" w:eastAsia="ru-RU"/>
    </w:rPr>
  </w:style>
  <w:style w:type="character" w:customStyle="1" w:styleId="614">
    <w:name w:val="Знак Знак614"/>
    <w:uiPriority w:val="99"/>
    <w:qFormat/>
    <w:rsid w:val="00FB5F24"/>
    <w:rPr>
      <w:rFonts w:ascii="Arial" w:hAnsi="Arial"/>
      <w:b/>
      <w:i/>
      <w:sz w:val="28"/>
      <w:lang w:val="ru-RU" w:eastAsia="en-US"/>
    </w:rPr>
  </w:style>
  <w:style w:type="character" w:customStyle="1" w:styleId="165">
    <w:name w:val="Знак Знак165"/>
    <w:uiPriority w:val="99"/>
    <w:qFormat/>
    <w:locked/>
    <w:rsid w:val="00FB5F24"/>
    <w:rPr>
      <w:b/>
      <w:caps/>
      <w:sz w:val="24"/>
      <w:lang w:val="ru-RU" w:eastAsia="ru-RU"/>
    </w:rPr>
  </w:style>
  <w:style w:type="character" w:customStyle="1" w:styleId="6a">
    <w:name w:val="Знак Знак Знак6"/>
    <w:uiPriority w:val="99"/>
    <w:qFormat/>
    <w:rsid w:val="00FB5F24"/>
    <w:rPr>
      <w:rFonts w:ascii="Times New Roman" w:hAnsi="Times New Roman"/>
      <w:b/>
      <w:caps/>
      <w:sz w:val="28"/>
    </w:rPr>
  </w:style>
  <w:style w:type="character" w:customStyle="1" w:styleId="254">
    <w:name w:val="Знак Знак254"/>
    <w:uiPriority w:val="99"/>
    <w:qFormat/>
    <w:rsid w:val="00FB5F24"/>
    <w:rPr>
      <w:rFonts w:ascii="Times New Roman" w:hAnsi="Times New Roman"/>
      <w:b/>
      <w:sz w:val="28"/>
    </w:rPr>
  </w:style>
  <w:style w:type="character" w:customStyle="1" w:styleId="2240">
    <w:name w:val="Знак Знак224"/>
    <w:uiPriority w:val="99"/>
    <w:qFormat/>
    <w:rsid w:val="00FB5F24"/>
    <w:rPr>
      <w:rFonts w:ascii="Times New Roman" w:hAnsi="Times New Roman"/>
      <w:sz w:val="24"/>
    </w:rPr>
  </w:style>
  <w:style w:type="character" w:customStyle="1" w:styleId="204">
    <w:name w:val="Знак Знак204"/>
    <w:uiPriority w:val="99"/>
    <w:qFormat/>
    <w:rsid w:val="00FB5F24"/>
    <w:rPr>
      <w:rFonts w:ascii="Arial" w:hAnsi="Arial"/>
      <w:sz w:val="22"/>
    </w:rPr>
  </w:style>
  <w:style w:type="character" w:customStyle="1" w:styleId="194">
    <w:name w:val="Знак Знак194"/>
    <w:uiPriority w:val="99"/>
    <w:qFormat/>
    <w:rsid w:val="00FB5F24"/>
    <w:rPr>
      <w:rFonts w:ascii="Times New Roman" w:hAnsi="Times New Roman"/>
      <w:sz w:val="16"/>
      <w:lang w:eastAsia="ru-RU"/>
    </w:rPr>
  </w:style>
  <w:style w:type="character" w:customStyle="1" w:styleId="184">
    <w:name w:val="Знак Знак184"/>
    <w:uiPriority w:val="99"/>
    <w:qFormat/>
    <w:rsid w:val="00FB5F24"/>
    <w:rPr>
      <w:rFonts w:ascii="Courier New" w:hAnsi="Courier New"/>
    </w:rPr>
  </w:style>
  <w:style w:type="character" w:customStyle="1" w:styleId="174">
    <w:name w:val="Знак Знак174"/>
    <w:uiPriority w:val="99"/>
    <w:qFormat/>
    <w:rsid w:val="00FB5F24"/>
    <w:rPr>
      <w:rFonts w:ascii="Times New Roman" w:hAnsi="Times New Roman"/>
      <w:sz w:val="24"/>
    </w:rPr>
  </w:style>
  <w:style w:type="character" w:customStyle="1" w:styleId="154">
    <w:name w:val="Знак Знак154"/>
    <w:uiPriority w:val="99"/>
    <w:qFormat/>
    <w:rsid w:val="00FB5F24"/>
    <w:rPr>
      <w:b/>
      <w:sz w:val="28"/>
    </w:rPr>
  </w:style>
  <w:style w:type="character" w:customStyle="1" w:styleId="4140">
    <w:name w:val="Знак Знак414"/>
    <w:uiPriority w:val="99"/>
    <w:qFormat/>
    <w:locked/>
    <w:rsid w:val="00FB5F24"/>
    <w:rPr>
      <w:rFonts w:ascii="Arial" w:hAnsi="Arial"/>
      <w:b/>
      <w:i/>
      <w:sz w:val="28"/>
      <w:lang w:val="ru-RU" w:eastAsia="en-US"/>
    </w:rPr>
  </w:style>
  <w:style w:type="character" w:customStyle="1" w:styleId="235">
    <w:name w:val="Знак Знак23 Знак5"/>
    <w:uiPriority w:val="99"/>
    <w:qFormat/>
    <w:locked/>
    <w:rsid w:val="00FB5F24"/>
    <w:rPr>
      <w:rFonts w:ascii="Tahoma" w:hAnsi="Tahoma"/>
      <w:sz w:val="16"/>
    </w:rPr>
  </w:style>
  <w:style w:type="paragraph" w:customStyle="1" w:styleId="6b">
    <w:name w:val="Знак Знак Знак Знак Знак Знак Знак Знак Знак Знак Знак Знак Знак6"/>
    <w:basedOn w:val="a2"/>
    <w:uiPriority w:val="99"/>
    <w:qFormat/>
    <w:rsid w:val="00FB5F24"/>
    <w:pPr>
      <w:widowControl/>
      <w:snapToGrid/>
      <w:spacing w:before="0" w:after="160" w:line="240" w:lineRule="exact"/>
    </w:pPr>
    <w:rPr>
      <w:rFonts w:ascii="Verdana" w:eastAsia="Times New Roman" w:hAnsi="Verdana"/>
      <w:szCs w:val="24"/>
      <w:lang w:val="en-US" w:eastAsia="en-US"/>
    </w:rPr>
  </w:style>
  <w:style w:type="paragraph" w:customStyle="1" w:styleId="343">
    <w:name w:val="Знак34"/>
    <w:basedOn w:val="a2"/>
    <w:uiPriority w:val="99"/>
    <w:qFormat/>
    <w:rsid w:val="00FB5F24"/>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5340">
    <w:name w:val="Знак Знак534"/>
    <w:uiPriority w:val="99"/>
    <w:qFormat/>
    <w:locked/>
    <w:rsid w:val="00FB5F24"/>
    <w:rPr>
      <w:b/>
      <w:caps/>
      <w:sz w:val="24"/>
      <w:lang w:val="ru-RU" w:eastAsia="ru-RU"/>
    </w:rPr>
  </w:style>
  <w:style w:type="character" w:customStyle="1" w:styleId="4e">
    <w:name w:val="Без интервала Знак4"/>
    <w:uiPriority w:val="99"/>
    <w:qFormat/>
    <w:locked/>
    <w:rsid w:val="00FB5F24"/>
    <w:rPr>
      <w:sz w:val="24"/>
      <w:lang w:eastAsia="en-US"/>
    </w:rPr>
  </w:style>
  <w:style w:type="character" w:customStyle="1" w:styleId="1141">
    <w:name w:val="Знак1 Знак Знак14"/>
    <w:uiPriority w:val="99"/>
    <w:qFormat/>
    <w:locked/>
    <w:rsid w:val="00FB5F24"/>
    <w:rPr>
      <w:rFonts w:ascii="Times New Roman" w:hAnsi="Times New Roman"/>
      <w:sz w:val="24"/>
      <w:lang w:eastAsia="ru-RU"/>
    </w:rPr>
  </w:style>
  <w:style w:type="character" w:customStyle="1" w:styleId="464">
    <w:name w:val="Знак Знак464"/>
    <w:uiPriority w:val="99"/>
    <w:qFormat/>
    <w:locked/>
    <w:rsid w:val="00FB5F24"/>
    <w:rPr>
      <w:b/>
      <w:sz w:val="27"/>
      <w:lang w:val="ru-RU" w:eastAsia="ru-RU"/>
    </w:rPr>
  </w:style>
  <w:style w:type="character" w:customStyle="1" w:styleId="484">
    <w:name w:val="Знак Знак484"/>
    <w:uiPriority w:val="99"/>
    <w:qFormat/>
    <w:locked/>
    <w:rsid w:val="00FB5F24"/>
    <w:rPr>
      <w:b/>
      <w:sz w:val="27"/>
      <w:lang w:val="ru-RU" w:eastAsia="ru-RU"/>
    </w:rPr>
  </w:style>
  <w:style w:type="character" w:customStyle="1" w:styleId="444">
    <w:name w:val="Знак Знак444"/>
    <w:uiPriority w:val="99"/>
    <w:qFormat/>
    <w:locked/>
    <w:rsid w:val="00FB5F24"/>
    <w:rPr>
      <w:sz w:val="24"/>
    </w:rPr>
  </w:style>
  <w:style w:type="character" w:customStyle="1" w:styleId="514">
    <w:name w:val="Знак Знак514"/>
    <w:uiPriority w:val="99"/>
    <w:qFormat/>
    <w:locked/>
    <w:rsid w:val="00FB5F24"/>
    <w:rPr>
      <w:b/>
      <w:sz w:val="27"/>
      <w:lang w:val="ru-RU" w:eastAsia="ru-RU"/>
    </w:rPr>
  </w:style>
  <w:style w:type="character" w:customStyle="1" w:styleId="434">
    <w:name w:val="Знак Знак434"/>
    <w:uiPriority w:val="99"/>
    <w:qFormat/>
    <w:locked/>
    <w:rsid w:val="00FB5F24"/>
    <w:rPr>
      <w:color w:val="000000"/>
      <w:sz w:val="24"/>
      <w:lang w:eastAsia="ru-RU"/>
    </w:rPr>
  </w:style>
  <w:style w:type="character" w:customStyle="1" w:styleId="424">
    <w:name w:val="Знак Знак424"/>
    <w:uiPriority w:val="99"/>
    <w:qFormat/>
    <w:rsid w:val="00FB5F24"/>
    <w:rPr>
      <w:rFonts w:ascii="Times New Roman" w:hAnsi="Times New Roman"/>
      <w:sz w:val="16"/>
    </w:rPr>
  </w:style>
  <w:style w:type="character" w:customStyle="1" w:styleId="494">
    <w:name w:val="Знак Знак494"/>
    <w:uiPriority w:val="99"/>
    <w:qFormat/>
    <w:rsid w:val="00FB5F24"/>
    <w:rPr>
      <w:rFonts w:ascii="Times New Roman" w:hAnsi="Times New Roman"/>
      <w:b/>
      <w:caps/>
      <w:sz w:val="24"/>
      <w:lang w:eastAsia="ru-RU"/>
    </w:rPr>
  </w:style>
  <w:style w:type="character" w:customStyle="1" w:styleId="474">
    <w:name w:val="Знак Знак474"/>
    <w:uiPriority w:val="99"/>
    <w:qFormat/>
    <w:rsid w:val="00FB5F24"/>
    <w:rPr>
      <w:rFonts w:ascii="Times New Roman" w:hAnsi="Times New Roman"/>
      <w:b/>
      <w:sz w:val="27"/>
      <w:lang w:eastAsia="ru-RU"/>
    </w:rPr>
  </w:style>
  <w:style w:type="character" w:customStyle="1" w:styleId="454">
    <w:name w:val="Знак Знак454"/>
    <w:uiPriority w:val="99"/>
    <w:qFormat/>
    <w:rsid w:val="00FB5F24"/>
    <w:rPr>
      <w:rFonts w:ascii="Times New Roman" w:hAnsi="Times New Roman"/>
      <w:b/>
      <w:i/>
      <w:sz w:val="26"/>
      <w:lang w:eastAsia="ru-RU"/>
    </w:rPr>
  </w:style>
  <w:style w:type="character" w:customStyle="1" w:styleId="551">
    <w:name w:val="Знак5 Знак Знак5"/>
    <w:uiPriority w:val="99"/>
    <w:qFormat/>
    <w:locked/>
    <w:rsid w:val="00FB5F24"/>
    <w:rPr>
      <w:sz w:val="16"/>
    </w:rPr>
  </w:style>
  <w:style w:type="character" w:customStyle="1" w:styleId="504">
    <w:name w:val="Знак Знак504"/>
    <w:uiPriority w:val="99"/>
    <w:qFormat/>
    <w:locked/>
    <w:rsid w:val="00FB5F24"/>
    <w:rPr>
      <w:b/>
      <w:sz w:val="28"/>
      <w:lang w:val="ru-RU" w:eastAsia="ru-RU"/>
    </w:rPr>
  </w:style>
  <w:style w:type="character" w:customStyle="1" w:styleId="524">
    <w:name w:val="Знак Знак524"/>
    <w:uiPriority w:val="99"/>
    <w:qFormat/>
    <w:rsid w:val="00FB5F24"/>
    <w:rPr>
      <w:rFonts w:ascii="Arial" w:hAnsi="Arial"/>
      <w:b/>
      <w:i/>
      <w:sz w:val="28"/>
    </w:rPr>
  </w:style>
  <w:style w:type="character" w:customStyle="1" w:styleId="5140">
    <w:name w:val="Знак5 Знак Знак14"/>
    <w:uiPriority w:val="99"/>
    <w:qFormat/>
    <w:locked/>
    <w:rsid w:val="00FB5F24"/>
    <w:rPr>
      <w:sz w:val="16"/>
      <w:lang w:val="ru-RU" w:eastAsia="ru-RU"/>
    </w:rPr>
  </w:style>
  <w:style w:type="character" w:customStyle="1" w:styleId="641">
    <w:name w:val="Знак6 Знак Знак4"/>
    <w:uiPriority w:val="99"/>
    <w:qFormat/>
    <w:rsid w:val="00FB5F24"/>
    <w:rPr>
      <w:sz w:val="24"/>
      <w:lang w:val="ru-RU" w:eastAsia="ru-RU"/>
    </w:rPr>
  </w:style>
  <w:style w:type="character" w:customStyle="1" w:styleId="205">
    <w:name w:val="Знак Знак205"/>
    <w:uiPriority w:val="99"/>
    <w:qFormat/>
    <w:rsid w:val="00FB5F24"/>
    <w:rPr>
      <w:rFonts w:ascii="Arial" w:hAnsi="Arial"/>
      <w:sz w:val="22"/>
    </w:rPr>
  </w:style>
  <w:style w:type="character" w:customStyle="1" w:styleId="206">
    <w:name w:val="Знак Знак206"/>
    <w:uiPriority w:val="99"/>
    <w:qFormat/>
    <w:rsid w:val="00FB5F24"/>
    <w:rPr>
      <w:rFonts w:ascii="Arial" w:hAnsi="Arial"/>
      <w:sz w:val="22"/>
    </w:rPr>
  </w:style>
  <w:style w:type="paragraph" w:customStyle="1" w:styleId="6c">
    <w:name w:val="Знак Знак Знак Знак Знак Знак6"/>
    <w:basedOn w:val="a2"/>
    <w:uiPriority w:val="99"/>
    <w:qFormat/>
    <w:rsid w:val="00FB5F24"/>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4f">
    <w:name w:val="Основной текст Знак4"/>
    <w:uiPriority w:val="99"/>
    <w:qFormat/>
    <w:rsid w:val="00FB5F24"/>
    <w:rPr>
      <w:sz w:val="24"/>
    </w:rPr>
  </w:style>
  <w:style w:type="character" w:customStyle="1" w:styleId="77">
    <w:name w:val="Знак Знак77"/>
    <w:uiPriority w:val="99"/>
    <w:qFormat/>
    <w:rsid w:val="00FB5F24"/>
    <w:rPr>
      <w:sz w:val="16"/>
      <w:lang w:val="ru-RU" w:eastAsia="ru-RU"/>
    </w:rPr>
  </w:style>
  <w:style w:type="character" w:customStyle="1" w:styleId="1450">
    <w:name w:val="Знак Знак145"/>
    <w:uiPriority w:val="99"/>
    <w:qFormat/>
    <w:locked/>
    <w:rsid w:val="00FB5F24"/>
    <w:rPr>
      <w:b/>
      <w:sz w:val="27"/>
      <w:lang w:val="ru-RU" w:eastAsia="ru-RU"/>
    </w:rPr>
  </w:style>
  <w:style w:type="character" w:customStyle="1" w:styleId="105">
    <w:name w:val="Знак Знак105"/>
    <w:uiPriority w:val="99"/>
    <w:qFormat/>
    <w:locked/>
    <w:rsid w:val="00FB5F24"/>
    <w:rPr>
      <w:sz w:val="16"/>
      <w:lang w:val="ru-RU" w:eastAsia="ru-RU"/>
    </w:rPr>
  </w:style>
  <w:style w:type="character" w:customStyle="1" w:styleId="615">
    <w:name w:val="Знак Знак615"/>
    <w:uiPriority w:val="99"/>
    <w:qFormat/>
    <w:rsid w:val="00FB5F24"/>
    <w:rPr>
      <w:rFonts w:ascii="Arial" w:hAnsi="Arial"/>
      <w:b/>
      <w:i/>
      <w:sz w:val="28"/>
      <w:lang w:val="ru-RU" w:eastAsia="en-US"/>
    </w:rPr>
  </w:style>
  <w:style w:type="character" w:customStyle="1" w:styleId="166">
    <w:name w:val="Знак Знак166"/>
    <w:uiPriority w:val="99"/>
    <w:qFormat/>
    <w:locked/>
    <w:rsid w:val="00FB5F24"/>
    <w:rPr>
      <w:b/>
      <w:caps/>
      <w:sz w:val="24"/>
      <w:lang w:val="ru-RU" w:eastAsia="ru-RU"/>
    </w:rPr>
  </w:style>
  <w:style w:type="character" w:customStyle="1" w:styleId="78">
    <w:name w:val="Знак Знак Знак7"/>
    <w:uiPriority w:val="99"/>
    <w:qFormat/>
    <w:rsid w:val="00FB5F24"/>
    <w:rPr>
      <w:rFonts w:ascii="Times New Roman" w:hAnsi="Times New Roman"/>
      <w:b/>
      <w:caps/>
      <w:sz w:val="28"/>
    </w:rPr>
  </w:style>
  <w:style w:type="character" w:customStyle="1" w:styleId="255">
    <w:name w:val="Знак Знак255"/>
    <w:uiPriority w:val="99"/>
    <w:qFormat/>
    <w:rsid w:val="00FB5F24"/>
    <w:rPr>
      <w:rFonts w:ascii="Times New Roman" w:hAnsi="Times New Roman"/>
      <w:b/>
      <w:sz w:val="28"/>
    </w:rPr>
  </w:style>
  <w:style w:type="character" w:customStyle="1" w:styleId="2250">
    <w:name w:val="Знак Знак225"/>
    <w:uiPriority w:val="99"/>
    <w:qFormat/>
    <w:rsid w:val="00FB5F24"/>
    <w:rPr>
      <w:rFonts w:ascii="Times New Roman" w:hAnsi="Times New Roman"/>
      <w:sz w:val="24"/>
    </w:rPr>
  </w:style>
  <w:style w:type="character" w:customStyle="1" w:styleId="195">
    <w:name w:val="Знак Знак195"/>
    <w:uiPriority w:val="99"/>
    <w:qFormat/>
    <w:rsid w:val="00FB5F24"/>
    <w:rPr>
      <w:rFonts w:ascii="Times New Roman" w:hAnsi="Times New Roman"/>
      <w:sz w:val="16"/>
      <w:lang w:eastAsia="ru-RU"/>
    </w:rPr>
  </w:style>
  <w:style w:type="character" w:customStyle="1" w:styleId="185">
    <w:name w:val="Знак Знак185"/>
    <w:uiPriority w:val="99"/>
    <w:qFormat/>
    <w:rsid w:val="00FB5F24"/>
    <w:rPr>
      <w:rFonts w:ascii="Courier New" w:hAnsi="Courier New"/>
    </w:rPr>
  </w:style>
  <w:style w:type="character" w:customStyle="1" w:styleId="175">
    <w:name w:val="Знак Знак175"/>
    <w:uiPriority w:val="99"/>
    <w:qFormat/>
    <w:rsid w:val="00FB5F24"/>
    <w:rPr>
      <w:rFonts w:ascii="Times New Roman" w:hAnsi="Times New Roman"/>
      <w:sz w:val="24"/>
    </w:rPr>
  </w:style>
  <w:style w:type="character" w:customStyle="1" w:styleId="155">
    <w:name w:val="Знак Знак155"/>
    <w:uiPriority w:val="99"/>
    <w:qFormat/>
    <w:rsid w:val="00FB5F24"/>
    <w:rPr>
      <w:b/>
      <w:sz w:val="28"/>
    </w:rPr>
  </w:style>
  <w:style w:type="character" w:customStyle="1" w:styleId="415">
    <w:name w:val="Знак Знак415"/>
    <w:uiPriority w:val="99"/>
    <w:qFormat/>
    <w:locked/>
    <w:rsid w:val="00FB5F24"/>
    <w:rPr>
      <w:rFonts w:ascii="Arial" w:hAnsi="Arial"/>
      <w:b/>
      <w:i/>
      <w:sz w:val="28"/>
      <w:lang w:val="ru-RU" w:eastAsia="en-US"/>
    </w:rPr>
  </w:style>
  <w:style w:type="character" w:customStyle="1" w:styleId="236">
    <w:name w:val="Знак Знак23 Знак6"/>
    <w:uiPriority w:val="99"/>
    <w:qFormat/>
    <w:locked/>
    <w:rsid w:val="00FB5F24"/>
    <w:rPr>
      <w:rFonts w:ascii="Tahoma" w:hAnsi="Tahoma"/>
      <w:sz w:val="16"/>
    </w:rPr>
  </w:style>
  <w:style w:type="paragraph" w:customStyle="1" w:styleId="79">
    <w:name w:val="Знак Знак Знак Знак Знак Знак Знак Знак Знак Знак Знак Знак Знак7"/>
    <w:basedOn w:val="a2"/>
    <w:uiPriority w:val="99"/>
    <w:qFormat/>
    <w:rsid w:val="00FB5F24"/>
    <w:pPr>
      <w:widowControl/>
      <w:snapToGrid/>
      <w:spacing w:before="0" w:after="160" w:line="240" w:lineRule="exact"/>
    </w:pPr>
    <w:rPr>
      <w:rFonts w:ascii="Verdana" w:eastAsia="Times New Roman" w:hAnsi="Verdana"/>
      <w:szCs w:val="24"/>
      <w:lang w:val="en-US" w:eastAsia="en-US"/>
    </w:rPr>
  </w:style>
  <w:style w:type="paragraph" w:customStyle="1" w:styleId="352">
    <w:name w:val="Знак35"/>
    <w:basedOn w:val="a2"/>
    <w:uiPriority w:val="99"/>
    <w:qFormat/>
    <w:rsid w:val="00FB5F24"/>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535">
    <w:name w:val="Знак Знак535"/>
    <w:uiPriority w:val="99"/>
    <w:qFormat/>
    <w:locked/>
    <w:rsid w:val="00FB5F24"/>
    <w:rPr>
      <w:b/>
      <w:caps/>
      <w:sz w:val="24"/>
      <w:lang w:val="ru-RU" w:eastAsia="ru-RU"/>
    </w:rPr>
  </w:style>
  <w:style w:type="character" w:customStyle="1" w:styleId="5e">
    <w:name w:val="Без интервала Знак5"/>
    <w:uiPriority w:val="99"/>
    <w:qFormat/>
    <w:locked/>
    <w:rsid w:val="00FB5F24"/>
    <w:rPr>
      <w:sz w:val="24"/>
      <w:lang w:eastAsia="en-US"/>
    </w:rPr>
  </w:style>
  <w:style w:type="character" w:customStyle="1" w:styleId="1151">
    <w:name w:val="Знак1 Знак Знак15"/>
    <w:uiPriority w:val="99"/>
    <w:qFormat/>
    <w:locked/>
    <w:rsid w:val="00FB5F24"/>
    <w:rPr>
      <w:rFonts w:ascii="Times New Roman" w:hAnsi="Times New Roman"/>
      <w:sz w:val="24"/>
      <w:lang w:eastAsia="ru-RU"/>
    </w:rPr>
  </w:style>
  <w:style w:type="character" w:customStyle="1" w:styleId="465">
    <w:name w:val="Знак Знак465"/>
    <w:uiPriority w:val="99"/>
    <w:qFormat/>
    <w:locked/>
    <w:rsid w:val="00FB5F24"/>
    <w:rPr>
      <w:b/>
      <w:sz w:val="27"/>
      <w:lang w:val="ru-RU" w:eastAsia="ru-RU"/>
    </w:rPr>
  </w:style>
  <w:style w:type="character" w:customStyle="1" w:styleId="485">
    <w:name w:val="Знак Знак485"/>
    <w:uiPriority w:val="99"/>
    <w:qFormat/>
    <w:locked/>
    <w:rsid w:val="00FB5F24"/>
    <w:rPr>
      <w:b/>
      <w:sz w:val="27"/>
      <w:lang w:val="ru-RU" w:eastAsia="ru-RU"/>
    </w:rPr>
  </w:style>
  <w:style w:type="character" w:customStyle="1" w:styleId="445">
    <w:name w:val="Знак Знак445"/>
    <w:uiPriority w:val="99"/>
    <w:qFormat/>
    <w:locked/>
    <w:rsid w:val="00FB5F24"/>
    <w:rPr>
      <w:sz w:val="24"/>
    </w:rPr>
  </w:style>
  <w:style w:type="character" w:customStyle="1" w:styleId="515">
    <w:name w:val="Знак Знак515"/>
    <w:uiPriority w:val="99"/>
    <w:qFormat/>
    <w:locked/>
    <w:rsid w:val="00FB5F24"/>
    <w:rPr>
      <w:b/>
      <w:sz w:val="27"/>
      <w:lang w:val="ru-RU" w:eastAsia="ru-RU"/>
    </w:rPr>
  </w:style>
  <w:style w:type="character" w:customStyle="1" w:styleId="435">
    <w:name w:val="Знак Знак435"/>
    <w:uiPriority w:val="99"/>
    <w:qFormat/>
    <w:locked/>
    <w:rsid w:val="00FB5F24"/>
    <w:rPr>
      <w:color w:val="000000"/>
      <w:sz w:val="24"/>
      <w:lang w:eastAsia="ru-RU"/>
    </w:rPr>
  </w:style>
  <w:style w:type="character" w:customStyle="1" w:styleId="425">
    <w:name w:val="Знак Знак425"/>
    <w:uiPriority w:val="99"/>
    <w:qFormat/>
    <w:rsid w:val="00FB5F24"/>
    <w:rPr>
      <w:rFonts w:ascii="Times New Roman" w:hAnsi="Times New Roman"/>
      <w:sz w:val="16"/>
    </w:rPr>
  </w:style>
  <w:style w:type="character" w:customStyle="1" w:styleId="495">
    <w:name w:val="Знак Знак495"/>
    <w:uiPriority w:val="99"/>
    <w:qFormat/>
    <w:rsid w:val="00FB5F24"/>
    <w:rPr>
      <w:rFonts w:ascii="Times New Roman" w:hAnsi="Times New Roman"/>
      <w:b/>
      <w:caps/>
      <w:sz w:val="24"/>
      <w:lang w:eastAsia="ru-RU"/>
    </w:rPr>
  </w:style>
  <w:style w:type="character" w:customStyle="1" w:styleId="475">
    <w:name w:val="Знак Знак475"/>
    <w:uiPriority w:val="99"/>
    <w:qFormat/>
    <w:rsid w:val="00FB5F24"/>
    <w:rPr>
      <w:rFonts w:ascii="Times New Roman" w:hAnsi="Times New Roman"/>
      <w:b/>
      <w:sz w:val="27"/>
      <w:lang w:eastAsia="ru-RU"/>
    </w:rPr>
  </w:style>
  <w:style w:type="character" w:customStyle="1" w:styleId="455">
    <w:name w:val="Знак Знак455"/>
    <w:uiPriority w:val="99"/>
    <w:qFormat/>
    <w:rsid w:val="00FB5F24"/>
    <w:rPr>
      <w:rFonts w:ascii="Times New Roman" w:hAnsi="Times New Roman"/>
      <w:b/>
      <w:i/>
      <w:sz w:val="26"/>
      <w:lang w:eastAsia="ru-RU"/>
    </w:rPr>
  </w:style>
  <w:style w:type="character" w:customStyle="1" w:styleId="561">
    <w:name w:val="Знак5 Знак Знак6"/>
    <w:uiPriority w:val="99"/>
    <w:qFormat/>
    <w:locked/>
    <w:rsid w:val="00FB5F24"/>
    <w:rPr>
      <w:sz w:val="16"/>
    </w:rPr>
  </w:style>
  <w:style w:type="character" w:customStyle="1" w:styleId="505">
    <w:name w:val="Знак Знак505"/>
    <w:uiPriority w:val="99"/>
    <w:qFormat/>
    <w:locked/>
    <w:rsid w:val="00FB5F24"/>
    <w:rPr>
      <w:b/>
      <w:sz w:val="28"/>
      <w:lang w:val="ru-RU" w:eastAsia="ru-RU"/>
    </w:rPr>
  </w:style>
  <w:style w:type="character" w:customStyle="1" w:styleId="525">
    <w:name w:val="Знак Знак525"/>
    <w:uiPriority w:val="99"/>
    <w:qFormat/>
    <w:rsid w:val="00FB5F24"/>
    <w:rPr>
      <w:rFonts w:ascii="Arial" w:hAnsi="Arial"/>
      <w:b/>
      <w:i/>
      <w:sz w:val="28"/>
    </w:rPr>
  </w:style>
  <w:style w:type="character" w:customStyle="1" w:styleId="5150">
    <w:name w:val="Знак5 Знак Знак15"/>
    <w:uiPriority w:val="99"/>
    <w:qFormat/>
    <w:locked/>
    <w:rsid w:val="00FB5F24"/>
    <w:rPr>
      <w:sz w:val="16"/>
      <w:lang w:val="ru-RU" w:eastAsia="ru-RU"/>
    </w:rPr>
  </w:style>
  <w:style w:type="character" w:customStyle="1" w:styleId="651">
    <w:name w:val="Знак6 Знак Знак5"/>
    <w:uiPriority w:val="99"/>
    <w:qFormat/>
    <w:rsid w:val="00FB5F24"/>
    <w:rPr>
      <w:sz w:val="24"/>
      <w:lang w:val="ru-RU" w:eastAsia="ru-RU"/>
    </w:rPr>
  </w:style>
  <w:style w:type="character" w:customStyle="1" w:styleId="207">
    <w:name w:val="Знак Знак207"/>
    <w:uiPriority w:val="99"/>
    <w:qFormat/>
    <w:rsid w:val="00FB5F24"/>
    <w:rPr>
      <w:rFonts w:ascii="Arial" w:hAnsi="Arial"/>
      <w:sz w:val="22"/>
    </w:rPr>
  </w:style>
  <w:style w:type="character" w:customStyle="1" w:styleId="208">
    <w:name w:val="Знак Знак208"/>
    <w:uiPriority w:val="99"/>
    <w:qFormat/>
    <w:rsid w:val="00FB5F24"/>
    <w:rPr>
      <w:rFonts w:ascii="Arial" w:hAnsi="Arial"/>
      <w:sz w:val="22"/>
    </w:rPr>
  </w:style>
  <w:style w:type="character" w:customStyle="1" w:styleId="209">
    <w:name w:val="Знак Знак209"/>
    <w:uiPriority w:val="99"/>
    <w:qFormat/>
    <w:rsid w:val="00FB5F24"/>
    <w:rPr>
      <w:rFonts w:ascii="Arial" w:hAnsi="Arial"/>
      <w:sz w:val="22"/>
    </w:rPr>
  </w:style>
  <w:style w:type="character" w:customStyle="1" w:styleId="616">
    <w:name w:val="Знак Знак616"/>
    <w:uiPriority w:val="99"/>
    <w:qFormat/>
    <w:rsid w:val="00FB5F24"/>
    <w:rPr>
      <w:rFonts w:ascii="Calibri" w:hAnsi="Calibri"/>
      <w:i/>
      <w:sz w:val="24"/>
    </w:rPr>
  </w:style>
  <w:style w:type="paragraph" w:customStyle="1" w:styleId="7a">
    <w:name w:val="Знак Знак Знак Знак Знак Знак7"/>
    <w:basedOn w:val="a2"/>
    <w:uiPriority w:val="99"/>
    <w:qFormat/>
    <w:rsid w:val="00FB5F24"/>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237">
    <w:name w:val="Основной текст 2 Знак3"/>
    <w:uiPriority w:val="99"/>
    <w:qFormat/>
    <w:rsid w:val="00FB5F24"/>
    <w:rPr>
      <w:sz w:val="24"/>
    </w:rPr>
  </w:style>
  <w:style w:type="character" w:customStyle="1" w:styleId="780">
    <w:name w:val="Знак Знак78"/>
    <w:uiPriority w:val="99"/>
    <w:qFormat/>
    <w:rsid w:val="00FB5F24"/>
    <w:rPr>
      <w:sz w:val="16"/>
      <w:lang w:val="ru-RU" w:eastAsia="ru-RU"/>
    </w:rPr>
  </w:style>
  <w:style w:type="character" w:customStyle="1" w:styleId="1460">
    <w:name w:val="Знак Знак146"/>
    <w:uiPriority w:val="99"/>
    <w:qFormat/>
    <w:locked/>
    <w:rsid w:val="00FB5F24"/>
    <w:rPr>
      <w:b/>
      <w:sz w:val="27"/>
      <w:lang w:val="ru-RU" w:eastAsia="ru-RU"/>
    </w:rPr>
  </w:style>
  <w:style w:type="character" w:customStyle="1" w:styleId="106">
    <w:name w:val="Знак Знак106"/>
    <w:uiPriority w:val="99"/>
    <w:qFormat/>
    <w:locked/>
    <w:rsid w:val="00FB5F24"/>
    <w:rPr>
      <w:sz w:val="16"/>
      <w:lang w:val="ru-RU" w:eastAsia="ru-RU"/>
    </w:rPr>
  </w:style>
  <w:style w:type="character" w:customStyle="1" w:styleId="167">
    <w:name w:val="Знак Знак167"/>
    <w:uiPriority w:val="99"/>
    <w:qFormat/>
    <w:locked/>
    <w:rsid w:val="00FB5F24"/>
    <w:rPr>
      <w:b/>
      <w:caps/>
      <w:sz w:val="24"/>
      <w:lang w:val="ru-RU" w:eastAsia="ru-RU"/>
    </w:rPr>
  </w:style>
  <w:style w:type="character" w:customStyle="1" w:styleId="83">
    <w:name w:val="Знак Знак Знак8"/>
    <w:uiPriority w:val="99"/>
    <w:qFormat/>
    <w:rsid w:val="00FB5F24"/>
    <w:rPr>
      <w:rFonts w:ascii="Times New Roman" w:hAnsi="Times New Roman"/>
      <w:b/>
      <w:caps/>
      <w:sz w:val="28"/>
    </w:rPr>
  </w:style>
  <w:style w:type="character" w:customStyle="1" w:styleId="256">
    <w:name w:val="Знак Знак256"/>
    <w:uiPriority w:val="99"/>
    <w:qFormat/>
    <w:rsid w:val="00FB5F24"/>
    <w:rPr>
      <w:rFonts w:ascii="Times New Roman" w:hAnsi="Times New Roman"/>
      <w:b/>
      <w:sz w:val="28"/>
    </w:rPr>
  </w:style>
  <w:style w:type="character" w:customStyle="1" w:styleId="2260">
    <w:name w:val="Знак Знак226"/>
    <w:uiPriority w:val="99"/>
    <w:qFormat/>
    <w:rsid w:val="00FB5F24"/>
    <w:rPr>
      <w:rFonts w:ascii="Times New Roman" w:hAnsi="Times New Roman"/>
      <w:sz w:val="24"/>
    </w:rPr>
  </w:style>
  <w:style w:type="character" w:customStyle="1" w:styleId="196">
    <w:name w:val="Знак Знак196"/>
    <w:uiPriority w:val="99"/>
    <w:qFormat/>
    <w:rsid w:val="00FB5F24"/>
    <w:rPr>
      <w:rFonts w:ascii="Times New Roman" w:hAnsi="Times New Roman"/>
      <w:sz w:val="16"/>
      <w:lang w:eastAsia="ru-RU"/>
    </w:rPr>
  </w:style>
  <w:style w:type="character" w:customStyle="1" w:styleId="186">
    <w:name w:val="Знак Знак186"/>
    <w:uiPriority w:val="99"/>
    <w:qFormat/>
    <w:rsid w:val="00FB5F24"/>
    <w:rPr>
      <w:rFonts w:ascii="Courier New" w:hAnsi="Courier New"/>
    </w:rPr>
  </w:style>
  <w:style w:type="character" w:customStyle="1" w:styleId="176">
    <w:name w:val="Знак Знак176"/>
    <w:uiPriority w:val="99"/>
    <w:qFormat/>
    <w:rsid w:val="00FB5F24"/>
    <w:rPr>
      <w:rFonts w:ascii="Times New Roman" w:hAnsi="Times New Roman"/>
      <w:sz w:val="24"/>
    </w:rPr>
  </w:style>
  <w:style w:type="character" w:customStyle="1" w:styleId="156">
    <w:name w:val="Знак Знак156"/>
    <w:uiPriority w:val="99"/>
    <w:qFormat/>
    <w:rsid w:val="00FB5F24"/>
    <w:rPr>
      <w:b/>
      <w:sz w:val="28"/>
    </w:rPr>
  </w:style>
  <w:style w:type="character" w:customStyle="1" w:styleId="416">
    <w:name w:val="Знак Знак416"/>
    <w:uiPriority w:val="99"/>
    <w:qFormat/>
    <w:locked/>
    <w:rsid w:val="00FB5F24"/>
    <w:rPr>
      <w:rFonts w:ascii="Arial" w:hAnsi="Arial"/>
      <w:b/>
      <w:i/>
      <w:sz w:val="28"/>
      <w:lang w:val="ru-RU" w:eastAsia="en-US"/>
    </w:rPr>
  </w:style>
  <w:style w:type="character" w:customStyle="1" w:styleId="2370">
    <w:name w:val="Знак Знак23 Знак7"/>
    <w:uiPriority w:val="99"/>
    <w:qFormat/>
    <w:locked/>
    <w:rsid w:val="00FB5F24"/>
    <w:rPr>
      <w:rFonts w:ascii="Tahoma" w:hAnsi="Tahoma"/>
      <w:sz w:val="16"/>
    </w:rPr>
  </w:style>
  <w:style w:type="paragraph" w:customStyle="1" w:styleId="84">
    <w:name w:val="Знак Знак Знак Знак Знак Знак Знак Знак Знак Знак Знак Знак Знак8"/>
    <w:basedOn w:val="a2"/>
    <w:uiPriority w:val="99"/>
    <w:qFormat/>
    <w:rsid w:val="00FB5F24"/>
    <w:pPr>
      <w:widowControl/>
      <w:snapToGrid/>
      <w:spacing w:before="0" w:after="160" w:line="240" w:lineRule="exact"/>
    </w:pPr>
    <w:rPr>
      <w:rFonts w:ascii="Verdana" w:eastAsia="Times New Roman" w:hAnsi="Verdana"/>
      <w:szCs w:val="24"/>
      <w:lang w:val="en-US" w:eastAsia="en-US"/>
    </w:rPr>
  </w:style>
  <w:style w:type="paragraph" w:customStyle="1" w:styleId="361">
    <w:name w:val="Знак36"/>
    <w:basedOn w:val="a2"/>
    <w:uiPriority w:val="99"/>
    <w:qFormat/>
    <w:rsid w:val="00FB5F24"/>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536">
    <w:name w:val="Знак Знак536"/>
    <w:uiPriority w:val="99"/>
    <w:qFormat/>
    <w:locked/>
    <w:rsid w:val="00FB5F24"/>
    <w:rPr>
      <w:b/>
      <w:caps/>
      <w:sz w:val="24"/>
      <w:lang w:val="ru-RU" w:eastAsia="ru-RU"/>
    </w:rPr>
  </w:style>
  <w:style w:type="character" w:customStyle="1" w:styleId="64">
    <w:name w:val="Без интервала Знак6"/>
    <w:link w:val="affffff2"/>
    <w:uiPriority w:val="99"/>
    <w:qFormat/>
    <w:locked/>
    <w:rsid w:val="00FB5F24"/>
    <w:rPr>
      <w:rFonts w:ascii="Times New Roman" w:eastAsia="Calibri" w:hAnsi="Times New Roman" w:cs="Times New Roman"/>
      <w:lang w:eastAsia="ru-RU"/>
    </w:rPr>
  </w:style>
  <w:style w:type="character" w:customStyle="1" w:styleId="466">
    <w:name w:val="Знак Знак466"/>
    <w:uiPriority w:val="99"/>
    <w:qFormat/>
    <w:locked/>
    <w:rsid w:val="00FB5F24"/>
    <w:rPr>
      <w:b/>
      <w:sz w:val="27"/>
      <w:lang w:val="ru-RU" w:eastAsia="ru-RU"/>
    </w:rPr>
  </w:style>
  <w:style w:type="character" w:customStyle="1" w:styleId="486">
    <w:name w:val="Знак Знак486"/>
    <w:uiPriority w:val="99"/>
    <w:qFormat/>
    <w:locked/>
    <w:rsid w:val="00FB5F24"/>
    <w:rPr>
      <w:b/>
      <w:sz w:val="27"/>
      <w:lang w:val="ru-RU" w:eastAsia="ru-RU"/>
    </w:rPr>
  </w:style>
  <w:style w:type="character" w:customStyle="1" w:styleId="446">
    <w:name w:val="Знак Знак446"/>
    <w:uiPriority w:val="99"/>
    <w:qFormat/>
    <w:locked/>
    <w:rsid w:val="00FB5F24"/>
    <w:rPr>
      <w:sz w:val="24"/>
    </w:rPr>
  </w:style>
  <w:style w:type="character" w:customStyle="1" w:styleId="516">
    <w:name w:val="Знак Знак516"/>
    <w:uiPriority w:val="99"/>
    <w:qFormat/>
    <w:locked/>
    <w:rsid w:val="00FB5F24"/>
    <w:rPr>
      <w:b/>
      <w:sz w:val="27"/>
      <w:lang w:val="ru-RU" w:eastAsia="ru-RU"/>
    </w:rPr>
  </w:style>
  <w:style w:type="character" w:customStyle="1" w:styleId="436">
    <w:name w:val="Знак Знак436"/>
    <w:uiPriority w:val="99"/>
    <w:qFormat/>
    <w:locked/>
    <w:rsid w:val="00FB5F24"/>
    <w:rPr>
      <w:color w:val="000000"/>
      <w:sz w:val="24"/>
      <w:lang w:eastAsia="ru-RU"/>
    </w:rPr>
  </w:style>
  <w:style w:type="character" w:customStyle="1" w:styleId="426">
    <w:name w:val="Знак Знак426"/>
    <w:uiPriority w:val="99"/>
    <w:qFormat/>
    <w:rsid w:val="00FB5F24"/>
    <w:rPr>
      <w:rFonts w:ascii="Times New Roman" w:hAnsi="Times New Roman"/>
      <w:sz w:val="16"/>
    </w:rPr>
  </w:style>
  <w:style w:type="character" w:customStyle="1" w:styleId="496">
    <w:name w:val="Знак Знак496"/>
    <w:uiPriority w:val="99"/>
    <w:qFormat/>
    <w:rsid w:val="00FB5F24"/>
    <w:rPr>
      <w:rFonts w:ascii="Times New Roman" w:hAnsi="Times New Roman"/>
      <w:b/>
      <w:caps/>
      <w:sz w:val="24"/>
      <w:lang w:eastAsia="ru-RU"/>
    </w:rPr>
  </w:style>
  <w:style w:type="character" w:customStyle="1" w:styleId="476">
    <w:name w:val="Знак Знак476"/>
    <w:uiPriority w:val="99"/>
    <w:qFormat/>
    <w:rsid w:val="00FB5F24"/>
    <w:rPr>
      <w:rFonts w:ascii="Times New Roman" w:hAnsi="Times New Roman"/>
      <w:b/>
      <w:sz w:val="27"/>
      <w:lang w:eastAsia="ru-RU"/>
    </w:rPr>
  </w:style>
  <w:style w:type="character" w:customStyle="1" w:styleId="456">
    <w:name w:val="Знак Знак456"/>
    <w:uiPriority w:val="99"/>
    <w:qFormat/>
    <w:rsid w:val="00FB5F24"/>
    <w:rPr>
      <w:rFonts w:ascii="Times New Roman" w:hAnsi="Times New Roman"/>
      <w:b/>
      <w:i/>
      <w:sz w:val="26"/>
      <w:lang w:eastAsia="ru-RU"/>
    </w:rPr>
  </w:style>
  <w:style w:type="character" w:customStyle="1" w:styleId="570">
    <w:name w:val="Знак5 Знак Знак7"/>
    <w:uiPriority w:val="99"/>
    <w:qFormat/>
    <w:locked/>
    <w:rsid w:val="00FB5F24"/>
    <w:rPr>
      <w:sz w:val="16"/>
    </w:rPr>
  </w:style>
  <w:style w:type="character" w:customStyle="1" w:styleId="506">
    <w:name w:val="Знак Знак506"/>
    <w:uiPriority w:val="99"/>
    <w:qFormat/>
    <w:locked/>
    <w:rsid w:val="00FB5F24"/>
    <w:rPr>
      <w:b/>
      <w:sz w:val="28"/>
      <w:lang w:val="ru-RU" w:eastAsia="ru-RU"/>
    </w:rPr>
  </w:style>
  <w:style w:type="character" w:customStyle="1" w:styleId="526">
    <w:name w:val="Знак Знак526"/>
    <w:uiPriority w:val="99"/>
    <w:qFormat/>
    <w:rsid w:val="00FB5F24"/>
    <w:rPr>
      <w:rFonts w:ascii="Arial" w:hAnsi="Arial"/>
      <w:b/>
      <w:i/>
      <w:sz w:val="28"/>
    </w:rPr>
  </w:style>
  <w:style w:type="character" w:customStyle="1" w:styleId="660">
    <w:name w:val="Знак6 Знак Знак6"/>
    <w:uiPriority w:val="99"/>
    <w:qFormat/>
    <w:rsid w:val="00FB5F24"/>
    <w:rPr>
      <w:sz w:val="24"/>
      <w:lang w:val="ru-RU" w:eastAsia="ru-RU"/>
    </w:rPr>
  </w:style>
  <w:style w:type="character" w:customStyle="1" w:styleId="402">
    <w:name w:val="Знак Знак40 Знак"/>
    <w:uiPriority w:val="99"/>
    <w:qFormat/>
    <w:locked/>
    <w:rsid w:val="00FB5F24"/>
    <w:rPr>
      <w:sz w:val="24"/>
      <w:lang w:val="ru-RU" w:eastAsia="ru-RU"/>
    </w:rPr>
  </w:style>
  <w:style w:type="character" w:customStyle="1" w:styleId="afffffffff6">
    <w:name w:val="Тело ИАК Знак"/>
    <w:link w:val="afffffffff7"/>
    <w:uiPriority w:val="99"/>
    <w:qFormat/>
    <w:locked/>
    <w:rsid w:val="00FB5F24"/>
    <w:rPr>
      <w:sz w:val="28"/>
    </w:rPr>
  </w:style>
  <w:style w:type="paragraph" w:customStyle="1" w:styleId="afffffffff7">
    <w:name w:val="Тело ИАК"/>
    <w:basedOn w:val="a2"/>
    <w:link w:val="afffffffff6"/>
    <w:uiPriority w:val="99"/>
    <w:qFormat/>
    <w:rsid w:val="00FB5F24"/>
    <w:pPr>
      <w:widowControl/>
      <w:snapToGrid/>
      <w:spacing w:before="0" w:after="0" w:line="288" w:lineRule="auto"/>
      <w:ind w:firstLine="720"/>
      <w:jc w:val="both"/>
    </w:pPr>
    <w:rPr>
      <w:rFonts w:asciiTheme="minorHAnsi" w:eastAsiaTheme="minorHAnsi" w:hAnsiTheme="minorHAnsi" w:cstheme="minorBidi"/>
      <w:sz w:val="28"/>
      <w:szCs w:val="22"/>
      <w:lang w:eastAsia="en-US"/>
    </w:rPr>
  </w:style>
  <w:style w:type="character" w:customStyle="1" w:styleId="afffffffff8">
    <w:name w:val="кадр"/>
    <w:basedOn w:val="a3"/>
    <w:uiPriority w:val="99"/>
    <w:qFormat/>
    <w:rsid w:val="00FB5F24"/>
    <w:rPr>
      <w:rFonts w:cs="Times New Roman"/>
    </w:rPr>
  </w:style>
  <w:style w:type="character" w:customStyle="1" w:styleId="16">
    <w:name w:val="Оглавление 1 Знак"/>
    <w:basedOn w:val="a3"/>
    <w:link w:val="15"/>
    <w:uiPriority w:val="99"/>
    <w:qFormat/>
    <w:locked/>
    <w:rsid w:val="00FB5F24"/>
    <w:rPr>
      <w:rFonts w:ascii="Times New Roman" w:eastAsia="Times New Roman" w:hAnsi="Times New Roman" w:cs="Times New Roman"/>
      <w:b/>
      <w:sz w:val="20"/>
      <w:szCs w:val="20"/>
      <w:lang w:eastAsia="ru-RU"/>
    </w:rPr>
  </w:style>
  <w:style w:type="paragraph" w:customStyle="1" w:styleId="96">
    <w:name w:val="Знак9"/>
    <w:basedOn w:val="a2"/>
    <w:uiPriority w:val="99"/>
    <w:qFormat/>
    <w:rsid w:val="00FB5F24"/>
    <w:pPr>
      <w:widowControl/>
      <w:snapToGrid/>
      <w:spacing w:before="0" w:after="160" w:line="240" w:lineRule="exact"/>
    </w:pPr>
    <w:rPr>
      <w:rFonts w:ascii="Verdana" w:eastAsia="Times New Roman" w:hAnsi="Verdana"/>
      <w:szCs w:val="24"/>
      <w:lang w:val="en-US" w:eastAsia="en-US"/>
    </w:rPr>
  </w:style>
  <w:style w:type="paragraph" w:customStyle="1" w:styleId="useradditionalinfo1">
    <w:name w:val="useradditionalinfo1"/>
    <w:basedOn w:val="a2"/>
    <w:uiPriority w:val="99"/>
    <w:qFormat/>
    <w:rsid w:val="00FB5F24"/>
    <w:pPr>
      <w:widowControl/>
      <w:pBdr>
        <w:top w:val="dotted" w:sz="4" w:space="3" w:color="CCCCCC"/>
      </w:pBdr>
      <w:snapToGrid/>
      <w:spacing w:after="0"/>
    </w:pPr>
    <w:rPr>
      <w:rFonts w:eastAsia="Times New Roman"/>
      <w:szCs w:val="24"/>
    </w:rPr>
  </w:style>
  <w:style w:type="paragraph" w:customStyle="1" w:styleId="0752">
    <w:name w:val="Стиль Нумерованный список + сверху: (одинарная Авто  075 пт лини...2"/>
    <w:basedOn w:val="afff"/>
    <w:uiPriority w:val="99"/>
    <w:qFormat/>
    <w:rsid w:val="00FB5F24"/>
    <w:pPr>
      <w:numPr>
        <w:numId w:val="8"/>
      </w:numPr>
      <w:tabs>
        <w:tab w:val="left" w:pos="851"/>
      </w:tabs>
      <w:ind w:hanging="511"/>
    </w:pPr>
    <w:rPr>
      <w:szCs w:val="20"/>
    </w:rPr>
  </w:style>
  <w:style w:type="paragraph" w:customStyle="1" w:styleId="0753">
    <w:name w:val="Стиль Нумерованный список + сверху: (одинарная Авто  075 пт лини...3"/>
    <w:basedOn w:val="afff"/>
    <w:uiPriority w:val="99"/>
    <w:qFormat/>
    <w:rsid w:val="00FB5F24"/>
    <w:pPr>
      <w:tabs>
        <w:tab w:val="clear" w:pos="1440"/>
        <w:tab w:val="left" w:pos="360"/>
        <w:tab w:val="left" w:pos="851"/>
      </w:tabs>
      <w:ind w:left="360" w:hanging="511"/>
    </w:pPr>
    <w:rPr>
      <w:szCs w:val="20"/>
    </w:rPr>
  </w:style>
  <w:style w:type="paragraph" w:customStyle="1" w:styleId="0754">
    <w:name w:val="Стиль Нумерованный список + сверху: (одинарная Авто  075 пт лини...4"/>
    <w:basedOn w:val="afff"/>
    <w:uiPriority w:val="99"/>
    <w:qFormat/>
    <w:rsid w:val="00FB5F24"/>
    <w:pPr>
      <w:tabs>
        <w:tab w:val="clear" w:pos="1440"/>
        <w:tab w:val="left" w:pos="360"/>
        <w:tab w:val="left" w:pos="851"/>
      </w:tabs>
      <w:ind w:left="360" w:hanging="511"/>
    </w:pPr>
    <w:rPr>
      <w:szCs w:val="20"/>
    </w:rPr>
  </w:style>
  <w:style w:type="paragraph" w:customStyle="1" w:styleId="0755">
    <w:name w:val="Стиль Нумерованный список + сверху: (одинарная Авто  075 пт лини...5"/>
    <w:basedOn w:val="afff"/>
    <w:uiPriority w:val="99"/>
    <w:qFormat/>
    <w:rsid w:val="00FB5F24"/>
    <w:pPr>
      <w:tabs>
        <w:tab w:val="clear" w:pos="1440"/>
        <w:tab w:val="left" w:pos="360"/>
        <w:tab w:val="left" w:pos="851"/>
      </w:tabs>
      <w:ind w:left="360" w:hanging="511"/>
    </w:pPr>
    <w:rPr>
      <w:szCs w:val="20"/>
    </w:rPr>
  </w:style>
  <w:style w:type="paragraph" w:customStyle="1" w:styleId="0758">
    <w:name w:val="Стиль Нумерованный список + сверху: (одинарная Авто  075 пт лини...8"/>
    <w:basedOn w:val="afff"/>
    <w:uiPriority w:val="99"/>
    <w:qFormat/>
    <w:rsid w:val="00FB5F24"/>
    <w:pPr>
      <w:tabs>
        <w:tab w:val="clear" w:pos="1440"/>
        <w:tab w:val="left" w:pos="360"/>
        <w:tab w:val="left" w:pos="851"/>
      </w:tabs>
      <w:ind w:left="360" w:hanging="511"/>
    </w:pPr>
    <w:rPr>
      <w:szCs w:val="20"/>
    </w:rPr>
  </w:style>
  <w:style w:type="paragraph" w:customStyle="1" w:styleId="0759">
    <w:name w:val="Стиль Нумерованный список + сверху: (одинарная Авто  075 пт лини...9"/>
    <w:basedOn w:val="afff"/>
    <w:uiPriority w:val="99"/>
    <w:qFormat/>
    <w:rsid w:val="00FB5F24"/>
    <w:pPr>
      <w:tabs>
        <w:tab w:val="clear" w:pos="1440"/>
        <w:tab w:val="left" w:pos="360"/>
        <w:tab w:val="left" w:pos="851"/>
      </w:tabs>
      <w:ind w:left="360" w:hanging="511"/>
    </w:pPr>
    <w:rPr>
      <w:szCs w:val="20"/>
    </w:rPr>
  </w:style>
  <w:style w:type="paragraph" w:customStyle="1" w:styleId="07510">
    <w:name w:val="Стиль Нумерованный список + сверху: (одинарная Авто  075 пт лини...10"/>
    <w:basedOn w:val="afff"/>
    <w:uiPriority w:val="99"/>
    <w:qFormat/>
    <w:rsid w:val="00FB5F24"/>
    <w:pPr>
      <w:tabs>
        <w:tab w:val="clear" w:pos="1440"/>
        <w:tab w:val="left" w:pos="360"/>
        <w:tab w:val="left" w:pos="851"/>
      </w:tabs>
      <w:ind w:left="360" w:hanging="511"/>
    </w:pPr>
    <w:rPr>
      <w:szCs w:val="20"/>
    </w:rPr>
  </w:style>
  <w:style w:type="paragraph" w:customStyle="1" w:styleId="07511">
    <w:name w:val="Стиль Нумерованный список + сверху: (одинарная Авто  075 пт лини...11"/>
    <w:basedOn w:val="afff"/>
    <w:uiPriority w:val="99"/>
    <w:qFormat/>
    <w:rsid w:val="00FB5F24"/>
    <w:pPr>
      <w:tabs>
        <w:tab w:val="clear" w:pos="1440"/>
        <w:tab w:val="left" w:pos="360"/>
        <w:tab w:val="left" w:pos="851"/>
      </w:tabs>
      <w:ind w:left="360" w:hanging="511"/>
    </w:pPr>
    <w:rPr>
      <w:szCs w:val="20"/>
    </w:rPr>
  </w:style>
  <w:style w:type="character" w:customStyle="1" w:styleId="7b">
    <w:name w:val="Основной текст (7)_"/>
    <w:basedOn w:val="a3"/>
    <w:uiPriority w:val="99"/>
    <w:qFormat/>
    <w:locked/>
    <w:rsid w:val="00FB5F24"/>
    <w:rPr>
      <w:rFonts w:cs="Times New Roman"/>
      <w:b/>
      <w:bCs/>
      <w:i/>
      <w:iCs/>
      <w:lang w:bidi="ar-SA"/>
    </w:rPr>
  </w:style>
  <w:style w:type="paragraph" w:customStyle="1" w:styleId="bloc">
    <w:name w:val="bloc"/>
    <w:basedOn w:val="a2"/>
    <w:uiPriority w:val="99"/>
    <w:qFormat/>
    <w:rsid w:val="00FB5F24"/>
    <w:pPr>
      <w:widowControl/>
      <w:snapToGrid/>
      <w:spacing w:beforeAutospacing="1" w:afterAutospacing="1"/>
    </w:pPr>
    <w:rPr>
      <w:rFonts w:eastAsia="Times New Roman"/>
      <w:szCs w:val="24"/>
    </w:rPr>
  </w:style>
  <w:style w:type="paragraph" w:customStyle="1" w:styleId="bordered">
    <w:name w:val="bordered"/>
    <w:basedOn w:val="a2"/>
    <w:uiPriority w:val="99"/>
    <w:qFormat/>
    <w:rsid w:val="00FB5F24"/>
    <w:pPr>
      <w:widowControl/>
      <w:snapToGrid/>
      <w:spacing w:beforeAutospacing="1" w:afterAutospacing="1"/>
    </w:pPr>
    <w:rPr>
      <w:rFonts w:eastAsia="Times New Roman"/>
      <w:szCs w:val="24"/>
    </w:rPr>
  </w:style>
  <w:style w:type="paragraph" w:customStyle="1" w:styleId="fr-collapsible-toggle">
    <w:name w:val="fr-collapsible-toggle"/>
    <w:basedOn w:val="a2"/>
    <w:uiPriority w:val="99"/>
    <w:qFormat/>
    <w:rsid w:val="00FB5F24"/>
    <w:pPr>
      <w:widowControl/>
      <w:snapToGrid/>
      <w:spacing w:beforeAutospacing="1" w:afterAutospacing="1"/>
    </w:pPr>
    <w:rPr>
      <w:rFonts w:eastAsia="Times New Roman"/>
      <w:szCs w:val="24"/>
    </w:rPr>
  </w:style>
  <w:style w:type="paragraph" w:customStyle="1" w:styleId="fr-collapsible-toggle-collapsed">
    <w:name w:val="fr-collapsible-toggle-collapsed"/>
    <w:basedOn w:val="a2"/>
    <w:uiPriority w:val="99"/>
    <w:qFormat/>
    <w:rsid w:val="00FB5F24"/>
    <w:pPr>
      <w:widowControl/>
      <w:snapToGrid/>
      <w:spacing w:beforeAutospacing="1" w:afterAutospacing="1"/>
    </w:pPr>
    <w:rPr>
      <w:rFonts w:eastAsia="Times New Roman"/>
      <w:szCs w:val="24"/>
    </w:rPr>
  </w:style>
  <w:style w:type="paragraph" w:customStyle="1" w:styleId="fr-collapsible-group-toogle-all">
    <w:name w:val="fr-collapsible-group-toogle-all"/>
    <w:basedOn w:val="a2"/>
    <w:uiPriority w:val="99"/>
    <w:qFormat/>
    <w:rsid w:val="00FB5F24"/>
    <w:pPr>
      <w:widowControl/>
      <w:snapToGrid/>
      <w:spacing w:beforeAutospacing="1" w:afterAutospacing="1"/>
    </w:pPr>
    <w:rPr>
      <w:rFonts w:eastAsia="Times New Roman"/>
      <w:sz w:val="18"/>
      <w:szCs w:val="18"/>
    </w:rPr>
  </w:style>
  <w:style w:type="paragraph" w:customStyle="1" w:styleId="toogleboxnew">
    <w:name w:val="toogleboxnew"/>
    <w:basedOn w:val="a2"/>
    <w:uiPriority w:val="99"/>
    <w:qFormat/>
    <w:rsid w:val="00FB5F24"/>
    <w:pPr>
      <w:widowControl/>
      <w:pBdr>
        <w:top w:val="single" w:sz="6" w:space="2" w:color="AAAAAA"/>
        <w:left w:val="single" w:sz="6" w:space="2" w:color="AAAAAA"/>
        <w:bottom w:val="single" w:sz="6" w:space="0" w:color="AAAAAA"/>
        <w:right w:val="single" w:sz="6" w:space="2" w:color="AAAAAA"/>
      </w:pBdr>
      <w:snapToGrid/>
      <w:spacing w:beforeAutospacing="1" w:afterAutospacing="1"/>
    </w:pPr>
    <w:rPr>
      <w:rFonts w:eastAsia="Times New Roman"/>
      <w:szCs w:val="24"/>
    </w:rPr>
  </w:style>
  <w:style w:type="paragraph" w:customStyle="1" w:styleId="toogleboxnewtitle">
    <w:name w:val="toogleboxnew_title"/>
    <w:basedOn w:val="a2"/>
    <w:uiPriority w:val="99"/>
    <w:qFormat/>
    <w:rsid w:val="00FB5F24"/>
    <w:pPr>
      <w:widowControl/>
      <w:shd w:val="clear" w:color="auto" w:fill="EFEFEF"/>
      <w:snapToGrid/>
      <w:spacing w:before="0" w:after="30"/>
      <w:jc w:val="center"/>
    </w:pPr>
    <w:rPr>
      <w:rFonts w:eastAsia="Times New Roman"/>
      <w:b/>
      <w:bCs/>
      <w:szCs w:val="24"/>
    </w:rPr>
  </w:style>
  <w:style w:type="paragraph" w:customStyle="1" w:styleId="navboxnew">
    <w:name w:val="navboxnew"/>
    <w:basedOn w:val="a2"/>
    <w:uiPriority w:val="99"/>
    <w:qFormat/>
    <w:rsid w:val="00FB5F24"/>
    <w:pPr>
      <w:widowControl/>
      <w:pBdr>
        <w:top w:val="single" w:sz="6" w:space="3" w:color="AAAAAA"/>
        <w:left w:val="single" w:sz="6" w:space="3" w:color="AAAAAA"/>
        <w:bottom w:val="single" w:sz="6" w:space="2" w:color="AAAAAA"/>
        <w:right w:val="single" w:sz="6" w:space="3" w:color="AAAAAA"/>
      </w:pBdr>
      <w:shd w:val="clear" w:color="auto" w:fill="F9F9F9"/>
      <w:snapToGrid/>
      <w:spacing w:beforeAutospacing="1" w:afterAutospacing="1"/>
    </w:pPr>
    <w:rPr>
      <w:rFonts w:eastAsia="Times New Roman"/>
      <w:szCs w:val="24"/>
    </w:rPr>
  </w:style>
  <w:style w:type="paragraph" w:customStyle="1" w:styleId="navboxnewtnavbar">
    <w:name w:val="navboxnew_tnavbar"/>
    <w:basedOn w:val="a2"/>
    <w:uiPriority w:val="99"/>
    <w:qFormat/>
    <w:rsid w:val="00FB5F24"/>
    <w:pPr>
      <w:widowControl/>
      <w:snapToGrid/>
      <w:spacing w:beforeAutospacing="1" w:afterAutospacing="1"/>
      <w:ind w:left="-1200"/>
    </w:pPr>
    <w:rPr>
      <w:rFonts w:eastAsia="Times New Roman"/>
      <w:sz w:val="19"/>
      <w:szCs w:val="19"/>
    </w:rPr>
  </w:style>
  <w:style w:type="paragraph" w:customStyle="1" w:styleId="navboxnewoldie">
    <w:name w:val="navboxnew_oldie"/>
    <w:basedOn w:val="a2"/>
    <w:uiPriority w:val="99"/>
    <w:qFormat/>
    <w:rsid w:val="00FB5F24"/>
    <w:pPr>
      <w:widowControl/>
      <w:pBdr>
        <w:top w:val="single" w:sz="6" w:space="3" w:color="AAAAAA"/>
        <w:left w:val="single" w:sz="6" w:space="3" w:color="AAAAAA"/>
        <w:bottom w:val="single" w:sz="6" w:space="2" w:color="AAAAAA"/>
        <w:right w:val="single" w:sz="6" w:space="3" w:color="AAAAAA"/>
      </w:pBdr>
      <w:shd w:val="clear" w:color="auto" w:fill="F9F9F9"/>
      <w:snapToGrid/>
      <w:spacing w:beforeAutospacing="1" w:afterAutospacing="1"/>
    </w:pPr>
    <w:rPr>
      <w:rFonts w:eastAsia="Times New Roman"/>
      <w:szCs w:val="24"/>
    </w:rPr>
  </w:style>
  <w:style w:type="paragraph" w:customStyle="1" w:styleId="mw-hiero-table">
    <w:name w:val="mw-hiero-table"/>
    <w:basedOn w:val="a2"/>
    <w:uiPriority w:val="99"/>
    <w:qFormat/>
    <w:rsid w:val="00FB5F24"/>
    <w:pPr>
      <w:widowControl/>
      <w:snapToGrid/>
      <w:spacing w:beforeAutospacing="1" w:afterAutospacing="1"/>
    </w:pPr>
    <w:rPr>
      <w:rFonts w:eastAsia="Times New Roman"/>
      <w:szCs w:val="24"/>
    </w:rPr>
  </w:style>
  <w:style w:type="paragraph" w:customStyle="1" w:styleId="mw-hiero-outer">
    <w:name w:val="mw-hiero-outer"/>
    <w:basedOn w:val="a2"/>
    <w:uiPriority w:val="99"/>
    <w:qFormat/>
    <w:rsid w:val="00FB5F24"/>
    <w:pPr>
      <w:widowControl/>
      <w:snapToGrid/>
      <w:spacing w:beforeAutospacing="1" w:afterAutospacing="1"/>
    </w:pPr>
    <w:rPr>
      <w:rFonts w:eastAsia="Times New Roman"/>
      <w:szCs w:val="24"/>
    </w:rPr>
  </w:style>
  <w:style w:type="paragraph" w:customStyle="1" w:styleId="mw-hiero-box">
    <w:name w:val="mw-hiero-box"/>
    <w:basedOn w:val="a2"/>
    <w:uiPriority w:val="99"/>
    <w:qFormat/>
    <w:rsid w:val="00FB5F24"/>
    <w:pPr>
      <w:widowControl/>
      <w:shd w:val="clear" w:color="auto" w:fill="000000"/>
      <w:snapToGrid/>
      <w:spacing w:beforeAutospacing="1" w:afterAutospacing="1"/>
    </w:pPr>
    <w:rPr>
      <w:rFonts w:eastAsia="Times New Roman"/>
      <w:szCs w:val="24"/>
    </w:rPr>
  </w:style>
  <w:style w:type="paragraph" w:customStyle="1" w:styleId="ui-helper-hidden">
    <w:name w:val="ui-helper-hidden"/>
    <w:basedOn w:val="a2"/>
    <w:uiPriority w:val="99"/>
    <w:qFormat/>
    <w:rsid w:val="00FB5F24"/>
    <w:pPr>
      <w:widowControl/>
      <w:snapToGrid/>
      <w:spacing w:beforeAutospacing="1" w:afterAutospacing="1"/>
    </w:pPr>
    <w:rPr>
      <w:rFonts w:eastAsia="Times New Roman"/>
      <w:vanish/>
      <w:szCs w:val="24"/>
    </w:rPr>
  </w:style>
  <w:style w:type="paragraph" w:customStyle="1" w:styleId="ui-helper-reset">
    <w:name w:val="ui-helper-reset"/>
    <w:basedOn w:val="a2"/>
    <w:uiPriority w:val="99"/>
    <w:qFormat/>
    <w:rsid w:val="00FB5F24"/>
    <w:pPr>
      <w:widowControl/>
      <w:snapToGrid/>
      <w:spacing w:before="0" w:after="0"/>
    </w:pPr>
    <w:rPr>
      <w:rFonts w:eastAsia="Times New Roman"/>
      <w:szCs w:val="24"/>
    </w:rPr>
  </w:style>
  <w:style w:type="paragraph" w:customStyle="1" w:styleId="ui-helper-clearfix">
    <w:name w:val="ui-helper-clearfix"/>
    <w:basedOn w:val="a2"/>
    <w:uiPriority w:val="99"/>
    <w:qFormat/>
    <w:rsid w:val="00FB5F24"/>
    <w:pPr>
      <w:widowControl/>
      <w:snapToGrid/>
      <w:spacing w:beforeAutospacing="1" w:afterAutospacing="1"/>
    </w:pPr>
    <w:rPr>
      <w:rFonts w:eastAsia="Times New Roman"/>
      <w:szCs w:val="24"/>
    </w:rPr>
  </w:style>
  <w:style w:type="paragraph" w:customStyle="1" w:styleId="ui-helper-zfix">
    <w:name w:val="ui-helper-zfix"/>
    <w:basedOn w:val="a2"/>
    <w:uiPriority w:val="99"/>
    <w:qFormat/>
    <w:rsid w:val="00FB5F24"/>
    <w:pPr>
      <w:widowControl/>
      <w:snapToGrid/>
      <w:spacing w:beforeAutospacing="1" w:afterAutospacing="1"/>
    </w:pPr>
    <w:rPr>
      <w:rFonts w:eastAsia="Times New Roman"/>
      <w:szCs w:val="24"/>
    </w:rPr>
  </w:style>
  <w:style w:type="paragraph" w:customStyle="1" w:styleId="ui-icon">
    <w:name w:val="ui-icon"/>
    <w:basedOn w:val="a2"/>
    <w:uiPriority w:val="99"/>
    <w:qFormat/>
    <w:rsid w:val="00FB5F24"/>
    <w:pPr>
      <w:widowControl/>
      <w:snapToGrid/>
      <w:spacing w:beforeAutospacing="1" w:afterAutospacing="1"/>
      <w:ind w:firstLine="7343"/>
    </w:pPr>
    <w:rPr>
      <w:rFonts w:eastAsia="Times New Roman"/>
      <w:szCs w:val="24"/>
    </w:rPr>
  </w:style>
  <w:style w:type="paragraph" w:customStyle="1" w:styleId="ui-widget-overlay">
    <w:name w:val="ui-widget-overlay"/>
    <w:basedOn w:val="a2"/>
    <w:uiPriority w:val="99"/>
    <w:qFormat/>
    <w:rsid w:val="00FB5F24"/>
    <w:pPr>
      <w:widowControl/>
      <w:shd w:val="clear" w:color="auto" w:fill="000000"/>
      <w:snapToGrid/>
      <w:spacing w:beforeAutospacing="1" w:afterAutospacing="1"/>
    </w:pPr>
    <w:rPr>
      <w:rFonts w:eastAsia="Times New Roman"/>
      <w:szCs w:val="24"/>
    </w:rPr>
  </w:style>
  <w:style w:type="paragraph" w:customStyle="1" w:styleId="ui-widget">
    <w:name w:val="ui-widget"/>
    <w:basedOn w:val="a2"/>
    <w:uiPriority w:val="99"/>
    <w:qFormat/>
    <w:rsid w:val="00FB5F24"/>
    <w:pPr>
      <w:widowControl/>
      <w:snapToGrid/>
      <w:spacing w:beforeAutospacing="1" w:afterAutospacing="1"/>
    </w:pPr>
    <w:rPr>
      <w:rFonts w:ascii="Arial" w:eastAsia="Times New Roman" w:hAnsi="Arial" w:cs="Arial"/>
      <w:sz w:val="19"/>
      <w:szCs w:val="19"/>
    </w:rPr>
  </w:style>
  <w:style w:type="paragraph" w:customStyle="1" w:styleId="ui-widget-content">
    <w:name w:val="ui-widget-content"/>
    <w:basedOn w:val="a2"/>
    <w:uiPriority w:val="99"/>
    <w:qFormat/>
    <w:rsid w:val="00FB5F24"/>
    <w:pPr>
      <w:widowControl/>
      <w:pBdr>
        <w:top w:val="single" w:sz="6" w:space="0" w:color="CCCCCC"/>
        <w:left w:val="single" w:sz="6" w:space="0" w:color="CCCCCC"/>
        <w:bottom w:val="single" w:sz="6" w:space="0" w:color="CCCCCC"/>
        <w:right w:val="single" w:sz="6" w:space="0" w:color="CCCCCC"/>
      </w:pBdr>
      <w:snapToGrid/>
      <w:spacing w:beforeAutospacing="1" w:afterAutospacing="1"/>
    </w:pPr>
    <w:rPr>
      <w:rFonts w:eastAsia="Times New Roman"/>
      <w:color w:val="362B36"/>
      <w:szCs w:val="24"/>
    </w:rPr>
  </w:style>
  <w:style w:type="paragraph" w:customStyle="1" w:styleId="ui-widget-header">
    <w:name w:val="ui-widget-header"/>
    <w:basedOn w:val="a2"/>
    <w:uiPriority w:val="99"/>
    <w:qFormat/>
    <w:rsid w:val="00FB5F24"/>
    <w:pPr>
      <w:widowControl/>
      <w:pBdr>
        <w:bottom w:val="single" w:sz="6" w:space="0" w:color="BBBBBB"/>
      </w:pBdr>
      <w:shd w:val="clear" w:color="auto" w:fill="FFFFFF"/>
      <w:snapToGrid/>
      <w:spacing w:beforeAutospacing="1" w:afterAutospacing="1" w:line="240" w:lineRule="atLeast"/>
    </w:pPr>
    <w:rPr>
      <w:rFonts w:eastAsia="Times New Roman"/>
      <w:b/>
      <w:bCs/>
      <w:color w:val="222222"/>
      <w:szCs w:val="24"/>
    </w:rPr>
  </w:style>
  <w:style w:type="paragraph" w:customStyle="1" w:styleId="ui-state-default">
    <w:name w:val="ui-state-default"/>
    <w:basedOn w:val="a2"/>
    <w:uiPriority w:val="99"/>
    <w:qFormat/>
    <w:rsid w:val="00FB5F24"/>
    <w:pPr>
      <w:widowControl/>
      <w:pBdr>
        <w:top w:val="single" w:sz="6" w:space="0" w:color="AED0EA"/>
        <w:left w:val="single" w:sz="6" w:space="0" w:color="AED0EA"/>
        <w:bottom w:val="single" w:sz="6" w:space="0" w:color="AED0EA"/>
        <w:right w:val="single" w:sz="6" w:space="0" w:color="AED0EA"/>
      </w:pBdr>
      <w:shd w:val="clear" w:color="auto" w:fill="D7EBF9"/>
      <w:snapToGrid/>
      <w:spacing w:beforeAutospacing="1" w:afterAutospacing="1"/>
    </w:pPr>
    <w:rPr>
      <w:rFonts w:eastAsia="Times New Roman"/>
      <w:color w:val="2779AA"/>
      <w:szCs w:val="24"/>
    </w:rPr>
  </w:style>
  <w:style w:type="paragraph" w:customStyle="1" w:styleId="ui-state-hover">
    <w:name w:val="ui-state-hover"/>
    <w:basedOn w:val="a2"/>
    <w:uiPriority w:val="99"/>
    <w:qFormat/>
    <w:rsid w:val="00FB5F24"/>
    <w:pPr>
      <w:widowControl/>
      <w:pBdr>
        <w:top w:val="single" w:sz="6" w:space="0" w:color="74B2E2"/>
        <w:left w:val="single" w:sz="6" w:space="0" w:color="74B2E2"/>
        <w:bottom w:val="single" w:sz="6" w:space="0" w:color="74B2E2"/>
        <w:right w:val="single" w:sz="6" w:space="0" w:color="74B2E2"/>
      </w:pBdr>
      <w:shd w:val="clear" w:color="auto" w:fill="E4F1FB"/>
      <w:snapToGrid/>
      <w:spacing w:beforeAutospacing="1" w:afterAutospacing="1"/>
    </w:pPr>
    <w:rPr>
      <w:rFonts w:eastAsia="Times New Roman"/>
      <w:color w:val="0070A3"/>
      <w:szCs w:val="24"/>
    </w:rPr>
  </w:style>
  <w:style w:type="paragraph" w:customStyle="1" w:styleId="ui-state-focus">
    <w:name w:val="ui-state-focus"/>
    <w:basedOn w:val="a2"/>
    <w:uiPriority w:val="99"/>
    <w:qFormat/>
    <w:rsid w:val="00FB5F24"/>
    <w:pPr>
      <w:widowControl/>
      <w:pBdr>
        <w:top w:val="single" w:sz="6" w:space="0" w:color="74B2E2"/>
        <w:left w:val="single" w:sz="6" w:space="0" w:color="74B2E2"/>
        <w:bottom w:val="single" w:sz="6" w:space="0" w:color="74B2E2"/>
        <w:right w:val="single" w:sz="6" w:space="0" w:color="74B2E2"/>
      </w:pBdr>
      <w:shd w:val="clear" w:color="auto" w:fill="E4F1FB"/>
      <w:snapToGrid/>
      <w:spacing w:beforeAutospacing="1" w:afterAutospacing="1"/>
    </w:pPr>
    <w:rPr>
      <w:rFonts w:eastAsia="Times New Roman"/>
      <w:color w:val="0070A3"/>
      <w:szCs w:val="24"/>
    </w:rPr>
  </w:style>
  <w:style w:type="paragraph" w:customStyle="1" w:styleId="ui-state-active">
    <w:name w:val="ui-state-active"/>
    <w:basedOn w:val="a2"/>
    <w:uiPriority w:val="99"/>
    <w:qFormat/>
    <w:rsid w:val="00FB5F24"/>
    <w:pPr>
      <w:widowControl/>
      <w:pBdr>
        <w:top w:val="single" w:sz="6" w:space="0" w:color="CCCCCC"/>
        <w:left w:val="single" w:sz="6" w:space="0" w:color="CCCCCC"/>
        <w:bottom w:val="single" w:sz="6" w:space="0" w:color="CCCCCC"/>
        <w:right w:val="single" w:sz="6" w:space="0" w:color="CCCCCC"/>
      </w:pBdr>
      <w:shd w:val="clear" w:color="auto" w:fill="F0F0F0"/>
      <w:snapToGrid/>
      <w:spacing w:beforeAutospacing="1" w:afterAutospacing="1"/>
    </w:pPr>
    <w:rPr>
      <w:rFonts w:eastAsia="Times New Roman"/>
      <w:color w:val="000000"/>
      <w:szCs w:val="24"/>
    </w:rPr>
  </w:style>
  <w:style w:type="paragraph" w:customStyle="1" w:styleId="ui-state-highlight">
    <w:name w:val="ui-state-highlight"/>
    <w:basedOn w:val="a2"/>
    <w:uiPriority w:val="99"/>
    <w:qFormat/>
    <w:rsid w:val="00FB5F24"/>
    <w:pPr>
      <w:widowControl/>
      <w:pBdr>
        <w:top w:val="single" w:sz="6" w:space="0" w:color="F9DD34"/>
        <w:left w:val="single" w:sz="6" w:space="0" w:color="F9DD34"/>
        <w:bottom w:val="single" w:sz="6" w:space="0" w:color="F9DD34"/>
        <w:right w:val="single" w:sz="6" w:space="0" w:color="F9DD34"/>
      </w:pBdr>
      <w:snapToGrid/>
      <w:spacing w:beforeAutospacing="1" w:afterAutospacing="1"/>
    </w:pPr>
    <w:rPr>
      <w:rFonts w:eastAsia="Times New Roman"/>
      <w:color w:val="363636"/>
      <w:szCs w:val="24"/>
    </w:rPr>
  </w:style>
  <w:style w:type="paragraph" w:customStyle="1" w:styleId="ui-state-error">
    <w:name w:val="ui-state-error"/>
    <w:basedOn w:val="a2"/>
    <w:uiPriority w:val="99"/>
    <w:qFormat/>
    <w:rsid w:val="00FB5F24"/>
    <w:pPr>
      <w:widowControl/>
      <w:pBdr>
        <w:top w:val="single" w:sz="6" w:space="0" w:color="CD0A0A"/>
        <w:left w:val="single" w:sz="6" w:space="0" w:color="CD0A0A"/>
        <w:bottom w:val="single" w:sz="6" w:space="0" w:color="CD0A0A"/>
        <w:right w:val="single" w:sz="6" w:space="0" w:color="CD0A0A"/>
      </w:pBdr>
      <w:shd w:val="clear" w:color="auto" w:fill="CD0A0A"/>
      <w:snapToGrid/>
      <w:spacing w:beforeAutospacing="1" w:afterAutospacing="1"/>
    </w:pPr>
    <w:rPr>
      <w:rFonts w:eastAsia="Times New Roman"/>
      <w:color w:val="FFFFFF"/>
      <w:szCs w:val="24"/>
    </w:rPr>
  </w:style>
  <w:style w:type="paragraph" w:customStyle="1" w:styleId="ui-state-error-text">
    <w:name w:val="ui-state-error-text"/>
    <w:basedOn w:val="a2"/>
    <w:uiPriority w:val="99"/>
    <w:qFormat/>
    <w:rsid w:val="00FB5F24"/>
    <w:pPr>
      <w:widowControl/>
      <w:snapToGrid/>
      <w:spacing w:beforeAutospacing="1" w:afterAutospacing="1"/>
    </w:pPr>
    <w:rPr>
      <w:rFonts w:eastAsia="Times New Roman"/>
      <w:color w:val="FFFFFF"/>
      <w:szCs w:val="24"/>
    </w:rPr>
  </w:style>
  <w:style w:type="paragraph" w:customStyle="1" w:styleId="ui-priority-primary">
    <w:name w:val="ui-priority-primary"/>
    <w:basedOn w:val="a2"/>
    <w:uiPriority w:val="99"/>
    <w:qFormat/>
    <w:rsid w:val="00FB5F24"/>
    <w:pPr>
      <w:widowControl/>
      <w:snapToGrid/>
      <w:spacing w:beforeAutospacing="1" w:afterAutospacing="1"/>
    </w:pPr>
    <w:rPr>
      <w:rFonts w:eastAsia="Times New Roman"/>
      <w:b/>
      <w:bCs/>
      <w:szCs w:val="24"/>
    </w:rPr>
  </w:style>
  <w:style w:type="paragraph" w:customStyle="1" w:styleId="ui-priority-secondary">
    <w:name w:val="ui-priority-secondary"/>
    <w:basedOn w:val="a2"/>
    <w:uiPriority w:val="99"/>
    <w:qFormat/>
    <w:rsid w:val="00FB5F24"/>
    <w:pPr>
      <w:widowControl/>
      <w:snapToGrid/>
      <w:spacing w:beforeAutospacing="1" w:afterAutospacing="1"/>
    </w:pPr>
    <w:rPr>
      <w:rFonts w:eastAsia="Times New Roman"/>
      <w:szCs w:val="24"/>
    </w:rPr>
  </w:style>
  <w:style w:type="paragraph" w:customStyle="1" w:styleId="ui-state-disabled">
    <w:name w:val="ui-state-disabled"/>
    <w:basedOn w:val="a2"/>
    <w:uiPriority w:val="99"/>
    <w:qFormat/>
    <w:rsid w:val="00FB5F24"/>
    <w:pPr>
      <w:widowControl/>
      <w:snapToGrid/>
      <w:spacing w:beforeAutospacing="1" w:afterAutospacing="1"/>
    </w:pPr>
    <w:rPr>
      <w:rFonts w:eastAsia="Times New Roman"/>
      <w:szCs w:val="24"/>
    </w:rPr>
  </w:style>
  <w:style w:type="paragraph" w:customStyle="1" w:styleId="ui-widget-shadow">
    <w:name w:val="ui-widget-shadow"/>
    <w:basedOn w:val="a2"/>
    <w:uiPriority w:val="99"/>
    <w:qFormat/>
    <w:rsid w:val="00FB5F24"/>
    <w:pPr>
      <w:widowControl/>
      <w:shd w:val="clear" w:color="auto" w:fill="000000"/>
      <w:snapToGrid/>
      <w:spacing w:before="0" w:after="0"/>
      <w:ind w:left="-105"/>
    </w:pPr>
    <w:rPr>
      <w:rFonts w:eastAsia="Times New Roman"/>
      <w:szCs w:val="24"/>
    </w:rPr>
  </w:style>
  <w:style w:type="paragraph" w:customStyle="1" w:styleId="ui-resizable-handle">
    <w:name w:val="ui-resizable-handle"/>
    <w:basedOn w:val="a2"/>
    <w:uiPriority w:val="99"/>
    <w:qFormat/>
    <w:rsid w:val="00FB5F24"/>
    <w:pPr>
      <w:widowControl/>
      <w:snapToGrid/>
      <w:spacing w:beforeAutospacing="1" w:afterAutospacing="1"/>
    </w:pPr>
    <w:rPr>
      <w:rFonts w:eastAsia="Times New Roman"/>
      <w:sz w:val="2"/>
      <w:szCs w:val="2"/>
    </w:rPr>
  </w:style>
  <w:style w:type="paragraph" w:customStyle="1" w:styleId="ui-resizable-n">
    <w:name w:val="ui-resizable-n"/>
    <w:basedOn w:val="a2"/>
    <w:uiPriority w:val="99"/>
    <w:qFormat/>
    <w:rsid w:val="00FB5F24"/>
    <w:pPr>
      <w:widowControl/>
      <w:snapToGrid/>
      <w:spacing w:beforeAutospacing="1" w:afterAutospacing="1"/>
    </w:pPr>
    <w:rPr>
      <w:rFonts w:eastAsia="Times New Roman"/>
      <w:szCs w:val="24"/>
    </w:rPr>
  </w:style>
  <w:style w:type="paragraph" w:customStyle="1" w:styleId="ui-resizable-s">
    <w:name w:val="ui-resizable-s"/>
    <w:basedOn w:val="a2"/>
    <w:uiPriority w:val="99"/>
    <w:qFormat/>
    <w:rsid w:val="00FB5F24"/>
    <w:pPr>
      <w:widowControl/>
      <w:snapToGrid/>
      <w:spacing w:beforeAutospacing="1" w:afterAutospacing="1"/>
    </w:pPr>
    <w:rPr>
      <w:rFonts w:eastAsia="Times New Roman"/>
      <w:szCs w:val="24"/>
    </w:rPr>
  </w:style>
  <w:style w:type="paragraph" w:customStyle="1" w:styleId="ui-resizable-e">
    <w:name w:val="ui-resizable-e"/>
    <w:basedOn w:val="a2"/>
    <w:uiPriority w:val="99"/>
    <w:qFormat/>
    <w:rsid w:val="00FB5F24"/>
    <w:pPr>
      <w:widowControl/>
      <w:snapToGrid/>
      <w:spacing w:beforeAutospacing="1" w:afterAutospacing="1"/>
    </w:pPr>
    <w:rPr>
      <w:rFonts w:eastAsia="Times New Roman"/>
      <w:szCs w:val="24"/>
    </w:rPr>
  </w:style>
  <w:style w:type="paragraph" w:customStyle="1" w:styleId="ui-resizable-w">
    <w:name w:val="ui-resizable-w"/>
    <w:basedOn w:val="a2"/>
    <w:uiPriority w:val="99"/>
    <w:qFormat/>
    <w:rsid w:val="00FB5F24"/>
    <w:pPr>
      <w:widowControl/>
      <w:snapToGrid/>
      <w:spacing w:beforeAutospacing="1" w:afterAutospacing="1"/>
    </w:pPr>
    <w:rPr>
      <w:rFonts w:eastAsia="Times New Roman"/>
      <w:szCs w:val="24"/>
    </w:rPr>
  </w:style>
  <w:style w:type="paragraph" w:customStyle="1" w:styleId="ui-resizable-se">
    <w:name w:val="ui-resizable-se"/>
    <w:basedOn w:val="a2"/>
    <w:uiPriority w:val="99"/>
    <w:qFormat/>
    <w:rsid w:val="00FB5F24"/>
    <w:pPr>
      <w:widowControl/>
      <w:snapToGrid/>
      <w:spacing w:beforeAutospacing="1" w:afterAutospacing="1"/>
    </w:pPr>
    <w:rPr>
      <w:rFonts w:eastAsia="Times New Roman"/>
      <w:szCs w:val="24"/>
    </w:rPr>
  </w:style>
  <w:style w:type="paragraph" w:customStyle="1" w:styleId="ui-resizable-sw">
    <w:name w:val="ui-resizable-sw"/>
    <w:basedOn w:val="a2"/>
    <w:uiPriority w:val="99"/>
    <w:qFormat/>
    <w:rsid w:val="00FB5F24"/>
    <w:pPr>
      <w:widowControl/>
      <w:snapToGrid/>
      <w:spacing w:beforeAutospacing="1" w:afterAutospacing="1"/>
    </w:pPr>
    <w:rPr>
      <w:rFonts w:eastAsia="Times New Roman"/>
      <w:szCs w:val="24"/>
    </w:rPr>
  </w:style>
  <w:style w:type="paragraph" w:customStyle="1" w:styleId="ui-resizable-nw">
    <w:name w:val="ui-resizable-nw"/>
    <w:basedOn w:val="a2"/>
    <w:uiPriority w:val="99"/>
    <w:qFormat/>
    <w:rsid w:val="00FB5F24"/>
    <w:pPr>
      <w:widowControl/>
      <w:snapToGrid/>
      <w:spacing w:beforeAutospacing="1" w:afterAutospacing="1"/>
    </w:pPr>
    <w:rPr>
      <w:rFonts w:eastAsia="Times New Roman"/>
      <w:szCs w:val="24"/>
    </w:rPr>
  </w:style>
  <w:style w:type="paragraph" w:customStyle="1" w:styleId="ui-resizable-ne">
    <w:name w:val="ui-resizable-ne"/>
    <w:basedOn w:val="a2"/>
    <w:uiPriority w:val="99"/>
    <w:qFormat/>
    <w:rsid w:val="00FB5F24"/>
    <w:pPr>
      <w:widowControl/>
      <w:snapToGrid/>
      <w:spacing w:beforeAutospacing="1" w:afterAutospacing="1"/>
    </w:pPr>
    <w:rPr>
      <w:rFonts w:eastAsia="Times New Roman"/>
      <w:szCs w:val="24"/>
    </w:rPr>
  </w:style>
  <w:style w:type="paragraph" w:customStyle="1" w:styleId="ui-button">
    <w:name w:val="ui-button"/>
    <w:basedOn w:val="a2"/>
    <w:uiPriority w:val="99"/>
    <w:qFormat/>
    <w:rsid w:val="00FB5F24"/>
    <w:pPr>
      <w:widowControl/>
      <w:snapToGrid/>
      <w:spacing w:beforeAutospacing="1" w:afterAutospacing="1"/>
      <w:ind w:right="24"/>
      <w:jc w:val="center"/>
    </w:pPr>
    <w:rPr>
      <w:rFonts w:eastAsia="Times New Roman"/>
      <w:szCs w:val="24"/>
    </w:rPr>
  </w:style>
  <w:style w:type="paragraph" w:customStyle="1" w:styleId="ui-button-icon-only">
    <w:name w:val="ui-button-icon-only"/>
    <w:basedOn w:val="a2"/>
    <w:uiPriority w:val="99"/>
    <w:qFormat/>
    <w:rsid w:val="00FB5F24"/>
    <w:pPr>
      <w:widowControl/>
      <w:snapToGrid/>
      <w:spacing w:beforeAutospacing="1" w:afterAutospacing="1"/>
    </w:pPr>
    <w:rPr>
      <w:rFonts w:eastAsia="Times New Roman"/>
      <w:szCs w:val="24"/>
    </w:rPr>
  </w:style>
  <w:style w:type="paragraph" w:customStyle="1" w:styleId="ui-button-icons-only">
    <w:name w:val="ui-button-icons-only"/>
    <w:basedOn w:val="a2"/>
    <w:uiPriority w:val="99"/>
    <w:qFormat/>
    <w:rsid w:val="00FB5F24"/>
    <w:pPr>
      <w:widowControl/>
      <w:snapToGrid/>
      <w:spacing w:beforeAutospacing="1" w:afterAutospacing="1"/>
    </w:pPr>
    <w:rPr>
      <w:rFonts w:eastAsia="Times New Roman"/>
      <w:szCs w:val="24"/>
    </w:rPr>
  </w:style>
  <w:style w:type="paragraph" w:customStyle="1" w:styleId="ui-buttonset">
    <w:name w:val="ui-buttonset"/>
    <w:basedOn w:val="a2"/>
    <w:uiPriority w:val="99"/>
    <w:qFormat/>
    <w:rsid w:val="00FB5F24"/>
    <w:pPr>
      <w:widowControl/>
      <w:snapToGrid/>
      <w:spacing w:beforeAutospacing="1" w:afterAutospacing="1"/>
      <w:ind w:right="105"/>
    </w:pPr>
    <w:rPr>
      <w:rFonts w:eastAsia="Times New Roman"/>
      <w:szCs w:val="24"/>
    </w:rPr>
  </w:style>
  <w:style w:type="paragraph" w:customStyle="1" w:styleId="ui-dialog">
    <w:name w:val="ui-dialog"/>
    <w:basedOn w:val="a2"/>
    <w:uiPriority w:val="99"/>
    <w:qFormat/>
    <w:rsid w:val="00FB5F24"/>
    <w:pPr>
      <w:widowControl/>
      <w:snapToGrid/>
      <w:spacing w:beforeAutospacing="1" w:afterAutospacing="1"/>
    </w:pPr>
    <w:rPr>
      <w:rFonts w:eastAsia="Times New Roman"/>
      <w:szCs w:val="24"/>
    </w:rPr>
  </w:style>
  <w:style w:type="paragraph" w:customStyle="1" w:styleId="suggestions">
    <w:name w:val="suggestions"/>
    <w:basedOn w:val="a2"/>
    <w:uiPriority w:val="99"/>
    <w:qFormat/>
    <w:rsid w:val="00FB5F24"/>
    <w:pPr>
      <w:widowControl/>
      <w:snapToGrid/>
      <w:spacing w:before="0" w:after="0"/>
      <w:ind w:right="-15"/>
    </w:pPr>
    <w:rPr>
      <w:rFonts w:eastAsia="Times New Roman"/>
      <w:szCs w:val="24"/>
    </w:rPr>
  </w:style>
  <w:style w:type="paragraph" w:customStyle="1" w:styleId="suggestions-special">
    <w:name w:val="suggestions-special"/>
    <w:basedOn w:val="a2"/>
    <w:uiPriority w:val="99"/>
    <w:qFormat/>
    <w:rsid w:val="00FB5F24"/>
    <w:pPr>
      <w:widowControl/>
      <w:pBdr>
        <w:top w:val="single" w:sz="6" w:space="3" w:color="AAAAAA"/>
        <w:left w:val="single" w:sz="6" w:space="3" w:color="AAAAAA"/>
        <w:bottom w:val="single" w:sz="6" w:space="3" w:color="AAAAAA"/>
        <w:right w:val="single" w:sz="6" w:space="3" w:color="AAAAAA"/>
      </w:pBdr>
      <w:shd w:val="clear" w:color="auto" w:fill="FFFFFF"/>
      <w:snapToGrid/>
      <w:spacing w:before="0" w:after="0" w:line="300" w:lineRule="atLeast"/>
    </w:pPr>
    <w:rPr>
      <w:rFonts w:eastAsia="Times New Roman"/>
      <w:vanish/>
      <w:szCs w:val="24"/>
    </w:rPr>
  </w:style>
  <w:style w:type="paragraph" w:customStyle="1" w:styleId="suggestions-results">
    <w:name w:val="suggestions-results"/>
    <w:basedOn w:val="a2"/>
    <w:uiPriority w:val="99"/>
    <w:qFormat/>
    <w:rsid w:val="00FB5F24"/>
    <w:pPr>
      <w:widowControl/>
      <w:pBdr>
        <w:top w:val="single" w:sz="6" w:space="0" w:color="AAAAAA"/>
        <w:left w:val="single" w:sz="6" w:space="0" w:color="AAAAAA"/>
        <w:bottom w:val="single" w:sz="6" w:space="0" w:color="AAAAAA"/>
        <w:right w:val="single" w:sz="6" w:space="0" w:color="AAAAAA"/>
      </w:pBdr>
      <w:shd w:val="clear" w:color="auto" w:fill="FFFFFF"/>
      <w:snapToGrid/>
      <w:spacing w:before="0" w:after="0"/>
    </w:pPr>
    <w:rPr>
      <w:rFonts w:eastAsia="Times New Roman"/>
      <w:szCs w:val="24"/>
    </w:rPr>
  </w:style>
  <w:style w:type="paragraph" w:customStyle="1" w:styleId="suggestions-result">
    <w:name w:val="suggestions-result"/>
    <w:basedOn w:val="a2"/>
    <w:uiPriority w:val="99"/>
    <w:qFormat/>
    <w:rsid w:val="00FB5F24"/>
    <w:pPr>
      <w:widowControl/>
      <w:snapToGrid/>
      <w:spacing w:before="0" w:after="0" w:line="360" w:lineRule="atLeast"/>
    </w:pPr>
    <w:rPr>
      <w:rFonts w:eastAsia="Times New Roman"/>
      <w:color w:val="000000"/>
      <w:szCs w:val="24"/>
    </w:rPr>
  </w:style>
  <w:style w:type="paragraph" w:customStyle="1" w:styleId="suggestions-result-current">
    <w:name w:val="suggestions-result-current"/>
    <w:basedOn w:val="a2"/>
    <w:uiPriority w:val="99"/>
    <w:qFormat/>
    <w:rsid w:val="00FB5F24"/>
    <w:pPr>
      <w:widowControl/>
      <w:shd w:val="clear" w:color="auto" w:fill="4C59A6"/>
      <w:snapToGrid/>
      <w:spacing w:beforeAutospacing="1" w:afterAutospacing="1"/>
    </w:pPr>
    <w:rPr>
      <w:rFonts w:eastAsia="Times New Roman"/>
      <w:color w:val="FFFFFF"/>
      <w:szCs w:val="24"/>
    </w:rPr>
  </w:style>
  <w:style w:type="paragraph" w:customStyle="1" w:styleId="autoellipsis-matched">
    <w:name w:val="autoellipsis-matched"/>
    <w:basedOn w:val="a2"/>
    <w:uiPriority w:val="99"/>
    <w:qFormat/>
    <w:rsid w:val="00FB5F24"/>
    <w:pPr>
      <w:widowControl/>
      <w:snapToGrid/>
      <w:spacing w:beforeAutospacing="1" w:afterAutospacing="1"/>
    </w:pPr>
    <w:rPr>
      <w:rFonts w:eastAsia="Times New Roman"/>
      <w:b/>
      <w:bCs/>
      <w:szCs w:val="24"/>
    </w:rPr>
  </w:style>
  <w:style w:type="paragraph" w:customStyle="1" w:styleId="mwembedplayer">
    <w:name w:val="mwembedplayer"/>
    <w:basedOn w:val="a2"/>
    <w:uiPriority w:val="99"/>
    <w:qFormat/>
    <w:rsid w:val="00FB5F24"/>
    <w:pPr>
      <w:widowControl/>
      <w:snapToGrid/>
      <w:spacing w:beforeAutospacing="1" w:afterAutospacing="1"/>
    </w:pPr>
    <w:rPr>
      <w:rFonts w:eastAsia="Times New Roman"/>
      <w:szCs w:val="24"/>
    </w:rPr>
  </w:style>
  <w:style w:type="paragraph" w:customStyle="1" w:styleId="loadingspinner">
    <w:name w:val="loadingspinner"/>
    <w:basedOn w:val="a2"/>
    <w:uiPriority w:val="99"/>
    <w:qFormat/>
    <w:rsid w:val="00FB5F24"/>
    <w:pPr>
      <w:widowControl/>
      <w:snapToGrid/>
      <w:spacing w:beforeAutospacing="1" w:afterAutospacing="1"/>
    </w:pPr>
    <w:rPr>
      <w:rFonts w:eastAsia="Times New Roman"/>
      <w:szCs w:val="24"/>
    </w:rPr>
  </w:style>
  <w:style w:type="paragraph" w:customStyle="1" w:styleId="mw-imported-resource">
    <w:name w:val="mw-imported-resource"/>
    <w:basedOn w:val="a2"/>
    <w:uiPriority w:val="99"/>
    <w:qFormat/>
    <w:rsid w:val="00FB5F24"/>
    <w:pPr>
      <w:widowControl/>
      <w:pBdr>
        <w:top w:val="single" w:sz="6" w:space="0" w:color="000000"/>
        <w:left w:val="single" w:sz="6" w:space="0" w:color="000000"/>
        <w:bottom w:val="single" w:sz="6" w:space="0" w:color="000000"/>
        <w:right w:val="single" w:sz="6" w:space="0" w:color="000000"/>
      </w:pBdr>
      <w:snapToGrid/>
      <w:spacing w:beforeAutospacing="1" w:afterAutospacing="1"/>
    </w:pPr>
    <w:rPr>
      <w:rFonts w:eastAsia="Times New Roman"/>
      <w:szCs w:val="24"/>
    </w:rPr>
  </w:style>
  <w:style w:type="paragraph" w:customStyle="1" w:styleId="kaltura-icon">
    <w:name w:val="kaltura-icon"/>
    <w:basedOn w:val="a2"/>
    <w:uiPriority w:val="99"/>
    <w:qFormat/>
    <w:rsid w:val="00FB5F24"/>
    <w:pPr>
      <w:widowControl/>
      <w:snapToGrid/>
      <w:spacing w:before="30" w:afterAutospacing="1"/>
      <w:ind w:left="45"/>
    </w:pPr>
    <w:rPr>
      <w:rFonts w:eastAsia="Times New Roman"/>
      <w:szCs w:val="24"/>
    </w:rPr>
  </w:style>
  <w:style w:type="paragraph" w:customStyle="1" w:styleId="mw-fullscreen-overlay">
    <w:name w:val="mw-fullscreen-overlay"/>
    <w:basedOn w:val="a2"/>
    <w:uiPriority w:val="99"/>
    <w:qFormat/>
    <w:rsid w:val="00FB5F24"/>
    <w:pPr>
      <w:widowControl/>
      <w:shd w:val="clear" w:color="auto" w:fill="000000"/>
      <w:snapToGrid/>
      <w:spacing w:beforeAutospacing="1" w:afterAutospacing="1"/>
    </w:pPr>
    <w:rPr>
      <w:rFonts w:eastAsia="Times New Roman"/>
      <w:szCs w:val="24"/>
    </w:rPr>
  </w:style>
  <w:style w:type="paragraph" w:customStyle="1" w:styleId="play-btn-large">
    <w:name w:val="play-btn-large"/>
    <w:basedOn w:val="a2"/>
    <w:uiPriority w:val="99"/>
    <w:qFormat/>
    <w:rsid w:val="00FB5F24"/>
    <w:pPr>
      <w:widowControl/>
      <w:snapToGrid/>
      <w:spacing w:beforeAutospacing="1" w:afterAutospacing="1"/>
    </w:pPr>
    <w:rPr>
      <w:rFonts w:eastAsia="Times New Roman"/>
      <w:szCs w:val="24"/>
    </w:rPr>
  </w:style>
  <w:style w:type="paragraph" w:customStyle="1" w:styleId="carouselcontainer">
    <w:name w:val="carouselcontainer"/>
    <w:basedOn w:val="a2"/>
    <w:uiPriority w:val="99"/>
    <w:qFormat/>
    <w:rsid w:val="00FB5F24"/>
    <w:pPr>
      <w:widowControl/>
      <w:snapToGrid/>
      <w:spacing w:beforeAutospacing="1" w:afterAutospacing="1"/>
    </w:pPr>
    <w:rPr>
      <w:rFonts w:eastAsia="Times New Roman"/>
      <w:szCs w:val="24"/>
    </w:rPr>
  </w:style>
  <w:style w:type="paragraph" w:customStyle="1" w:styleId="carouselvideotitle">
    <w:name w:val="carouselvideotitle"/>
    <w:basedOn w:val="a2"/>
    <w:uiPriority w:val="99"/>
    <w:qFormat/>
    <w:rsid w:val="00FB5F24"/>
    <w:pPr>
      <w:widowControl/>
      <w:snapToGrid/>
      <w:spacing w:beforeAutospacing="1" w:afterAutospacing="1"/>
    </w:pPr>
    <w:rPr>
      <w:rFonts w:eastAsia="Times New Roman"/>
      <w:b/>
      <w:bCs/>
      <w:color w:val="FFFFFF"/>
      <w:szCs w:val="24"/>
    </w:rPr>
  </w:style>
  <w:style w:type="paragraph" w:customStyle="1" w:styleId="carouselvideotitletext">
    <w:name w:val="carouselvideotitletext"/>
    <w:basedOn w:val="a2"/>
    <w:uiPriority w:val="99"/>
    <w:qFormat/>
    <w:rsid w:val="00FB5F24"/>
    <w:pPr>
      <w:widowControl/>
      <w:snapToGrid/>
      <w:spacing w:beforeAutospacing="1" w:afterAutospacing="1"/>
    </w:pPr>
    <w:rPr>
      <w:rFonts w:eastAsia="Times New Roman"/>
      <w:szCs w:val="24"/>
    </w:rPr>
  </w:style>
  <w:style w:type="paragraph" w:customStyle="1" w:styleId="carouseltitleduration">
    <w:name w:val="carouseltitleduration"/>
    <w:basedOn w:val="a2"/>
    <w:uiPriority w:val="99"/>
    <w:qFormat/>
    <w:rsid w:val="00FB5F24"/>
    <w:pPr>
      <w:widowControl/>
      <w:shd w:val="clear" w:color="auto" w:fill="5A5A5A"/>
      <w:snapToGrid/>
      <w:spacing w:beforeAutospacing="1" w:afterAutospacing="1"/>
    </w:pPr>
    <w:rPr>
      <w:rFonts w:eastAsia="Times New Roman"/>
      <w:color w:val="D9D9D9"/>
      <w:sz w:val="20"/>
    </w:rPr>
  </w:style>
  <w:style w:type="paragraph" w:customStyle="1" w:styleId="carouselimgtitle">
    <w:name w:val="carouselimgtitle"/>
    <w:basedOn w:val="a2"/>
    <w:uiPriority w:val="99"/>
    <w:qFormat/>
    <w:rsid w:val="00FB5F24"/>
    <w:pPr>
      <w:widowControl/>
      <w:snapToGrid/>
      <w:spacing w:beforeAutospacing="1" w:afterAutospacing="1"/>
      <w:jc w:val="center"/>
    </w:pPr>
    <w:rPr>
      <w:rFonts w:eastAsia="Times New Roman"/>
      <w:color w:val="FFFFFF"/>
      <w:szCs w:val="24"/>
    </w:rPr>
  </w:style>
  <w:style w:type="paragraph" w:customStyle="1" w:styleId="carouselimgduration">
    <w:name w:val="carouselimgduration"/>
    <w:basedOn w:val="a2"/>
    <w:uiPriority w:val="99"/>
    <w:qFormat/>
    <w:rsid w:val="00FB5F24"/>
    <w:pPr>
      <w:widowControl/>
      <w:snapToGrid/>
      <w:spacing w:beforeAutospacing="1" w:afterAutospacing="1"/>
    </w:pPr>
    <w:rPr>
      <w:rFonts w:eastAsia="Times New Roman"/>
      <w:color w:val="FFFFFF"/>
      <w:szCs w:val="24"/>
    </w:rPr>
  </w:style>
  <w:style w:type="paragraph" w:customStyle="1" w:styleId="carouselprevbutton">
    <w:name w:val="carouselprevbutton"/>
    <w:basedOn w:val="a2"/>
    <w:uiPriority w:val="99"/>
    <w:qFormat/>
    <w:rsid w:val="00FB5F24"/>
    <w:pPr>
      <w:widowControl/>
      <w:snapToGrid/>
      <w:spacing w:beforeAutospacing="1" w:afterAutospacing="1"/>
    </w:pPr>
    <w:rPr>
      <w:rFonts w:eastAsia="Times New Roman"/>
      <w:szCs w:val="24"/>
    </w:rPr>
  </w:style>
  <w:style w:type="paragraph" w:customStyle="1" w:styleId="carouselnextbutton">
    <w:name w:val="carouselnextbutton"/>
    <w:basedOn w:val="a2"/>
    <w:uiPriority w:val="99"/>
    <w:qFormat/>
    <w:rsid w:val="00FB5F24"/>
    <w:pPr>
      <w:widowControl/>
      <w:snapToGrid/>
      <w:spacing w:beforeAutospacing="1" w:afterAutospacing="1"/>
    </w:pPr>
    <w:rPr>
      <w:rFonts w:eastAsia="Times New Roman"/>
      <w:szCs w:val="24"/>
    </w:rPr>
  </w:style>
  <w:style w:type="paragraph" w:customStyle="1" w:styleId="alert-container">
    <w:name w:val="alert-container"/>
    <w:basedOn w:val="a2"/>
    <w:uiPriority w:val="99"/>
    <w:qFormat/>
    <w:rsid w:val="00FB5F24"/>
    <w:pPr>
      <w:widowControl/>
      <w:snapToGrid/>
      <w:spacing w:beforeAutospacing="1" w:afterAutospacing="1"/>
    </w:pPr>
    <w:rPr>
      <w:rFonts w:eastAsia="Times New Roman"/>
      <w:szCs w:val="24"/>
    </w:rPr>
  </w:style>
  <w:style w:type="paragraph" w:customStyle="1" w:styleId="alert-title">
    <w:name w:val="alert-title"/>
    <w:basedOn w:val="a2"/>
    <w:uiPriority w:val="99"/>
    <w:qFormat/>
    <w:rsid w:val="00FB5F24"/>
    <w:pPr>
      <w:widowControl/>
      <w:pBdr>
        <w:bottom w:val="single" w:sz="6" w:space="4" w:color="D1D1D1"/>
      </w:pBdr>
      <w:shd w:val="clear" w:color="auto" w:fill="E6E6E6"/>
      <w:snapToGrid/>
      <w:spacing w:beforeAutospacing="1" w:afterAutospacing="1"/>
    </w:pPr>
    <w:rPr>
      <w:rFonts w:eastAsia="Times New Roman"/>
      <w:sz w:val="21"/>
      <w:szCs w:val="21"/>
    </w:rPr>
  </w:style>
  <w:style w:type="paragraph" w:customStyle="1" w:styleId="alert-message">
    <w:name w:val="alert-message"/>
    <w:basedOn w:val="a2"/>
    <w:uiPriority w:val="99"/>
    <w:qFormat/>
    <w:rsid w:val="00FB5F24"/>
    <w:pPr>
      <w:widowControl/>
      <w:snapToGrid/>
      <w:spacing w:beforeAutospacing="1" w:afterAutospacing="1"/>
      <w:jc w:val="center"/>
    </w:pPr>
    <w:rPr>
      <w:rFonts w:eastAsia="Times New Roman"/>
      <w:sz w:val="21"/>
      <w:szCs w:val="21"/>
    </w:rPr>
  </w:style>
  <w:style w:type="paragraph" w:customStyle="1" w:styleId="alert-buttons-container">
    <w:name w:val="alert-buttons-container"/>
    <w:basedOn w:val="a2"/>
    <w:uiPriority w:val="99"/>
    <w:qFormat/>
    <w:rsid w:val="00FB5F24"/>
    <w:pPr>
      <w:widowControl/>
      <w:snapToGrid/>
      <w:spacing w:beforeAutospacing="1" w:afterAutospacing="1"/>
      <w:jc w:val="center"/>
    </w:pPr>
    <w:rPr>
      <w:rFonts w:eastAsia="Times New Roman"/>
      <w:szCs w:val="24"/>
    </w:rPr>
  </w:style>
  <w:style w:type="paragraph" w:customStyle="1" w:styleId="alert-button">
    <w:name w:val="alert-button"/>
    <w:basedOn w:val="a2"/>
    <w:uiPriority w:val="99"/>
    <w:qFormat/>
    <w:rsid w:val="00FB5F24"/>
    <w:pPr>
      <w:widowControl/>
      <w:shd w:val="clear" w:color="auto" w:fill="474747"/>
      <w:snapToGrid/>
      <w:spacing w:beforeAutospacing="1" w:afterAutospacing="1"/>
    </w:pPr>
    <w:rPr>
      <w:rFonts w:eastAsia="Times New Roman"/>
      <w:color w:val="FFFFFF"/>
      <w:szCs w:val="24"/>
    </w:rPr>
  </w:style>
  <w:style w:type="paragraph" w:customStyle="1" w:styleId="mw-plusminus-pos">
    <w:name w:val="mw-plusminus-pos"/>
    <w:basedOn w:val="a2"/>
    <w:uiPriority w:val="99"/>
    <w:qFormat/>
    <w:rsid w:val="00FB5F24"/>
    <w:pPr>
      <w:widowControl/>
      <w:snapToGrid/>
      <w:spacing w:beforeAutospacing="1" w:afterAutospacing="1"/>
    </w:pPr>
    <w:rPr>
      <w:rFonts w:eastAsia="Times New Roman"/>
      <w:color w:val="00B000"/>
      <w:szCs w:val="24"/>
    </w:rPr>
  </w:style>
  <w:style w:type="paragraph" w:customStyle="1" w:styleId="mw-plusminus-neg">
    <w:name w:val="mw-plusminus-neg"/>
    <w:basedOn w:val="a2"/>
    <w:uiPriority w:val="99"/>
    <w:qFormat/>
    <w:rsid w:val="00FB5F24"/>
    <w:pPr>
      <w:widowControl/>
      <w:snapToGrid/>
      <w:spacing w:beforeAutospacing="1" w:afterAutospacing="1"/>
    </w:pPr>
    <w:rPr>
      <w:rFonts w:eastAsia="Times New Roman"/>
      <w:color w:val="FF2050"/>
      <w:szCs w:val="24"/>
    </w:rPr>
  </w:style>
  <w:style w:type="paragraph" w:customStyle="1" w:styleId="mw-plusminus-null">
    <w:name w:val="mw-plusminus-null"/>
    <w:basedOn w:val="a2"/>
    <w:uiPriority w:val="99"/>
    <w:qFormat/>
    <w:rsid w:val="00FB5F24"/>
    <w:pPr>
      <w:widowControl/>
      <w:snapToGrid/>
      <w:spacing w:beforeAutospacing="1" w:afterAutospacing="1"/>
    </w:pPr>
    <w:rPr>
      <w:rFonts w:eastAsia="Times New Roman"/>
      <w:color w:val="999999"/>
      <w:szCs w:val="24"/>
    </w:rPr>
  </w:style>
  <w:style w:type="paragraph" w:customStyle="1" w:styleId="mw-tag-markers">
    <w:name w:val="mw-tag-markers"/>
    <w:basedOn w:val="a2"/>
    <w:uiPriority w:val="99"/>
    <w:qFormat/>
    <w:rsid w:val="00FB5F24"/>
    <w:pPr>
      <w:widowControl/>
      <w:snapToGrid/>
      <w:spacing w:beforeAutospacing="1" w:afterAutospacing="1"/>
    </w:pPr>
    <w:rPr>
      <w:rFonts w:ascii="Arial" w:eastAsia="Times New Roman" w:hAnsi="Arial" w:cs="Arial"/>
      <w:i/>
      <w:iCs/>
      <w:sz w:val="22"/>
      <w:szCs w:val="22"/>
    </w:rPr>
  </w:style>
  <w:style w:type="paragraph" w:customStyle="1" w:styleId="history-size">
    <w:name w:val="history-size"/>
    <w:basedOn w:val="a2"/>
    <w:uiPriority w:val="99"/>
    <w:qFormat/>
    <w:rsid w:val="00FB5F24"/>
    <w:pPr>
      <w:widowControl/>
      <w:snapToGrid/>
      <w:spacing w:beforeAutospacing="1" w:afterAutospacing="1"/>
    </w:pPr>
    <w:rPr>
      <w:rFonts w:eastAsia="Times New Roman"/>
      <w:sz w:val="19"/>
      <w:szCs w:val="19"/>
    </w:rPr>
  </w:style>
  <w:style w:type="paragraph" w:customStyle="1" w:styleId="mw-whatlinkshere-tools">
    <w:name w:val="mw-whatlinkshere-tools"/>
    <w:basedOn w:val="a2"/>
    <w:uiPriority w:val="99"/>
    <w:qFormat/>
    <w:rsid w:val="00FB5F24"/>
    <w:pPr>
      <w:widowControl/>
      <w:snapToGrid/>
      <w:spacing w:beforeAutospacing="1" w:afterAutospacing="1"/>
    </w:pPr>
    <w:rPr>
      <w:rFonts w:eastAsia="Times New Roman"/>
      <w:sz w:val="19"/>
      <w:szCs w:val="19"/>
    </w:rPr>
  </w:style>
  <w:style w:type="paragraph" w:customStyle="1" w:styleId="italique">
    <w:name w:val="italique"/>
    <w:basedOn w:val="a2"/>
    <w:uiPriority w:val="99"/>
    <w:qFormat/>
    <w:rsid w:val="00FB5F24"/>
    <w:pPr>
      <w:widowControl/>
      <w:snapToGrid/>
      <w:spacing w:beforeAutospacing="1" w:afterAutospacing="1"/>
    </w:pPr>
    <w:rPr>
      <w:rFonts w:eastAsia="Times New Roman"/>
      <w:i/>
      <w:iCs/>
      <w:szCs w:val="24"/>
    </w:rPr>
  </w:style>
  <w:style w:type="paragraph" w:customStyle="1" w:styleId="nowrap">
    <w:name w:val="nowrap"/>
    <w:basedOn w:val="a2"/>
    <w:uiPriority w:val="99"/>
    <w:qFormat/>
    <w:rsid w:val="00FB5F24"/>
    <w:pPr>
      <w:widowControl/>
      <w:snapToGrid/>
      <w:spacing w:beforeAutospacing="1" w:afterAutospacing="1"/>
    </w:pPr>
    <w:rPr>
      <w:rFonts w:eastAsia="Times New Roman"/>
      <w:szCs w:val="24"/>
    </w:rPr>
  </w:style>
  <w:style w:type="paragraph" w:customStyle="1" w:styleId="rcoptions">
    <w:name w:val="rcoptions"/>
    <w:basedOn w:val="a2"/>
    <w:uiPriority w:val="99"/>
    <w:qFormat/>
    <w:rsid w:val="00FB5F24"/>
    <w:pPr>
      <w:widowControl/>
      <w:pBdr>
        <w:top w:val="single" w:sz="6" w:space="0" w:color="DDDDF7"/>
        <w:left w:val="single" w:sz="48" w:space="6" w:color="DDDDF7"/>
        <w:bottom w:val="single" w:sz="6" w:space="0" w:color="DDDDF7"/>
        <w:right w:val="single" w:sz="6" w:space="6" w:color="DDDDF7"/>
      </w:pBdr>
      <w:shd w:val="clear" w:color="auto" w:fill="FFFFFF"/>
      <w:snapToGrid/>
      <w:spacing w:before="0" w:after="30"/>
    </w:pPr>
    <w:rPr>
      <w:rFonts w:eastAsia="Times New Roman"/>
      <w:szCs w:val="24"/>
    </w:rPr>
  </w:style>
  <w:style w:type="paragraph" w:customStyle="1" w:styleId="printcssonly">
    <w:name w:val="printcssonly"/>
    <w:basedOn w:val="a2"/>
    <w:uiPriority w:val="99"/>
    <w:qFormat/>
    <w:rsid w:val="00FB5F24"/>
    <w:pPr>
      <w:widowControl/>
      <w:snapToGrid/>
      <w:spacing w:beforeAutospacing="1" w:afterAutospacing="1"/>
    </w:pPr>
    <w:rPr>
      <w:rFonts w:eastAsia="Times New Roman"/>
      <w:vanish/>
      <w:szCs w:val="24"/>
    </w:rPr>
  </w:style>
  <w:style w:type="paragraph" w:customStyle="1" w:styleId="fieldsetlike">
    <w:name w:val="fieldsetlike"/>
    <w:basedOn w:val="a2"/>
    <w:uiPriority w:val="99"/>
    <w:qFormat/>
    <w:rsid w:val="00FB5F24"/>
    <w:pPr>
      <w:widowControl/>
      <w:pBdr>
        <w:top w:val="single" w:sz="6" w:space="0" w:color="AAAAAA"/>
        <w:left w:val="single" w:sz="6" w:space="0" w:color="AAAAAA"/>
        <w:bottom w:val="single" w:sz="6" w:space="5" w:color="AAAAAA"/>
        <w:right w:val="single" w:sz="6" w:space="0" w:color="AAAAAA"/>
      </w:pBdr>
      <w:snapToGrid/>
      <w:spacing w:before="240" w:after="240"/>
      <w:jc w:val="center"/>
    </w:pPr>
    <w:rPr>
      <w:rFonts w:eastAsia="Times New Roman"/>
      <w:szCs w:val="24"/>
    </w:rPr>
  </w:style>
  <w:style w:type="paragraph" w:customStyle="1" w:styleId="homonymie">
    <w:name w:val="homonymie"/>
    <w:basedOn w:val="a2"/>
    <w:uiPriority w:val="99"/>
    <w:qFormat/>
    <w:rsid w:val="00FB5F24"/>
    <w:pPr>
      <w:widowControl/>
      <w:pBdr>
        <w:bottom w:val="single" w:sz="6" w:space="6" w:color="AAAAAA"/>
      </w:pBdr>
      <w:shd w:val="clear" w:color="auto" w:fill="FFFFFF"/>
      <w:snapToGrid/>
      <w:spacing w:before="0" w:after="120"/>
    </w:pPr>
    <w:rPr>
      <w:rFonts w:eastAsia="Times New Roman"/>
      <w:i/>
      <w:iCs/>
      <w:szCs w:val="24"/>
    </w:rPr>
  </w:style>
  <w:style w:type="paragraph" w:customStyle="1" w:styleId="indicateur-langue">
    <w:name w:val="indicateur-langue"/>
    <w:basedOn w:val="a2"/>
    <w:uiPriority w:val="99"/>
    <w:qFormat/>
    <w:rsid w:val="00FB5F24"/>
    <w:pPr>
      <w:widowControl/>
      <w:snapToGrid/>
      <w:spacing w:beforeAutospacing="1" w:afterAutospacing="1"/>
    </w:pPr>
    <w:rPr>
      <w:rFonts w:ascii="Courier New" w:eastAsia="Times New Roman" w:hAnsi="Courier New" w:cs="Courier New"/>
      <w:b/>
      <w:bCs/>
      <w:szCs w:val="24"/>
    </w:rPr>
  </w:style>
  <w:style w:type="paragraph" w:customStyle="1" w:styleId="romain">
    <w:name w:val="romain"/>
    <w:basedOn w:val="a2"/>
    <w:uiPriority w:val="99"/>
    <w:qFormat/>
    <w:rsid w:val="00FB5F24"/>
    <w:pPr>
      <w:widowControl/>
      <w:snapToGrid/>
      <w:spacing w:beforeAutospacing="1" w:afterAutospacing="1"/>
    </w:pPr>
    <w:rPr>
      <w:rFonts w:eastAsia="Times New Roman"/>
      <w:smallCaps/>
      <w:szCs w:val="24"/>
    </w:rPr>
  </w:style>
  <w:style w:type="paragraph" w:customStyle="1" w:styleId="reference">
    <w:name w:val="reference"/>
    <w:basedOn w:val="a2"/>
    <w:uiPriority w:val="99"/>
    <w:qFormat/>
    <w:rsid w:val="00FB5F24"/>
    <w:pPr>
      <w:widowControl/>
      <w:snapToGrid/>
      <w:spacing w:beforeAutospacing="1" w:afterAutospacing="1"/>
    </w:pPr>
    <w:rPr>
      <w:rFonts w:eastAsia="Times New Roman"/>
      <w:sz w:val="19"/>
      <w:szCs w:val="19"/>
    </w:rPr>
  </w:style>
  <w:style w:type="paragraph" w:customStyle="1" w:styleId="exposant">
    <w:name w:val="exposant"/>
    <w:basedOn w:val="a2"/>
    <w:uiPriority w:val="99"/>
    <w:qFormat/>
    <w:rsid w:val="00FB5F24"/>
    <w:pPr>
      <w:widowControl/>
      <w:snapToGrid/>
      <w:spacing w:beforeAutospacing="1" w:afterAutospacing="1"/>
    </w:pPr>
    <w:rPr>
      <w:rFonts w:eastAsia="Times New Roman"/>
      <w:sz w:val="19"/>
      <w:szCs w:val="19"/>
    </w:rPr>
  </w:style>
  <w:style w:type="paragraph" w:customStyle="1" w:styleId="mw-magiclink-isbn">
    <w:name w:val="mw-magiclink-isbn"/>
    <w:basedOn w:val="a2"/>
    <w:uiPriority w:val="99"/>
    <w:qFormat/>
    <w:rsid w:val="00FB5F24"/>
    <w:pPr>
      <w:widowControl/>
      <w:snapToGrid/>
      <w:spacing w:beforeAutospacing="1" w:afterAutospacing="1"/>
    </w:pPr>
    <w:rPr>
      <w:rFonts w:eastAsia="Times New Roman"/>
      <w:szCs w:val="24"/>
    </w:rPr>
  </w:style>
  <w:style w:type="paragraph" w:customStyle="1" w:styleId="biblist">
    <w:name w:val="biblist"/>
    <w:basedOn w:val="a2"/>
    <w:uiPriority w:val="99"/>
    <w:qFormat/>
    <w:rsid w:val="00FB5F24"/>
    <w:pPr>
      <w:widowControl/>
      <w:snapToGrid/>
      <w:spacing w:beforeAutospacing="1" w:afterAutospacing="1"/>
    </w:pPr>
    <w:rPr>
      <w:rFonts w:eastAsia="Times New Roman"/>
      <w:szCs w:val="24"/>
    </w:rPr>
  </w:style>
  <w:style w:type="paragraph" w:customStyle="1" w:styleId="wikinorme">
    <w:name w:val="wikinorme"/>
    <w:basedOn w:val="a2"/>
    <w:uiPriority w:val="99"/>
    <w:qFormat/>
    <w:rsid w:val="00FB5F24"/>
    <w:pPr>
      <w:widowControl/>
      <w:snapToGrid/>
      <w:spacing w:beforeAutospacing="1" w:afterAutospacing="1"/>
    </w:pPr>
    <w:rPr>
      <w:rFonts w:eastAsia="Times New Roman"/>
      <w:vanish/>
      <w:szCs w:val="24"/>
    </w:rPr>
  </w:style>
  <w:style w:type="paragraph" w:customStyle="1" w:styleId="bibtex">
    <w:name w:val="bibtex"/>
    <w:basedOn w:val="a2"/>
    <w:uiPriority w:val="99"/>
    <w:qFormat/>
    <w:rsid w:val="00FB5F24"/>
    <w:pPr>
      <w:widowControl/>
      <w:snapToGrid/>
      <w:spacing w:beforeAutospacing="1" w:afterAutospacing="1"/>
    </w:pPr>
    <w:rPr>
      <w:rFonts w:eastAsia="Times New Roman"/>
      <w:vanish/>
      <w:szCs w:val="24"/>
    </w:rPr>
  </w:style>
  <w:style w:type="paragraph" w:customStyle="1" w:styleId="isbd">
    <w:name w:val="isbd"/>
    <w:basedOn w:val="a2"/>
    <w:uiPriority w:val="99"/>
    <w:qFormat/>
    <w:rsid w:val="00FB5F24"/>
    <w:pPr>
      <w:widowControl/>
      <w:snapToGrid/>
      <w:spacing w:beforeAutospacing="1" w:afterAutospacing="1"/>
    </w:pPr>
    <w:rPr>
      <w:rFonts w:eastAsia="Times New Roman"/>
      <w:vanish/>
      <w:szCs w:val="24"/>
    </w:rPr>
  </w:style>
  <w:style w:type="paragraph" w:customStyle="1" w:styleId="iso690">
    <w:name w:val="iso690"/>
    <w:basedOn w:val="a2"/>
    <w:uiPriority w:val="99"/>
    <w:qFormat/>
    <w:rsid w:val="00FB5F24"/>
    <w:pPr>
      <w:widowControl/>
      <w:snapToGrid/>
      <w:spacing w:beforeAutospacing="1" w:afterAutospacing="1"/>
    </w:pPr>
    <w:rPr>
      <w:rFonts w:eastAsia="Times New Roman"/>
      <w:vanish/>
      <w:szCs w:val="24"/>
    </w:rPr>
  </w:style>
  <w:style w:type="paragraph" w:customStyle="1" w:styleId="specialbib">
    <w:name w:val="specialbib"/>
    <w:basedOn w:val="a2"/>
    <w:uiPriority w:val="99"/>
    <w:qFormat/>
    <w:rsid w:val="00FB5F24"/>
    <w:pPr>
      <w:widowControl/>
      <w:snapToGrid/>
      <w:spacing w:beforeAutospacing="1" w:afterAutospacing="1"/>
    </w:pPr>
    <w:rPr>
      <w:rFonts w:eastAsia="Times New Roman"/>
      <w:vanish/>
      <w:szCs w:val="24"/>
    </w:rPr>
  </w:style>
  <w:style w:type="paragraph" w:customStyle="1" w:styleId="citevirgule">
    <w:name w:val="cite_virgule"/>
    <w:basedOn w:val="a2"/>
    <w:uiPriority w:val="99"/>
    <w:qFormat/>
    <w:rsid w:val="00FB5F24"/>
    <w:pPr>
      <w:widowControl/>
      <w:snapToGrid/>
      <w:spacing w:beforeAutospacing="1" w:afterAutospacing="1"/>
    </w:pPr>
    <w:rPr>
      <w:rFonts w:eastAsia="Times New Roman"/>
      <w:szCs w:val="24"/>
    </w:rPr>
  </w:style>
  <w:style w:type="paragraph" w:customStyle="1" w:styleId="boite-sans-fond">
    <w:name w:val="boite-sans-fond"/>
    <w:basedOn w:val="a2"/>
    <w:uiPriority w:val="99"/>
    <w:qFormat/>
    <w:rsid w:val="00FB5F24"/>
    <w:pPr>
      <w:widowControl/>
      <w:snapToGrid/>
      <w:spacing w:beforeAutospacing="1" w:afterAutospacing="1"/>
    </w:pPr>
    <w:rPr>
      <w:rFonts w:eastAsia="Times New Roman"/>
      <w:szCs w:val="24"/>
    </w:rPr>
  </w:style>
  <w:style w:type="paragraph" w:customStyle="1" w:styleId="boite-grise">
    <w:name w:val="boite-grise"/>
    <w:basedOn w:val="a2"/>
    <w:uiPriority w:val="99"/>
    <w:qFormat/>
    <w:rsid w:val="00FB5F24"/>
    <w:pPr>
      <w:widowControl/>
      <w:shd w:val="clear" w:color="auto" w:fill="F9F9F9"/>
      <w:snapToGrid/>
      <w:spacing w:beforeAutospacing="1" w:afterAutospacing="1"/>
    </w:pPr>
    <w:rPr>
      <w:rFonts w:eastAsia="Times New Roman"/>
      <w:szCs w:val="24"/>
    </w:rPr>
  </w:style>
  <w:style w:type="paragraph" w:customStyle="1" w:styleId="bandeau-niveau-grave">
    <w:name w:val="bandeau-niveau-grave"/>
    <w:basedOn w:val="a2"/>
    <w:uiPriority w:val="99"/>
    <w:qFormat/>
    <w:rsid w:val="00FB5F24"/>
    <w:pPr>
      <w:widowControl/>
      <w:shd w:val="clear" w:color="auto" w:fill="FFCCCC"/>
      <w:snapToGrid/>
      <w:spacing w:beforeAutospacing="1" w:afterAutospacing="1"/>
    </w:pPr>
    <w:rPr>
      <w:rFonts w:eastAsia="Times New Roman"/>
      <w:szCs w:val="24"/>
    </w:rPr>
  </w:style>
  <w:style w:type="paragraph" w:customStyle="1" w:styleId="bandeau-niveau-modere">
    <w:name w:val="bandeau-niveau-modere"/>
    <w:basedOn w:val="a2"/>
    <w:uiPriority w:val="99"/>
    <w:qFormat/>
    <w:rsid w:val="00FB5F24"/>
    <w:pPr>
      <w:widowControl/>
      <w:shd w:val="clear" w:color="auto" w:fill="FFEEDD"/>
      <w:snapToGrid/>
      <w:spacing w:beforeAutospacing="1" w:afterAutospacing="1"/>
    </w:pPr>
    <w:rPr>
      <w:rFonts w:eastAsia="Times New Roman"/>
      <w:szCs w:val="24"/>
    </w:rPr>
  </w:style>
  <w:style w:type="paragraph" w:customStyle="1" w:styleId="bandeau-niveau-ebauche">
    <w:name w:val="bandeau-niveau-ebauche"/>
    <w:basedOn w:val="a2"/>
    <w:uiPriority w:val="99"/>
    <w:qFormat/>
    <w:rsid w:val="00FB5F24"/>
    <w:pPr>
      <w:widowControl/>
      <w:shd w:val="clear" w:color="auto" w:fill="FBFBFB"/>
      <w:snapToGrid/>
      <w:spacing w:beforeAutospacing="1" w:afterAutospacing="1"/>
    </w:pPr>
    <w:rPr>
      <w:rFonts w:eastAsia="Times New Roman"/>
      <w:szCs w:val="24"/>
    </w:rPr>
  </w:style>
  <w:style w:type="paragraph" w:customStyle="1" w:styleId="bandeau-niveau-information">
    <w:name w:val="bandeau-niveau-information"/>
    <w:basedOn w:val="a2"/>
    <w:uiPriority w:val="99"/>
    <w:qFormat/>
    <w:rsid w:val="00FB5F24"/>
    <w:pPr>
      <w:widowControl/>
      <w:shd w:val="clear" w:color="auto" w:fill="FBFBFB"/>
      <w:snapToGrid/>
      <w:spacing w:beforeAutospacing="1" w:afterAutospacing="1"/>
    </w:pPr>
    <w:rPr>
      <w:rFonts w:eastAsia="Times New Roman"/>
      <w:szCs w:val="24"/>
    </w:rPr>
  </w:style>
  <w:style w:type="paragraph" w:customStyle="1" w:styleId="bandeau">
    <w:name w:val="bandeau"/>
    <w:basedOn w:val="a2"/>
    <w:uiPriority w:val="99"/>
    <w:qFormat/>
    <w:rsid w:val="00FB5F24"/>
    <w:pPr>
      <w:widowControl/>
      <w:pBdr>
        <w:top w:val="single" w:sz="6" w:space="2" w:color="auto"/>
        <w:left w:val="single" w:sz="48" w:space="8" w:color="auto"/>
        <w:bottom w:val="single" w:sz="6" w:space="2" w:color="auto"/>
        <w:right w:val="single" w:sz="6" w:space="8" w:color="auto"/>
      </w:pBdr>
      <w:snapToGrid/>
      <w:spacing w:before="120" w:after="180"/>
      <w:ind w:left="1224" w:right="1224"/>
    </w:pPr>
    <w:rPr>
      <w:rFonts w:eastAsia="Times New Roman"/>
      <w:szCs w:val="24"/>
    </w:rPr>
  </w:style>
  <w:style w:type="paragraph" w:customStyle="1" w:styleId="bandeau-icone">
    <w:name w:val="bandeau-icone"/>
    <w:basedOn w:val="a2"/>
    <w:uiPriority w:val="99"/>
    <w:qFormat/>
    <w:rsid w:val="00FB5F24"/>
    <w:pPr>
      <w:widowControl/>
      <w:snapToGrid/>
      <w:spacing w:beforeAutospacing="1" w:afterAutospacing="1"/>
      <w:jc w:val="center"/>
    </w:pPr>
    <w:rPr>
      <w:rFonts w:eastAsia="Times New Roman"/>
      <w:szCs w:val="24"/>
    </w:rPr>
  </w:style>
  <w:style w:type="paragraph" w:customStyle="1" w:styleId="bandeau-titre">
    <w:name w:val="bandeau-titre"/>
    <w:basedOn w:val="a2"/>
    <w:uiPriority w:val="99"/>
    <w:qFormat/>
    <w:rsid w:val="00FB5F24"/>
    <w:pPr>
      <w:widowControl/>
      <w:snapToGrid/>
      <w:spacing w:beforeAutospacing="1" w:after="120" w:line="336" w:lineRule="atLeast"/>
    </w:pPr>
    <w:rPr>
      <w:rFonts w:eastAsia="Times New Roman"/>
      <w:szCs w:val="24"/>
    </w:rPr>
  </w:style>
  <w:style w:type="paragraph" w:customStyle="1" w:styleId="bandeau-texte">
    <w:name w:val="bandeau-texte"/>
    <w:basedOn w:val="a2"/>
    <w:uiPriority w:val="99"/>
    <w:qFormat/>
    <w:rsid w:val="00FB5F24"/>
    <w:pPr>
      <w:widowControl/>
      <w:snapToGrid/>
      <w:spacing w:beforeAutospacing="1" w:afterAutospacing="1" w:line="288" w:lineRule="atLeast"/>
    </w:pPr>
    <w:rPr>
      <w:rFonts w:eastAsia="Times New Roman"/>
      <w:sz w:val="22"/>
      <w:szCs w:val="22"/>
    </w:rPr>
  </w:style>
  <w:style w:type="paragraph" w:customStyle="1" w:styleId="indentation">
    <w:name w:val="indentation"/>
    <w:basedOn w:val="a2"/>
    <w:uiPriority w:val="99"/>
    <w:qFormat/>
    <w:rsid w:val="00FB5F24"/>
    <w:pPr>
      <w:widowControl/>
      <w:snapToGrid/>
      <w:spacing w:beforeAutospacing="1" w:afterAutospacing="1" w:line="360" w:lineRule="atLeast"/>
      <w:ind w:firstLine="345"/>
    </w:pPr>
    <w:rPr>
      <w:rFonts w:eastAsia="Times New Roman"/>
      <w:szCs w:val="24"/>
    </w:rPr>
  </w:style>
  <w:style w:type="paragraph" w:customStyle="1" w:styleId="loupe">
    <w:name w:val="loupe"/>
    <w:basedOn w:val="a2"/>
    <w:uiPriority w:val="99"/>
    <w:qFormat/>
    <w:rsid w:val="00FB5F24"/>
    <w:pPr>
      <w:widowControl/>
      <w:snapToGrid/>
      <w:spacing w:beforeAutospacing="1" w:afterAutospacing="1" w:line="360" w:lineRule="atLeast"/>
      <w:ind w:firstLine="345"/>
    </w:pPr>
    <w:rPr>
      <w:rFonts w:eastAsia="Times New Roman"/>
      <w:szCs w:val="24"/>
    </w:rPr>
  </w:style>
  <w:style w:type="paragraph" w:customStyle="1" w:styleId="general">
    <w:name w:val="general"/>
    <w:basedOn w:val="a2"/>
    <w:uiPriority w:val="99"/>
    <w:qFormat/>
    <w:rsid w:val="00FB5F24"/>
    <w:pPr>
      <w:widowControl/>
      <w:snapToGrid/>
      <w:spacing w:beforeAutospacing="1" w:afterAutospacing="1" w:line="360" w:lineRule="atLeast"/>
      <w:ind w:firstLine="345"/>
    </w:pPr>
    <w:rPr>
      <w:rFonts w:eastAsia="Times New Roman"/>
      <w:szCs w:val="24"/>
    </w:rPr>
  </w:style>
  <w:style w:type="paragraph" w:customStyle="1" w:styleId="accessibilite">
    <w:name w:val="accessibilite"/>
    <w:basedOn w:val="a2"/>
    <w:uiPriority w:val="99"/>
    <w:qFormat/>
    <w:rsid w:val="00FB5F24"/>
    <w:pPr>
      <w:widowControl/>
      <w:snapToGrid/>
      <w:spacing w:beforeAutospacing="1" w:afterAutospacing="1" w:line="360" w:lineRule="atLeast"/>
      <w:ind w:firstLine="345"/>
    </w:pPr>
    <w:rPr>
      <w:rFonts w:eastAsia="Times New Roman"/>
      <w:szCs w:val="24"/>
    </w:rPr>
  </w:style>
  <w:style w:type="paragraph" w:customStyle="1" w:styleId="etoile-or">
    <w:name w:val="etoile-or"/>
    <w:basedOn w:val="a2"/>
    <w:uiPriority w:val="99"/>
    <w:qFormat/>
    <w:rsid w:val="00FB5F24"/>
    <w:pPr>
      <w:widowControl/>
      <w:snapToGrid/>
      <w:spacing w:beforeAutospacing="1" w:afterAutospacing="1" w:line="360" w:lineRule="atLeast"/>
      <w:ind w:firstLine="345"/>
    </w:pPr>
    <w:rPr>
      <w:rFonts w:eastAsia="Times New Roman"/>
      <w:szCs w:val="24"/>
    </w:rPr>
  </w:style>
  <w:style w:type="paragraph" w:customStyle="1" w:styleId="etoile-argent">
    <w:name w:val="etoile-argent"/>
    <w:basedOn w:val="a2"/>
    <w:uiPriority w:val="99"/>
    <w:qFormat/>
    <w:rsid w:val="00FB5F24"/>
    <w:pPr>
      <w:widowControl/>
      <w:snapToGrid/>
      <w:spacing w:beforeAutospacing="1" w:afterAutospacing="1" w:line="360" w:lineRule="atLeast"/>
      <w:ind w:firstLine="345"/>
    </w:pPr>
    <w:rPr>
      <w:rFonts w:eastAsia="Times New Roman"/>
      <w:szCs w:val="24"/>
    </w:rPr>
  </w:style>
  <w:style w:type="paragraph" w:customStyle="1" w:styleId="categorie">
    <w:name w:val="categorie"/>
    <w:basedOn w:val="a2"/>
    <w:uiPriority w:val="99"/>
    <w:qFormat/>
    <w:rsid w:val="00FB5F24"/>
    <w:pPr>
      <w:widowControl/>
      <w:snapToGrid/>
      <w:spacing w:beforeAutospacing="1" w:afterAutospacing="1" w:line="360" w:lineRule="atLeast"/>
      <w:ind w:firstLine="345"/>
    </w:pPr>
    <w:rPr>
      <w:rFonts w:eastAsia="Times New Roman"/>
      <w:szCs w:val="24"/>
    </w:rPr>
  </w:style>
  <w:style w:type="paragraph" w:customStyle="1" w:styleId="recyclage">
    <w:name w:val="recyclage"/>
    <w:basedOn w:val="a2"/>
    <w:uiPriority w:val="99"/>
    <w:qFormat/>
    <w:rsid w:val="00FB5F24"/>
    <w:pPr>
      <w:widowControl/>
      <w:snapToGrid/>
      <w:spacing w:beforeAutospacing="1" w:afterAutospacing="1" w:line="360" w:lineRule="atLeast"/>
      <w:ind w:firstLine="345"/>
    </w:pPr>
    <w:rPr>
      <w:rFonts w:eastAsia="Times New Roman"/>
      <w:szCs w:val="24"/>
    </w:rPr>
  </w:style>
  <w:style w:type="paragraph" w:customStyle="1" w:styleId="archives">
    <w:name w:val="archives"/>
    <w:basedOn w:val="a2"/>
    <w:uiPriority w:val="99"/>
    <w:qFormat/>
    <w:rsid w:val="00FB5F24"/>
    <w:pPr>
      <w:widowControl/>
      <w:snapToGrid/>
      <w:spacing w:beforeAutospacing="1" w:afterAutospacing="1" w:line="360" w:lineRule="atLeast"/>
      <w:ind w:firstLine="345"/>
    </w:pPr>
    <w:rPr>
      <w:rFonts w:eastAsia="Times New Roman"/>
      <w:szCs w:val="24"/>
    </w:rPr>
  </w:style>
  <w:style w:type="paragraph" w:customStyle="1" w:styleId="conflit-edition">
    <w:name w:val="conflit-edition"/>
    <w:basedOn w:val="a2"/>
    <w:uiPriority w:val="99"/>
    <w:qFormat/>
    <w:rsid w:val="00FB5F24"/>
    <w:pPr>
      <w:widowControl/>
      <w:snapToGrid/>
      <w:spacing w:beforeAutospacing="1" w:afterAutospacing="1" w:line="360" w:lineRule="atLeast"/>
      <w:ind w:firstLine="345"/>
    </w:pPr>
    <w:rPr>
      <w:rFonts w:eastAsia="Times New Roman"/>
      <w:szCs w:val="24"/>
    </w:rPr>
  </w:style>
  <w:style w:type="paragraph" w:customStyle="1" w:styleId="sons">
    <w:name w:val="sons"/>
    <w:basedOn w:val="a2"/>
    <w:uiPriority w:val="99"/>
    <w:qFormat/>
    <w:rsid w:val="00FB5F24"/>
    <w:pPr>
      <w:widowControl/>
      <w:snapToGrid/>
      <w:spacing w:beforeAutospacing="1" w:afterAutospacing="1" w:line="360" w:lineRule="atLeast"/>
      <w:ind w:firstLine="345"/>
    </w:pPr>
    <w:rPr>
      <w:rFonts w:eastAsia="Times New Roman"/>
      <w:szCs w:val="24"/>
    </w:rPr>
  </w:style>
  <w:style w:type="paragraph" w:customStyle="1" w:styleId="videos">
    <w:name w:val="videos"/>
    <w:basedOn w:val="a2"/>
    <w:uiPriority w:val="99"/>
    <w:qFormat/>
    <w:rsid w:val="00FB5F24"/>
    <w:pPr>
      <w:widowControl/>
      <w:snapToGrid/>
      <w:spacing w:beforeAutospacing="1" w:afterAutospacing="1" w:line="360" w:lineRule="atLeast"/>
      <w:ind w:firstLine="345"/>
    </w:pPr>
    <w:rPr>
      <w:rFonts w:eastAsia="Times New Roman"/>
      <w:szCs w:val="24"/>
    </w:rPr>
  </w:style>
  <w:style w:type="paragraph" w:customStyle="1" w:styleId="incomplet">
    <w:name w:val="incomplet"/>
    <w:basedOn w:val="a2"/>
    <w:uiPriority w:val="99"/>
    <w:qFormat/>
    <w:rsid w:val="00FB5F24"/>
    <w:pPr>
      <w:widowControl/>
      <w:snapToGrid/>
      <w:spacing w:beforeAutospacing="1" w:afterAutospacing="1" w:line="360" w:lineRule="atLeast"/>
      <w:ind w:firstLine="345"/>
    </w:pPr>
    <w:rPr>
      <w:rFonts w:eastAsia="Times New Roman"/>
      <w:szCs w:val="24"/>
    </w:rPr>
  </w:style>
  <w:style w:type="paragraph" w:customStyle="1" w:styleId="sources">
    <w:name w:val="sources"/>
    <w:basedOn w:val="a2"/>
    <w:uiPriority w:val="99"/>
    <w:qFormat/>
    <w:rsid w:val="00FB5F24"/>
    <w:pPr>
      <w:widowControl/>
      <w:snapToGrid/>
      <w:spacing w:beforeAutospacing="1" w:afterAutospacing="1" w:line="360" w:lineRule="atLeast"/>
      <w:ind w:firstLine="345"/>
    </w:pPr>
    <w:rPr>
      <w:rFonts w:eastAsia="Times New Roman"/>
      <w:szCs w:val="24"/>
    </w:rPr>
  </w:style>
  <w:style w:type="paragraph" w:customStyle="1" w:styleId="important">
    <w:name w:val="important"/>
    <w:basedOn w:val="a2"/>
    <w:uiPriority w:val="99"/>
    <w:qFormat/>
    <w:rsid w:val="00FB5F24"/>
    <w:pPr>
      <w:widowControl/>
      <w:snapToGrid/>
      <w:spacing w:beforeAutospacing="1" w:afterAutospacing="1" w:line="360" w:lineRule="atLeast"/>
      <w:ind w:firstLine="345"/>
    </w:pPr>
    <w:rPr>
      <w:rFonts w:eastAsia="Times New Roman"/>
      <w:szCs w:val="24"/>
    </w:rPr>
  </w:style>
  <w:style w:type="paragraph" w:customStyle="1" w:styleId="en-travaux">
    <w:name w:val="en-travaux"/>
    <w:basedOn w:val="a2"/>
    <w:uiPriority w:val="99"/>
    <w:qFormat/>
    <w:rsid w:val="00FB5F24"/>
    <w:pPr>
      <w:widowControl/>
      <w:snapToGrid/>
      <w:spacing w:beforeAutospacing="1" w:afterAutospacing="1" w:line="360" w:lineRule="atLeast"/>
      <w:ind w:firstLine="345"/>
    </w:pPr>
    <w:rPr>
      <w:rFonts w:eastAsia="Times New Roman"/>
      <w:szCs w:val="24"/>
    </w:rPr>
  </w:style>
  <w:style w:type="paragraph" w:customStyle="1" w:styleId="incubator">
    <w:name w:val="incubator"/>
    <w:basedOn w:val="a2"/>
    <w:uiPriority w:val="99"/>
    <w:qFormat/>
    <w:rsid w:val="00FB5F24"/>
    <w:pPr>
      <w:widowControl/>
      <w:snapToGrid/>
      <w:spacing w:beforeAutospacing="1" w:afterAutospacing="1" w:line="360" w:lineRule="atLeast"/>
      <w:ind w:firstLine="345"/>
    </w:pPr>
    <w:rPr>
      <w:rFonts w:eastAsia="Times New Roman"/>
      <w:szCs w:val="24"/>
    </w:rPr>
  </w:style>
  <w:style w:type="paragraph" w:customStyle="1" w:styleId="extension">
    <w:name w:val="extension"/>
    <w:basedOn w:val="a2"/>
    <w:uiPriority w:val="99"/>
    <w:qFormat/>
    <w:rsid w:val="00FB5F24"/>
    <w:pPr>
      <w:widowControl/>
      <w:snapToGrid/>
      <w:spacing w:beforeAutospacing="1" w:afterAutospacing="1" w:line="360" w:lineRule="atLeast"/>
      <w:ind w:firstLine="345"/>
    </w:pPr>
    <w:rPr>
      <w:rFonts w:eastAsia="Times New Roman"/>
      <w:szCs w:val="24"/>
    </w:rPr>
  </w:style>
  <w:style w:type="paragraph" w:customStyle="1" w:styleId="wikispecies">
    <w:name w:val="wikispecies"/>
    <w:basedOn w:val="a2"/>
    <w:uiPriority w:val="99"/>
    <w:qFormat/>
    <w:rsid w:val="00FB5F24"/>
    <w:pPr>
      <w:widowControl/>
      <w:snapToGrid/>
      <w:spacing w:beforeAutospacing="1" w:afterAutospacing="1" w:line="360" w:lineRule="atLeast"/>
      <w:ind w:firstLine="345"/>
    </w:pPr>
    <w:rPr>
      <w:rFonts w:eastAsia="Times New Roman"/>
      <w:szCs w:val="24"/>
    </w:rPr>
  </w:style>
  <w:style w:type="paragraph" w:customStyle="1" w:styleId="metawiki">
    <w:name w:val="metawiki"/>
    <w:basedOn w:val="a2"/>
    <w:uiPriority w:val="99"/>
    <w:qFormat/>
    <w:rsid w:val="00FB5F24"/>
    <w:pPr>
      <w:widowControl/>
      <w:snapToGrid/>
      <w:spacing w:beforeAutospacing="1" w:afterAutospacing="1" w:line="360" w:lineRule="atLeast"/>
      <w:ind w:firstLine="345"/>
    </w:pPr>
    <w:rPr>
      <w:rFonts w:eastAsia="Times New Roman"/>
      <w:szCs w:val="24"/>
    </w:rPr>
  </w:style>
  <w:style w:type="paragraph" w:customStyle="1" w:styleId="wikiversity">
    <w:name w:val="wikiversity"/>
    <w:basedOn w:val="a2"/>
    <w:uiPriority w:val="99"/>
    <w:qFormat/>
    <w:rsid w:val="00FB5F24"/>
    <w:pPr>
      <w:widowControl/>
      <w:snapToGrid/>
      <w:spacing w:beforeAutospacing="1" w:afterAutospacing="1" w:line="360" w:lineRule="atLeast"/>
      <w:ind w:firstLine="345"/>
    </w:pPr>
    <w:rPr>
      <w:rFonts w:eastAsia="Times New Roman"/>
      <w:szCs w:val="24"/>
    </w:rPr>
  </w:style>
  <w:style w:type="paragraph" w:customStyle="1" w:styleId="wikipedia">
    <w:name w:val="wikipedia"/>
    <w:basedOn w:val="a2"/>
    <w:uiPriority w:val="99"/>
    <w:qFormat/>
    <w:rsid w:val="00FB5F24"/>
    <w:pPr>
      <w:widowControl/>
      <w:snapToGrid/>
      <w:spacing w:beforeAutospacing="1" w:afterAutospacing="1" w:line="360" w:lineRule="atLeast"/>
      <w:ind w:firstLine="345"/>
    </w:pPr>
    <w:rPr>
      <w:rFonts w:eastAsia="Times New Roman"/>
      <w:szCs w:val="24"/>
    </w:rPr>
  </w:style>
  <w:style w:type="paragraph" w:customStyle="1" w:styleId="wikibooks">
    <w:name w:val="wikibooks"/>
    <w:basedOn w:val="a2"/>
    <w:uiPriority w:val="99"/>
    <w:qFormat/>
    <w:rsid w:val="00FB5F24"/>
    <w:pPr>
      <w:widowControl/>
      <w:snapToGrid/>
      <w:spacing w:beforeAutospacing="1" w:afterAutospacing="1" w:line="360" w:lineRule="atLeast"/>
      <w:ind w:firstLine="345"/>
    </w:pPr>
    <w:rPr>
      <w:rFonts w:eastAsia="Times New Roman"/>
      <w:szCs w:val="24"/>
    </w:rPr>
  </w:style>
  <w:style w:type="paragraph" w:customStyle="1" w:styleId="wikinews">
    <w:name w:val="wikinews"/>
    <w:basedOn w:val="a2"/>
    <w:uiPriority w:val="99"/>
    <w:qFormat/>
    <w:rsid w:val="00FB5F24"/>
    <w:pPr>
      <w:widowControl/>
      <w:snapToGrid/>
      <w:spacing w:beforeAutospacing="1" w:afterAutospacing="1" w:line="360" w:lineRule="atLeast"/>
      <w:ind w:firstLine="345"/>
    </w:pPr>
    <w:rPr>
      <w:rFonts w:eastAsia="Times New Roman"/>
      <w:szCs w:val="24"/>
    </w:rPr>
  </w:style>
  <w:style w:type="paragraph" w:customStyle="1" w:styleId="wikiquote">
    <w:name w:val="wikiquote"/>
    <w:basedOn w:val="a2"/>
    <w:uiPriority w:val="99"/>
    <w:qFormat/>
    <w:rsid w:val="00FB5F24"/>
    <w:pPr>
      <w:widowControl/>
      <w:snapToGrid/>
      <w:spacing w:beforeAutospacing="1" w:afterAutospacing="1" w:line="360" w:lineRule="atLeast"/>
      <w:ind w:firstLine="345"/>
    </w:pPr>
    <w:rPr>
      <w:rFonts w:eastAsia="Times New Roman"/>
      <w:szCs w:val="24"/>
    </w:rPr>
  </w:style>
  <w:style w:type="paragraph" w:customStyle="1" w:styleId="wikisource">
    <w:name w:val="wikisource"/>
    <w:basedOn w:val="a2"/>
    <w:uiPriority w:val="99"/>
    <w:qFormat/>
    <w:rsid w:val="00FB5F24"/>
    <w:pPr>
      <w:widowControl/>
      <w:snapToGrid/>
      <w:spacing w:beforeAutospacing="1" w:afterAutospacing="1" w:line="360" w:lineRule="atLeast"/>
      <w:ind w:firstLine="345"/>
    </w:pPr>
    <w:rPr>
      <w:rFonts w:eastAsia="Times New Roman"/>
      <w:szCs w:val="24"/>
    </w:rPr>
  </w:style>
  <w:style w:type="paragraph" w:customStyle="1" w:styleId="commons">
    <w:name w:val="commons"/>
    <w:basedOn w:val="a2"/>
    <w:uiPriority w:val="99"/>
    <w:qFormat/>
    <w:rsid w:val="00FB5F24"/>
    <w:pPr>
      <w:widowControl/>
      <w:snapToGrid/>
      <w:spacing w:beforeAutospacing="1" w:afterAutospacing="1" w:line="360" w:lineRule="atLeast"/>
      <w:ind w:firstLine="345"/>
    </w:pPr>
    <w:rPr>
      <w:rFonts w:eastAsia="Times New Roman"/>
      <w:szCs w:val="24"/>
    </w:rPr>
  </w:style>
  <w:style w:type="paragraph" w:customStyle="1" w:styleId="wikimedia">
    <w:name w:val="wikimedia"/>
    <w:basedOn w:val="a2"/>
    <w:uiPriority w:val="99"/>
    <w:qFormat/>
    <w:rsid w:val="00FB5F24"/>
    <w:pPr>
      <w:widowControl/>
      <w:snapToGrid/>
      <w:spacing w:beforeAutospacing="1" w:afterAutospacing="1" w:line="360" w:lineRule="atLeast"/>
      <w:ind w:firstLine="345"/>
    </w:pPr>
    <w:rPr>
      <w:rFonts w:eastAsia="Times New Roman"/>
      <w:szCs w:val="24"/>
    </w:rPr>
  </w:style>
  <w:style w:type="paragraph" w:customStyle="1" w:styleId="wiktionary">
    <w:name w:val="wiktionary"/>
    <w:basedOn w:val="a2"/>
    <w:uiPriority w:val="99"/>
    <w:qFormat/>
    <w:rsid w:val="00FB5F24"/>
    <w:pPr>
      <w:widowControl/>
      <w:snapToGrid/>
      <w:spacing w:beforeAutospacing="1" w:afterAutospacing="1" w:line="360" w:lineRule="atLeast"/>
      <w:ind w:firstLine="345"/>
    </w:pPr>
    <w:rPr>
      <w:rFonts w:eastAsia="Times New Roman"/>
      <w:szCs w:val="24"/>
    </w:rPr>
  </w:style>
  <w:style w:type="paragraph" w:customStyle="1" w:styleId="wikidata">
    <w:name w:val="wikidata"/>
    <w:basedOn w:val="a2"/>
    <w:uiPriority w:val="99"/>
    <w:qFormat/>
    <w:rsid w:val="00FB5F24"/>
    <w:pPr>
      <w:widowControl/>
      <w:snapToGrid/>
      <w:spacing w:beforeAutospacing="1" w:afterAutospacing="1" w:line="360" w:lineRule="atLeast"/>
      <w:ind w:firstLine="345"/>
    </w:pPr>
    <w:rPr>
      <w:rFonts w:eastAsia="Times New Roman"/>
      <w:szCs w:val="24"/>
    </w:rPr>
  </w:style>
  <w:style w:type="paragraph" w:customStyle="1" w:styleId="wikivoyage">
    <w:name w:val="wikivoyage"/>
    <w:basedOn w:val="a2"/>
    <w:uiPriority w:val="99"/>
    <w:qFormat/>
    <w:rsid w:val="00FB5F24"/>
    <w:pPr>
      <w:widowControl/>
      <w:snapToGrid/>
      <w:spacing w:beforeAutospacing="1" w:afterAutospacing="1" w:line="360" w:lineRule="atLeast"/>
      <w:ind w:firstLine="345"/>
    </w:pPr>
    <w:rPr>
      <w:rFonts w:eastAsia="Times New Roman"/>
      <w:szCs w:val="24"/>
    </w:rPr>
  </w:style>
  <w:style w:type="paragraph" w:customStyle="1" w:styleId="grosse-icone">
    <w:name w:val="grosse-icone"/>
    <w:basedOn w:val="a2"/>
    <w:uiPriority w:val="99"/>
    <w:qFormat/>
    <w:rsid w:val="00FB5F24"/>
    <w:pPr>
      <w:widowControl/>
      <w:snapToGrid/>
      <w:spacing w:beforeAutospacing="1" w:afterAutospacing="1"/>
    </w:pPr>
    <w:rPr>
      <w:rFonts w:eastAsia="Times New Roman"/>
      <w:szCs w:val="24"/>
    </w:rPr>
  </w:style>
  <w:style w:type="paragraph" w:customStyle="1" w:styleId="alerte">
    <w:name w:val="alerte"/>
    <w:basedOn w:val="a2"/>
    <w:uiPriority w:val="99"/>
    <w:qFormat/>
    <w:rsid w:val="00FB5F24"/>
    <w:pPr>
      <w:widowControl/>
      <w:shd w:val="clear" w:color="auto" w:fill="FFFFDD"/>
      <w:snapToGrid/>
      <w:spacing w:beforeAutospacing="1" w:after="96"/>
    </w:pPr>
    <w:rPr>
      <w:rFonts w:eastAsia="Times New Roman"/>
      <w:i/>
      <w:iCs/>
      <w:szCs w:val="24"/>
    </w:rPr>
  </w:style>
  <w:style w:type="paragraph" w:customStyle="1" w:styleId="grave">
    <w:name w:val="grave"/>
    <w:basedOn w:val="a2"/>
    <w:uiPriority w:val="99"/>
    <w:qFormat/>
    <w:rsid w:val="00FB5F24"/>
    <w:pPr>
      <w:widowControl/>
      <w:pBdr>
        <w:top w:val="single" w:sz="6" w:space="0" w:color="FF9966"/>
        <w:left w:val="single" w:sz="6" w:space="0" w:color="FF9966"/>
        <w:bottom w:val="single" w:sz="6" w:space="0" w:color="FF9966"/>
        <w:right w:val="single" w:sz="6" w:space="0" w:color="FF9966"/>
      </w:pBdr>
      <w:snapToGrid/>
      <w:spacing w:beforeAutospacing="1" w:afterAutospacing="1"/>
    </w:pPr>
    <w:rPr>
      <w:rFonts w:eastAsia="Times New Roman"/>
      <w:szCs w:val="24"/>
    </w:rPr>
  </w:style>
  <w:style w:type="paragraph" w:customStyle="1" w:styleId="messagebox">
    <w:name w:val="messagebox"/>
    <w:basedOn w:val="a2"/>
    <w:uiPriority w:val="99"/>
    <w:qFormat/>
    <w:rsid w:val="00FB5F24"/>
    <w:pPr>
      <w:widowControl/>
      <w:pBdr>
        <w:top w:val="single" w:sz="6" w:space="2" w:color="AAAAAA"/>
        <w:left w:val="single" w:sz="6" w:space="2" w:color="AAAAAA"/>
        <w:bottom w:val="single" w:sz="6" w:space="2" w:color="AAAAAA"/>
        <w:right w:val="single" w:sz="6" w:space="2" w:color="AAAAAA"/>
      </w:pBdr>
      <w:shd w:val="clear" w:color="auto" w:fill="F9F9F9"/>
      <w:snapToGrid/>
      <w:spacing w:before="0" w:after="240"/>
      <w:jc w:val="both"/>
    </w:pPr>
    <w:rPr>
      <w:rFonts w:eastAsia="Times New Roman"/>
      <w:szCs w:val="24"/>
    </w:rPr>
  </w:style>
  <w:style w:type="paragraph" w:customStyle="1" w:styleId="vectorbox">
    <w:name w:val="vectorbox"/>
    <w:basedOn w:val="a2"/>
    <w:uiPriority w:val="99"/>
    <w:qFormat/>
    <w:rsid w:val="00FB5F24"/>
    <w:pPr>
      <w:widowControl/>
      <w:pBdr>
        <w:top w:val="single" w:sz="6" w:space="0" w:color="A7D7F9"/>
        <w:left w:val="single" w:sz="6" w:space="0" w:color="A7D7F9"/>
        <w:bottom w:val="single" w:sz="6" w:space="0" w:color="A7D7F9"/>
        <w:right w:val="single" w:sz="6" w:space="0" w:color="A7D7F9"/>
      </w:pBdr>
      <w:shd w:val="clear" w:color="auto" w:fill="F5FAFF"/>
      <w:snapToGrid/>
      <w:spacing w:before="0" w:after="240"/>
    </w:pPr>
    <w:rPr>
      <w:rFonts w:eastAsia="Times New Roman"/>
      <w:szCs w:val="24"/>
    </w:rPr>
  </w:style>
  <w:style w:type="paragraph" w:customStyle="1" w:styleId="bandeau-portail-element">
    <w:name w:val="bandeau-portail-element"/>
    <w:basedOn w:val="a2"/>
    <w:uiPriority w:val="99"/>
    <w:qFormat/>
    <w:rsid w:val="00FB5F24"/>
    <w:pPr>
      <w:widowControl/>
      <w:snapToGrid/>
      <w:spacing w:beforeAutospacing="1" w:afterAutospacing="1"/>
      <w:ind w:left="360" w:right="360"/>
    </w:pPr>
    <w:rPr>
      <w:rFonts w:eastAsia="Times New Roman"/>
      <w:szCs w:val="24"/>
    </w:rPr>
  </w:style>
  <w:style w:type="paragraph" w:customStyle="1" w:styleId="bandeau-portail-icone">
    <w:name w:val="bandeau-portail-icone"/>
    <w:basedOn w:val="a2"/>
    <w:uiPriority w:val="99"/>
    <w:qFormat/>
    <w:rsid w:val="00FB5F24"/>
    <w:pPr>
      <w:widowControl/>
      <w:snapToGrid/>
      <w:spacing w:beforeAutospacing="1" w:afterAutospacing="1"/>
      <w:ind w:right="120"/>
    </w:pPr>
    <w:rPr>
      <w:rFonts w:eastAsia="Times New Roman"/>
      <w:szCs w:val="24"/>
    </w:rPr>
  </w:style>
  <w:style w:type="paragraph" w:customStyle="1" w:styleId="bandeau-portail-texte">
    <w:name w:val="bandeau-portail-texte"/>
    <w:basedOn w:val="a2"/>
    <w:uiPriority w:val="99"/>
    <w:qFormat/>
    <w:rsid w:val="00FB5F24"/>
    <w:pPr>
      <w:widowControl/>
      <w:snapToGrid/>
      <w:spacing w:beforeAutospacing="1" w:afterAutospacing="1"/>
    </w:pPr>
    <w:rPr>
      <w:rFonts w:eastAsia="Times New Roman"/>
      <w:b/>
      <w:bCs/>
      <w:szCs w:val="24"/>
    </w:rPr>
  </w:style>
  <w:style w:type="paragraph" w:customStyle="1" w:styleId="exemple">
    <w:name w:val="exemple"/>
    <w:basedOn w:val="a2"/>
    <w:uiPriority w:val="99"/>
    <w:qFormat/>
    <w:rsid w:val="00FB5F24"/>
    <w:pPr>
      <w:widowControl/>
      <w:pBdr>
        <w:top w:val="dashed" w:sz="6" w:space="6" w:color="ADD8E6"/>
        <w:left w:val="dashed" w:sz="6" w:space="6" w:color="ADD8E6"/>
        <w:bottom w:val="dashed" w:sz="6" w:space="6" w:color="ADD8E6"/>
        <w:right w:val="dashed" w:sz="6" w:space="6" w:color="ADD8E6"/>
      </w:pBdr>
      <w:shd w:val="clear" w:color="auto" w:fill="FFFFFF"/>
      <w:snapToGrid/>
      <w:spacing w:before="120" w:after="120"/>
      <w:ind w:left="120" w:right="120"/>
    </w:pPr>
    <w:rPr>
      <w:rFonts w:eastAsia="Times New Roman"/>
      <w:szCs w:val="24"/>
    </w:rPr>
  </w:style>
  <w:style w:type="paragraph" w:customStyle="1" w:styleId="avanceboite">
    <w:name w:val="avance_boite"/>
    <w:basedOn w:val="a2"/>
    <w:uiPriority w:val="99"/>
    <w:qFormat/>
    <w:rsid w:val="00FB5F24"/>
    <w:pPr>
      <w:widowControl/>
      <w:pBdr>
        <w:top w:val="single" w:sz="6" w:space="0" w:color="808080"/>
        <w:left w:val="single" w:sz="6" w:space="0" w:color="808080"/>
        <w:bottom w:val="single" w:sz="6" w:space="0" w:color="808080"/>
        <w:right w:val="single" w:sz="6" w:space="0" w:color="808080"/>
      </w:pBdr>
      <w:shd w:val="clear" w:color="auto" w:fill="D3D3D3"/>
      <w:snapToGrid/>
      <w:spacing w:before="0" w:after="0"/>
    </w:pPr>
    <w:rPr>
      <w:rFonts w:eastAsia="Times New Roman"/>
      <w:szCs w:val="24"/>
    </w:rPr>
  </w:style>
  <w:style w:type="paragraph" w:customStyle="1" w:styleId="avancebarre">
    <w:name w:val="avance_barre"/>
    <w:basedOn w:val="a2"/>
    <w:uiPriority w:val="99"/>
    <w:qFormat/>
    <w:rsid w:val="00FB5F24"/>
    <w:pPr>
      <w:widowControl/>
      <w:shd w:val="clear" w:color="auto" w:fill="A0A0FF"/>
      <w:snapToGrid/>
      <w:spacing w:before="0" w:after="0"/>
    </w:pPr>
    <w:rPr>
      <w:rFonts w:eastAsia="Times New Roman"/>
      <w:szCs w:val="24"/>
    </w:rPr>
  </w:style>
  <w:style w:type="paragraph" w:customStyle="1" w:styleId="avancetexte">
    <w:name w:val="avance_texte"/>
    <w:basedOn w:val="a2"/>
    <w:uiPriority w:val="99"/>
    <w:qFormat/>
    <w:rsid w:val="00FB5F24"/>
    <w:pPr>
      <w:widowControl/>
      <w:snapToGrid/>
      <w:spacing w:before="0" w:after="0" w:line="240" w:lineRule="atLeast"/>
      <w:jc w:val="center"/>
    </w:pPr>
    <w:rPr>
      <w:rFonts w:eastAsia="Times New Roman"/>
      <w:sz w:val="21"/>
      <w:szCs w:val="21"/>
    </w:rPr>
  </w:style>
  <w:style w:type="paragraph" w:customStyle="1" w:styleId="mw-lag-warn-normal">
    <w:name w:val="mw-lag-warn-normal"/>
    <w:basedOn w:val="a2"/>
    <w:uiPriority w:val="99"/>
    <w:qFormat/>
    <w:rsid w:val="00FB5F24"/>
    <w:pPr>
      <w:widowControl/>
      <w:snapToGrid/>
      <w:spacing w:beforeAutospacing="1" w:afterAutospacing="1"/>
    </w:pPr>
    <w:rPr>
      <w:rFonts w:eastAsia="Times New Roman"/>
      <w:vanish/>
      <w:szCs w:val="24"/>
    </w:rPr>
  </w:style>
  <w:style w:type="paragraph" w:customStyle="1" w:styleId="mw-alerte">
    <w:name w:val="mw-alerte"/>
    <w:basedOn w:val="a2"/>
    <w:uiPriority w:val="99"/>
    <w:qFormat/>
    <w:rsid w:val="00FB5F24"/>
    <w:pPr>
      <w:widowControl/>
      <w:pBdr>
        <w:top w:val="single" w:sz="12" w:space="0" w:color="FF8C00"/>
        <w:left w:val="single" w:sz="12" w:space="0" w:color="FF8C00"/>
        <w:bottom w:val="single" w:sz="12" w:space="0" w:color="FF8C00"/>
        <w:right w:val="single" w:sz="12" w:space="0" w:color="FF8C00"/>
      </w:pBdr>
      <w:shd w:val="clear" w:color="auto" w:fill="FAEBD7"/>
      <w:snapToGrid/>
      <w:spacing w:beforeAutospacing="1" w:afterAutospacing="1"/>
    </w:pPr>
    <w:rPr>
      <w:rFonts w:eastAsia="Times New Roman"/>
      <w:szCs w:val="24"/>
    </w:rPr>
  </w:style>
  <w:style w:type="paragraph" w:customStyle="1" w:styleId="mw-toolbox">
    <w:name w:val="mw-toolbox"/>
    <w:basedOn w:val="a2"/>
    <w:uiPriority w:val="99"/>
    <w:qFormat/>
    <w:rsid w:val="00FB5F24"/>
    <w:pPr>
      <w:widowControl/>
      <w:pBdr>
        <w:top w:val="single" w:sz="6" w:space="3" w:color="B8B8B8"/>
        <w:left w:val="single" w:sz="6" w:space="12" w:color="B8B8B8"/>
        <w:bottom w:val="single" w:sz="6" w:space="3" w:color="B8B8B8"/>
        <w:right w:val="single" w:sz="6" w:space="12" w:color="B8B8B8"/>
      </w:pBdr>
      <w:shd w:val="clear" w:color="auto" w:fill="F8F8F8"/>
      <w:snapToGrid/>
      <w:spacing w:beforeAutospacing="1" w:afterAutospacing="1"/>
    </w:pPr>
    <w:rPr>
      <w:rFonts w:eastAsia="Times New Roman"/>
      <w:sz w:val="22"/>
      <w:szCs w:val="22"/>
    </w:rPr>
  </w:style>
  <w:style w:type="paragraph" w:customStyle="1" w:styleId="navboxtoggle">
    <w:name w:val="navboxtoggle"/>
    <w:basedOn w:val="a2"/>
    <w:uiPriority w:val="99"/>
    <w:qFormat/>
    <w:rsid w:val="00FB5F24"/>
    <w:pPr>
      <w:widowControl/>
      <w:snapToGrid/>
      <w:spacing w:beforeAutospacing="1" w:afterAutospacing="1"/>
    </w:pPr>
    <w:rPr>
      <w:rFonts w:eastAsia="Times New Roman"/>
      <w:sz w:val="22"/>
      <w:szCs w:val="22"/>
    </w:rPr>
  </w:style>
  <w:style w:type="paragraph" w:customStyle="1" w:styleId="navtoggle">
    <w:name w:val="navtoggle"/>
    <w:basedOn w:val="a2"/>
    <w:uiPriority w:val="99"/>
    <w:qFormat/>
    <w:rsid w:val="00FB5F24"/>
    <w:pPr>
      <w:widowControl/>
      <w:snapToGrid/>
      <w:spacing w:beforeAutospacing="1" w:afterAutospacing="1"/>
    </w:pPr>
    <w:rPr>
      <w:rFonts w:eastAsia="Times New Roman"/>
      <w:sz w:val="22"/>
      <w:szCs w:val="22"/>
    </w:rPr>
  </w:style>
  <w:style w:type="paragraph" w:customStyle="1" w:styleId="alternance">
    <w:name w:val="alternance"/>
    <w:basedOn w:val="a2"/>
    <w:uiPriority w:val="99"/>
    <w:qFormat/>
    <w:rsid w:val="00FB5F24"/>
    <w:pPr>
      <w:widowControl/>
      <w:snapToGrid/>
      <w:spacing w:beforeAutospacing="1" w:afterAutospacing="1"/>
    </w:pPr>
    <w:rPr>
      <w:rFonts w:eastAsia="Times New Roman"/>
      <w:szCs w:val="24"/>
    </w:rPr>
  </w:style>
  <w:style w:type="paragraph" w:customStyle="1" w:styleId="alternance2">
    <w:name w:val="alternance2"/>
    <w:basedOn w:val="a2"/>
    <w:uiPriority w:val="99"/>
    <w:qFormat/>
    <w:rsid w:val="00FB5F24"/>
    <w:pPr>
      <w:widowControl/>
      <w:snapToGrid/>
      <w:spacing w:beforeAutospacing="1" w:afterAutospacing="1"/>
    </w:pPr>
    <w:rPr>
      <w:rFonts w:eastAsia="Times New Roman"/>
      <w:szCs w:val="24"/>
    </w:rPr>
  </w:style>
  <w:style w:type="paragraph" w:customStyle="1" w:styleId="infobox">
    <w:name w:val="infobox"/>
    <w:basedOn w:val="a2"/>
    <w:uiPriority w:val="99"/>
    <w:qFormat/>
    <w:rsid w:val="00FB5F24"/>
    <w:pPr>
      <w:widowControl/>
      <w:shd w:val="clear" w:color="auto" w:fill="EEEEEE"/>
      <w:snapToGrid/>
      <w:spacing w:before="0" w:after="120"/>
      <w:ind w:left="240"/>
    </w:pPr>
    <w:rPr>
      <w:rFonts w:eastAsia="Times New Roman"/>
      <w:color w:val="000000"/>
      <w:sz w:val="23"/>
      <w:szCs w:val="23"/>
    </w:rPr>
  </w:style>
  <w:style w:type="paragraph" w:customStyle="1" w:styleId="globegris">
    <w:name w:val="globegris"/>
    <w:basedOn w:val="a2"/>
    <w:uiPriority w:val="99"/>
    <w:qFormat/>
    <w:rsid w:val="00FB5F24"/>
    <w:pPr>
      <w:widowControl/>
      <w:snapToGrid/>
      <w:spacing w:beforeAutospacing="1" w:afterAutospacing="1"/>
    </w:pPr>
    <w:rPr>
      <w:rFonts w:eastAsia="Times New Roman"/>
      <w:szCs w:val="24"/>
    </w:rPr>
  </w:style>
  <w:style w:type="paragraph" w:customStyle="1" w:styleId="assistant">
    <w:name w:val="assistant"/>
    <w:basedOn w:val="a2"/>
    <w:uiPriority w:val="99"/>
    <w:qFormat/>
    <w:rsid w:val="00FB5F24"/>
    <w:pPr>
      <w:widowControl/>
      <w:snapToGrid/>
      <w:spacing w:beforeAutospacing="1" w:afterAutospacing="1"/>
    </w:pPr>
    <w:rPr>
      <w:rFonts w:eastAsia="Times New Roman"/>
      <w:szCs w:val="24"/>
    </w:rPr>
  </w:style>
  <w:style w:type="paragraph" w:customStyle="1" w:styleId="headergris">
    <w:name w:val="headergris"/>
    <w:basedOn w:val="a2"/>
    <w:uiPriority w:val="99"/>
    <w:qFormat/>
    <w:rsid w:val="00FB5F24"/>
    <w:pPr>
      <w:widowControl/>
      <w:pBdr>
        <w:top w:val="single" w:sz="6" w:space="2" w:color="A3B0BF"/>
        <w:left w:val="single" w:sz="6" w:space="5" w:color="A3B0BF"/>
        <w:bottom w:val="single" w:sz="6" w:space="2" w:color="A3B0BF"/>
        <w:right w:val="single" w:sz="6" w:space="5" w:color="A3B0BF"/>
      </w:pBdr>
      <w:shd w:val="clear" w:color="auto" w:fill="F0F0F0"/>
      <w:snapToGrid/>
      <w:spacing w:before="0" w:after="0"/>
    </w:pPr>
    <w:rPr>
      <w:rFonts w:eastAsia="Times New Roman"/>
      <w:b/>
      <w:bCs/>
      <w:color w:val="000000"/>
      <w:sz w:val="29"/>
      <w:szCs w:val="29"/>
    </w:rPr>
  </w:style>
  <w:style w:type="paragraph" w:customStyle="1" w:styleId="cadregris">
    <w:name w:val="cadregris"/>
    <w:basedOn w:val="a2"/>
    <w:uiPriority w:val="99"/>
    <w:qFormat/>
    <w:rsid w:val="00FB5F24"/>
    <w:pPr>
      <w:widowControl/>
      <w:pBdr>
        <w:top w:val="single" w:sz="6" w:space="5" w:color="AAAAAA"/>
        <w:left w:val="single" w:sz="6" w:space="5" w:color="AAAAAA"/>
        <w:bottom w:val="single" w:sz="6" w:space="5" w:color="AAAAAA"/>
        <w:right w:val="single" w:sz="6" w:space="5" w:color="AAAAAA"/>
      </w:pBdr>
      <w:shd w:val="clear" w:color="auto" w:fill="FCFCFC"/>
      <w:snapToGrid/>
      <w:spacing w:beforeAutospacing="1" w:after="144"/>
    </w:pPr>
    <w:rPr>
      <w:rFonts w:eastAsia="Times New Roman"/>
      <w:szCs w:val="24"/>
    </w:rPr>
  </w:style>
  <w:style w:type="paragraph" w:customStyle="1" w:styleId="accueilcadrelien">
    <w:name w:val="accueil_cadre_lien"/>
    <w:basedOn w:val="a2"/>
    <w:uiPriority w:val="99"/>
    <w:qFormat/>
    <w:rsid w:val="00FB5F24"/>
    <w:pPr>
      <w:widowControl/>
      <w:snapToGrid/>
      <w:spacing w:beforeAutospacing="1" w:afterAutospacing="1"/>
      <w:ind w:right="120"/>
      <w:jc w:val="right"/>
    </w:pPr>
    <w:rPr>
      <w:rFonts w:eastAsia="Times New Roman"/>
      <w:sz w:val="15"/>
      <w:szCs w:val="15"/>
    </w:rPr>
  </w:style>
  <w:style w:type="paragraph" w:customStyle="1" w:styleId="geo-default">
    <w:name w:val="geo-default"/>
    <w:basedOn w:val="a2"/>
    <w:uiPriority w:val="99"/>
    <w:qFormat/>
    <w:rsid w:val="00FB5F24"/>
    <w:pPr>
      <w:widowControl/>
      <w:snapToGrid/>
      <w:spacing w:beforeAutospacing="1" w:afterAutospacing="1"/>
    </w:pPr>
    <w:rPr>
      <w:rFonts w:eastAsia="Times New Roman"/>
      <w:szCs w:val="24"/>
    </w:rPr>
  </w:style>
  <w:style w:type="paragraph" w:customStyle="1" w:styleId="geo-nondefault">
    <w:name w:val="geo-nondefault"/>
    <w:basedOn w:val="a2"/>
    <w:uiPriority w:val="99"/>
    <w:qFormat/>
    <w:rsid w:val="00FB5F24"/>
    <w:pPr>
      <w:widowControl/>
      <w:snapToGrid/>
      <w:spacing w:beforeAutospacing="1" w:afterAutospacing="1"/>
    </w:pPr>
    <w:rPr>
      <w:rFonts w:eastAsia="Times New Roman"/>
      <w:vanish/>
      <w:szCs w:val="24"/>
    </w:rPr>
  </w:style>
  <w:style w:type="paragraph" w:customStyle="1" w:styleId="geo-dms">
    <w:name w:val="geo-dms"/>
    <w:basedOn w:val="a2"/>
    <w:uiPriority w:val="99"/>
    <w:qFormat/>
    <w:rsid w:val="00FB5F24"/>
    <w:pPr>
      <w:widowControl/>
      <w:snapToGrid/>
      <w:spacing w:beforeAutospacing="1" w:afterAutospacing="1"/>
    </w:pPr>
    <w:rPr>
      <w:rFonts w:eastAsia="Times New Roman"/>
      <w:szCs w:val="24"/>
    </w:rPr>
  </w:style>
  <w:style w:type="paragraph" w:customStyle="1" w:styleId="geo-dec">
    <w:name w:val="geo-dec"/>
    <w:basedOn w:val="a2"/>
    <w:uiPriority w:val="99"/>
    <w:qFormat/>
    <w:rsid w:val="00FB5F24"/>
    <w:pPr>
      <w:widowControl/>
      <w:snapToGrid/>
      <w:spacing w:beforeAutospacing="1" w:afterAutospacing="1"/>
    </w:pPr>
    <w:rPr>
      <w:rFonts w:eastAsia="Times New Roman"/>
      <w:szCs w:val="24"/>
    </w:rPr>
  </w:style>
  <w:style w:type="paragraph" w:customStyle="1" w:styleId="geo-multi-punct">
    <w:name w:val="geo-multi-punct"/>
    <w:basedOn w:val="a2"/>
    <w:uiPriority w:val="99"/>
    <w:qFormat/>
    <w:rsid w:val="00FB5F24"/>
    <w:pPr>
      <w:widowControl/>
      <w:snapToGrid/>
      <w:spacing w:beforeAutospacing="1" w:afterAutospacing="1"/>
    </w:pPr>
    <w:rPr>
      <w:rFonts w:eastAsia="Times New Roman"/>
      <w:vanish/>
      <w:szCs w:val="24"/>
    </w:rPr>
  </w:style>
  <w:style w:type="paragraph" w:customStyle="1" w:styleId="infoboxv2">
    <w:name w:val="infobox_v2"/>
    <w:basedOn w:val="a2"/>
    <w:uiPriority w:val="99"/>
    <w:qFormat/>
    <w:rsid w:val="00FB5F24"/>
    <w:pPr>
      <w:widowControl/>
      <w:pBdr>
        <w:top w:val="single" w:sz="6" w:space="1" w:color="AAAAAA"/>
        <w:left w:val="single" w:sz="6" w:space="1" w:color="AAAAAA"/>
        <w:bottom w:val="single" w:sz="6" w:space="1" w:color="AAAAAA"/>
        <w:right w:val="single" w:sz="6" w:space="1" w:color="AAAAAA"/>
      </w:pBdr>
      <w:shd w:val="clear" w:color="auto" w:fill="F9F9F9"/>
      <w:snapToGrid/>
      <w:spacing w:before="0" w:after="120" w:line="264" w:lineRule="atLeast"/>
      <w:ind w:left="240"/>
    </w:pPr>
    <w:rPr>
      <w:rFonts w:eastAsia="Times New Roman"/>
      <w:color w:val="000000"/>
      <w:sz w:val="22"/>
      <w:szCs w:val="22"/>
    </w:rPr>
  </w:style>
  <w:style w:type="paragraph" w:customStyle="1" w:styleId="taxoboxv3">
    <w:name w:val="taxobox_v3"/>
    <w:basedOn w:val="a2"/>
    <w:uiPriority w:val="99"/>
    <w:qFormat/>
    <w:rsid w:val="00FB5F24"/>
    <w:pPr>
      <w:widowControl/>
      <w:snapToGrid/>
      <w:spacing w:beforeAutospacing="1" w:afterAutospacing="1"/>
    </w:pPr>
    <w:rPr>
      <w:rFonts w:eastAsia="Times New Roman"/>
      <w:szCs w:val="24"/>
    </w:rPr>
  </w:style>
  <w:style w:type="paragraph" w:customStyle="1" w:styleId="degrade">
    <w:name w:val="degrade"/>
    <w:basedOn w:val="a2"/>
    <w:uiPriority w:val="99"/>
    <w:qFormat/>
    <w:rsid w:val="00FB5F24"/>
    <w:pPr>
      <w:widowControl/>
      <w:snapToGrid/>
      <w:spacing w:beforeAutospacing="1" w:afterAutospacing="1"/>
    </w:pPr>
    <w:rPr>
      <w:rFonts w:eastAsia="Times New Roman"/>
      <w:szCs w:val="24"/>
    </w:rPr>
  </w:style>
  <w:style w:type="paragraph" w:customStyle="1" w:styleId="degraderev">
    <w:name w:val="degrade_rev"/>
    <w:basedOn w:val="a2"/>
    <w:uiPriority w:val="99"/>
    <w:qFormat/>
    <w:rsid w:val="00FB5F24"/>
    <w:pPr>
      <w:widowControl/>
      <w:snapToGrid/>
      <w:spacing w:beforeAutospacing="1" w:afterAutospacing="1"/>
    </w:pPr>
    <w:rPr>
      <w:rFonts w:eastAsia="Times New Roman"/>
      <w:szCs w:val="24"/>
    </w:rPr>
  </w:style>
  <w:style w:type="paragraph" w:customStyle="1" w:styleId="ombre">
    <w:name w:val="ombre"/>
    <w:basedOn w:val="a2"/>
    <w:uiPriority w:val="99"/>
    <w:qFormat/>
    <w:rsid w:val="00FB5F24"/>
    <w:pPr>
      <w:widowControl/>
      <w:snapToGrid/>
      <w:spacing w:beforeAutospacing="1" w:afterAutospacing="1"/>
    </w:pPr>
    <w:rPr>
      <w:rFonts w:eastAsia="Times New Roman"/>
      <w:szCs w:val="24"/>
    </w:rPr>
  </w:style>
  <w:style w:type="paragraph" w:customStyle="1" w:styleId="ombrepale">
    <w:name w:val="ombre_pale"/>
    <w:basedOn w:val="a2"/>
    <w:uiPriority w:val="99"/>
    <w:qFormat/>
    <w:rsid w:val="00FB5F24"/>
    <w:pPr>
      <w:widowControl/>
      <w:snapToGrid/>
      <w:spacing w:beforeAutospacing="1" w:afterAutospacing="1"/>
    </w:pPr>
    <w:rPr>
      <w:rFonts w:eastAsia="Times New Roman"/>
      <w:szCs w:val="24"/>
    </w:rPr>
  </w:style>
  <w:style w:type="paragraph" w:customStyle="1" w:styleId="ombrebl">
    <w:name w:val="ombre_bl"/>
    <w:basedOn w:val="a2"/>
    <w:uiPriority w:val="99"/>
    <w:qFormat/>
    <w:rsid w:val="00FB5F24"/>
    <w:pPr>
      <w:widowControl/>
      <w:snapToGrid/>
      <w:spacing w:beforeAutospacing="1" w:afterAutospacing="1"/>
    </w:pPr>
    <w:rPr>
      <w:rFonts w:eastAsia="Times New Roman"/>
      <w:szCs w:val="24"/>
    </w:rPr>
  </w:style>
  <w:style w:type="paragraph" w:customStyle="1" w:styleId="ombreblpale">
    <w:name w:val="ombre_blpale"/>
    <w:basedOn w:val="a2"/>
    <w:uiPriority w:val="99"/>
    <w:qFormat/>
    <w:rsid w:val="00FB5F24"/>
    <w:pPr>
      <w:widowControl/>
      <w:snapToGrid/>
      <w:spacing w:beforeAutospacing="1" w:afterAutospacing="1"/>
    </w:pPr>
    <w:rPr>
      <w:rFonts w:eastAsia="Times New Roman"/>
      <w:szCs w:val="24"/>
    </w:rPr>
  </w:style>
  <w:style w:type="paragraph" w:customStyle="1" w:styleId="ombrerg">
    <w:name w:val="ombre_rg"/>
    <w:basedOn w:val="a2"/>
    <w:uiPriority w:val="99"/>
    <w:qFormat/>
    <w:rsid w:val="00FB5F24"/>
    <w:pPr>
      <w:widowControl/>
      <w:snapToGrid/>
      <w:spacing w:beforeAutospacing="1" w:afterAutospacing="1"/>
    </w:pPr>
    <w:rPr>
      <w:rFonts w:eastAsia="Times New Roman"/>
      <w:szCs w:val="24"/>
    </w:rPr>
  </w:style>
  <w:style w:type="paragraph" w:customStyle="1" w:styleId="ombrergpale">
    <w:name w:val="ombre_rgpale"/>
    <w:basedOn w:val="a2"/>
    <w:uiPriority w:val="99"/>
    <w:qFormat/>
    <w:rsid w:val="00FB5F24"/>
    <w:pPr>
      <w:widowControl/>
      <w:snapToGrid/>
      <w:spacing w:beforeAutospacing="1" w:afterAutospacing="1"/>
    </w:pPr>
    <w:rPr>
      <w:rFonts w:eastAsia="Times New Roman"/>
      <w:szCs w:val="24"/>
    </w:rPr>
  </w:style>
  <w:style w:type="paragraph" w:customStyle="1" w:styleId="hidden">
    <w:name w:val="hidden"/>
    <w:basedOn w:val="a2"/>
    <w:uiPriority w:val="99"/>
    <w:qFormat/>
    <w:rsid w:val="00FB5F24"/>
    <w:pPr>
      <w:widowControl/>
      <w:snapToGrid/>
      <w:spacing w:beforeAutospacing="1" w:afterAutospacing="1"/>
    </w:pPr>
    <w:rPr>
      <w:rFonts w:eastAsia="Times New Roman"/>
      <w:szCs w:val="24"/>
    </w:rPr>
  </w:style>
  <w:style w:type="paragraph" w:customStyle="1" w:styleId="cinema-bandeau">
    <w:name w:val="cinema-bandeau"/>
    <w:basedOn w:val="a2"/>
    <w:uiPriority w:val="99"/>
    <w:qFormat/>
    <w:rsid w:val="00FB5F24"/>
    <w:pPr>
      <w:widowControl/>
      <w:snapToGrid/>
      <w:spacing w:beforeAutospacing="1" w:afterAutospacing="1"/>
    </w:pPr>
    <w:rPr>
      <w:rFonts w:eastAsia="Times New Roman"/>
      <w:szCs w:val="24"/>
    </w:rPr>
  </w:style>
  <w:style w:type="paragraph" w:customStyle="1" w:styleId="mw-textarea-protected">
    <w:name w:val="mw-textarea-protected"/>
    <w:basedOn w:val="a2"/>
    <w:uiPriority w:val="99"/>
    <w:qFormat/>
    <w:rsid w:val="00FB5F24"/>
    <w:pPr>
      <w:widowControl/>
      <w:pBdr>
        <w:top w:val="single" w:sz="12" w:space="0" w:color="FF0000"/>
        <w:left w:val="single" w:sz="12" w:space="0" w:color="FF0000"/>
        <w:bottom w:val="single" w:sz="12" w:space="0" w:color="FF0000"/>
        <w:right w:val="single" w:sz="12" w:space="0" w:color="FF0000"/>
      </w:pBdr>
      <w:snapToGrid/>
      <w:spacing w:beforeAutospacing="1" w:afterAutospacing="1"/>
    </w:pPr>
    <w:rPr>
      <w:rFonts w:eastAsia="Times New Roman"/>
      <w:color w:val="000080"/>
      <w:szCs w:val="24"/>
    </w:rPr>
  </w:style>
  <w:style w:type="paragraph" w:customStyle="1" w:styleId="wikimagpictofond">
    <w:name w:val="wikimag_picto_fond"/>
    <w:basedOn w:val="a2"/>
    <w:uiPriority w:val="99"/>
    <w:qFormat/>
    <w:rsid w:val="00FB5F24"/>
    <w:pPr>
      <w:widowControl/>
      <w:snapToGrid/>
      <w:spacing w:beforeAutospacing="1" w:afterAutospacing="1"/>
    </w:pPr>
    <w:rPr>
      <w:rFonts w:eastAsia="Times New Roman"/>
      <w:szCs w:val="24"/>
    </w:rPr>
  </w:style>
  <w:style w:type="paragraph" w:customStyle="1" w:styleId="wikimagtitre">
    <w:name w:val="wikimag_titre"/>
    <w:basedOn w:val="a2"/>
    <w:uiPriority w:val="99"/>
    <w:qFormat/>
    <w:rsid w:val="00FB5F24"/>
    <w:pPr>
      <w:widowControl/>
      <w:snapToGrid/>
      <w:spacing w:beforeAutospacing="1" w:afterAutospacing="1"/>
    </w:pPr>
    <w:rPr>
      <w:rFonts w:eastAsia="Times New Roman"/>
      <w:szCs w:val="24"/>
    </w:rPr>
  </w:style>
  <w:style w:type="paragraph" w:customStyle="1" w:styleId="ui-button-large">
    <w:name w:val="ui-button-large"/>
    <w:basedOn w:val="a2"/>
    <w:uiPriority w:val="99"/>
    <w:qFormat/>
    <w:rsid w:val="00FB5F24"/>
    <w:pPr>
      <w:widowControl/>
      <w:snapToGrid/>
      <w:spacing w:beforeAutospacing="1" w:afterAutospacing="1"/>
    </w:pPr>
    <w:rPr>
      <w:rFonts w:eastAsia="Times New Roman"/>
      <w:szCs w:val="24"/>
    </w:rPr>
  </w:style>
  <w:style w:type="paragraph" w:customStyle="1" w:styleId="fr-collapsible-content">
    <w:name w:val="fr-collapsible-content"/>
    <w:basedOn w:val="a2"/>
    <w:uiPriority w:val="99"/>
    <w:qFormat/>
    <w:rsid w:val="00FB5F24"/>
    <w:pPr>
      <w:widowControl/>
      <w:snapToGrid/>
      <w:spacing w:beforeAutospacing="1" w:afterAutospacing="1"/>
    </w:pPr>
    <w:rPr>
      <w:rFonts w:eastAsia="Times New Roman"/>
      <w:szCs w:val="24"/>
    </w:rPr>
  </w:style>
  <w:style w:type="paragraph" w:customStyle="1" w:styleId="navboxnewtitle">
    <w:name w:val="navboxnew_title"/>
    <w:basedOn w:val="a2"/>
    <w:uiPriority w:val="99"/>
    <w:qFormat/>
    <w:rsid w:val="00FB5F24"/>
    <w:pPr>
      <w:widowControl/>
      <w:snapToGrid/>
      <w:spacing w:beforeAutospacing="1" w:afterAutospacing="1"/>
    </w:pPr>
    <w:rPr>
      <w:rFonts w:eastAsia="Times New Roman"/>
      <w:szCs w:val="24"/>
    </w:rPr>
  </w:style>
  <w:style w:type="paragraph" w:customStyle="1" w:styleId="navboxnewtitlesub">
    <w:name w:val="navboxnew_titlesub"/>
    <w:basedOn w:val="a2"/>
    <w:uiPriority w:val="99"/>
    <w:qFormat/>
    <w:rsid w:val="00FB5F24"/>
    <w:pPr>
      <w:widowControl/>
      <w:snapToGrid/>
      <w:spacing w:beforeAutospacing="1" w:afterAutospacing="1"/>
    </w:pPr>
    <w:rPr>
      <w:rFonts w:eastAsia="Times New Roman"/>
      <w:szCs w:val="24"/>
    </w:rPr>
  </w:style>
  <w:style w:type="paragraph" w:customStyle="1" w:styleId="navboxnewcell">
    <w:name w:val="navboxnew_cell"/>
    <w:basedOn w:val="a2"/>
    <w:uiPriority w:val="99"/>
    <w:qFormat/>
    <w:rsid w:val="00FB5F24"/>
    <w:pPr>
      <w:widowControl/>
      <w:snapToGrid/>
      <w:spacing w:beforeAutospacing="1" w:afterAutospacing="1"/>
    </w:pPr>
    <w:rPr>
      <w:rFonts w:eastAsia="Times New Roman"/>
      <w:szCs w:val="24"/>
    </w:rPr>
  </w:style>
  <w:style w:type="paragraph" w:customStyle="1" w:styleId="navboxnewth">
    <w:name w:val="navboxnew_th"/>
    <w:basedOn w:val="a2"/>
    <w:uiPriority w:val="99"/>
    <w:qFormat/>
    <w:rsid w:val="00FB5F24"/>
    <w:pPr>
      <w:widowControl/>
      <w:snapToGrid/>
      <w:spacing w:beforeAutospacing="1" w:afterAutospacing="1"/>
    </w:pPr>
    <w:rPr>
      <w:rFonts w:eastAsia="Times New Roman"/>
      <w:szCs w:val="24"/>
    </w:rPr>
  </w:style>
  <w:style w:type="paragraph" w:customStyle="1" w:styleId="impair">
    <w:name w:val="impair"/>
    <w:basedOn w:val="a2"/>
    <w:uiPriority w:val="99"/>
    <w:qFormat/>
    <w:rsid w:val="00FB5F24"/>
    <w:pPr>
      <w:widowControl/>
      <w:snapToGrid/>
      <w:spacing w:beforeAutospacing="1" w:afterAutospacing="1"/>
    </w:pPr>
    <w:rPr>
      <w:rFonts w:eastAsia="Times New Roman"/>
      <w:szCs w:val="24"/>
    </w:rPr>
  </w:style>
  <w:style w:type="paragraph" w:customStyle="1" w:styleId="pair">
    <w:name w:val="pair"/>
    <w:basedOn w:val="a2"/>
    <w:uiPriority w:val="99"/>
    <w:qFormat/>
    <w:rsid w:val="00FB5F24"/>
    <w:pPr>
      <w:widowControl/>
      <w:snapToGrid/>
      <w:spacing w:beforeAutospacing="1" w:afterAutospacing="1"/>
    </w:pPr>
    <w:rPr>
      <w:rFonts w:eastAsia="Times New Roman"/>
      <w:szCs w:val="24"/>
    </w:rPr>
  </w:style>
  <w:style w:type="paragraph" w:customStyle="1" w:styleId="navboxnewbanner">
    <w:name w:val="navboxnew_banner"/>
    <w:basedOn w:val="a2"/>
    <w:uiPriority w:val="99"/>
    <w:qFormat/>
    <w:rsid w:val="00FB5F24"/>
    <w:pPr>
      <w:widowControl/>
      <w:snapToGrid/>
      <w:spacing w:beforeAutospacing="1" w:afterAutospacing="1"/>
    </w:pPr>
    <w:rPr>
      <w:rFonts w:eastAsia="Times New Roman"/>
      <w:szCs w:val="24"/>
    </w:rPr>
  </w:style>
  <w:style w:type="paragraph" w:customStyle="1" w:styleId="navboxnewimage">
    <w:name w:val="navboxnew_image"/>
    <w:basedOn w:val="a2"/>
    <w:uiPriority w:val="99"/>
    <w:qFormat/>
    <w:rsid w:val="00FB5F24"/>
    <w:pPr>
      <w:widowControl/>
      <w:snapToGrid/>
      <w:spacing w:beforeAutospacing="1" w:afterAutospacing="1"/>
    </w:pPr>
    <w:rPr>
      <w:rFonts w:eastAsia="Times New Roman"/>
      <w:szCs w:val="24"/>
    </w:rPr>
  </w:style>
  <w:style w:type="paragraph" w:customStyle="1" w:styleId="navboxnewrow">
    <w:name w:val="navboxnew_row"/>
    <w:basedOn w:val="a2"/>
    <w:uiPriority w:val="99"/>
    <w:qFormat/>
    <w:rsid w:val="00FB5F24"/>
    <w:pPr>
      <w:widowControl/>
      <w:snapToGrid/>
      <w:spacing w:beforeAutospacing="1" w:afterAutospacing="1"/>
    </w:pPr>
    <w:rPr>
      <w:rFonts w:eastAsia="Times New Roman"/>
      <w:szCs w:val="24"/>
    </w:rPr>
  </w:style>
  <w:style w:type="paragraph" w:customStyle="1" w:styleId="navboxnewie">
    <w:name w:val="navboxnew_ie"/>
    <w:basedOn w:val="a2"/>
    <w:uiPriority w:val="99"/>
    <w:qFormat/>
    <w:rsid w:val="00FB5F24"/>
    <w:pPr>
      <w:widowControl/>
      <w:snapToGrid/>
      <w:spacing w:beforeAutospacing="1" w:afterAutospacing="1"/>
    </w:pPr>
    <w:rPr>
      <w:rFonts w:eastAsia="Times New Roman"/>
      <w:szCs w:val="24"/>
    </w:rPr>
  </w:style>
  <w:style w:type="paragraph" w:customStyle="1" w:styleId="navboxnewinline">
    <w:name w:val="navboxnew_inline"/>
    <w:basedOn w:val="a2"/>
    <w:uiPriority w:val="99"/>
    <w:qFormat/>
    <w:rsid w:val="00FB5F24"/>
    <w:pPr>
      <w:widowControl/>
      <w:snapToGrid/>
      <w:spacing w:beforeAutospacing="1" w:afterAutospacing="1"/>
    </w:pPr>
    <w:rPr>
      <w:rFonts w:eastAsia="Times New Roman"/>
      <w:szCs w:val="24"/>
    </w:rPr>
  </w:style>
  <w:style w:type="paragraph" w:customStyle="1" w:styleId="ui-button-text">
    <w:name w:val="ui-button-text"/>
    <w:basedOn w:val="a2"/>
    <w:uiPriority w:val="99"/>
    <w:qFormat/>
    <w:rsid w:val="00FB5F24"/>
    <w:pPr>
      <w:widowControl/>
      <w:snapToGrid/>
      <w:spacing w:beforeAutospacing="1" w:afterAutospacing="1"/>
    </w:pPr>
    <w:rPr>
      <w:rFonts w:eastAsia="Times New Roman"/>
      <w:szCs w:val="24"/>
    </w:rPr>
  </w:style>
  <w:style w:type="paragraph" w:customStyle="1" w:styleId="ui-dialog-titlebar">
    <w:name w:val="ui-dialog-titlebar"/>
    <w:basedOn w:val="a2"/>
    <w:uiPriority w:val="99"/>
    <w:qFormat/>
    <w:rsid w:val="00FB5F24"/>
    <w:pPr>
      <w:widowControl/>
      <w:snapToGrid/>
      <w:spacing w:beforeAutospacing="1" w:afterAutospacing="1"/>
    </w:pPr>
    <w:rPr>
      <w:rFonts w:eastAsia="Times New Roman"/>
      <w:szCs w:val="24"/>
    </w:rPr>
  </w:style>
  <w:style w:type="paragraph" w:customStyle="1" w:styleId="ui-dialog-title">
    <w:name w:val="ui-dialog-title"/>
    <w:basedOn w:val="a2"/>
    <w:uiPriority w:val="99"/>
    <w:qFormat/>
    <w:rsid w:val="00FB5F24"/>
    <w:pPr>
      <w:widowControl/>
      <w:snapToGrid/>
      <w:spacing w:beforeAutospacing="1" w:afterAutospacing="1"/>
    </w:pPr>
    <w:rPr>
      <w:rFonts w:eastAsia="Times New Roman"/>
      <w:szCs w:val="24"/>
    </w:rPr>
  </w:style>
  <w:style w:type="paragraph" w:customStyle="1" w:styleId="ui-dialog-titlebar-close">
    <w:name w:val="ui-dialog-titlebar-close"/>
    <w:basedOn w:val="a2"/>
    <w:uiPriority w:val="99"/>
    <w:qFormat/>
    <w:rsid w:val="00FB5F24"/>
    <w:pPr>
      <w:widowControl/>
      <w:snapToGrid/>
      <w:spacing w:beforeAutospacing="1" w:afterAutospacing="1"/>
    </w:pPr>
    <w:rPr>
      <w:rFonts w:eastAsia="Times New Roman"/>
      <w:szCs w:val="24"/>
    </w:rPr>
  </w:style>
  <w:style w:type="paragraph" w:customStyle="1" w:styleId="ui-dialog-content">
    <w:name w:val="ui-dialog-content"/>
    <w:basedOn w:val="a2"/>
    <w:uiPriority w:val="99"/>
    <w:qFormat/>
    <w:rsid w:val="00FB5F24"/>
    <w:pPr>
      <w:widowControl/>
      <w:snapToGrid/>
      <w:spacing w:beforeAutospacing="1" w:afterAutospacing="1"/>
    </w:pPr>
    <w:rPr>
      <w:rFonts w:eastAsia="Times New Roman"/>
      <w:szCs w:val="24"/>
    </w:rPr>
  </w:style>
  <w:style w:type="paragraph" w:customStyle="1" w:styleId="ui-dialog-buttonpane">
    <w:name w:val="ui-dialog-buttonpane"/>
    <w:basedOn w:val="a2"/>
    <w:uiPriority w:val="99"/>
    <w:qFormat/>
    <w:rsid w:val="00FB5F24"/>
    <w:pPr>
      <w:widowControl/>
      <w:snapToGrid/>
      <w:spacing w:beforeAutospacing="1" w:afterAutospacing="1"/>
    </w:pPr>
    <w:rPr>
      <w:rFonts w:eastAsia="Times New Roman"/>
      <w:szCs w:val="24"/>
    </w:rPr>
  </w:style>
  <w:style w:type="paragraph" w:customStyle="1" w:styleId="fr-collapsible-toggle-keyboard">
    <w:name w:val="fr-collapsible-toggle-keyboard"/>
    <w:basedOn w:val="a2"/>
    <w:uiPriority w:val="99"/>
    <w:qFormat/>
    <w:rsid w:val="00FB5F24"/>
    <w:pPr>
      <w:widowControl/>
      <w:snapToGrid/>
      <w:spacing w:beforeAutospacing="1" w:afterAutospacing="1"/>
    </w:pPr>
    <w:rPr>
      <w:rFonts w:eastAsia="Times New Roman"/>
      <w:szCs w:val="24"/>
    </w:rPr>
  </w:style>
  <w:style w:type="paragraph" w:customStyle="1" w:styleId="navboxnewlast">
    <w:name w:val="navboxnew_last"/>
    <w:basedOn w:val="a2"/>
    <w:uiPriority w:val="99"/>
    <w:qFormat/>
    <w:rsid w:val="00FB5F24"/>
    <w:pPr>
      <w:widowControl/>
      <w:snapToGrid/>
      <w:spacing w:beforeAutospacing="1" w:afterAutospacing="1"/>
    </w:pPr>
    <w:rPr>
      <w:rFonts w:eastAsia="Times New Roman"/>
      <w:szCs w:val="24"/>
    </w:rPr>
  </w:style>
  <w:style w:type="paragraph" w:customStyle="1" w:styleId="special-label">
    <w:name w:val="special-label"/>
    <w:basedOn w:val="a2"/>
    <w:uiPriority w:val="99"/>
    <w:qFormat/>
    <w:rsid w:val="00FB5F24"/>
    <w:pPr>
      <w:widowControl/>
      <w:snapToGrid/>
      <w:spacing w:beforeAutospacing="1" w:afterAutospacing="1"/>
    </w:pPr>
    <w:rPr>
      <w:rFonts w:eastAsia="Times New Roman"/>
      <w:szCs w:val="24"/>
    </w:rPr>
  </w:style>
  <w:style w:type="paragraph" w:customStyle="1" w:styleId="special-query">
    <w:name w:val="special-query"/>
    <w:basedOn w:val="a2"/>
    <w:uiPriority w:val="99"/>
    <w:qFormat/>
    <w:rsid w:val="00FB5F24"/>
    <w:pPr>
      <w:widowControl/>
      <w:snapToGrid/>
      <w:spacing w:beforeAutospacing="1" w:afterAutospacing="1"/>
    </w:pPr>
    <w:rPr>
      <w:rFonts w:eastAsia="Times New Roman"/>
      <w:szCs w:val="24"/>
    </w:rPr>
  </w:style>
  <w:style w:type="paragraph" w:customStyle="1" w:styleId="special-hover">
    <w:name w:val="special-hover"/>
    <w:basedOn w:val="a2"/>
    <w:uiPriority w:val="99"/>
    <w:qFormat/>
    <w:rsid w:val="00FB5F24"/>
    <w:pPr>
      <w:widowControl/>
      <w:snapToGrid/>
      <w:spacing w:beforeAutospacing="1" w:afterAutospacing="1"/>
    </w:pPr>
    <w:rPr>
      <w:rFonts w:eastAsia="Times New Roman"/>
      <w:szCs w:val="24"/>
    </w:rPr>
  </w:style>
  <w:style w:type="paragraph" w:customStyle="1" w:styleId="mw-specialpage-summary">
    <w:name w:val="mw-specialpage-summary"/>
    <w:basedOn w:val="a2"/>
    <w:uiPriority w:val="99"/>
    <w:qFormat/>
    <w:rsid w:val="00FB5F24"/>
    <w:pPr>
      <w:widowControl/>
      <w:snapToGrid/>
      <w:spacing w:beforeAutospacing="1" w:afterAutospacing="1"/>
    </w:pPr>
    <w:rPr>
      <w:rFonts w:eastAsia="Times New Roman"/>
      <w:szCs w:val="24"/>
    </w:rPr>
  </w:style>
  <w:style w:type="paragraph" w:customStyle="1" w:styleId="legendlike">
    <w:name w:val="legendlike"/>
    <w:basedOn w:val="a2"/>
    <w:uiPriority w:val="99"/>
    <w:qFormat/>
    <w:rsid w:val="00FB5F24"/>
    <w:pPr>
      <w:widowControl/>
      <w:snapToGrid/>
      <w:spacing w:beforeAutospacing="1" w:afterAutospacing="1"/>
    </w:pPr>
    <w:rPr>
      <w:rFonts w:eastAsia="Times New Roman"/>
      <w:szCs w:val="24"/>
    </w:rPr>
  </w:style>
  <w:style w:type="paragraph" w:customStyle="1" w:styleId="legendtextlike">
    <w:name w:val="legendtextlike"/>
    <w:basedOn w:val="a2"/>
    <w:uiPriority w:val="99"/>
    <w:qFormat/>
    <w:rsid w:val="00FB5F24"/>
    <w:pPr>
      <w:widowControl/>
      <w:snapToGrid/>
      <w:spacing w:beforeAutospacing="1" w:afterAutospacing="1"/>
    </w:pPr>
    <w:rPr>
      <w:rFonts w:eastAsia="Times New Roman"/>
      <w:szCs w:val="24"/>
    </w:rPr>
  </w:style>
  <w:style w:type="paragraph" w:customStyle="1" w:styleId="scrollbar">
    <w:name w:val="scrollbar"/>
    <w:basedOn w:val="a2"/>
    <w:uiPriority w:val="99"/>
    <w:qFormat/>
    <w:rsid w:val="00FB5F24"/>
    <w:pPr>
      <w:widowControl/>
      <w:snapToGrid/>
      <w:spacing w:beforeAutospacing="1" w:afterAutospacing="1"/>
    </w:pPr>
    <w:rPr>
      <w:rFonts w:eastAsia="Times New Roman"/>
      <w:szCs w:val="24"/>
    </w:rPr>
  </w:style>
  <w:style w:type="paragraph" w:customStyle="1" w:styleId="scrollbarcontainer">
    <w:name w:val="scrollbarcontainer"/>
    <w:basedOn w:val="a2"/>
    <w:uiPriority w:val="99"/>
    <w:qFormat/>
    <w:rsid w:val="00FB5F24"/>
    <w:pPr>
      <w:widowControl/>
      <w:snapToGrid/>
      <w:spacing w:beforeAutospacing="1" w:afterAutospacing="1"/>
    </w:pPr>
    <w:rPr>
      <w:rFonts w:eastAsia="Times New Roman"/>
      <w:szCs w:val="24"/>
    </w:rPr>
  </w:style>
  <w:style w:type="paragraph" w:customStyle="1" w:styleId="magnify">
    <w:name w:val="magnify"/>
    <w:basedOn w:val="a2"/>
    <w:uiPriority w:val="99"/>
    <w:qFormat/>
    <w:rsid w:val="00FB5F24"/>
    <w:pPr>
      <w:widowControl/>
      <w:snapToGrid/>
      <w:spacing w:beforeAutospacing="1" w:afterAutospacing="1"/>
    </w:pPr>
    <w:rPr>
      <w:rFonts w:eastAsia="Times New Roman"/>
      <w:szCs w:val="24"/>
    </w:rPr>
  </w:style>
  <w:style w:type="paragraph" w:customStyle="1" w:styleId="infoboximage">
    <w:name w:val="infoboximage"/>
    <w:basedOn w:val="a2"/>
    <w:uiPriority w:val="99"/>
    <w:qFormat/>
    <w:rsid w:val="00FB5F24"/>
    <w:pPr>
      <w:widowControl/>
      <w:snapToGrid/>
      <w:spacing w:beforeAutospacing="1" w:afterAutospacing="1"/>
    </w:pPr>
    <w:rPr>
      <w:rFonts w:eastAsia="Times New Roman"/>
      <w:szCs w:val="24"/>
    </w:rPr>
  </w:style>
  <w:style w:type="paragraph" w:customStyle="1" w:styleId="infoboxsoustitre">
    <w:name w:val="infoboxsoustitre"/>
    <w:basedOn w:val="a2"/>
    <w:uiPriority w:val="99"/>
    <w:qFormat/>
    <w:rsid w:val="00FB5F24"/>
    <w:pPr>
      <w:widowControl/>
      <w:snapToGrid/>
      <w:spacing w:beforeAutospacing="1" w:afterAutospacing="1"/>
    </w:pPr>
    <w:rPr>
      <w:rFonts w:eastAsia="Times New Roman"/>
      <w:szCs w:val="24"/>
    </w:rPr>
  </w:style>
  <w:style w:type="paragraph" w:customStyle="1" w:styleId="latitude">
    <w:name w:val="latitude"/>
    <w:basedOn w:val="a2"/>
    <w:uiPriority w:val="99"/>
    <w:qFormat/>
    <w:rsid w:val="00FB5F24"/>
    <w:pPr>
      <w:widowControl/>
      <w:snapToGrid/>
      <w:spacing w:beforeAutospacing="1" w:afterAutospacing="1"/>
    </w:pPr>
    <w:rPr>
      <w:rFonts w:eastAsia="Times New Roman"/>
      <w:szCs w:val="24"/>
    </w:rPr>
  </w:style>
  <w:style w:type="paragraph" w:customStyle="1" w:styleId="entete">
    <w:name w:val="entete"/>
    <w:basedOn w:val="a2"/>
    <w:uiPriority w:val="99"/>
    <w:qFormat/>
    <w:rsid w:val="00FB5F24"/>
    <w:pPr>
      <w:widowControl/>
      <w:snapToGrid/>
      <w:spacing w:beforeAutospacing="1" w:afterAutospacing="1"/>
    </w:pPr>
    <w:rPr>
      <w:rFonts w:eastAsia="Times New Roman"/>
      <w:szCs w:val="24"/>
    </w:rPr>
  </w:style>
  <w:style w:type="paragraph" w:customStyle="1" w:styleId="media">
    <w:name w:val="media"/>
    <w:basedOn w:val="a2"/>
    <w:uiPriority w:val="99"/>
    <w:qFormat/>
    <w:rsid w:val="00FB5F24"/>
    <w:pPr>
      <w:widowControl/>
      <w:snapToGrid/>
      <w:spacing w:beforeAutospacing="1" w:afterAutospacing="1"/>
    </w:pPr>
    <w:rPr>
      <w:rFonts w:eastAsia="Times New Roman"/>
      <w:szCs w:val="24"/>
    </w:rPr>
  </w:style>
  <w:style w:type="paragraph" w:customStyle="1" w:styleId="thumbimage">
    <w:name w:val="thumbimage"/>
    <w:basedOn w:val="a2"/>
    <w:uiPriority w:val="99"/>
    <w:qFormat/>
    <w:rsid w:val="00FB5F24"/>
    <w:pPr>
      <w:widowControl/>
      <w:snapToGrid/>
      <w:spacing w:beforeAutospacing="1" w:afterAutospacing="1"/>
    </w:pPr>
    <w:rPr>
      <w:rFonts w:eastAsia="Times New Roman"/>
      <w:szCs w:val="24"/>
    </w:rPr>
  </w:style>
  <w:style w:type="paragraph" w:customStyle="1" w:styleId="thumbinner">
    <w:name w:val="thumbinner"/>
    <w:basedOn w:val="a2"/>
    <w:uiPriority w:val="99"/>
    <w:qFormat/>
    <w:rsid w:val="00FB5F24"/>
    <w:pPr>
      <w:widowControl/>
      <w:snapToGrid/>
      <w:spacing w:beforeAutospacing="1" w:afterAutospacing="1"/>
    </w:pPr>
    <w:rPr>
      <w:rFonts w:eastAsia="Times New Roman"/>
      <w:szCs w:val="24"/>
    </w:rPr>
  </w:style>
  <w:style w:type="paragraph" w:customStyle="1" w:styleId="thumb">
    <w:name w:val="thumb"/>
    <w:basedOn w:val="a2"/>
    <w:uiPriority w:val="99"/>
    <w:qFormat/>
    <w:rsid w:val="00FB5F24"/>
    <w:pPr>
      <w:widowControl/>
      <w:snapToGrid/>
      <w:spacing w:beforeAutospacing="1" w:afterAutospacing="1"/>
    </w:pPr>
    <w:rPr>
      <w:rFonts w:eastAsia="Times New Roman"/>
      <w:szCs w:val="24"/>
    </w:rPr>
  </w:style>
  <w:style w:type="paragraph" w:customStyle="1" w:styleId="thumbcaption">
    <w:name w:val="thumbcaption"/>
    <w:basedOn w:val="a2"/>
    <w:uiPriority w:val="99"/>
    <w:qFormat/>
    <w:rsid w:val="00FB5F24"/>
    <w:pPr>
      <w:widowControl/>
      <w:snapToGrid/>
      <w:spacing w:beforeAutospacing="1" w:afterAutospacing="1"/>
    </w:pPr>
    <w:rPr>
      <w:rFonts w:eastAsia="Times New Roman"/>
      <w:szCs w:val="24"/>
    </w:rPr>
  </w:style>
  <w:style w:type="paragraph" w:customStyle="1" w:styleId="legend">
    <w:name w:val="legend"/>
    <w:basedOn w:val="a2"/>
    <w:uiPriority w:val="99"/>
    <w:qFormat/>
    <w:rsid w:val="00FB5F24"/>
    <w:pPr>
      <w:widowControl/>
      <w:snapToGrid/>
      <w:spacing w:beforeAutospacing="1" w:afterAutospacing="1"/>
    </w:pPr>
    <w:rPr>
      <w:rFonts w:eastAsia="Times New Roman"/>
      <w:szCs w:val="24"/>
    </w:rPr>
  </w:style>
  <w:style w:type="paragraph" w:customStyle="1" w:styleId="image2">
    <w:name w:val="image2"/>
    <w:basedOn w:val="a2"/>
    <w:uiPriority w:val="99"/>
    <w:qFormat/>
    <w:rsid w:val="00FB5F24"/>
    <w:pPr>
      <w:widowControl/>
      <w:snapToGrid/>
      <w:spacing w:beforeAutospacing="1" w:afterAutospacing="1"/>
    </w:pPr>
    <w:rPr>
      <w:rFonts w:eastAsia="Times New Roman"/>
      <w:szCs w:val="24"/>
    </w:rPr>
  </w:style>
  <w:style w:type="paragraph" w:customStyle="1" w:styleId="hr">
    <w:name w:val="hr"/>
    <w:basedOn w:val="a2"/>
    <w:uiPriority w:val="99"/>
    <w:qFormat/>
    <w:rsid w:val="00FB5F24"/>
    <w:pPr>
      <w:widowControl/>
      <w:snapToGrid/>
      <w:spacing w:beforeAutospacing="1" w:afterAutospacing="1"/>
    </w:pPr>
    <w:rPr>
      <w:rFonts w:eastAsia="Times New Roman"/>
      <w:szCs w:val="24"/>
    </w:rPr>
  </w:style>
  <w:style w:type="paragraph" w:customStyle="1" w:styleId="navbar">
    <w:name w:val="navbar"/>
    <w:basedOn w:val="a2"/>
    <w:uiPriority w:val="99"/>
    <w:qFormat/>
    <w:rsid w:val="00FB5F24"/>
    <w:pPr>
      <w:widowControl/>
      <w:snapToGrid/>
      <w:spacing w:beforeAutospacing="1" w:afterAutospacing="1"/>
    </w:pPr>
    <w:rPr>
      <w:rFonts w:eastAsia="Times New Roman"/>
      <w:szCs w:val="24"/>
    </w:rPr>
  </w:style>
  <w:style w:type="paragraph" w:customStyle="1" w:styleId="prevbloc">
    <w:name w:val="prev_bloc"/>
    <w:basedOn w:val="a2"/>
    <w:uiPriority w:val="99"/>
    <w:qFormat/>
    <w:rsid w:val="00FB5F24"/>
    <w:pPr>
      <w:widowControl/>
      <w:snapToGrid/>
      <w:spacing w:beforeAutospacing="1" w:afterAutospacing="1"/>
    </w:pPr>
    <w:rPr>
      <w:rFonts w:eastAsia="Times New Roman"/>
      <w:szCs w:val="24"/>
    </w:rPr>
  </w:style>
  <w:style w:type="paragraph" w:customStyle="1" w:styleId="nextbloc">
    <w:name w:val="next_bloc"/>
    <w:basedOn w:val="a2"/>
    <w:uiPriority w:val="99"/>
    <w:qFormat/>
    <w:rsid w:val="00FB5F24"/>
    <w:pPr>
      <w:widowControl/>
      <w:snapToGrid/>
      <w:spacing w:beforeAutospacing="1" w:afterAutospacing="1"/>
    </w:pPr>
    <w:rPr>
      <w:rFonts w:eastAsia="Times New Roman"/>
      <w:szCs w:val="24"/>
    </w:rPr>
  </w:style>
  <w:style w:type="paragraph" w:customStyle="1" w:styleId="imgtoogle">
    <w:name w:val="img_toogle"/>
    <w:basedOn w:val="a2"/>
    <w:uiPriority w:val="99"/>
    <w:qFormat/>
    <w:rsid w:val="00FB5F24"/>
    <w:pPr>
      <w:widowControl/>
      <w:snapToGrid/>
      <w:spacing w:beforeAutospacing="1" w:afterAutospacing="1"/>
    </w:pPr>
    <w:rPr>
      <w:rFonts w:eastAsia="Times New Roman"/>
      <w:szCs w:val="24"/>
    </w:rPr>
  </w:style>
  <w:style w:type="paragraph" w:customStyle="1" w:styleId="atoogle">
    <w:name w:val="a_toogle"/>
    <w:basedOn w:val="a2"/>
    <w:uiPriority w:val="99"/>
    <w:qFormat/>
    <w:rsid w:val="00FB5F24"/>
    <w:pPr>
      <w:widowControl/>
      <w:snapToGrid/>
      <w:spacing w:beforeAutospacing="1" w:afterAutospacing="1"/>
    </w:pPr>
    <w:rPr>
      <w:rFonts w:eastAsia="Times New Roman"/>
      <w:szCs w:val="24"/>
    </w:rPr>
  </w:style>
  <w:style w:type="paragraph" w:customStyle="1" w:styleId="geopoint">
    <w:name w:val="geopoint"/>
    <w:basedOn w:val="a2"/>
    <w:uiPriority w:val="99"/>
    <w:qFormat/>
    <w:rsid w:val="00FB5F24"/>
    <w:pPr>
      <w:widowControl/>
      <w:snapToGrid/>
      <w:spacing w:beforeAutospacing="1" w:afterAutospacing="1"/>
    </w:pPr>
    <w:rPr>
      <w:rFonts w:eastAsia="Times New Roman"/>
      <w:szCs w:val="24"/>
    </w:rPr>
  </w:style>
  <w:style w:type="paragraph" w:customStyle="1" w:styleId="titre">
    <w:name w:val="titre"/>
    <w:basedOn w:val="a2"/>
    <w:uiPriority w:val="99"/>
    <w:qFormat/>
    <w:rsid w:val="00FB5F24"/>
    <w:pPr>
      <w:widowControl/>
      <w:snapToGrid/>
      <w:spacing w:beforeAutospacing="1" w:afterAutospacing="1"/>
    </w:pPr>
    <w:rPr>
      <w:rFonts w:eastAsia="Times New Roman"/>
      <w:szCs w:val="24"/>
    </w:rPr>
  </w:style>
  <w:style w:type="paragraph" w:customStyle="1" w:styleId="ui-icon-closethick">
    <w:name w:val="ui-icon-closethick"/>
    <w:basedOn w:val="a2"/>
    <w:uiPriority w:val="99"/>
    <w:qFormat/>
    <w:rsid w:val="00FB5F24"/>
    <w:pPr>
      <w:widowControl/>
      <w:snapToGrid/>
      <w:spacing w:beforeAutospacing="1" w:afterAutospacing="1"/>
    </w:pPr>
    <w:rPr>
      <w:rFonts w:eastAsia="Times New Roman"/>
      <w:szCs w:val="24"/>
    </w:rPr>
  </w:style>
  <w:style w:type="paragraph" w:customStyle="1" w:styleId="taxoboxclassification">
    <w:name w:val="taxobox_classification"/>
    <w:basedOn w:val="a2"/>
    <w:uiPriority w:val="99"/>
    <w:qFormat/>
    <w:rsid w:val="00FB5F24"/>
    <w:pPr>
      <w:widowControl/>
      <w:snapToGrid/>
      <w:spacing w:beforeAutospacing="1" w:afterAutospacing="1"/>
    </w:pPr>
    <w:rPr>
      <w:rFonts w:eastAsia="Times New Roman"/>
      <w:szCs w:val="24"/>
    </w:rPr>
  </w:style>
  <w:style w:type="paragraph" w:customStyle="1" w:styleId="rnormal">
    <w:name w:val="rnormal"/>
    <w:basedOn w:val="a2"/>
    <w:uiPriority w:val="99"/>
    <w:qFormat/>
    <w:rsid w:val="00FB5F24"/>
    <w:pPr>
      <w:widowControl/>
      <w:snapToGrid/>
      <w:spacing w:beforeAutospacing="1" w:afterAutospacing="1"/>
    </w:pPr>
    <w:rPr>
      <w:rFonts w:eastAsia="Times New Roman"/>
      <w:szCs w:val="24"/>
    </w:rPr>
  </w:style>
  <w:style w:type="paragraph" w:customStyle="1" w:styleId="alert-text">
    <w:name w:val="alert-text"/>
    <w:basedOn w:val="a2"/>
    <w:uiPriority w:val="99"/>
    <w:qFormat/>
    <w:rsid w:val="00FB5F24"/>
    <w:pPr>
      <w:widowControl/>
      <w:snapToGrid/>
      <w:spacing w:beforeAutospacing="1" w:afterAutospacing="1"/>
    </w:pPr>
    <w:rPr>
      <w:rFonts w:eastAsia="Times New Roman"/>
      <w:color w:val="000000"/>
      <w:szCs w:val="24"/>
    </w:rPr>
  </w:style>
  <w:style w:type="paragraph" w:customStyle="1" w:styleId="regardsactu">
    <w:name w:val="regards_actu"/>
    <w:basedOn w:val="a2"/>
    <w:uiPriority w:val="99"/>
    <w:qFormat/>
    <w:rsid w:val="00FB5F24"/>
    <w:pPr>
      <w:widowControl/>
      <w:snapToGrid/>
      <w:spacing w:beforeAutospacing="1" w:afterAutospacing="1"/>
    </w:pPr>
    <w:rPr>
      <w:rFonts w:eastAsia="Times New Roman"/>
      <w:szCs w:val="24"/>
    </w:rPr>
  </w:style>
  <w:style w:type="paragraph" w:customStyle="1" w:styleId="mw-geshi">
    <w:name w:val="mw-geshi"/>
    <w:basedOn w:val="a2"/>
    <w:uiPriority w:val="99"/>
    <w:qFormat/>
    <w:rsid w:val="00FB5F24"/>
    <w:pPr>
      <w:widowControl/>
      <w:snapToGrid/>
      <w:spacing w:beforeAutospacing="1" w:afterAutospacing="1"/>
    </w:pPr>
    <w:rPr>
      <w:rFonts w:ascii="Courier New" w:eastAsia="Times New Roman" w:hAnsi="Courier New" w:cs="Courier New"/>
      <w:szCs w:val="24"/>
    </w:rPr>
  </w:style>
  <w:style w:type="paragraph" w:customStyle="1" w:styleId="fr-collapsible-content1">
    <w:name w:val="fr-collapsible-content1"/>
    <w:basedOn w:val="a2"/>
    <w:uiPriority w:val="99"/>
    <w:qFormat/>
    <w:rsid w:val="00FB5F24"/>
    <w:pPr>
      <w:widowControl/>
      <w:snapToGrid/>
      <w:spacing w:beforeAutospacing="1" w:afterAutospacing="1"/>
    </w:pPr>
    <w:rPr>
      <w:rFonts w:eastAsia="Times New Roman"/>
      <w:sz w:val="22"/>
      <w:szCs w:val="22"/>
    </w:rPr>
  </w:style>
  <w:style w:type="paragraph" w:customStyle="1" w:styleId="fr-collapsible-toggle1">
    <w:name w:val="fr-collapsible-toggle1"/>
    <w:basedOn w:val="a2"/>
    <w:uiPriority w:val="99"/>
    <w:qFormat/>
    <w:rsid w:val="00FB5F24"/>
    <w:pPr>
      <w:widowControl/>
      <w:snapToGrid/>
      <w:spacing w:beforeAutospacing="1" w:afterAutospacing="1"/>
    </w:pPr>
    <w:rPr>
      <w:rFonts w:eastAsia="Times New Roman"/>
      <w:sz w:val="22"/>
      <w:szCs w:val="22"/>
    </w:rPr>
  </w:style>
  <w:style w:type="paragraph" w:customStyle="1" w:styleId="fr-collapsible-toggle2">
    <w:name w:val="fr-collapsible-toggle2"/>
    <w:basedOn w:val="a2"/>
    <w:uiPriority w:val="99"/>
    <w:qFormat/>
    <w:rsid w:val="00FB5F24"/>
    <w:pPr>
      <w:widowControl/>
      <w:snapToGrid/>
      <w:spacing w:beforeAutospacing="1" w:afterAutospacing="1"/>
    </w:pPr>
    <w:rPr>
      <w:rFonts w:eastAsia="Times New Roman"/>
      <w:sz w:val="22"/>
      <w:szCs w:val="22"/>
    </w:rPr>
  </w:style>
  <w:style w:type="paragraph" w:customStyle="1" w:styleId="fr-collapsible-toggle3">
    <w:name w:val="fr-collapsible-toggle3"/>
    <w:basedOn w:val="a2"/>
    <w:uiPriority w:val="99"/>
    <w:qFormat/>
    <w:rsid w:val="00FB5F24"/>
    <w:pPr>
      <w:widowControl/>
      <w:snapToGrid/>
      <w:spacing w:beforeAutospacing="1" w:afterAutospacing="1"/>
    </w:pPr>
    <w:rPr>
      <w:rFonts w:eastAsia="Times New Roman"/>
      <w:sz w:val="22"/>
      <w:szCs w:val="22"/>
    </w:rPr>
  </w:style>
  <w:style w:type="paragraph" w:customStyle="1" w:styleId="navboxnewtitle1">
    <w:name w:val="navboxnew_title1"/>
    <w:basedOn w:val="a2"/>
    <w:uiPriority w:val="99"/>
    <w:qFormat/>
    <w:rsid w:val="00FB5F24"/>
    <w:pPr>
      <w:widowControl/>
      <w:shd w:val="clear" w:color="auto" w:fill="CCCCFF"/>
      <w:snapToGrid/>
      <w:spacing w:before="0" w:after="30"/>
      <w:jc w:val="center"/>
    </w:pPr>
    <w:rPr>
      <w:rFonts w:eastAsia="Times New Roman"/>
      <w:b/>
      <w:bCs/>
      <w:szCs w:val="24"/>
    </w:rPr>
  </w:style>
  <w:style w:type="paragraph" w:customStyle="1" w:styleId="navboxnewtitlesub1">
    <w:name w:val="navboxnew_titlesub1"/>
    <w:basedOn w:val="a2"/>
    <w:uiPriority w:val="99"/>
    <w:qFormat/>
    <w:rsid w:val="00FB5F24"/>
    <w:pPr>
      <w:widowControl/>
      <w:snapToGrid/>
      <w:spacing w:beforeAutospacing="1" w:afterAutospacing="1"/>
    </w:pPr>
    <w:rPr>
      <w:rFonts w:eastAsia="Times New Roman"/>
      <w:sz w:val="19"/>
      <w:szCs w:val="19"/>
    </w:rPr>
  </w:style>
  <w:style w:type="paragraph" w:customStyle="1" w:styleId="fr-collapsible-content2">
    <w:name w:val="fr-collapsible-content2"/>
    <w:basedOn w:val="a2"/>
    <w:uiPriority w:val="99"/>
    <w:qFormat/>
    <w:rsid w:val="00FB5F24"/>
    <w:pPr>
      <w:widowControl/>
      <w:snapToGrid/>
      <w:spacing w:beforeAutospacing="1" w:afterAutospacing="1"/>
    </w:pPr>
    <w:rPr>
      <w:rFonts w:eastAsia="Times New Roman"/>
      <w:sz w:val="22"/>
      <w:szCs w:val="22"/>
    </w:rPr>
  </w:style>
  <w:style w:type="paragraph" w:customStyle="1" w:styleId="navboxnewcell1">
    <w:name w:val="navboxnew_cell1"/>
    <w:basedOn w:val="a2"/>
    <w:uiPriority w:val="99"/>
    <w:qFormat/>
    <w:rsid w:val="00FB5F24"/>
    <w:pPr>
      <w:widowControl/>
      <w:snapToGrid/>
      <w:spacing w:beforeAutospacing="1" w:afterAutospacing="1"/>
      <w:jc w:val="center"/>
    </w:pPr>
    <w:rPr>
      <w:rFonts w:eastAsia="Times New Roman"/>
      <w:szCs w:val="24"/>
    </w:rPr>
  </w:style>
  <w:style w:type="paragraph" w:customStyle="1" w:styleId="navboxnewth1">
    <w:name w:val="navboxnew_th1"/>
    <w:basedOn w:val="a2"/>
    <w:uiPriority w:val="99"/>
    <w:qFormat/>
    <w:rsid w:val="00FB5F24"/>
    <w:pPr>
      <w:widowControl/>
      <w:pBdr>
        <w:right w:val="single" w:sz="12" w:space="9" w:color="F9F9F9"/>
      </w:pBdr>
      <w:shd w:val="clear" w:color="auto" w:fill="DDDDFF"/>
      <w:snapToGrid/>
      <w:spacing w:beforeAutospacing="1" w:afterAutospacing="1"/>
    </w:pPr>
    <w:rPr>
      <w:rFonts w:eastAsia="Times New Roman"/>
      <w:b/>
      <w:bCs/>
      <w:szCs w:val="24"/>
    </w:rPr>
  </w:style>
  <w:style w:type="paragraph" w:customStyle="1" w:styleId="navboxnewlast1">
    <w:name w:val="navboxnew_last1"/>
    <w:basedOn w:val="a2"/>
    <w:uiPriority w:val="99"/>
    <w:qFormat/>
    <w:rsid w:val="00FB5F24"/>
    <w:pPr>
      <w:widowControl/>
      <w:snapToGrid/>
      <w:spacing w:beforeAutospacing="1" w:afterAutospacing="1"/>
    </w:pPr>
    <w:rPr>
      <w:rFonts w:eastAsia="Times New Roman"/>
      <w:szCs w:val="24"/>
    </w:rPr>
  </w:style>
  <w:style w:type="paragraph" w:customStyle="1" w:styleId="impair1">
    <w:name w:val="impair1"/>
    <w:basedOn w:val="a2"/>
    <w:uiPriority w:val="99"/>
    <w:qFormat/>
    <w:rsid w:val="00FB5F24"/>
    <w:pPr>
      <w:widowControl/>
      <w:shd w:val="clear" w:color="auto" w:fill="EEEEFF"/>
      <w:snapToGrid/>
      <w:spacing w:beforeAutospacing="1" w:afterAutospacing="1"/>
    </w:pPr>
    <w:rPr>
      <w:rFonts w:eastAsia="Times New Roman"/>
      <w:szCs w:val="24"/>
    </w:rPr>
  </w:style>
  <w:style w:type="paragraph" w:customStyle="1" w:styleId="pair1">
    <w:name w:val="pair1"/>
    <w:basedOn w:val="a2"/>
    <w:uiPriority w:val="99"/>
    <w:qFormat/>
    <w:rsid w:val="00FB5F24"/>
    <w:pPr>
      <w:widowControl/>
      <w:shd w:val="clear" w:color="auto" w:fill="F9F9F9"/>
      <w:snapToGrid/>
      <w:spacing w:beforeAutospacing="1" w:afterAutospacing="1"/>
    </w:pPr>
    <w:rPr>
      <w:rFonts w:eastAsia="Times New Roman"/>
      <w:szCs w:val="24"/>
    </w:rPr>
  </w:style>
  <w:style w:type="paragraph" w:customStyle="1" w:styleId="navboxnewbanner1">
    <w:name w:val="navboxnew_banner1"/>
    <w:basedOn w:val="a2"/>
    <w:uiPriority w:val="99"/>
    <w:qFormat/>
    <w:rsid w:val="00FB5F24"/>
    <w:pPr>
      <w:widowControl/>
      <w:shd w:val="clear" w:color="auto" w:fill="DDDDFF"/>
      <w:snapToGrid/>
      <w:spacing w:before="0" w:after="30"/>
      <w:jc w:val="center"/>
    </w:pPr>
    <w:rPr>
      <w:rFonts w:eastAsia="Times New Roman"/>
      <w:szCs w:val="24"/>
    </w:rPr>
  </w:style>
  <w:style w:type="paragraph" w:customStyle="1" w:styleId="navboxnewimage1">
    <w:name w:val="navboxnew_image1"/>
    <w:basedOn w:val="a2"/>
    <w:uiPriority w:val="99"/>
    <w:qFormat/>
    <w:rsid w:val="00FB5F24"/>
    <w:pPr>
      <w:widowControl/>
      <w:snapToGrid/>
      <w:spacing w:beforeAutospacing="1" w:afterAutospacing="1"/>
    </w:pPr>
    <w:rPr>
      <w:rFonts w:eastAsia="Times New Roman"/>
      <w:szCs w:val="24"/>
    </w:rPr>
  </w:style>
  <w:style w:type="paragraph" w:customStyle="1" w:styleId="navboxnewcell2">
    <w:name w:val="navboxnew_cell2"/>
    <w:basedOn w:val="a2"/>
    <w:uiPriority w:val="99"/>
    <w:qFormat/>
    <w:rsid w:val="00FB5F24"/>
    <w:pPr>
      <w:widowControl/>
      <w:snapToGrid/>
      <w:spacing w:beforeAutospacing="1" w:afterAutospacing="1"/>
      <w:jc w:val="center"/>
    </w:pPr>
    <w:rPr>
      <w:rFonts w:eastAsia="Times New Roman"/>
      <w:szCs w:val="24"/>
    </w:rPr>
  </w:style>
  <w:style w:type="paragraph" w:customStyle="1" w:styleId="navboxnewie1">
    <w:name w:val="navboxnew_ie1"/>
    <w:basedOn w:val="a2"/>
    <w:uiPriority w:val="99"/>
    <w:qFormat/>
    <w:rsid w:val="00FB5F24"/>
    <w:pPr>
      <w:widowControl/>
      <w:snapToGrid/>
      <w:spacing w:beforeAutospacing="1" w:afterAutospacing="1"/>
    </w:pPr>
    <w:rPr>
      <w:rFonts w:eastAsia="Times New Roman"/>
      <w:szCs w:val="24"/>
    </w:rPr>
  </w:style>
  <w:style w:type="paragraph" w:customStyle="1" w:styleId="navboxnewtitle2">
    <w:name w:val="navboxnew_title2"/>
    <w:basedOn w:val="a2"/>
    <w:uiPriority w:val="99"/>
    <w:qFormat/>
    <w:rsid w:val="00FB5F24"/>
    <w:pPr>
      <w:widowControl/>
      <w:shd w:val="clear" w:color="auto" w:fill="99CC99"/>
      <w:snapToGrid/>
      <w:spacing w:beforeAutospacing="1" w:afterAutospacing="1"/>
    </w:pPr>
    <w:rPr>
      <w:rFonts w:eastAsia="Times New Roman"/>
      <w:szCs w:val="24"/>
    </w:rPr>
  </w:style>
  <w:style w:type="paragraph" w:customStyle="1" w:styleId="navboxnewbanner2">
    <w:name w:val="navboxnew_banner2"/>
    <w:basedOn w:val="a2"/>
    <w:uiPriority w:val="99"/>
    <w:qFormat/>
    <w:rsid w:val="00FB5F24"/>
    <w:pPr>
      <w:widowControl/>
      <w:shd w:val="clear" w:color="auto" w:fill="99CC99"/>
      <w:snapToGrid/>
      <w:spacing w:beforeAutospacing="1" w:afterAutospacing="1"/>
    </w:pPr>
    <w:rPr>
      <w:rFonts w:eastAsia="Times New Roman"/>
      <w:szCs w:val="24"/>
    </w:rPr>
  </w:style>
  <w:style w:type="paragraph" w:customStyle="1" w:styleId="navboxnewth2">
    <w:name w:val="navboxnew_th2"/>
    <w:basedOn w:val="a2"/>
    <w:uiPriority w:val="99"/>
    <w:qFormat/>
    <w:rsid w:val="00FB5F24"/>
    <w:pPr>
      <w:widowControl/>
      <w:shd w:val="clear" w:color="auto" w:fill="B3D9B3"/>
      <w:snapToGrid/>
      <w:spacing w:beforeAutospacing="1" w:afterAutospacing="1"/>
    </w:pPr>
    <w:rPr>
      <w:rFonts w:eastAsia="Times New Roman"/>
      <w:szCs w:val="24"/>
    </w:rPr>
  </w:style>
  <w:style w:type="paragraph" w:customStyle="1" w:styleId="navboxnewtitle3">
    <w:name w:val="navboxnew_title3"/>
    <w:basedOn w:val="a2"/>
    <w:uiPriority w:val="99"/>
    <w:qFormat/>
    <w:rsid w:val="00FB5F24"/>
    <w:pPr>
      <w:widowControl/>
      <w:shd w:val="clear" w:color="auto" w:fill="DFEDFF"/>
      <w:snapToGrid/>
      <w:spacing w:beforeAutospacing="1" w:afterAutospacing="1"/>
    </w:pPr>
    <w:rPr>
      <w:rFonts w:eastAsia="Times New Roman"/>
      <w:szCs w:val="24"/>
    </w:rPr>
  </w:style>
  <w:style w:type="paragraph" w:customStyle="1" w:styleId="navboxnewbanner3">
    <w:name w:val="navboxnew_banner3"/>
    <w:basedOn w:val="a2"/>
    <w:uiPriority w:val="99"/>
    <w:qFormat/>
    <w:rsid w:val="00FB5F24"/>
    <w:pPr>
      <w:widowControl/>
      <w:shd w:val="clear" w:color="auto" w:fill="DFEDFF"/>
      <w:snapToGrid/>
      <w:spacing w:beforeAutospacing="1" w:afterAutospacing="1"/>
    </w:pPr>
    <w:rPr>
      <w:rFonts w:eastAsia="Times New Roman"/>
      <w:szCs w:val="24"/>
    </w:rPr>
  </w:style>
  <w:style w:type="paragraph" w:customStyle="1" w:styleId="navboxnewth3">
    <w:name w:val="navboxnew_th3"/>
    <w:basedOn w:val="a2"/>
    <w:uiPriority w:val="99"/>
    <w:qFormat/>
    <w:rsid w:val="00FB5F24"/>
    <w:pPr>
      <w:widowControl/>
      <w:shd w:val="clear" w:color="auto" w:fill="E7F2FF"/>
      <w:snapToGrid/>
      <w:spacing w:beforeAutospacing="1" w:afterAutospacing="1"/>
    </w:pPr>
    <w:rPr>
      <w:rFonts w:eastAsia="Times New Roman"/>
      <w:szCs w:val="24"/>
    </w:rPr>
  </w:style>
  <w:style w:type="paragraph" w:customStyle="1" w:styleId="fr-collapsible-toggle4">
    <w:name w:val="fr-collapsible-toggle4"/>
    <w:basedOn w:val="a2"/>
    <w:uiPriority w:val="99"/>
    <w:qFormat/>
    <w:rsid w:val="00FB5F24"/>
    <w:pPr>
      <w:widowControl/>
      <w:snapToGrid/>
      <w:spacing w:beforeAutospacing="1" w:afterAutospacing="1"/>
    </w:pPr>
    <w:rPr>
      <w:rFonts w:eastAsia="Times New Roman"/>
      <w:sz w:val="22"/>
      <w:szCs w:val="22"/>
    </w:rPr>
  </w:style>
  <w:style w:type="paragraph" w:customStyle="1" w:styleId="navboxnewtitle4">
    <w:name w:val="navboxnew_title4"/>
    <w:basedOn w:val="a2"/>
    <w:uiPriority w:val="99"/>
    <w:qFormat/>
    <w:rsid w:val="00FB5F24"/>
    <w:pPr>
      <w:widowControl/>
      <w:shd w:val="clear" w:color="auto" w:fill="CCCCFF"/>
      <w:snapToGrid/>
      <w:spacing w:before="0" w:after="30"/>
      <w:jc w:val="center"/>
    </w:pPr>
    <w:rPr>
      <w:rFonts w:eastAsia="Times New Roman"/>
      <w:b/>
      <w:bCs/>
      <w:szCs w:val="24"/>
    </w:rPr>
  </w:style>
  <w:style w:type="paragraph" w:customStyle="1" w:styleId="navboxnewtitlesub2">
    <w:name w:val="navboxnew_titlesub2"/>
    <w:basedOn w:val="a2"/>
    <w:uiPriority w:val="99"/>
    <w:qFormat/>
    <w:rsid w:val="00FB5F24"/>
    <w:pPr>
      <w:widowControl/>
      <w:snapToGrid/>
      <w:spacing w:beforeAutospacing="1" w:afterAutospacing="1"/>
    </w:pPr>
    <w:rPr>
      <w:rFonts w:eastAsia="Times New Roman"/>
      <w:sz w:val="19"/>
      <w:szCs w:val="19"/>
    </w:rPr>
  </w:style>
  <w:style w:type="paragraph" w:customStyle="1" w:styleId="fr-collapsible-content3">
    <w:name w:val="fr-collapsible-content3"/>
    <w:basedOn w:val="a2"/>
    <w:uiPriority w:val="99"/>
    <w:qFormat/>
    <w:rsid w:val="00FB5F24"/>
    <w:pPr>
      <w:widowControl/>
      <w:snapToGrid/>
      <w:spacing w:beforeAutospacing="1" w:afterAutospacing="1"/>
    </w:pPr>
    <w:rPr>
      <w:rFonts w:eastAsia="Times New Roman"/>
      <w:sz w:val="22"/>
      <w:szCs w:val="22"/>
    </w:rPr>
  </w:style>
  <w:style w:type="paragraph" w:customStyle="1" w:styleId="navboxnewrow1">
    <w:name w:val="navboxnew_row1"/>
    <w:basedOn w:val="a2"/>
    <w:uiPriority w:val="99"/>
    <w:qFormat/>
    <w:rsid w:val="00FB5F24"/>
    <w:pPr>
      <w:widowControl/>
      <w:shd w:val="clear" w:color="auto" w:fill="DDDDFF"/>
      <w:snapToGrid/>
      <w:spacing w:beforeAutospacing="1" w:afterAutospacing="1"/>
    </w:pPr>
    <w:rPr>
      <w:rFonts w:eastAsia="Times New Roman"/>
      <w:szCs w:val="24"/>
    </w:rPr>
  </w:style>
  <w:style w:type="paragraph" w:customStyle="1" w:styleId="navboxnewth4">
    <w:name w:val="navboxnew_th4"/>
    <w:basedOn w:val="a2"/>
    <w:uiPriority w:val="99"/>
    <w:qFormat/>
    <w:rsid w:val="00FB5F24"/>
    <w:pPr>
      <w:widowControl/>
      <w:pBdr>
        <w:top w:val="single" w:sz="12" w:space="0" w:color="F9F9F9"/>
      </w:pBdr>
      <w:snapToGrid/>
      <w:spacing w:beforeAutospacing="1" w:afterAutospacing="1"/>
      <w:jc w:val="center"/>
    </w:pPr>
    <w:rPr>
      <w:rFonts w:eastAsia="Times New Roman"/>
      <w:b/>
      <w:bCs/>
      <w:szCs w:val="24"/>
    </w:rPr>
  </w:style>
  <w:style w:type="paragraph" w:customStyle="1" w:styleId="navboxnewie2">
    <w:name w:val="navboxnew_ie2"/>
    <w:basedOn w:val="a2"/>
    <w:uiPriority w:val="99"/>
    <w:qFormat/>
    <w:rsid w:val="00FB5F24"/>
    <w:pPr>
      <w:widowControl/>
      <w:pBdr>
        <w:left w:val="single" w:sz="12" w:space="0" w:color="F9F9F9"/>
      </w:pBdr>
      <w:snapToGrid/>
      <w:spacing w:beforeAutospacing="1" w:afterAutospacing="1"/>
    </w:pPr>
    <w:rPr>
      <w:rFonts w:eastAsia="Times New Roman"/>
      <w:szCs w:val="24"/>
    </w:rPr>
  </w:style>
  <w:style w:type="paragraph" w:customStyle="1" w:styleId="navboxnewinline1">
    <w:name w:val="navboxnew_inline1"/>
    <w:basedOn w:val="a2"/>
    <w:uiPriority w:val="99"/>
    <w:qFormat/>
    <w:rsid w:val="00FB5F24"/>
    <w:pPr>
      <w:widowControl/>
      <w:shd w:val="clear" w:color="auto" w:fill="F9F9F9"/>
      <w:snapToGrid/>
      <w:spacing w:beforeAutospacing="1" w:afterAutospacing="1"/>
    </w:pPr>
    <w:rPr>
      <w:rFonts w:eastAsia="Times New Roman"/>
      <w:szCs w:val="24"/>
    </w:rPr>
  </w:style>
  <w:style w:type="paragraph" w:customStyle="1" w:styleId="navboxnewinline2">
    <w:name w:val="navboxnew_inline2"/>
    <w:basedOn w:val="a2"/>
    <w:uiPriority w:val="99"/>
    <w:qFormat/>
    <w:rsid w:val="00FB5F24"/>
    <w:pPr>
      <w:widowControl/>
      <w:shd w:val="clear" w:color="auto" w:fill="EEEEFF"/>
      <w:snapToGrid/>
      <w:spacing w:beforeAutospacing="1" w:afterAutospacing="1"/>
    </w:pPr>
    <w:rPr>
      <w:rFonts w:eastAsia="Times New Roman"/>
      <w:szCs w:val="24"/>
    </w:rPr>
  </w:style>
  <w:style w:type="paragraph" w:customStyle="1" w:styleId="navboxnewimage2">
    <w:name w:val="navboxnew_image2"/>
    <w:basedOn w:val="a2"/>
    <w:uiPriority w:val="99"/>
    <w:qFormat/>
    <w:rsid w:val="00FB5F24"/>
    <w:pPr>
      <w:widowControl/>
      <w:snapToGrid/>
      <w:spacing w:beforeAutospacing="1" w:afterAutospacing="1"/>
    </w:pPr>
    <w:rPr>
      <w:rFonts w:eastAsia="Times New Roman"/>
      <w:vanish/>
      <w:szCs w:val="24"/>
    </w:rPr>
  </w:style>
  <w:style w:type="paragraph" w:customStyle="1" w:styleId="navboxnewbanner4">
    <w:name w:val="navboxnew_banner4"/>
    <w:basedOn w:val="a2"/>
    <w:uiPriority w:val="99"/>
    <w:qFormat/>
    <w:rsid w:val="00FB5F24"/>
    <w:pPr>
      <w:widowControl/>
      <w:shd w:val="clear" w:color="auto" w:fill="CCCCFF"/>
      <w:snapToGrid/>
      <w:spacing w:before="30" w:after="0"/>
      <w:jc w:val="center"/>
    </w:pPr>
    <w:rPr>
      <w:rFonts w:eastAsia="Times New Roman"/>
      <w:szCs w:val="24"/>
    </w:rPr>
  </w:style>
  <w:style w:type="paragraph" w:customStyle="1" w:styleId="navboxnew1">
    <w:name w:val="navboxnew1"/>
    <w:basedOn w:val="a2"/>
    <w:uiPriority w:val="99"/>
    <w:qFormat/>
    <w:rsid w:val="00FB5F24"/>
    <w:pPr>
      <w:widowControl/>
      <w:shd w:val="clear" w:color="auto" w:fill="F9F9F9"/>
      <w:snapToGrid/>
      <w:spacing w:beforeAutospacing="1" w:afterAutospacing="1"/>
    </w:pPr>
    <w:rPr>
      <w:rFonts w:eastAsia="Times New Roman"/>
      <w:szCs w:val="24"/>
    </w:rPr>
  </w:style>
  <w:style w:type="paragraph" w:customStyle="1" w:styleId="play-btn-large1">
    <w:name w:val="play-btn-large1"/>
    <w:basedOn w:val="a2"/>
    <w:uiPriority w:val="99"/>
    <w:qFormat/>
    <w:rsid w:val="00FB5F24"/>
    <w:pPr>
      <w:widowControl/>
      <w:snapToGrid/>
      <w:spacing w:before="0" w:afterAutospacing="1"/>
      <w:ind w:left="-525"/>
    </w:pPr>
    <w:rPr>
      <w:rFonts w:eastAsia="Times New Roman"/>
      <w:szCs w:val="24"/>
    </w:rPr>
  </w:style>
  <w:style w:type="paragraph" w:customStyle="1" w:styleId="ui-widget1">
    <w:name w:val="ui-widget1"/>
    <w:basedOn w:val="a2"/>
    <w:uiPriority w:val="99"/>
    <w:qFormat/>
    <w:rsid w:val="00FB5F24"/>
    <w:pPr>
      <w:widowControl/>
      <w:snapToGrid/>
      <w:spacing w:beforeAutospacing="1" w:afterAutospacing="1"/>
    </w:pPr>
    <w:rPr>
      <w:rFonts w:ascii="Arial" w:eastAsia="Times New Roman" w:hAnsi="Arial" w:cs="Arial"/>
      <w:szCs w:val="24"/>
    </w:rPr>
  </w:style>
  <w:style w:type="paragraph" w:customStyle="1" w:styleId="ui-state-default1">
    <w:name w:val="ui-state-default1"/>
    <w:basedOn w:val="a2"/>
    <w:uiPriority w:val="99"/>
    <w:qFormat/>
    <w:rsid w:val="00FB5F24"/>
    <w:pPr>
      <w:widowControl/>
      <w:pBdr>
        <w:top w:val="single" w:sz="6" w:space="0" w:color="AED0EA"/>
        <w:left w:val="single" w:sz="6" w:space="0" w:color="AED0EA"/>
        <w:bottom w:val="single" w:sz="6" w:space="0" w:color="AED0EA"/>
        <w:right w:val="single" w:sz="6" w:space="0" w:color="AED0EA"/>
      </w:pBdr>
      <w:shd w:val="clear" w:color="auto" w:fill="D7EBF9"/>
      <w:snapToGrid/>
      <w:spacing w:beforeAutospacing="1" w:afterAutospacing="1"/>
    </w:pPr>
    <w:rPr>
      <w:rFonts w:eastAsia="Times New Roman"/>
      <w:color w:val="2779AA"/>
      <w:szCs w:val="24"/>
    </w:rPr>
  </w:style>
  <w:style w:type="paragraph" w:customStyle="1" w:styleId="ui-state-default2">
    <w:name w:val="ui-state-default2"/>
    <w:basedOn w:val="a2"/>
    <w:uiPriority w:val="99"/>
    <w:qFormat/>
    <w:rsid w:val="00FB5F24"/>
    <w:pPr>
      <w:widowControl/>
      <w:pBdr>
        <w:top w:val="single" w:sz="6" w:space="0" w:color="AED0EA"/>
        <w:left w:val="single" w:sz="6" w:space="0" w:color="AED0EA"/>
        <w:bottom w:val="single" w:sz="6" w:space="0" w:color="AED0EA"/>
        <w:right w:val="single" w:sz="6" w:space="0" w:color="AED0EA"/>
      </w:pBdr>
      <w:shd w:val="clear" w:color="auto" w:fill="D7EBF9"/>
      <w:snapToGrid/>
      <w:spacing w:beforeAutospacing="1" w:afterAutospacing="1"/>
    </w:pPr>
    <w:rPr>
      <w:rFonts w:eastAsia="Times New Roman"/>
      <w:color w:val="2779AA"/>
      <w:szCs w:val="24"/>
    </w:rPr>
  </w:style>
  <w:style w:type="paragraph" w:customStyle="1" w:styleId="ui-state-hover1">
    <w:name w:val="ui-state-hover1"/>
    <w:basedOn w:val="a2"/>
    <w:uiPriority w:val="99"/>
    <w:qFormat/>
    <w:rsid w:val="00FB5F24"/>
    <w:pPr>
      <w:widowControl/>
      <w:pBdr>
        <w:top w:val="single" w:sz="6" w:space="0" w:color="74B2E2"/>
        <w:left w:val="single" w:sz="6" w:space="0" w:color="74B2E2"/>
        <w:bottom w:val="single" w:sz="6" w:space="0" w:color="74B2E2"/>
        <w:right w:val="single" w:sz="6" w:space="0" w:color="74B2E2"/>
      </w:pBdr>
      <w:shd w:val="clear" w:color="auto" w:fill="E4F1FB"/>
      <w:snapToGrid/>
      <w:spacing w:beforeAutospacing="1" w:afterAutospacing="1"/>
    </w:pPr>
    <w:rPr>
      <w:rFonts w:eastAsia="Times New Roman"/>
      <w:color w:val="0070A3"/>
      <w:szCs w:val="24"/>
    </w:rPr>
  </w:style>
  <w:style w:type="paragraph" w:customStyle="1" w:styleId="ui-state-hover2">
    <w:name w:val="ui-state-hover2"/>
    <w:basedOn w:val="a2"/>
    <w:uiPriority w:val="99"/>
    <w:qFormat/>
    <w:rsid w:val="00FB5F24"/>
    <w:pPr>
      <w:widowControl/>
      <w:pBdr>
        <w:top w:val="single" w:sz="6" w:space="0" w:color="74B2E2"/>
        <w:left w:val="single" w:sz="6" w:space="0" w:color="74B2E2"/>
        <w:bottom w:val="single" w:sz="6" w:space="0" w:color="74B2E2"/>
        <w:right w:val="single" w:sz="6" w:space="0" w:color="74B2E2"/>
      </w:pBdr>
      <w:shd w:val="clear" w:color="auto" w:fill="E4F1FB"/>
      <w:snapToGrid/>
      <w:spacing w:beforeAutospacing="1" w:afterAutospacing="1"/>
    </w:pPr>
    <w:rPr>
      <w:rFonts w:eastAsia="Times New Roman"/>
      <w:color w:val="0070A3"/>
      <w:szCs w:val="24"/>
    </w:rPr>
  </w:style>
  <w:style w:type="paragraph" w:customStyle="1" w:styleId="ui-state-focus1">
    <w:name w:val="ui-state-focus1"/>
    <w:basedOn w:val="a2"/>
    <w:uiPriority w:val="99"/>
    <w:qFormat/>
    <w:rsid w:val="00FB5F24"/>
    <w:pPr>
      <w:widowControl/>
      <w:pBdr>
        <w:top w:val="single" w:sz="6" w:space="0" w:color="74B2E2"/>
        <w:left w:val="single" w:sz="6" w:space="0" w:color="74B2E2"/>
        <w:bottom w:val="single" w:sz="6" w:space="0" w:color="74B2E2"/>
        <w:right w:val="single" w:sz="6" w:space="0" w:color="74B2E2"/>
      </w:pBdr>
      <w:shd w:val="clear" w:color="auto" w:fill="E4F1FB"/>
      <w:snapToGrid/>
      <w:spacing w:beforeAutospacing="1" w:afterAutospacing="1"/>
    </w:pPr>
    <w:rPr>
      <w:rFonts w:eastAsia="Times New Roman"/>
      <w:color w:val="0070A3"/>
      <w:szCs w:val="24"/>
    </w:rPr>
  </w:style>
  <w:style w:type="paragraph" w:customStyle="1" w:styleId="ui-state-focus2">
    <w:name w:val="ui-state-focus2"/>
    <w:basedOn w:val="a2"/>
    <w:uiPriority w:val="99"/>
    <w:qFormat/>
    <w:rsid w:val="00FB5F24"/>
    <w:pPr>
      <w:widowControl/>
      <w:pBdr>
        <w:top w:val="single" w:sz="6" w:space="0" w:color="74B2E2"/>
        <w:left w:val="single" w:sz="6" w:space="0" w:color="74B2E2"/>
        <w:bottom w:val="single" w:sz="6" w:space="0" w:color="74B2E2"/>
        <w:right w:val="single" w:sz="6" w:space="0" w:color="74B2E2"/>
      </w:pBdr>
      <w:shd w:val="clear" w:color="auto" w:fill="E4F1FB"/>
      <w:snapToGrid/>
      <w:spacing w:beforeAutospacing="1" w:afterAutospacing="1"/>
    </w:pPr>
    <w:rPr>
      <w:rFonts w:eastAsia="Times New Roman"/>
      <w:color w:val="0070A3"/>
      <w:szCs w:val="24"/>
    </w:rPr>
  </w:style>
  <w:style w:type="paragraph" w:customStyle="1" w:styleId="ui-state-active1">
    <w:name w:val="ui-state-active1"/>
    <w:basedOn w:val="a2"/>
    <w:uiPriority w:val="99"/>
    <w:qFormat/>
    <w:rsid w:val="00FB5F24"/>
    <w:pPr>
      <w:widowControl/>
      <w:pBdr>
        <w:top w:val="single" w:sz="6" w:space="0" w:color="CCCCCC"/>
        <w:left w:val="single" w:sz="6" w:space="0" w:color="CCCCCC"/>
        <w:bottom w:val="single" w:sz="6" w:space="0" w:color="CCCCCC"/>
        <w:right w:val="single" w:sz="6" w:space="0" w:color="CCCCCC"/>
      </w:pBdr>
      <w:shd w:val="clear" w:color="auto" w:fill="F0F0F0"/>
      <w:snapToGrid/>
      <w:spacing w:beforeAutospacing="1" w:afterAutospacing="1"/>
    </w:pPr>
    <w:rPr>
      <w:rFonts w:eastAsia="Times New Roman"/>
      <w:color w:val="000000"/>
      <w:szCs w:val="24"/>
    </w:rPr>
  </w:style>
  <w:style w:type="paragraph" w:customStyle="1" w:styleId="ui-state-active2">
    <w:name w:val="ui-state-active2"/>
    <w:basedOn w:val="a2"/>
    <w:uiPriority w:val="99"/>
    <w:qFormat/>
    <w:rsid w:val="00FB5F24"/>
    <w:pPr>
      <w:widowControl/>
      <w:pBdr>
        <w:top w:val="single" w:sz="6" w:space="0" w:color="CCCCCC"/>
        <w:left w:val="single" w:sz="6" w:space="0" w:color="CCCCCC"/>
        <w:bottom w:val="single" w:sz="6" w:space="0" w:color="CCCCCC"/>
        <w:right w:val="single" w:sz="6" w:space="0" w:color="CCCCCC"/>
      </w:pBdr>
      <w:shd w:val="clear" w:color="auto" w:fill="F0F0F0"/>
      <w:snapToGrid/>
      <w:spacing w:beforeAutospacing="1" w:afterAutospacing="1"/>
    </w:pPr>
    <w:rPr>
      <w:rFonts w:eastAsia="Times New Roman"/>
      <w:color w:val="000000"/>
      <w:szCs w:val="24"/>
    </w:rPr>
  </w:style>
  <w:style w:type="paragraph" w:customStyle="1" w:styleId="ui-state-highlight1">
    <w:name w:val="ui-state-highlight1"/>
    <w:basedOn w:val="a2"/>
    <w:uiPriority w:val="99"/>
    <w:qFormat/>
    <w:rsid w:val="00FB5F24"/>
    <w:pPr>
      <w:widowControl/>
      <w:pBdr>
        <w:top w:val="single" w:sz="6" w:space="0" w:color="F9DD34"/>
        <w:left w:val="single" w:sz="6" w:space="0" w:color="F9DD34"/>
        <w:bottom w:val="single" w:sz="6" w:space="0" w:color="F9DD34"/>
        <w:right w:val="single" w:sz="6" w:space="0" w:color="F9DD34"/>
      </w:pBdr>
      <w:snapToGrid/>
      <w:spacing w:beforeAutospacing="1" w:afterAutospacing="1"/>
    </w:pPr>
    <w:rPr>
      <w:rFonts w:eastAsia="Times New Roman"/>
      <w:color w:val="363636"/>
      <w:szCs w:val="24"/>
    </w:rPr>
  </w:style>
  <w:style w:type="paragraph" w:customStyle="1" w:styleId="ui-state-highlight2">
    <w:name w:val="ui-state-highlight2"/>
    <w:basedOn w:val="a2"/>
    <w:uiPriority w:val="99"/>
    <w:qFormat/>
    <w:rsid w:val="00FB5F24"/>
    <w:pPr>
      <w:widowControl/>
      <w:pBdr>
        <w:top w:val="single" w:sz="6" w:space="0" w:color="F9DD34"/>
        <w:left w:val="single" w:sz="6" w:space="0" w:color="F9DD34"/>
        <w:bottom w:val="single" w:sz="6" w:space="0" w:color="F9DD34"/>
        <w:right w:val="single" w:sz="6" w:space="0" w:color="F9DD34"/>
      </w:pBdr>
      <w:snapToGrid/>
      <w:spacing w:beforeAutospacing="1" w:afterAutospacing="1"/>
    </w:pPr>
    <w:rPr>
      <w:rFonts w:eastAsia="Times New Roman"/>
      <w:color w:val="363636"/>
      <w:szCs w:val="24"/>
    </w:rPr>
  </w:style>
  <w:style w:type="paragraph" w:customStyle="1" w:styleId="ui-state-error1">
    <w:name w:val="ui-state-error1"/>
    <w:basedOn w:val="a2"/>
    <w:uiPriority w:val="99"/>
    <w:qFormat/>
    <w:rsid w:val="00FB5F24"/>
    <w:pPr>
      <w:widowControl/>
      <w:pBdr>
        <w:top w:val="single" w:sz="6" w:space="0" w:color="CD0A0A"/>
        <w:left w:val="single" w:sz="6" w:space="0" w:color="CD0A0A"/>
        <w:bottom w:val="single" w:sz="6" w:space="0" w:color="CD0A0A"/>
        <w:right w:val="single" w:sz="6" w:space="0" w:color="CD0A0A"/>
      </w:pBdr>
      <w:shd w:val="clear" w:color="auto" w:fill="CD0A0A"/>
      <w:snapToGrid/>
      <w:spacing w:beforeAutospacing="1" w:afterAutospacing="1"/>
    </w:pPr>
    <w:rPr>
      <w:rFonts w:eastAsia="Times New Roman"/>
      <w:color w:val="FFFFFF"/>
      <w:szCs w:val="24"/>
    </w:rPr>
  </w:style>
  <w:style w:type="paragraph" w:customStyle="1" w:styleId="ui-state-error2">
    <w:name w:val="ui-state-error2"/>
    <w:basedOn w:val="a2"/>
    <w:uiPriority w:val="99"/>
    <w:qFormat/>
    <w:rsid w:val="00FB5F24"/>
    <w:pPr>
      <w:widowControl/>
      <w:pBdr>
        <w:top w:val="single" w:sz="6" w:space="0" w:color="CD0A0A"/>
        <w:left w:val="single" w:sz="6" w:space="0" w:color="CD0A0A"/>
        <w:bottom w:val="single" w:sz="6" w:space="0" w:color="CD0A0A"/>
        <w:right w:val="single" w:sz="6" w:space="0" w:color="CD0A0A"/>
      </w:pBdr>
      <w:shd w:val="clear" w:color="auto" w:fill="CD0A0A"/>
      <w:snapToGrid/>
      <w:spacing w:beforeAutospacing="1" w:afterAutospacing="1"/>
    </w:pPr>
    <w:rPr>
      <w:rFonts w:eastAsia="Times New Roman"/>
      <w:color w:val="FFFFFF"/>
      <w:szCs w:val="24"/>
    </w:rPr>
  </w:style>
  <w:style w:type="paragraph" w:customStyle="1" w:styleId="ui-state-error-text1">
    <w:name w:val="ui-state-error-text1"/>
    <w:basedOn w:val="a2"/>
    <w:uiPriority w:val="99"/>
    <w:qFormat/>
    <w:rsid w:val="00FB5F24"/>
    <w:pPr>
      <w:widowControl/>
      <w:snapToGrid/>
      <w:spacing w:beforeAutospacing="1" w:afterAutospacing="1"/>
    </w:pPr>
    <w:rPr>
      <w:rFonts w:eastAsia="Times New Roman"/>
      <w:color w:val="FFFFFF"/>
      <w:szCs w:val="24"/>
    </w:rPr>
  </w:style>
  <w:style w:type="paragraph" w:customStyle="1" w:styleId="ui-state-error-text2">
    <w:name w:val="ui-state-error-text2"/>
    <w:basedOn w:val="a2"/>
    <w:uiPriority w:val="99"/>
    <w:qFormat/>
    <w:rsid w:val="00FB5F24"/>
    <w:pPr>
      <w:widowControl/>
      <w:snapToGrid/>
      <w:spacing w:beforeAutospacing="1" w:afterAutospacing="1"/>
    </w:pPr>
    <w:rPr>
      <w:rFonts w:eastAsia="Times New Roman"/>
      <w:color w:val="FFFFFF"/>
      <w:szCs w:val="24"/>
    </w:rPr>
  </w:style>
  <w:style w:type="paragraph" w:customStyle="1" w:styleId="ui-priority-primary1">
    <w:name w:val="ui-priority-primary1"/>
    <w:basedOn w:val="a2"/>
    <w:uiPriority w:val="99"/>
    <w:qFormat/>
    <w:rsid w:val="00FB5F24"/>
    <w:pPr>
      <w:widowControl/>
      <w:snapToGrid/>
      <w:spacing w:beforeAutospacing="1" w:afterAutospacing="1"/>
    </w:pPr>
    <w:rPr>
      <w:rFonts w:eastAsia="Times New Roman"/>
      <w:b/>
      <w:bCs/>
      <w:szCs w:val="24"/>
    </w:rPr>
  </w:style>
  <w:style w:type="paragraph" w:customStyle="1" w:styleId="ui-priority-primary2">
    <w:name w:val="ui-priority-primary2"/>
    <w:basedOn w:val="a2"/>
    <w:uiPriority w:val="99"/>
    <w:qFormat/>
    <w:rsid w:val="00FB5F24"/>
    <w:pPr>
      <w:widowControl/>
      <w:snapToGrid/>
      <w:spacing w:beforeAutospacing="1" w:afterAutospacing="1"/>
    </w:pPr>
    <w:rPr>
      <w:rFonts w:eastAsia="Times New Roman"/>
      <w:b/>
      <w:bCs/>
      <w:szCs w:val="24"/>
    </w:rPr>
  </w:style>
  <w:style w:type="paragraph" w:customStyle="1" w:styleId="ui-priority-secondary1">
    <w:name w:val="ui-priority-secondary1"/>
    <w:basedOn w:val="a2"/>
    <w:uiPriority w:val="99"/>
    <w:qFormat/>
    <w:rsid w:val="00FB5F24"/>
    <w:pPr>
      <w:widowControl/>
      <w:snapToGrid/>
      <w:spacing w:beforeAutospacing="1" w:afterAutospacing="1"/>
    </w:pPr>
    <w:rPr>
      <w:rFonts w:eastAsia="Times New Roman"/>
      <w:szCs w:val="24"/>
    </w:rPr>
  </w:style>
  <w:style w:type="paragraph" w:customStyle="1" w:styleId="ui-priority-secondary2">
    <w:name w:val="ui-priority-secondary2"/>
    <w:basedOn w:val="a2"/>
    <w:uiPriority w:val="99"/>
    <w:qFormat/>
    <w:rsid w:val="00FB5F24"/>
    <w:pPr>
      <w:widowControl/>
      <w:snapToGrid/>
      <w:spacing w:beforeAutospacing="1" w:afterAutospacing="1"/>
    </w:pPr>
    <w:rPr>
      <w:rFonts w:eastAsia="Times New Roman"/>
      <w:szCs w:val="24"/>
    </w:rPr>
  </w:style>
  <w:style w:type="paragraph" w:customStyle="1" w:styleId="ui-state-disabled1">
    <w:name w:val="ui-state-disabled1"/>
    <w:basedOn w:val="a2"/>
    <w:uiPriority w:val="99"/>
    <w:qFormat/>
    <w:rsid w:val="00FB5F24"/>
    <w:pPr>
      <w:widowControl/>
      <w:snapToGrid/>
      <w:spacing w:beforeAutospacing="1" w:afterAutospacing="1"/>
    </w:pPr>
    <w:rPr>
      <w:rFonts w:eastAsia="Times New Roman"/>
      <w:szCs w:val="24"/>
    </w:rPr>
  </w:style>
  <w:style w:type="paragraph" w:customStyle="1" w:styleId="ui-state-disabled2">
    <w:name w:val="ui-state-disabled2"/>
    <w:basedOn w:val="a2"/>
    <w:uiPriority w:val="99"/>
    <w:qFormat/>
    <w:rsid w:val="00FB5F24"/>
    <w:pPr>
      <w:widowControl/>
      <w:snapToGrid/>
      <w:spacing w:beforeAutospacing="1" w:afterAutospacing="1"/>
    </w:pPr>
    <w:rPr>
      <w:rFonts w:eastAsia="Times New Roman"/>
      <w:szCs w:val="24"/>
    </w:rPr>
  </w:style>
  <w:style w:type="paragraph" w:customStyle="1" w:styleId="ui-icon1">
    <w:name w:val="ui-icon1"/>
    <w:basedOn w:val="a2"/>
    <w:uiPriority w:val="99"/>
    <w:qFormat/>
    <w:rsid w:val="00FB5F24"/>
    <w:pPr>
      <w:widowControl/>
      <w:snapToGrid/>
      <w:spacing w:beforeAutospacing="1" w:afterAutospacing="1"/>
      <w:ind w:firstLine="7343"/>
    </w:pPr>
    <w:rPr>
      <w:rFonts w:eastAsia="Times New Roman"/>
      <w:szCs w:val="24"/>
    </w:rPr>
  </w:style>
  <w:style w:type="paragraph" w:customStyle="1" w:styleId="ui-icon2">
    <w:name w:val="ui-icon2"/>
    <w:basedOn w:val="a2"/>
    <w:uiPriority w:val="99"/>
    <w:qFormat/>
    <w:rsid w:val="00FB5F24"/>
    <w:pPr>
      <w:widowControl/>
      <w:snapToGrid/>
      <w:spacing w:beforeAutospacing="1" w:afterAutospacing="1"/>
      <w:ind w:firstLine="7343"/>
    </w:pPr>
    <w:rPr>
      <w:rFonts w:eastAsia="Times New Roman"/>
      <w:szCs w:val="24"/>
    </w:rPr>
  </w:style>
  <w:style w:type="paragraph" w:customStyle="1" w:styleId="ui-icon3">
    <w:name w:val="ui-icon3"/>
    <w:basedOn w:val="a2"/>
    <w:uiPriority w:val="99"/>
    <w:qFormat/>
    <w:rsid w:val="00FB5F24"/>
    <w:pPr>
      <w:widowControl/>
      <w:snapToGrid/>
      <w:spacing w:beforeAutospacing="1" w:afterAutospacing="1"/>
      <w:ind w:firstLine="7343"/>
    </w:pPr>
    <w:rPr>
      <w:rFonts w:eastAsia="Times New Roman"/>
      <w:szCs w:val="24"/>
    </w:rPr>
  </w:style>
  <w:style w:type="paragraph" w:customStyle="1" w:styleId="ui-icon4">
    <w:name w:val="ui-icon4"/>
    <w:basedOn w:val="a2"/>
    <w:uiPriority w:val="99"/>
    <w:qFormat/>
    <w:rsid w:val="00FB5F24"/>
    <w:pPr>
      <w:widowControl/>
      <w:snapToGrid/>
      <w:spacing w:beforeAutospacing="1" w:afterAutospacing="1"/>
      <w:ind w:firstLine="7343"/>
    </w:pPr>
    <w:rPr>
      <w:rFonts w:eastAsia="Times New Roman"/>
      <w:szCs w:val="24"/>
    </w:rPr>
  </w:style>
  <w:style w:type="paragraph" w:customStyle="1" w:styleId="ui-icon5">
    <w:name w:val="ui-icon5"/>
    <w:basedOn w:val="a2"/>
    <w:uiPriority w:val="99"/>
    <w:qFormat/>
    <w:rsid w:val="00FB5F24"/>
    <w:pPr>
      <w:widowControl/>
      <w:snapToGrid/>
      <w:spacing w:beforeAutospacing="1" w:afterAutospacing="1"/>
      <w:ind w:firstLine="7343"/>
    </w:pPr>
    <w:rPr>
      <w:rFonts w:eastAsia="Times New Roman"/>
      <w:szCs w:val="24"/>
    </w:rPr>
  </w:style>
  <w:style w:type="paragraph" w:customStyle="1" w:styleId="ui-icon6">
    <w:name w:val="ui-icon6"/>
    <w:basedOn w:val="a2"/>
    <w:uiPriority w:val="99"/>
    <w:qFormat/>
    <w:rsid w:val="00FB5F24"/>
    <w:pPr>
      <w:widowControl/>
      <w:snapToGrid/>
      <w:spacing w:beforeAutospacing="1" w:afterAutospacing="1"/>
      <w:ind w:firstLine="7343"/>
    </w:pPr>
    <w:rPr>
      <w:rFonts w:eastAsia="Times New Roman"/>
      <w:szCs w:val="24"/>
    </w:rPr>
  </w:style>
  <w:style w:type="paragraph" w:customStyle="1" w:styleId="ui-icon7">
    <w:name w:val="ui-icon7"/>
    <w:basedOn w:val="a2"/>
    <w:uiPriority w:val="99"/>
    <w:qFormat/>
    <w:rsid w:val="00FB5F24"/>
    <w:pPr>
      <w:widowControl/>
      <w:snapToGrid/>
      <w:spacing w:beforeAutospacing="1" w:afterAutospacing="1"/>
      <w:ind w:firstLine="7343"/>
    </w:pPr>
    <w:rPr>
      <w:rFonts w:eastAsia="Times New Roman"/>
      <w:szCs w:val="24"/>
    </w:rPr>
  </w:style>
  <w:style w:type="paragraph" w:customStyle="1" w:styleId="ui-icon8">
    <w:name w:val="ui-icon8"/>
    <w:basedOn w:val="a2"/>
    <w:uiPriority w:val="99"/>
    <w:qFormat/>
    <w:rsid w:val="00FB5F24"/>
    <w:pPr>
      <w:widowControl/>
      <w:snapToGrid/>
      <w:spacing w:beforeAutospacing="1" w:afterAutospacing="1"/>
      <w:ind w:firstLine="7343"/>
    </w:pPr>
    <w:rPr>
      <w:rFonts w:eastAsia="Times New Roman"/>
      <w:szCs w:val="24"/>
    </w:rPr>
  </w:style>
  <w:style w:type="paragraph" w:customStyle="1" w:styleId="ui-icon9">
    <w:name w:val="ui-icon9"/>
    <w:basedOn w:val="a2"/>
    <w:uiPriority w:val="99"/>
    <w:qFormat/>
    <w:rsid w:val="00FB5F24"/>
    <w:pPr>
      <w:widowControl/>
      <w:snapToGrid/>
      <w:spacing w:beforeAutospacing="1" w:afterAutospacing="1"/>
      <w:ind w:firstLine="7343"/>
    </w:pPr>
    <w:rPr>
      <w:rFonts w:eastAsia="Times New Roman"/>
      <w:szCs w:val="24"/>
    </w:rPr>
  </w:style>
  <w:style w:type="paragraph" w:customStyle="1" w:styleId="ui-resizable-handle1">
    <w:name w:val="ui-resizable-handle1"/>
    <w:basedOn w:val="a2"/>
    <w:uiPriority w:val="99"/>
    <w:qFormat/>
    <w:rsid w:val="00FB5F24"/>
    <w:pPr>
      <w:widowControl/>
      <w:snapToGrid/>
      <w:spacing w:beforeAutospacing="1" w:afterAutospacing="1"/>
    </w:pPr>
    <w:rPr>
      <w:rFonts w:eastAsia="Times New Roman"/>
      <w:vanish/>
      <w:sz w:val="2"/>
      <w:szCs w:val="2"/>
    </w:rPr>
  </w:style>
  <w:style w:type="paragraph" w:customStyle="1" w:styleId="ui-resizable-handle2">
    <w:name w:val="ui-resizable-handle2"/>
    <w:basedOn w:val="a2"/>
    <w:uiPriority w:val="99"/>
    <w:qFormat/>
    <w:rsid w:val="00FB5F24"/>
    <w:pPr>
      <w:widowControl/>
      <w:snapToGrid/>
      <w:spacing w:beforeAutospacing="1" w:afterAutospacing="1"/>
    </w:pPr>
    <w:rPr>
      <w:rFonts w:eastAsia="Times New Roman"/>
      <w:vanish/>
      <w:sz w:val="2"/>
      <w:szCs w:val="2"/>
    </w:rPr>
  </w:style>
  <w:style w:type="paragraph" w:customStyle="1" w:styleId="ui-button-text1">
    <w:name w:val="ui-button-text1"/>
    <w:basedOn w:val="a2"/>
    <w:uiPriority w:val="99"/>
    <w:qFormat/>
    <w:rsid w:val="00FB5F24"/>
    <w:pPr>
      <w:widowControl/>
      <w:snapToGrid/>
      <w:spacing w:beforeAutospacing="1" w:afterAutospacing="1"/>
    </w:pPr>
    <w:rPr>
      <w:rFonts w:eastAsia="Times New Roman"/>
      <w:szCs w:val="24"/>
    </w:rPr>
  </w:style>
  <w:style w:type="paragraph" w:customStyle="1" w:styleId="ui-button-text2">
    <w:name w:val="ui-button-text2"/>
    <w:basedOn w:val="a2"/>
    <w:uiPriority w:val="99"/>
    <w:qFormat/>
    <w:rsid w:val="00FB5F24"/>
    <w:pPr>
      <w:widowControl/>
      <w:snapToGrid/>
      <w:spacing w:beforeAutospacing="1" w:afterAutospacing="1"/>
    </w:pPr>
    <w:rPr>
      <w:rFonts w:eastAsia="Times New Roman"/>
      <w:szCs w:val="24"/>
    </w:rPr>
  </w:style>
  <w:style w:type="paragraph" w:customStyle="1" w:styleId="ui-button-text3">
    <w:name w:val="ui-button-text3"/>
    <w:basedOn w:val="a2"/>
    <w:uiPriority w:val="99"/>
    <w:qFormat/>
    <w:rsid w:val="00FB5F24"/>
    <w:pPr>
      <w:widowControl/>
      <w:snapToGrid/>
      <w:spacing w:beforeAutospacing="1" w:afterAutospacing="1"/>
      <w:ind w:firstLine="11919"/>
    </w:pPr>
    <w:rPr>
      <w:rFonts w:eastAsia="Times New Roman"/>
      <w:szCs w:val="24"/>
    </w:rPr>
  </w:style>
  <w:style w:type="paragraph" w:customStyle="1" w:styleId="ui-button-text4">
    <w:name w:val="ui-button-text4"/>
    <w:basedOn w:val="a2"/>
    <w:uiPriority w:val="99"/>
    <w:qFormat/>
    <w:rsid w:val="00FB5F24"/>
    <w:pPr>
      <w:widowControl/>
      <w:snapToGrid/>
      <w:spacing w:beforeAutospacing="1" w:afterAutospacing="1"/>
      <w:ind w:firstLine="11919"/>
    </w:pPr>
    <w:rPr>
      <w:rFonts w:eastAsia="Times New Roman"/>
      <w:szCs w:val="24"/>
    </w:rPr>
  </w:style>
  <w:style w:type="paragraph" w:customStyle="1" w:styleId="ui-button-text5">
    <w:name w:val="ui-button-text5"/>
    <w:basedOn w:val="a2"/>
    <w:uiPriority w:val="99"/>
    <w:qFormat/>
    <w:rsid w:val="00FB5F24"/>
    <w:pPr>
      <w:widowControl/>
      <w:snapToGrid/>
      <w:spacing w:beforeAutospacing="1" w:afterAutospacing="1"/>
    </w:pPr>
    <w:rPr>
      <w:rFonts w:eastAsia="Times New Roman"/>
      <w:szCs w:val="24"/>
    </w:rPr>
  </w:style>
  <w:style w:type="paragraph" w:customStyle="1" w:styleId="ui-button-text6">
    <w:name w:val="ui-button-text6"/>
    <w:basedOn w:val="a2"/>
    <w:uiPriority w:val="99"/>
    <w:qFormat/>
    <w:rsid w:val="00FB5F24"/>
    <w:pPr>
      <w:widowControl/>
      <w:snapToGrid/>
      <w:spacing w:beforeAutospacing="1" w:afterAutospacing="1"/>
    </w:pPr>
    <w:rPr>
      <w:rFonts w:eastAsia="Times New Roman"/>
      <w:szCs w:val="24"/>
    </w:rPr>
  </w:style>
  <w:style w:type="paragraph" w:customStyle="1" w:styleId="ui-button-text7">
    <w:name w:val="ui-button-text7"/>
    <w:basedOn w:val="a2"/>
    <w:uiPriority w:val="99"/>
    <w:qFormat/>
    <w:rsid w:val="00FB5F24"/>
    <w:pPr>
      <w:widowControl/>
      <w:snapToGrid/>
      <w:spacing w:beforeAutospacing="1" w:afterAutospacing="1"/>
    </w:pPr>
    <w:rPr>
      <w:rFonts w:eastAsia="Times New Roman"/>
      <w:szCs w:val="24"/>
    </w:rPr>
  </w:style>
  <w:style w:type="paragraph" w:customStyle="1" w:styleId="ui-icon10">
    <w:name w:val="ui-icon10"/>
    <w:basedOn w:val="a2"/>
    <w:uiPriority w:val="99"/>
    <w:qFormat/>
    <w:rsid w:val="00FB5F24"/>
    <w:pPr>
      <w:widowControl/>
      <w:snapToGrid/>
      <w:spacing w:before="0" w:afterAutospacing="1"/>
      <w:ind w:left="-120" w:firstLine="7343"/>
    </w:pPr>
    <w:rPr>
      <w:rFonts w:eastAsia="Times New Roman"/>
      <w:szCs w:val="24"/>
    </w:rPr>
  </w:style>
  <w:style w:type="paragraph" w:customStyle="1" w:styleId="ui-icon11">
    <w:name w:val="ui-icon11"/>
    <w:basedOn w:val="a2"/>
    <w:uiPriority w:val="99"/>
    <w:qFormat/>
    <w:rsid w:val="00FB5F24"/>
    <w:pPr>
      <w:widowControl/>
      <w:snapToGrid/>
      <w:spacing w:before="0" w:afterAutospacing="1"/>
      <w:ind w:firstLine="7343"/>
    </w:pPr>
    <w:rPr>
      <w:rFonts w:eastAsia="Times New Roman"/>
      <w:szCs w:val="24"/>
    </w:rPr>
  </w:style>
  <w:style w:type="paragraph" w:customStyle="1" w:styleId="ui-icon12">
    <w:name w:val="ui-icon12"/>
    <w:basedOn w:val="a2"/>
    <w:uiPriority w:val="99"/>
    <w:qFormat/>
    <w:rsid w:val="00FB5F24"/>
    <w:pPr>
      <w:widowControl/>
      <w:snapToGrid/>
      <w:spacing w:before="0" w:afterAutospacing="1"/>
      <w:ind w:firstLine="7343"/>
    </w:pPr>
    <w:rPr>
      <w:rFonts w:eastAsia="Times New Roman"/>
      <w:szCs w:val="24"/>
    </w:rPr>
  </w:style>
  <w:style w:type="paragraph" w:customStyle="1" w:styleId="ui-icon13">
    <w:name w:val="ui-icon13"/>
    <w:basedOn w:val="a2"/>
    <w:uiPriority w:val="99"/>
    <w:qFormat/>
    <w:rsid w:val="00FB5F24"/>
    <w:pPr>
      <w:widowControl/>
      <w:snapToGrid/>
      <w:spacing w:before="0" w:afterAutospacing="1"/>
      <w:ind w:firstLine="7343"/>
    </w:pPr>
    <w:rPr>
      <w:rFonts w:eastAsia="Times New Roman"/>
      <w:szCs w:val="24"/>
    </w:rPr>
  </w:style>
  <w:style w:type="paragraph" w:customStyle="1" w:styleId="ui-icon14">
    <w:name w:val="ui-icon14"/>
    <w:basedOn w:val="a2"/>
    <w:uiPriority w:val="99"/>
    <w:qFormat/>
    <w:rsid w:val="00FB5F24"/>
    <w:pPr>
      <w:widowControl/>
      <w:snapToGrid/>
      <w:spacing w:before="0" w:afterAutospacing="1"/>
      <w:ind w:firstLine="7343"/>
    </w:pPr>
    <w:rPr>
      <w:rFonts w:eastAsia="Times New Roman"/>
      <w:szCs w:val="24"/>
    </w:rPr>
  </w:style>
  <w:style w:type="paragraph" w:customStyle="1" w:styleId="ui-icon15">
    <w:name w:val="ui-icon15"/>
    <w:basedOn w:val="a2"/>
    <w:uiPriority w:val="99"/>
    <w:qFormat/>
    <w:rsid w:val="00FB5F24"/>
    <w:pPr>
      <w:widowControl/>
      <w:snapToGrid/>
      <w:spacing w:before="0" w:afterAutospacing="1"/>
      <w:ind w:firstLine="7343"/>
    </w:pPr>
    <w:rPr>
      <w:rFonts w:eastAsia="Times New Roman"/>
      <w:szCs w:val="24"/>
    </w:rPr>
  </w:style>
  <w:style w:type="paragraph" w:customStyle="1" w:styleId="ui-button1">
    <w:name w:val="ui-button1"/>
    <w:basedOn w:val="a2"/>
    <w:uiPriority w:val="99"/>
    <w:qFormat/>
    <w:rsid w:val="00FB5F24"/>
    <w:pPr>
      <w:widowControl/>
      <w:snapToGrid/>
      <w:spacing w:beforeAutospacing="1" w:afterAutospacing="1"/>
      <w:ind w:right="-72"/>
      <w:jc w:val="center"/>
    </w:pPr>
    <w:rPr>
      <w:rFonts w:eastAsia="Times New Roman"/>
      <w:szCs w:val="24"/>
    </w:rPr>
  </w:style>
  <w:style w:type="paragraph" w:customStyle="1" w:styleId="ui-button2">
    <w:name w:val="ui-button2"/>
    <w:basedOn w:val="a2"/>
    <w:uiPriority w:val="99"/>
    <w:qFormat/>
    <w:rsid w:val="00FB5F24"/>
    <w:pPr>
      <w:widowControl/>
      <w:pBdr>
        <w:top w:val="single" w:sz="6" w:space="0" w:color="A6A6A6"/>
        <w:left w:val="single" w:sz="6" w:space="0" w:color="A6A6A6"/>
        <w:bottom w:val="single" w:sz="6" w:space="0" w:color="A6A6A6"/>
        <w:right w:val="single" w:sz="6" w:space="0" w:color="A6A6A6"/>
      </w:pBdr>
      <w:shd w:val="clear" w:color="auto" w:fill="F2F2F2"/>
      <w:snapToGrid/>
      <w:spacing w:before="120" w:after="120" w:line="336" w:lineRule="atLeast"/>
      <w:ind w:left="96"/>
      <w:jc w:val="center"/>
    </w:pPr>
    <w:rPr>
      <w:rFonts w:eastAsia="Times New Roman"/>
      <w:szCs w:val="24"/>
    </w:rPr>
  </w:style>
  <w:style w:type="paragraph" w:customStyle="1" w:styleId="ui-button3">
    <w:name w:val="ui-button3"/>
    <w:basedOn w:val="a2"/>
    <w:uiPriority w:val="99"/>
    <w:qFormat/>
    <w:rsid w:val="00FB5F24"/>
    <w:pPr>
      <w:widowControl/>
      <w:pBdr>
        <w:top w:val="single" w:sz="6" w:space="0" w:color="6E7273"/>
        <w:left w:val="single" w:sz="6" w:space="0" w:color="6E7273"/>
        <w:bottom w:val="single" w:sz="6" w:space="0" w:color="6E7273"/>
        <w:right w:val="single" w:sz="6" w:space="0" w:color="6E7273"/>
      </w:pBdr>
      <w:shd w:val="clear" w:color="auto" w:fill="E1E1E1"/>
      <w:snapToGrid/>
      <w:spacing w:before="120" w:after="120" w:line="336" w:lineRule="atLeast"/>
      <w:ind w:left="96"/>
      <w:jc w:val="center"/>
    </w:pPr>
    <w:rPr>
      <w:rFonts w:eastAsia="Times New Roman"/>
      <w:szCs w:val="24"/>
    </w:rPr>
  </w:style>
  <w:style w:type="paragraph" w:customStyle="1" w:styleId="ui-button-large1">
    <w:name w:val="ui-button-large1"/>
    <w:basedOn w:val="a2"/>
    <w:uiPriority w:val="99"/>
    <w:qFormat/>
    <w:rsid w:val="00FB5F24"/>
    <w:pPr>
      <w:widowControl/>
      <w:snapToGrid/>
      <w:spacing w:beforeAutospacing="1" w:afterAutospacing="1"/>
    </w:pPr>
    <w:rPr>
      <w:rFonts w:eastAsia="Times New Roman"/>
      <w:szCs w:val="24"/>
    </w:rPr>
  </w:style>
  <w:style w:type="paragraph" w:customStyle="1" w:styleId="ui-icon16">
    <w:name w:val="ui-icon16"/>
    <w:basedOn w:val="a2"/>
    <w:uiPriority w:val="99"/>
    <w:qFormat/>
    <w:rsid w:val="00FB5F24"/>
    <w:pPr>
      <w:widowControl/>
      <w:snapToGrid/>
      <w:spacing w:beforeAutospacing="1" w:afterAutospacing="1"/>
      <w:ind w:firstLine="7343"/>
    </w:pPr>
    <w:rPr>
      <w:rFonts w:eastAsia="Times New Roman"/>
      <w:szCs w:val="24"/>
    </w:rPr>
  </w:style>
  <w:style w:type="paragraph" w:customStyle="1" w:styleId="ui-icon17">
    <w:name w:val="ui-icon17"/>
    <w:basedOn w:val="a2"/>
    <w:uiPriority w:val="99"/>
    <w:qFormat/>
    <w:rsid w:val="00FB5F24"/>
    <w:pPr>
      <w:widowControl/>
      <w:snapToGrid/>
      <w:spacing w:beforeAutospacing="1" w:afterAutospacing="1"/>
      <w:ind w:firstLine="7343"/>
    </w:pPr>
    <w:rPr>
      <w:rFonts w:eastAsia="Times New Roman"/>
      <w:szCs w:val="24"/>
    </w:rPr>
  </w:style>
  <w:style w:type="paragraph" w:customStyle="1" w:styleId="ui-icon18">
    <w:name w:val="ui-icon18"/>
    <w:basedOn w:val="a2"/>
    <w:uiPriority w:val="99"/>
    <w:qFormat/>
    <w:rsid w:val="00FB5F24"/>
    <w:pPr>
      <w:widowControl/>
      <w:snapToGrid/>
      <w:spacing w:beforeAutospacing="1" w:afterAutospacing="1"/>
      <w:ind w:firstLine="7343"/>
    </w:pPr>
    <w:rPr>
      <w:rFonts w:eastAsia="Times New Roman"/>
      <w:szCs w:val="24"/>
    </w:rPr>
  </w:style>
  <w:style w:type="paragraph" w:customStyle="1" w:styleId="ui-icon19">
    <w:name w:val="ui-icon19"/>
    <w:basedOn w:val="a2"/>
    <w:uiPriority w:val="99"/>
    <w:qFormat/>
    <w:rsid w:val="00FB5F24"/>
    <w:pPr>
      <w:widowControl/>
      <w:snapToGrid/>
      <w:spacing w:beforeAutospacing="1" w:afterAutospacing="1"/>
      <w:ind w:firstLine="7343"/>
    </w:pPr>
    <w:rPr>
      <w:rFonts w:eastAsia="Times New Roman"/>
      <w:szCs w:val="24"/>
    </w:rPr>
  </w:style>
  <w:style w:type="paragraph" w:customStyle="1" w:styleId="ui-dialog-titlebar1">
    <w:name w:val="ui-dialog-titlebar1"/>
    <w:basedOn w:val="a2"/>
    <w:uiPriority w:val="99"/>
    <w:qFormat/>
    <w:rsid w:val="00FB5F24"/>
    <w:pPr>
      <w:widowControl/>
      <w:snapToGrid/>
      <w:spacing w:beforeAutospacing="1" w:afterAutospacing="1"/>
    </w:pPr>
    <w:rPr>
      <w:rFonts w:eastAsia="Times New Roman"/>
      <w:szCs w:val="24"/>
    </w:rPr>
  </w:style>
  <w:style w:type="paragraph" w:customStyle="1" w:styleId="ui-dialog-title1">
    <w:name w:val="ui-dialog-title1"/>
    <w:basedOn w:val="a2"/>
    <w:uiPriority w:val="99"/>
    <w:qFormat/>
    <w:rsid w:val="00FB5F24"/>
    <w:pPr>
      <w:widowControl/>
      <w:snapToGrid/>
      <w:spacing w:before="0" w:after="0"/>
    </w:pPr>
    <w:rPr>
      <w:rFonts w:eastAsia="Times New Roman"/>
      <w:szCs w:val="24"/>
    </w:rPr>
  </w:style>
  <w:style w:type="paragraph" w:customStyle="1" w:styleId="ui-dialog-titlebar-close1">
    <w:name w:val="ui-dialog-titlebar-close1"/>
    <w:basedOn w:val="a2"/>
    <w:uiPriority w:val="99"/>
    <w:qFormat/>
    <w:rsid w:val="00FB5F24"/>
    <w:pPr>
      <w:widowControl/>
      <w:snapToGrid/>
      <w:spacing w:before="0" w:after="0"/>
    </w:pPr>
    <w:rPr>
      <w:rFonts w:eastAsia="Times New Roman"/>
      <w:szCs w:val="24"/>
    </w:rPr>
  </w:style>
  <w:style w:type="paragraph" w:customStyle="1" w:styleId="ui-dialog-titlebar-close2">
    <w:name w:val="ui-dialog-titlebar-close2"/>
    <w:basedOn w:val="a2"/>
    <w:uiPriority w:val="99"/>
    <w:qFormat/>
    <w:rsid w:val="00FB5F24"/>
    <w:pPr>
      <w:widowControl/>
      <w:snapToGrid/>
      <w:spacing w:before="0" w:after="0"/>
    </w:pPr>
    <w:rPr>
      <w:rFonts w:eastAsia="Times New Roman"/>
      <w:szCs w:val="24"/>
    </w:rPr>
  </w:style>
  <w:style w:type="paragraph" w:customStyle="1" w:styleId="ui-dialog-content1">
    <w:name w:val="ui-dialog-content1"/>
    <w:basedOn w:val="a2"/>
    <w:uiPriority w:val="99"/>
    <w:qFormat/>
    <w:rsid w:val="00FB5F24"/>
    <w:pPr>
      <w:widowControl/>
      <w:snapToGrid/>
      <w:spacing w:beforeAutospacing="1" w:afterAutospacing="1"/>
    </w:pPr>
    <w:rPr>
      <w:rFonts w:eastAsia="Times New Roman"/>
      <w:szCs w:val="24"/>
    </w:rPr>
  </w:style>
  <w:style w:type="paragraph" w:customStyle="1" w:styleId="ui-dialog-buttonpane1">
    <w:name w:val="ui-dialog-buttonpane1"/>
    <w:basedOn w:val="a2"/>
    <w:uiPriority w:val="99"/>
    <w:qFormat/>
    <w:rsid w:val="00FB5F24"/>
    <w:pPr>
      <w:widowControl/>
      <w:snapToGrid/>
      <w:spacing w:before="120" w:after="0"/>
    </w:pPr>
    <w:rPr>
      <w:rFonts w:eastAsia="Times New Roman"/>
      <w:szCs w:val="24"/>
    </w:rPr>
  </w:style>
  <w:style w:type="paragraph" w:customStyle="1" w:styleId="ui-resizable-se1">
    <w:name w:val="ui-resizable-se1"/>
    <w:basedOn w:val="a2"/>
    <w:uiPriority w:val="99"/>
    <w:qFormat/>
    <w:rsid w:val="00FB5F24"/>
    <w:pPr>
      <w:widowControl/>
      <w:snapToGrid/>
      <w:spacing w:beforeAutospacing="1" w:afterAutospacing="1"/>
    </w:pPr>
    <w:rPr>
      <w:rFonts w:eastAsia="Times New Roman"/>
      <w:szCs w:val="24"/>
    </w:rPr>
  </w:style>
  <w:style w:type="paragraph" w:customStyle="1" w:styleId="ui-dialog-titlebar-close3">
    <w:name w:val="ui-dialog-titlebar-close3"/>
    <w:basedOn w:val="a2"/>
    <w:uiPriority w:val="99"/>
    <w:qFormat/>
    <w:rsid w:val="00FB5F24"/>
    <w:pPr>
      <w:widowControl/>
      <w:snapToGrid/>
      <w:spacing w:before="0" w:after="0"/>
    </w:pPr>
    <w:rPr>
      <w:rFonts w:eastAsia="Times New Roman"/>
      <w:szCs w:val="24"/>
    </w:rPr>
  </w:style>
  <w:style w:type="paragraph" w:customStyle="1" w:styleId="ui-dialog-titlebar2">
    <w:name w:val="ui-dialog-titlebar2"/>
    <w:basedOn w:val="a2"/>
    <w:uiPriority w:val="99"/>
    <w:qFormat/>
    <w:rsid w:val="00FB5F24"/>
    <w:pPr>
      <w:widowControl/>
      <w:snapToGrid/>
      <w:spacing w:beforeAutospacing="1" w:afterAutospacing="1"/>
    </w:pPr>
    <w:rPr>
      <w:rFonts w:eastAsia="Times New Roman"/>
      <w:szCs w:val="24"/>
    </w:rPr>
  </w:style>
  <w:style w:type="paragraph" w:customStyle="1" w:styleId="ui-widget-header1">
    <w:name w:val="ui-widget-header1"/>
    <w:basedOn w:val="a2"/>
    <w:uiPriority w:val="99"/>
    <w:qFormat/>
    <w:rsid w:val="00FB5F24"/>
    <w:pPr>
      <w:widowControl/>
      <w:pBdr>
        <w:bottom w:val="single" w:sz="6" w:space="0" w:color="BBBBBB"/>
      </w:pBdr>
      <w:shd w:val="clear" w:color="auto" w:fill="F0F0F0"/>
      <w:snapToGrid/>
      <w:spacing w:beforeAutospacing="1" w:afterAutospacing="1" w:line="240" w:lineRule="atLeast"/>
    </w:pPr>
    <w:rPr>
      <w:rFonts w:eastAsia="Times New Roman"/>
      <w:b/>
      <w:bCs/>
      <w:color w:val="222222"/>
      <w:szCs w:val="24"/>
    </w:rPr>
  </w:style>
  <w:style w:type="paragraph" w:customStyle="1" w:styleId="ui-icon-closethick1">
    <w:name w:val="ui-icon-closethick1"/>
    <w:basedOn w:val="a2"/>
    <w:uiPriority w:val="99"/>
    <w:qFormat/>
    <w:rsid w:val="00FB5F24"/>
    <w:pPr>
      <w:widowControl/>
      <w:snapToGrid/>
      <w:spacing w:beforeAutospacing="1" w:afterAutospacing="1"/>
    </w:pPr>
    <w:rPr>
      <w:rFonts w:eastAsia="Times New Roman"/>
      <w:szCs w:val="24"/>
    </w:rPr>
  </w:style>
  <w:style w:type="paragraph" w:customStyle="1" w:styleId="ui-dialog-buttonpane2">
    <w:name w:val="ui-dialog-buttonpane2"/>
    <w:basedOn w:val="a2"/>
    <w:uiPriority w:val="99"/>
    <w:qFormat/>
    <w:rsid w:val="00FB5F24"/>
    <w:pPr>
      <w:widowControl/>
      <w:snapToGrid/>
      <w:spacing w:before="0" w:after="0"/>
    </w:pPr>
    <w:rPr>
      <w:rFonts w:eastAsia="Times New Roman"/>
      <w:szCs w:val="24"/>
    </w:rPr>
  </w:style>
  <w:style w:type="paragraph" w:customStyle="1" w:styleId="special-label1">
    <w:name w:val="special-label1"/>
    <w:basedOn w:val="a2"/>
    <w:uiPriority w:val="99"/>
    <w:qFormat/>
    <w:rsid w:val="00FB5F24"/>
    <w:pPr>
      <w:widowControl/>
      <w:snapToGrid/>
      <w:spacing w:beforeAutospacing="1" w:afterAutospacing="1"/>
    </w:pPr>
    <w:rPr>
      <w:rFonts w:eastAsia="Times New Roman"/>
      <w:color w:val="808080"/>
      <w:szCs w:val="24"/>
    </w:rPr>
  </w:style>
  <w:style w:type="paragraph" w:customStyle="1" w:styleId="special-query1">
    <w:name w:val="special-query1"/>
    <w:basedOn w:val="a2"/>
    <w:uiPriority w:val="99"/>
    <w:qFormat/>
    <w:rsid w:val="00FB5F24"/>
    <w:pPr>
      <w:widowControl/>
      <w:snapToGrid/>
      <w:spacing w:beforeAutospacing="1" w:afterAutospacing="1"/>
    </w:pPr>
    <w:rPr>
      <w:rFonts w:eastAsia="Times New Roman"/>
      <w:i/>
      <w:iCs/>
      <w:color w:val="000000"/>
      <w:szCs w:val="24"/>
    </w:rPr>
  </w:style>
  <w:style w:type="paragraph" w:customStyle="1" w:styleId="special-hover1">
    <w:name w:val="special-hover1"/>
    <w:basedOn w:val="a2"/>
    <w:uiPriority w:val="99"/>
    <w:qFormat/>
    <w:rsid w:val="00FB5F24"/>
    <w:pPr>
      <w:widowControl/>
      <w:shd w:val="clear" w:color="auto" w:fill="C0C0C0"/>
      <w:snapToGrid/>
      <w:spacing w:beforeAutospacing="1" w:afterAutospacing="1"/>
    </w:pPr>
    <w:rPr>
      <w:rFonts w:eastAsia="Times New Roman"/>
      <w:szCs w:val="24"/>
    </w:rPr>
  </w:style>
  <w:style w:type="paragraph" w:customStyle="1" w:styleId="special-label2">
    <w:name w:val="special-label2"/>
    <w:basedOn w:val="a2"/>
    <w:uiPriority w:val="99"/>
    <w:qFormat/>
    <w:rsid w:val="00FB5F24"/>
    <w:pPr>
      <w:widowControl/>
      <w:snapToGrid/>
      <w:spacing w:beforeAutospacing="1" w:afterAutospacing="1"/>
    </w:pPr>
    <w:rPr>
      <w:rFonts w:eastAsia="Times New Roman"/>
      <w:color w:val="FFFFFF"/>
      <w:szCs w:val="24"/>
    </w:rPr>
  </w:style>
  <w:style w:type="paragraph" w:customStyle="1" w:styleId="special-query2">
    <w:name w:val="special-query2"/>
    <w:basedOn w:val="a2"/>
    <w:uiPriority w:val="99"/>
    <w:qFormat/>
    <w:rsid w:val="00FB5F24"/>
    <w:pPr>
      <w:widowControl/>
      <w:snapToGrid/>
      <w:spacing w:beforeAutospacing="1" w:afterAutospacing="1"/>
    </w:pPr>
    <w:rPr>
      <w:rFonts w:eastAsia="Times New Roman"/>
      <w:color w:val="FFFFFF"/>
      <w:szCs w:val="24"/>
    </w:rPr>
  </w:style>
  <w:style w:type="paragraph" w:customStyle="1" w:styleId="mw-specialpage-summary1">
    <w:name w:val="mw-specialpage-summary1"/>
    <w:basedOn w:val="a2"/>
    <w:uiPriority w:val="99"/>
    <w:qFormat/>
    <w:rsid w:val="00FB5F24"/>
    <w:pPr>
      <w:widowControl/>
      <w:snapToGrid/>
      <w:spacing w:beforeAutospacing="1" w:afterAutospacing="1"/>
    </w:pPr>
    <w:rPr>
      <w:rFonts w:eastAsia="Times New Roman"/>
      <w:vanish/>
      <w:szCs w:val="24"/>
    </w:rPr>
  </w:style>
  <w:style w:type="paragraph" w:customStyle="1" w:styleId="editsection1">
    <w:name w:val="editsection1"/>
    <w:basedOn w:val="a2"/>
    <w:uiPriority w:val="99"/>
    <w:qFormat/>
    <w:rsid w:val="00FB5F24"/>
    <w:pPr>
      <w:widowControl/>
      <w:snapToGrid/>
      <w:spacing w:beforeAutospacing="1" w:afterAutospacing="1"/>
    </w:pPr>
    <w:rPr>
      <w:rFonts w:eastAsia="Times New Roman"/>
      <w:sz w:val="20"/>
    </w:rPr>
  </w:style>
  <w:style w:type="paragraph" w:customStyle="1" w:styleId="mw-headline1">
    <w:name w:val="mw-headline1"/>
    <w:basedOn w:val="a2"/>
    <w:uiPriority w:val="99"/>
    <w:qFormat/>
    <w:rsid w:val="00FB5F24"/>
    <w:pPr>
      <w:widowControl/>
      <w:snapToGrid/>
      <w:spacing w:beforeAutospacing="1" w:afterAutospacing="1"/>
      <w:ind w:right="72"/>
    </w:pPr>
    <w:rPr>
      <w:rFonts w:eastAsia="Times New Roman"/>
      <w:szCs w:val="24"/>
    </w:rPr>
  </w:style>
  <w:style w:type="paragraph" w:customStyle="1" w:styleId="legendlike1">
    <w:name w:val="legendlike1"/>
    <w:basedOn w:val="a2"/>
    <w:uiPriority w:val="99"/>
    <w:qFormat/>
    <w:rsid w:val="00FB5F24"/>
    <w:pPr>
      <w:widowControl/>
      <w:snapToGrid/>
      <w:spacing w:before="0" w:afterAutospacing="1"/>
    </w:pPr>
    <w:rPr>
      <w:rFonts w:eastAsia="Times New Roman"/>
      <w:szCs w:val="24"/>
    </w:rPr>
  </w:style>
  <w:style w:type="paragraph" w:customStyle="1" w:styleId="legendtextlike1">
    <w:name w:val="legendtextlike1"/>
    <w:basedOn w:val="a2"/>
    <w:uiPriority w:val="99"/>
    <w:qFormat/>
    <w:rsid w:val="00FB5F24"/>
    <w:pPr>
      <w:widowControl/>
      <w:shd w:val="clear" w:color="auto" w:fill="FFFFFF"/>
      <w:snapToGrid/>
      <w:spacing w:beforeAutospacing="1" w:afterAutospacing="1"/>
    </w:pPr>
    <w:rPr>
      <w:rFonts w:eastAsia="Times New Roman"/>
      <w:szCs w:val="24"/>
    </w:rPr>
  </w:style>
  <w:style w:type="paragraph" w:customStyle="1" w:styleId="scrollbar1">
    <w:name w:val="scrollbar1"/>
    <w:basedOn w:val="a2"/>
    <w:uiPriority w:val="99"/>
    <w:qFormat/>
    <w:rsid w:val="00FB5F24"/>
    <w:pPr>
      <w:widowControl/>
      <w:snapToGrid/>
      <w:spacing w:beforeAutospacing="1" w:afterAutospacing="1"/>
    </w:pPr>
    <w:rPr>
      <w:rFonts w:eastAsia="Times New Roman"/>
      <w:szCs w:val="24"/>
    </w:rPr>
  </w:style>
  <w:style w:type="paragraph" w:customStyle="1" w:styleId="scrollbarcontainer1">
    <w:name w:val="scrollbarcontainer1"/>
    <w:basedOn w:val="a2"/>
    <w:uiPriority w:val="99"/>
    <w:qFormat/>
    <w:rsid w:val="00FB5F24"/>
    <w:pPr>
      <w:widowControl/>
      <w:snapToGrid/>
      <w:spacing w:beforeAutospacing="1" w:afterAutospacing="1"/>
    </w:pPr>
    <w:rPr>
      <w:rFonts w:eastAsia="Times New Roman"/>
      <w:szCs w:val="24"/>
    </w:rPr>
  </w:style>
  <w:style w:type="paragraph" w:customStyle="1" w:styleId="magnify1">
    <w:name w:val="magnify1"/>
    <w:basedOn w:val="a2"/>
    <w:uiPriority w:val="99"/>
    <w:qFormat/>
    <w:rsid w:val="00FB5F24"/>
    <w:pPr>
      <w:widowControl/>
      <w:snapToGrid/>
      <w:spacing w:beforeAutospacing="1" w:afterAutospacing="1"/>
    </w:pPr>
    <w:rPr>
      <w:rFonts w:eastAsia="Times New Roman"/>
      <w:vanish/>
      <w:szCs w:val="24"/>
    </w:rPr>
  </w:style>
  <w:style w:type="paragraph" w:customStyle="1" w:styleId="infoboximage1">
    <w:name w:val="infoboximage1"/>
    <w:basedOn w:val="a2"/>
    <w:uiPriority w:val="99"/>
    <w:qFormat/>
    <w:rsid w:val="00FB5F24"/>
    <w:pPr>
      <w:widowControl/>
      <w:shd w:val="clear" w:color="auto" w:fill="FFFFFF"/>
      <w:snapToGrid/>
      <w:spacing w:before="0" w:afterAutospacing="1"/>
      <w:jc w:val="center"/>
    </w:pPr>
    <w:rPr>
      <w:rFonts w:eastAsia="Times New Roman"/>
      <w:color w:val="000000"/>
      <w:szCs w:val="24"/>
    </w:rPr>
  </w:style>
  <w:style w:type="paragraph" w:customStyle="1" w:styleId="infoboxsoustitre1">
    <w:name w:val="infoboxsoustitre1"/>
    <w:basedOn w:val="a2"/>
    <w:uiPriority w:val="99"/>
    <w:qFormat/>
    <w:rsid w:val="00FB5F24"/>
    <w:pPr>
      <w:widowControl/>
      <w:snapToGrid/>
      <w:spacing w:beforeAutospacing="1" w:afterAutospacing="1" w:line="480" w:lineRule="auto"/>
      <w:jc w:val="center"/>
    </w:pPr>
    <w:rPr>
      <w:rFonts w:eastAsia="Times New Roman"/>
      <w:b/>
      <w:bCs/>
      <w:color w:val="000000"/>
      <w:sz w:val="28"/>
      <w:szCs w:val="28"/>
    </w:rPr>
  </w:style>
  <w:style w:type="paragraph" w:customStyle="1" w:styleId="latitude1">
    <w:name w:val="latitude1"/>
    <w:basedOn w:val="a2"/>
    <w:uiPriority w:val="99"/>
    <w:qFormat/>
    <w:rsid w:val="00FB5F24"/>
    <w:pPr>
      <w:widowControl/>
      <w:snapToGrid/>
      <w:spacing w:beforeAutospacing="1" w:afterAutospacing="1"/>
    </w:pPr>
    <w:rPr>
      <w:rFonts w:eastAsia="Times New Roman"/>
      <w:szCs w:val="24"/>
    </w:rPr>
  </w:style>
  <w:style w:type="paragraph" w:customStyle="1" w:styleId="entete1">
    <w:name w:val="entete1"/>
    <w:basedOn w:val="a2"/>
    <w:uiPriority w:val="99"/>
    <w:qFormat/>
    <w:rsid w:val="00FB5F24"/>
    <w:pPr>
      <w:widowControl/>
      <w:snapToGrid/>
      <w:spacing w:beforeAutospacing="1" w:afterAutospacing="1" w:line="288" w:lineRule="atLeast"/>
      <w:jc w:val="center"/>
    </w:pPr>
    <w:rPr>
      <w:rFonts w:eastAsia="Times New Roman"/>
      <w:b/>
      <w:bCs/>
      <w:color w:val="000000"/>
      <w:sz w:val="36"/>
      <w:szCs w:val="36"/>
    </w:rPr>
  </w:style>
  <w:style w:type="paragraph" w:customStyle="1" w:styleId="media1">
    <w:name w:val="media1"/>
    <w:basedOn w:val="a2"/>
    <w:uiPriority w:val="99"/>
    <w:qFormat/>
    <w:rsid w:val="00FB5F24"/>
    <w:pPr>
      <w:widowControl/>
      <w:snapToGrid/>
      <w:spacing w:beforeAutospacing="1" w:afterAutospacing="1"/>
      <w:jc w:val="center"/>
    </w:pPr>
    <w:rPr>
      <w:rFonts w:eastAsia="Times New Roman"/>
      <w:b/>
      <w:bCs/>
      <w:color w:val="000000"/>
      <w:szCs w:val="24"/>
    </w:rPr>
  </w:style>
  <w:style w:type="paragraph" w:customStyle="1" w:styleId="entete2">
    <w:name w:val="entete2"/>
    <w:basedOn w:val="a2"/>
    <w:uiPriority w:val="99"/>
    <w:qFormat/>
    <w:rsid w:val="00FB5F24"/>
    <w:pPr>
      <w:widowControl/>
      <w:pBdr>
        <w:top w:val="single" w:sz="12" w:space="2" w:color="DFEDFF"/>
        <w:left w:val="single" w:sz="12" w:space="0" w:color="DFEDFF"/>
        <w:bottom w:val="single" w:sz="12" w:space="2" w:color="DFEDFF"/>
        <w:right w:val="single" w:sz="12" w:space="0" w:color="DFEDFF"/>
      </w:pBdr>
      <w:shd w:val="clear" w:color="auto" w:fill="DFEDFF"/>
      <w:snapToGrid/>
      <w:spacing w:before="0" w:after="150" w:line="264" w:lineRule="atLeast"/>
      <w:jc w:val="center"/>
    </w:pPr>
    <w:rPr>
      <w:rFonts w:eastAsia="Times New Roman"/>
      <w:b/>
      <w:bCs/>
      <w:sz w:val="34"/>
      <w:szCs w:val="34"/>
    </w:rPr>
  </w:style>
  <w:style w:type="paragraph" w:customStyle="1" w:styleId="thumbimage1">
    <w:name w:val="thumbimage1"/>
    <w:basedOn w:val="a2"/>
    <w:uiPriority w:val="99"/>
    <w:qFormat/>
    <w:rsid w:val="00FB5F24"/>
    <w:pPr>
      <w:widowControl/>
      <w:snapToGrid/>
      <w:spacing w:beforeAutospacing="1" w:afterAutospacing="1"/>
    </w:pPr>
    <w:rPr>
      <w:rFonts w:eastAsia="Times New Roman"/>
      <w:szCs w:val="24"/>
    </w:rPr>
  </w:style>
  <w:style w:type="paragraph" w:customStyle="1" w:styleId="thumbinner1">
    <w:name w:val="thumbinner1"/>
    <w:basedOn w:val="a2"/>
    <w:uiPriority w:val="99"/>
    <w:qFormat/>
    <w:rsid w:val="00FB5F24"/>
    <w:pPr>
      <w:widowControl/>
      <w:snapToGrid/>
      <w:spacing w:beforeAutospacing="1" w:afterAutospacing="1"/>
    </w:pPr>
    <w:rPr>
      <w:rFonts w:eastAsia="Times New Roman"/>
      <w:szCs w:val="24"/>
    </w:rPr>
  </w:style>
  <w:style w:type="paragraph" w:customStyle="1" w:styleId="thumb1">
    <w:name w:val="thumb1"/>
    <w:basedOn w:val="a2"/>
    <w:uiPriority w:val="99"/>
    <w:qFormat/>
    <w:rsid w:val="00FB5F24"/>
    <w:pPr>
      <w:widowControl/>
      <w:snapToGrid/>
      <w:spacing w:beforeAutospacing="1" w:afterAutospacing="1"/>
    </w:pPr>
    <w:rPr>
      <w:rFonts w:eastAsia="Times New Roman"/>
      <w:szCs w:val="24"/>
    </w:rPr>
  </w:style>
  <w:style w:type="paragraph" w:customStyle="1" w:styleId="thumbcaption1">
    <w:name w:val="thumbcaption1"/>
    <w:basedOn w:val="a2"/>
    <w:uiPriority w:val="99"/>
    <w:qFormat/>
    <w:rsid w:val="00FB5F24"/>
    <w:pPr>
      <w:widowControl/>
      <w:snapToGrid/>
      <w:spacing w:beforeAutospacing="1" w:afterAutospacing="1"/>
    </w:pPr>
    <w:rPr>
      <w:rFonts w:eastAsia="Times New Roman"/>
      <w:vanish/>
      <w:szCs w:val="24"/>
    </w:rPr>
  </w:style>
  <w:style w:type="paragraph" w:customStyle="1" w:styleId="legend1">
    <w:name w:val="legend1"/>
    <w:basedOn w:val="a2"/>
    <w:uiPriority w:val="99"/>
    <w:qFormat/>
    <w:rsid w:val="00FB5F24"/>
    <w:pPr>
      <w:widowControl/>
      <w:snapToGrid/>
      <w:spacing w:before="75" w:after="120"/>
      <w:jc w:val="center"/>
    </w:pPr>
    <w:rPr>
      <w:rFonts w:eastAsia="Times New Roman"/>
      <w:sz w:val="22"/>
      <w:szCs w:val="22"/>
    </w:rPr>
  </w:style>
  <w:style w:type="paragraph" w:customStyle="1" w:styleId="image21">
    <w:name w:val="image21"/>
    <w:basedOn w:val="a2"/>
    <w:uiPriority w:val="99"/>
    <w:qFormat/>
    <w:rsid w:val="00FB5F24"/>
    <w:pPr>
      <w:widowControl/>
      <w:snapToGrid/>
      <w:spacing w:beforeAutospacing="1" w:afterAutospacing="1"/>
      <w:jc w:val="center"/>
    </w:pPr>
    <w:rPr>
      <w:rFonts w:eastAsia="Times New Roman"/>
      <w:szCs w:val="24"/>
    </w:rPr>
  </w:style>
  <w:style w:type="paragraph" w:customStyle="1" w:styleId="bloc1">
    <w:name w:val="bloc1"/>
    <w:basedOn w:val="a2"/>
    <w:uiPriority w:val="99"/>
    <w:qFormat/>
    <w:rsid w:val="00FB5F24"/>
    <w:pPr>
      <w:widowControl/>
      <w:shd w:val="clear" w:color="auto" w:fill="DFEDFF"/>
      <w:snapToGrid/>
      <w:spacing w:before="75" w:after="75" w:line="264" w:lineRule="atLeast"/>
      <w:jc w:val="center"/>
    </w:pPr>
    <w:rPr>
      <w:rFonts w:eastAsia="Times New Roman"/>
      <w:b/>
      <w:bCs/>
      <w:szCs w:val="24"/>
    </w:rPr>
  </w:style>
  <w:style w:type="paragraph" w:customStyle="1" w:styleId="bordered1">
    <w:name w:val="bordered1"/>
    <w:basedOn w:val="a2"/>
    <w:uiPriority w:val="99"/>
    <w:qFormat/>
    <w:rsid w:val="00FB5F24"/>
    <w:pPr>
      <w:widowControl/>
      <w:pBdr>
        <w:top w:val="single" w:sz="6" w:space="0" w:color="DFEDFF"/>
        <w:bottom w:val="single" w:sz="6" w:space="0" w:color="DFEDFF"/>
      </w:pBdr>
      <w:snapToGrid/>
      <w:spacing w:before="0" w:after="75" w:line="264" w:lineRule="atLeast"/>
      <w:jc w:val="center"/>
    </w:pPr>
    <w:rPr>
      <w:rFonts w:eastAsia="Times New Roman"/>
      <w:b/>
      <w:bCs/>
      <w:szCs w:val="24"/>
    </w:rPr>
  </w:style>
  <w:style w:type="paragraph" w:customStyle="1" w:styleId="hr1">
    <w:name w:val="hr1"/>
    <w:basedOn w:val="a2"/>
    <w:uiPriority w:val="99"/>
    <w:qFormat/>
    <w:rsid w:val="00FB5F24"/>
    <w:pPr>
      <w:widowControl/>
      <w:shd w:val="clear" w:color="auto" w:fill="DFEDFF"/>
      <w:snapToGrid/>
      <w:spacing w:before="75" w:after="75" w:line="15" w:lineRule="atLeast"/>
    </w:pPr>
    <w:rPr>
      <w:rFonts w:eastAsia="Times New Roman"/>
      <w:sz w:val="2"/>
      <w:szCs w:val="2"/>
    </w:rPr>
  </w:style>
  <w:style w:type="paragraph" w:customStyle="1" w:styleId="navbar1">
    <w:name w:val="navbar1"/>
    <w:basedOn w:val="a2"/>
    <w:uiPriority w:val="99"/>
    <w:qFormat/>
    <w:rsid w:val="00FB5F24"/>
    <w:pPr>
      <w:widowControl/>
      <w:snapToGrid/>
      <w:spacing w:before="0" w:after="0"/>
      <w:jc w:val="right"/>
    </w:pPr>
    <w:rPr>
      <w:rFonts w:eastAsia="Times New Roman"/>
      <w:sz w:val="19"/>
      <w:szCs w:val="19"/>
    </w:rPr>
  </w:style>
  <w:style w:type="paragraph" w:customStyle="1" w:styleId="prevbloc1">
    <w:name w:val="prev_bloc1"/>
    <w:basedOn w:val="a2"/>
    <w:uiPriority w:val="99"/>
    <w:qFormat/>
    <w:rsid w:val="00FB5F24"/>
    <w:pPr>
      <w:widowControl/>
      <w:snapToGrid/>
      <w:spacing w:beforeAutospacing="1" w:afterAutospacing="1"/>
    </w:pPr>
    <w:rPr>
      <w:rFonts w:eastAsia="Times New Roman"/>
      <w:szCs w:val="24"/>
    </w:rPr>
  </w:style>
  <w:style w:type="paragraph" w:customStyle="1" w:styleId="nextbloc1">
    <w:name w:val="next_bloc1"/>
    <w:basedOn w:val="a2"/>
    <w:uiPriority w:val="99"/>
    <w:qFormat/>
    <w:rsid w:val="00FB5F24"/>
    <w:pPr>
      <w:widowControl/>
      <w:snapToGrid/>
      <w:spacing w:beforeAutospacing="1" w:afterAutospacing="1"/>
      <w:jc w:val="right"/>
    </w:pPr>
    <w:rPr>
      <w:rFonts w:eastAsia="Times New Roman"/>
      <w:szCs w:val="24"/>
    </w:rPr>
  </w:style>
  <w:style w:type="paragraph" w:customStyle="1" w:styleId="entete3">
    <w:name w:val="entete3"/>
    <w:basedOn w:val="a2"/>
    <w:uiPriority w:val="99"/>
    <w:qFormat/>
    <w:rsid w:val="00FB5F24"/>
    <w:pPr>
      <w:widowControl/>
      <w:snapToGrid/>
      <w:spacing w:beforeAutospacing="1" w:afterAutospacing="1"/>
    </w:pPr>
    <w:rPr>
      <w:rFonts w:eastAsia="Times New Roman"/>
      <w:szCs w:val="24"/>
    </w:rPr>
  </w:style>
  <w:style w:type="paragraph" w:customStyle="1" w:styleId="bloc2">
    <w:name w:val="bloc2"/>
    <w:basedOn w:val="a2"/>
    <w:uiPriority w:val="99"/>
    <w:qFormat/>
    <w:rsid w:val="00FB5F24"/>
    <w:pPr>
      <w:widowControl/>
      <w:snapToGrid/>
      <w:spacing w:beforeAutospacing="1" w:afterAutospacing="1"/>
    </w:pPr>
    <w:rPr>
      <w:rFonts w:eastAsia="Times New Roman"/>
      <w:szCs w:val="24"/>
    </w:rPr>
  </w:style>
  <w:style w:type="paragraph" w:customStyle="1" w:styleId="taxoboxclassification1">
    <w:name w:val="taxobox_classification1"/>
    <w:basedOn w:val="a2"/>
    <w:uiPriority w:val="99"/>
    <w:qFormat/>
    <w:rsid w:val="00FB5F24"/>
    <w:pPr>
      <w:widowControl/>
      <w:snapToGrid/>
      <w:spacing w:beforeAutospacing="1" w:afterAutospacing="1"/>
    </w:pPr>
    <w:rPr>
      <w:rFonts w:eastAsia="Times New Roman"/>
      <w:i/>
      <w:iCs/>
      <w:szCs w:val="24"/>
    </w:rPr>
  </w:style>
  <w:style w:type="paragraph" w:customStyle="1" w:styleId="rnormal1">
    <w:name w:val="rnormal1"/>
    <w:basedOn w:val="a2"/>
    <w:uiPriority w:val="99"/>
    <w:qFormat/>
    <w:rsid w:val="00FB5F24"/>
    <w:pPr>
      <w:widowControl/>
      <w:snapToGrid/>
      <w:spacing w:beforeAutospacing="1" w:afterAutospacing="1"/>
    </w:pPr>
    <w:rPr>
      <w:rFonts w:eastAsia="Times New Roman"/>
      <w:szCs w:val="24"/>
    </w:rPr>
  </w:style>
  <w:style w:type="paragraph" w:customStyle="1" w:styleId="imgtoogle1">
    <w:name w:val="img_toogle1"/>
    <w:basedOn w:val="a2"/>
    <w:uiPriority w:val="99"/>
    <w:qFormat/>
    <w:rsid w:val="00FB5F24"/>
    <w:pPr>
      <w:widowControl/>
      <w:snapToGrid/>
      <w:spacing w:beforeAutospacing="1" w:afterAutospacing="1"/>
    </w:pPr>
    <w:rPr>
      <w:rFonts w:eastAsia="Times New Roman"/>
      <w:szCs w:val="24"/>
    </w:rPr>
  </w:style>
  <w:style w:type="paragraph" w:customStyle="1" w:styleId="atoogle1">
    <w:name w:val="a_toogle1"/>
    <w:basedOn w:val="a2"/>
    <w:uiPriority w:val="99"/>
    <w:qFormat/>
    <w:rsid w:val="00FB5F24"/>
    <w:pPr>
      <w:widowControl/>
      <w:snapToGrid/>
      <w:spacing w:beforeAutospacing="1" w:afterAutospacing="1"/>
      <w:jc w:val="center"/>
    </w:pPr>
    <w:rPr>
      <w:rFonts w:eastAsia="Times New Roman"/>
      <w:sz w:val="23"/>
      <w:szCs w:val="23"/>
    </w:rPr>
  </w:style>
  <w:style w:type="paragraph" w:customStyle="1" w:styleId="geopoint1">
    <w:name w:val="geopoint1"/>
    <w:basedOn w:val="a2"/>
    <w:uiPriority w:val="99"/>
    <w:qFormat/>
    <w:rsid w:val="00FB5F24"/>
    <w:pPr>
      <w:widowControl/>
      <w:pBdr>
        <w:top w:val="single" w:sz="6" w:space="0" w:color="000000"/>
        <w:left w:val="single" w:sz="6" w:space="0" w:color="000000"/>
        <w:bottom w:val="single" w:sz="6" w:space="0" w:color="000000"/>
        <w:right w:val="single" w:sz="6" w:space="0" w:color="000000"/>
      </w:pBdr>
      <w:shd w:val="clear" w:color="auto" w:fill="FF0000"/>
      <w:snapToGrid/>
      <w:spacing w:beforeAutospacing="1" w:afterAutospacing="1"/>
    </w:pPr>
    <w:rPr>
      <w:rFonts w:eastAsia="Times New Roman"/>
      <w:sz w:val="2"/>
      <w:szCs w:val="2"/>
    </w:rPr>
  </w:style>
  <w:style w:type="paragraph" w:customStyle="1" w:styleId="thumbinner2">
    <w:name w:val="thumbinner2"/>
    <w:basedOn w:val="a2"/>
    <w:uiPriority w:val="99"/>
    <w:qFormat/>
    <w:rsid w:val="00FB5F24"/>
    <w:pPr>
      <w:widowControl/>
      <w:snapToGrid/>
      <w:spacing w:before="0" w:after="0"/>
    </w:pPr>
    <w:rPr>
      <w:rFonts w:eastAsia="Times New Roman"/>
      <w:szCs w:val="24"/>
    </w:rPr>
  </w:style>
  <w:style w:type="paragraph" w:customStyle="1" w:styleId="titre1">
    <w:name w:val="titre1"/>
    <w:basedOn w:val="a2"/>
    <w:uiPriority w:val="99"/>
    <w:qFormat/>
    <w:rsid w:val="00FB5F24"/>
    <w:pPr>
      <w:widowControl/>
      <w:snapToGrid/>
      <w:spacing w:before="48" w:after="48"/>
      <w:jc w:val="center"/>
    </w:pPr>
    <w:rPr>
      <w:rFonts w:eastAsia="Times New Roman"/>
      <w:szCs w:val="24"/>
    </w:rPr>
  </w:style>
  <w:style w:type="paragraph" w:customStyle="1" w:styleId="e6e73">
    <w:name w:val="¶e6e7аголовок 3"/>
    <w:basedOn w:val="a2"/>
    <w:next w:val="a2"/>
    <w:uiPriority w:val="99"/>
    <w:qFormat/>
    <w:rsid w:val="00FB5F24"/>
    <w:pPr>
      <w:keepNext/>
      <w:tabs>
        <w:tab w:val="left" w:pos="794"/>
      </w:tabs>
      <w:spacing w:before="0" w:after="0"/>
      <w:ind w:left="794" w:hanging="397"/>
    </w:pPr>
    <w:rPr>
      <w:rFonts w:ascii="Arial" w:eastAsia="Times New Roman" w:hAnsi="Arial"/>
      <w:lang w:val="en-US"/>
    </w:rPr>
  </w:style>
  <w:style w:type="paragraph" w:customStyle="1" w:styleId="Normalnormal">
    <w:name w:val="Normal.normal"/>
    <w:uiPriority w:val="99"/>
    <w:qFormat/>
    <w:rsid w:val="00FB5F24"/>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uiPriority w:val="99"/>
    <w:qFormat/>
    <w:rsid w:val="00FB5F24"/>
    <w:pPr>
      <w:widowControl/>
      <w:suppressAutoHyphens/>
      <w:snapToGrid/>
      <w:spacing w:before="280" w:after="280"/>
    </w:pPr>
    <w:rPr>
      <w:rFonts w:eastAsia="Times New Roman"/>
      <w:szCs w:val="24"/>
      <w:lang w:eastAsia="ar-SA"/>
    </w:rPr>
  </w:style>
  <w:style w:type="paragraph" w:customStyle="1" w:styleId="l1">
    <w:name w:val="l1"/>
    <w:basedOn w:val="a2"/>
    <w:uiPriority w:val="99"/>
    <w:qFormat/>
    <w:rsid w:val="00FB5F24"/>
    <w:pPr>
      <w:widowControl/>
      <w:snapToGrid/>
      <w:spacing w:beforeAutospacing="1" w:afterAutospacing="1"/>
    </w:pPr>
    <w:rPr>
      <w:rFonts w:eastAsia="Times New Roman"/>
      <w:szCs w:val="24"/>
    </w:rPr>
  </w:style>
  <w:style w:type="character" w:customStyle="1" w:styleId="afffffffff9">
    <w:name w:val="Подпись к таблице_"/>
    <w:basedOn w:val="a3"/>
    <w:link w:val="afffffffffa"/>
    <w:uiPriority w:val="99"/>
    <w:qFormat/>
    <w:locked/>
    <w:rsid w:val="00FB5F24"/>
    <w:rPr>
      <w:rFonts w:cs="Times New Roman"/>
      <w:sz w:val="17"/>
      <w:szCs w:val="17"/>
      <w:shd w:val="clear" w:color="auto" w:fill="FFFFFF"/>
    </w:rPr>
  </w:style>
  <w:style w:type="paragraph" w:customStyle="1" w:styleId="afffffffffa">
    <w:name w:val="Подпись к таблице"/>
    <w:basedOn w:val="a2"/>
    <w:link w:val="afffffffff9"/>
    <w:uiPriority w:val="99"/>
    <w:qFormat/>
    <w:rsid w:val="00FB5F24"/>
    <w:pPr>
      <w:widowControl/>
      <w:shd w:val="clear" w:color="auto" w:fill="FFFFFF"/>
      <w:snapToGrid/>
      <w:spacing w:before="0" w:after="0" w:line="235" w:lineRule="exact"/>
      <w:ind w:firstLine="1400"/>
    </w:pPr>
    <w:rPr>
      <w:rFonts w:asciiTheme="minorHAnsi" w:eastAsiaTheme="minorHAnsi" w:hAnsiTheme="minorHAnsi"/>
      <w:sz w:val="17"/>
      <w:szCs w:val="17"/>
      <w:lang w:eastAsia="en-US"/>
    </w:rPr>
  </w:style>
  <w:style w:type="character" w:customStyle="1" w:styleId="6d">
    <w:name w:val="Основной текст (6)_"/>
    <w:basedOn w:val="a3"/>
    <w:link w:val="6e"/>
    <w:uiPriority w:val="99"/>
    <w:qFormat/>
    <w:locked/>
    <w:rsid w:val="00FB5F24"/>
    <w:rPr>
      <w:rFonts w:cs="Times New Roman"/>
      <w:sz w:val="14"/>
      <w:szCs w:val="14"/>
      <w:shd w:val="clear" w:color="auto" w:fill="FFFFFF"/>
    </w:rPr>
  </w:style>
  <w:style w:type="paragraph" w:customStyle="1" w:styleId="6e">
    <w:name w:val="Основной текст (6)"/>
    <w:basedOn w:val="a2"/>
    <w:link w:val="6d"/>
    <w:uiPriority w:val="99"/>
    <w:qFormat/>
    <w:rsid w:val="00FB5F24"/>
    <w:pPr>
      <w:widowControl/>
      <w:shd w:val="clear" w:color="auto" w:fill="FFFFFF"/>
      <w:snapToGrid/>
      <w:spacing w:before="0" w:after="0" w:line="240" w:lineRule="atLeast"/>
      <w:jc w:val="both"/>
    </w:pPr>
    <w:rPr>
      <w:rFonts w:asciiTheme="minorHAnsi" w:eastAsiaTheme="minorHAnsi" w:hAnsiTheme="minorHAnsi"/>
      <w:sz w:val="14"/>
      <w:szCs w:val="14"/>
      <w:lang w:eastAsia="en-US"/>
    </w:rPr>
  </w:style>
  <w:style w:type="paragraph" w:customStyle="1" w:styleId="3fe">
    <w:name w:val="Заголовок 3 уровня"/>
    <w:basedOn w:val="afffff0"/>
    <w:uiPriority w:val="99"/>
    <w:qFormat/>
    <w:rsid w:val="00FB5F24"/>
    <w:pPr>
      <w:ind w:firstLine="0"/>
      <w:jc w:val="center"/>
    </w:pPr>
    <w:rPr>
      <w:b/>
    </w:rPr>
  </w:style>
  <w:style w:type="character" w:customStyle="1" w:styleId="nameautor4">
    <w:name w:val="name_autor4"/>
    <w:uiPriority w:val="99"/>
    <w:qFormat/>
    <w:rsid w:val="00FB5F24"/>
    <w:rPr>
      <w:sz w:val="22"/>
    </w:rPr>
  </w:style>
  <w:style w:type="character" w:customStyle="1" w:styleId="useremail">
    <w:name w:val="useremail"/>
    <w:uiPriority w:val="99"/>
    <w:qFormat/>
    <w:rsid w:val="00FB5F24"/>
    <w:rPr>
      <w:b/>
      <w:color w:val="555555"/>
    </w:rPr>
  </w:style>
  <w:style w:type="character" w:customStyle="1" w:styleId="sel1">
    <w:name w:val="sel1"/>
    <w:basedOn w:val="a3"/>
    <w:uiPriority w:val="99"/>
    <w:qFormat/>
    <w:rsid w:val="00FB5F24"/>
    <w:rPr>
      <w:rFonts w:cs="Times New Roman"/>
      <w:shd w:val="clear" w:color="auto" w:fill="000000"/>
    </w:rPr>
  </w:style>
  <w:style w:type="character" w:customStyle="1" w:styleId="1fffff">
    <w:name w:val="Основной текст + Курсив1"/>
    <w:basedOn w:val="a3"/>
    <w:uiPriority w:val="99"/>
    <w:qFormat/>
    <w:rsid w:val="00FB5F24"/>
    <w:rPr>
      <w:rFonts w:ascii="SimSun" w:eastAsia="SimSun" w:hAnsi="SimSun" w:cs="Times New Roman"/>
      <w:i/>
      <w:iCs/>
      <w:lang w:val="ru-RU" w:eastAsia="zh-CN" w:bidi="ar-SA"/>
    </w:rPr>
  </w:style>
  <w:style w:type="character" w:customStyle="1" w:styleId="4f0">
    <w:name w:val="Основной текст + Полужирный4"/>
    <w:basedOn w:val="a3"/>
    <w:uiPriority w:val="99"/>
    <w:qFormat/>
    <w:rsid w:val="00FB5F24"/>
    <w:rPr>
      <w:rFonts w:ascii="Times New Roman" w:hAnsi="Times New Roman" w:cs="Times New Roman"/>
      <w:b/>
      <w:bCs/>
      <w:i/>
      <w:iCs/>
      <w:spacing w:val="0"/>
      <w:sz w:val="20"/>
      <w:szCs w:val="20"/>
    </w:rPr>
  </w:style>
  <w:style w:type="character" w:customStyle="1" w:styleId="sel11">
    <w:name w:val="sel11"/>
    <w:basedOn w:val="a3"/>
    <w:uiPriority w:val="99"/>
    <w:qFormat/>
    <w:rsid w:val="00FB5F24"/>
    <w:rPr>
      <w:rFonts w:cs="Times New Roman"/>
      <w:b/>
      <w:bCs/>
    </w:rPr>
  </w:style>
  <w:style w:type="character" w:customStyle="1" w:styleId="bodyouter">
    <w:name w:val="body_outer"/>
    <w:basedOn w:val="a3"/>
    <w:uiPriority w:val="99"/>
    <w:qFormat/>
    <w:rsid w:val="00FB5F24"/>
    <w:rPr>
      <w:rFonts w:cs="Times New Roman"/>
    </w:rPr>
  </w:style>
  <w:style w:type="character" w:customStyle="1" w:styleId="at3">
    <w:name w:val="at3"/>
    <w:basedOn w:val="a3"/>
    <w:uiPriority w:val="99"/>
    <w:qFormat/>
    <w:rsid w:val="00FB5F24"/>
    <w:rPr>
      <w:rFonts w:cs="Times New Roman"/>
      <w:b/>
      <w:bCs/>
      <w:i/>
      <w:iCs/>
      <w:color w:val="00008B"/>
      <w:u w:val="single"/>
    </w:rPr>
  </w:style>
  <w:style w:type="character" w:customStyle="1" w:styleId="21f1">
    <w:name w:val="Знак2 Знак Знак1"/>
    <w:uiPriority w:val="99"/>
    <w:qFormat/>
    <w:locked/>
    <w:rsid w:val="00FB5F24"/>
    <w:rPr>
      <w:b/>
      <w:sz w:val="27"/>
      <w:lang w:val="ru-RU" w:eastAsia="ru-RU"/>
    </w:rPr>
  </w:style>
  <w:style w:type="character" w:customStyle="1" w:styleId="ilad">
    <w:name w:val="il_ad"/>
    <w:basedOn w:val="a3"/>
    <w:uiPriority w:val="99"/>
    <w:qFormat/>
    <w:rsid w:val="00FB5F24"/>
    <w:rPr>
      <w:rFonts w:cs="Times New Roman"/>
    </w:rPr>
  </w:style>
  <w:style w:type="character" w:customStyle="1" w:styleId="tooltipextranews">
    <w:name w:val="tooltip_extranews"/>
    <w:uiPriority w:val="99"/>
    <w:qFormat/>
    <w:rsid w:val="00FB5F24"/>
    <w:rPr>
      <w:rFonts w:ascii="Times New Roman" w:hAnsi="Times New Roman"/>
    </w:rPr>
  </w:style>
  <w:style w:type="character" w:customStyle="1" w:styleId="citecrochet1">
    <w:name w:val="cite_crochet1"/>
    <w:basedOn w:val="a3"/>
    <w:uiPriority w:val="99"/>
    <w:qFormat/>
    <w:rsid w:val="00FB5F24"/>
    <w:rPr>
      <w:rFonts w:ascii="Times New Roman" w:hAnsi="Times New Roman" w:cs="Times New Roman"/>
      <w:vanish/>
    </w:rPr>
  </w:style>
  <w:style w:type="character" w:customStyle="1" w:styleId="nowrap1">
    <w:name w:val="nowrap1"/>
    <w:basedOn w:val="a3"/>
    <w:uiPriority w:val="99"/>
    <w:qFormat/>
    <w:rsid w:val="00FB5F24"/>
    <w:rPr>
      <w:rFonts w:ascii="Times New Roman" w:hAnsi="Times New Roman" w:cs="Times New Roman"/>
    </w:rPr>
  </w:style>
  <w:style w:type="character" w:customStyle="1" w:styleId="needref">
    <w:name w:val="need_ref"/>
    <w:basedOn w:val="a3"/>
    <w:uiPriority w:val="99"/>
    <w:qFormat/>
    <w:rsid w:val="00FB5F24"/>
    <w:rPr>
      <w:rFonts w:ascii="Times New Roman" w:hAnsi="Times New Roman" w:cs="Times New Roman"/>
    </w:rPr>
  </w:style>
  <w:style w:type="character" w:customStyle="1" w:styleId="up">
    <w:name w:val="up"/>
    <w:basedOn w:val="a3"/>
    <w:uiPriority w:val="99"/>
    <w:qFormat/>
    <w:rsid w:val="00FB5F24"/>
    <w:rPr>
      <w:rFonts w:ascii="Times New Roman" w:hAnsi="Times New Roman" w:cs="Times New Roman"/>
    </w:rPr>
  </w:style>
  <w:style w:type="character" w:customStyle="1" w:styleId="down">
    <w:name w:val="down"/>
    <w:basedOn w:val="a3"/>
    <w:uiPriority w:val="99"/>
    <w:qFormat/>
    <w:rsid w:val="00FB5F24"/>
    <w:rPr>
      <w:rFonts w:ascii="Times New Roman" w:hAnsi="Times New Roman" w:cs="Times New Roman"/>
    </w:rPr>
  </w:style>
  <w:style w:type="character" w:customStyle="1" w:styleId="ref">
    <w:name w:val="ref"/>
    <w:basedOn w:val="a3"/>
    <w:uiPriority w:val="99"/>
    <w:qFormat/>
    <w:rsid w:val="00FB5F24"/>
    <w:rPr>
      <w:rFonts w:ascii="Times New Roman" w:hAnsi="Times New Roman" w:cs="Times New Roman"/>
    </w:rPr>
  </w:style>
  <w:style w:type="character" w:customStyle="1" w:styleId="up1">
    <w:name w:val="up1"/>
    <w:basedOn w:val="a3"/>
    <w:uiPriority w:val="99"/>
    <w:qFormat/>
    <w:rsid w:val="00FB5F24"/>
    <w:rPr>
      <w:rFonts w:ascii="Times New Roman" w:hAnsi="Times New Roman" w:cs="Times New Roman"/>
      <w:color w:val="0645AD"/>
    </w:rPr>
  </w:style>
  <w:style w:type="character" w:customStyle="1" w:styleId="down1">
    <w:name w:val="down1"/>
    <w:basedOn w:val="a3"/>
    <w:uiPriority w:val="99"/>
    <w:qFormat/>
    <w:rsid w:val="00FB5F24"/>
    <w:rPr>
      <w:rFonts w:ascii="Times New Roman" w:hAnsi="Times New Roman" w:cs="Times New Roman"/>
      <w:color w:val="0645AD"/>
    </w:rPr>
  </w:style>
  <w:style w:type="character" w:customStyle="1" w:styleId="up2">
    <w:name w:val="up2"/>
    <w:basedOn w:val="a3"/>
    <w:uiPriority w:val="99"/>
    <w:qFormat/>
    <w:rsid w:val="00FB5F24"/>
    <w:rPr>
      <w:rFonts w:ascii="Times New Roman" w:hAnsi="Times New Roman" w:cs="Times New Roman"/>
      <w:vanish/>
    </w:rPr>
  </w:style>
  <w:style w:type="character" w:customStyle="1" w:styleId="down2">
    <w:name w:val="down2"/>
    <w:basedOn w:val="a3"/>
    <w:uiPriority w:val="99"/>
    <w:qFormat/>
    <w:rsid w:val="00FB5F24"/>
    <w:rPr>
      <w:rFonts w:ascii="Times New Roman" w:hAnsi="Times New Roman" w:cs="Times New Roman"/>
      <w:vanish/>
    </w:rPr>
  </w:style>
  <w:style w:type="character" w:customStyle="1" w:styleId="toctoggle">
    <w:name w:val="toctoggle"/>
    <w:basedOn w:val="a3"/>
    <w:uiPriority w:val="99"/>
    <w:qFormat/>
    <w:rsid w:val="00FB5F24"/>
    <w:rPr>
      <w:rFonts w:ascii="Times New Roman" w:hAnsi="Times New Roman" w:cs="Times New Roman"/>
    </w:rPr>
  </w:style>
  <w:style w:type="character" w:customStyle="1" w:styleId="tocnumber">
    <w:name w:val="tocnumber"/>
    <w:basedOn w:val="a3"/>
    <w:uiPriority w:val="99"/>
    <w:qFormat/>
    <w:rsid w:val="00FB5F24"/>
    <w:rPr>
      <w:rFonts w:ascii="Times New Roman" w:hAnsi="Times New Roman" w:cs="Times New Roman"/>
    </w:rPr>
  </w:style>
  <w:style w:type="character" w:customStyle="1" w:styleId="romain1">
    <w:name w:val="romain1"/>
    <w:basedOn w:val="a3"/>
    <w:uiPriority w:val="99"/>
    <w:qFormat/>
    <w:rsid w:val="00FB5F24"/>
    <w:rPr>
      <w:rFonts w:ascii="Times New Roman" w:hAnsi="Times New Roman" w:cs="Times New Roman"/>
      <w:smallCaps/>
    </w:rPr>
  </w:style>
  <w:style w:type="character" w:customStyle="1" w:styleId="editsection2">
    <w:name w:val="editsection2"/>
    <w:basedOn w:val="a3"/>
    <w:uiPriority w:val="99"/>
    <w:qFormat/>
    <w:rsid w:val="00FB5F24"/>
    <w:rPr>
      <w:rFonts w:ascii="Times New Roman" w:hAnsi="Times New Roman" w:cs="Times New Roman"/>
    </w:rPr>
  </w:style>
  <w:style w:type="character" w:customStyle="1" w:styleId="mw-headline2">
    <w:name w:val="mw-headline2"/>
    <w:basedOn w:val="a3"/>
    <w:uiPriority w:val="99"/>
    <w:qFormat/>
    <w:rsid w:val="00FB5F24"/>
    <w:rPr>
      <w:rFonts w:ascii="Times New Roman" w:hAnsi="Times New Roman" w:cs="Times New Roman"/>
    </w:rPr>
  </w:style>
  <w:style w:type="character" w:customStyle="1" w:styleId="751">
    <w:name w:val="Основной текст (7)5"/>
    <w:basedOn w:val="a3"/>
    <w:uiPriority w:val="99"/>
    <w:qFormat/>
    <w:rsid w:val="00FB5F24"/>
    <w:rPr>
      <w:rFonts w:ascii="Times New Roman" w:hAnsi="Times New Roman" w:cs="Times New Roman"/>
      <w:spacing w:val="0"/>
      <w:sz w:val="20"/>
      <w:szCs w:val="20"/>
    </w:rPr>
  </w:style>
  <w:style w:type="character" w:customStyle="1" w:styleId="term1">
    <w:name w:val="term1"/>
    <w:basedOn w:val="a3"/>
    <w:uiPriority w:val="99"/>
    <w:qFormat/>
    <w:rsid w:val="00FB5F24"/>
    <w:rPr>
      <w:rFonts w:cs="Times New Roman"/>
      <w:b/>
      <w:bCs/>
      <w:i/>
      <w:iCs/>
      <w:color w:val="121F48"/>
    </w:rPr>
  </w:style>
  <w:style w:type="character" w:customStyle="1" w:styleId="fontstyle290">
    <w:name w:val="fontstyle29"/>
    <w:basedOn w:val="a3"/>
    <w:uiPriority w:val="99"/>
    <w:qFormat/>
    <w:rsid w:val="00FB5F24"/>
    <w:rPr>
      <w:rFonts w:ascii="Times New Roman" w:hAnsi="Times New Roman" w:cs="Times New Roman"/>
    </w:rPr>
  </w:style>
  <w:style w:type="character" w:customStyle="1" w:styleId="2ffe">
    <w:name w:val="Знак2 Знак Знак"/>
    <w:basedOn w:val="a3"/>
    <w:uiPriority w:val="99"/>
    <w:semiHidden/>
    <w:qFormat/>
    <w:locked/>
    <w:rsid w:val="00FB5F24"/>
    <w:rPr>
      <w:rFonts w:ascii="Arial" w:hAnsi="Arial" w:cs="Arial"/>
      <w:b/>
      <w:bCs/>
      <w:sz w:val="26"/>
      <w:szCs w:val="26"/>
      <w:lang w:val="ru-RU" w:eastAsia="ru-RU" w:bidi="ar-SA"/>
    </w:rPr>
  </w:style>
  <w:style w:type="character" w:customStyle="1" w:styleId="-FN">
    <w:name w:val="Текст сноски-FN Знак Знак Знак"/>
    <w:basedOn w:val="a3"/>
    <w:uiPriority w:val="99"/>
    <w:semiHidden/>
    <w:qFormat/>
    <w:locked/>
    <w:rsid w:val="00FB5F24"/>
    <w:rPr>
      <w:rFonts w:cs="Times New Roman"/>
      <w:lang w:eastAsia="ru-RU" w:bidi="ar-SA"/>
    </w:rPr>
  </w:style>
  <w:style w:type="character" w:customStyle="1" w:styleId="style50">
    <w:name w:val="style5"/>
    <w:basedOn w:val="a3"/>
    <w:uiPriority w:val="99"/>
    <w:qFormat/>
    <w:rsid w:val="00FB5F24"/>
    <w:rPr>
      <w:rFonts w:cs="Times New Roman"/>
    </w:rPr>
  </w:style>
  <w:style w:type="character" w:customStyle="1" w:styleId="-FN0">
    <w:name w:val="Текст сноски-FN Знак Знак"/>
    <w:basedOn w:val="a3"/>
    <w:uiPriority w:val="99"/>
    <w:qFormat/>
    <w:locked/>
    <w:rsid w:val="00FB5F24"/>
    <w:rPr>
      <w:rFonts w:cs="Times New Roman"/>
      <w:lang w:val="ru-RU" w:eastAsia="ru-RU" w:bidi="ar-SA"/>
    </w:rPr>
  </w:style>
  <w:style w:type="character" w:customStyle="1" w:styleId="gapspan">
    <w:name w:val="gapspan"/>
    <w:basedOn w:val="a3"/>
    <w:uiPriority w:val="99"/>
    <w:qFormat/>
    <w:rsid w:val="00FB5F24"/>
    <w:rPr>
      <w:rFonts w:cs="Times New Roman"/>
    </w:rPr>
  </w:style>
  <w:style w:type="character" w:customStyle="1" w:styleId="721">
    <w:name w:val="Основной текст (7)2"/>
    <w:basedOn w:val="a3"/>
    <w:uiPriority w:val="99"/>
    <w:qFormat/>
    <w:rsid w:val="00FB5F24"/>
    <w:rPr>
      <w:rFonts w:ascii="Times New Roman" w:hAnsi="Times New Roman" w:cs="Times New Roman"/>
      <w:spacing w:val="0"/>
      <w:sz w:val="20"/>
      <w:szCs w:val="20"/>
    </w:rPr>
  </w:style>
  <w:style w:type="character" w:customStyle="1" w:styleId="760">
    <w:name w:val="Основной текст (7)6"/>
    <w:basedOn w:val="a3"/>
    <w:uiPriority w:val="99"/>
    <w:qFormat/>
    <w:rsid w:val="00FB5F24"/>
    <w:rPr>
      <w:rFonts w:ascii="Times New Roman" w:hAnsi="Times New Roman" w:cs="Times New Roman"/>
      <w:spacing w:val="0"/>
      <w:sz w:val="20"/>
      <w:szCs w:val="20"/>
    </w:rPr>
  </w:style>
  <w:style w:type="character" w:customStyle="1" w:styleId="Absatz-Standardschriftart">
    <w:name w:val="Absatz-Standardschriftart"/>
    <w:uiPriority w:val="99"/>
    <w:qFormat/>
    <w:rsid w:val="00FB5F24"/>
  </w:style>
  <w:style w:type="character" w:customStyle="1" w:styleId="WW-Absatz-Standardschriftart">
    <w:name w:val="WW-Absatz-Standardschriftart"/>
    <w:uiPriority w:val="99"/>
    <w:qFormat/>
    <w:rsid w:val="00FB5F24"/>
  </w:style>
  <w:style w:type="character" w:customStyle="1" w:styleId="FontStyle150">
    <w:name w:val="Font Style15"/>
    <w:basedOn w:val="1fff5"/>
    <w:uiPriority w:val="99"/>
    <w:qFormat/>
    <w:rsid w:val="00FB5F24"/>
    <w:rPr>
      <w:rFonts w:ascii="Times New Roman" w:hAnsi="Times New Roman" w:cs="Times New Roman"/>
      <w:sz w:val="10"/>
      <w:szCs w:val="10"/>
    </w:rPr>
  </w:style>
  <w:style w:type="character" w:customStyle="1" w:styleId="FontStyle23">
    <w:name w:val="Font Style23"/>
    <w:basedOn w:val="a3"/>
    <w:uiPriority w:val="99"/>
    <w:qFormat/>
    <w:rsid w:val="00FB5F24"/>
    <w:rPr>
      <w:rFonts w:ascii="Times New Roman" w:hAnsi="Times New Roman" w:cs="Times New Roman"/>
      <w:b/>
      <w:bCs/>
      <w:sz w:val="20"/>
      <w:szCs w:val="20"/>
    </w:rPr>
  </w:style>
  <w:style w:type="character" w:customStyle="1" w:styleId="b-serp-urlitem">
    <w:name w:val="b-serp-url__item"/>
    <w:uiPriority w:val="99"/>
    <w:qFormat/>
    <w:rsid w:val="00FB5F24"/>
    <w:rPr>
      <w:rFonts w:ascii="Times New Roman" w:hAnsi="Times New Roman"/>
    </w:rPr>
  </w:style>
  <w:style w:type="character" w:customStyle="1" w:styleId="790">
    <w:name w:val="Основной текст (7)9"/>
    <w:basedOn w:val="a3"/>
    <w:uiPriority w:val="99"/>
    <w:qFormat/>
    <w:rsid w:val="00FB5F24"/>
    <w:rPr>
      <w:rFonts w:ascii="Times New Roman" w:hAnsi="Times New Roman" w:cs="Times New Roman"/>
      <w:spacing w:val="0"/>
      <w:sz w:val="20"/>
      <w:szCs w:val="20"/>
    </w:rPr>
  </w:style>
  <w:style w:type="character" w:customStyle="1" w:styleId="afffffffffb">
    <w:name w:val="пример"/>
    <w:basedOn w:val="a3"/>
    <w:uiPriority w:val="99"/>
    <w:qFormat/>
    <w:rsid w:val="00FB5F24"/>
    <w:rPr>
      <w:rFonts w:ascii="Times New Roman" w:hAnsi="Times New Roman" w:cs="Times New Roman"/>
    </w:rPr>
  </w:style>
  <w:style w:type="character" w:customStyle="1" w:styleId="first-letter">
    <w:name w:val="first-letter"/>
    <w:basedOn w:val="a3"/>
    <w:uiPriority w:val="99"/>
    <w:qFormat/>
    <w:rsid w:val="00FB5F24"/>
    <w:rPr>
      <w:rFonts w:cs="Times New Roman"/>
    </w:rPr>
  </w:style>
  <w:style w:type="character" w:customStyle="1" w:styleId="indicateur-langue1">
    <w:name w:val="indicateur-langue1"/>
    <w:basedOn w:val="a3"/>
    <w:uiPriority w:val="99"/>
    <w:qFormat/>
    <w:rsid w:val="00FB5F24"/>
    <w:rPr>
      <w:rFonts w:ascii="Courier New" w:hAnsi="Courier New" w:cs="Courier New"/>
      <w:b/>
      <w:bCs/>
      <w:sz w:val="24"/>
      <w:szCs w:val="24"/>
    </w:rPr>
  </w:style>
  <w:style w:type="character" w:customStyle="1" w:styleId="italique1">
    <w:name w:val="italique1"/>
    <w:basedOn w:val="a3"/>
    <w:uiPriority w:val="99"/>
    <w:qFormat/>
    <w:rsid w:val="00FB5F24"/>
    <w:rPr>
      <w:rFonts w:cs="Times New Roman"/>
      <w:i/>
      <w:iCs/>
    </w:rPr>
  </w:style>
  <w:style w:type="character" w:customStyle="1" w:styleId="hl21">
    <w:name w:val="hl21"/>
    <w:basedOn w:val="a3"/>
    <w:uiPriority w:val="99"/>
    <w:qFormat/>
    <w:rsid w:val="00FB5F24"/>
    <w:rPr>
      <w:rFonts w:cs="Times New Roman"/>
      <w:b/>
      <w:bCs/>
      <w:sz w:val="24"/>
      <w:szCs w:val="24"/>
    </w:rPr>
  </w:style>
  <w:style w:type="character" w:customStyle="1" w:styleId="m1">
    <w:name w:val="m1"/>
    <w:basedOn w:val="a3"/>
    <w:uiPriority w:val="99"/>
    <w:qFormat/>
    <w:rsid w:val="00FB5F24"/>
    <w:rPr>
      <w:rFonts w:ascii="Tahoma" w:hAnsi="Tahoma" w:cs="Tahoma"/>
      <w:sz w:val="18"/>
      <w:szCs w:val="18"/>
      <w:u w:val="none"/>
    </w:rPr>
  </w:style>
  <w:style w:type="character" w:customStyle="1" w:styleId="trd12">
    <w:name w:val="trd12"/>
    <w:basedOn w:val="a3"/>
    <w:uiPriority w:val="99"/>
    <w:qFormat/>
    <w:rsid w:val="00FB5F24"/>
    <w:rPr>
      <w:rFonts w:cs="Times New Roman"/>
    </w:rPr>
  </w:style>
  <w:style w:type="character" w:customStyle="1" w:styleId="mr1">
    <w:name w:val="mr1"/>
    <w:basedOn w:val="a3"/>
    <w:uiPriority w:val="99"/>
    <w:qFormat/>
    <w:rsid w:val="00FB5F24"/>
    <w:rPr>
      <w:rFonts w:ascii="Tahoma" w:hAnsi="Tahoma" w:cs="Tahoma"/>
      <w:color w:val="800000"/>
      <w:sz w:val="18"/>
      <w:szCs w:val="18"/>
      <w:u w:val="none"/>
    </w:rPr>
  </w:style>
  <w:style w:type="character" w:customStyle="1" w:styleId="trd121">
    <w:name w:val="trd121"/>
    <w:basedOn w:val="a3"/>
    <w:uiPriority w:val="99"/>
    <w:qFormat/>
    <w:rsid w:val="00FB5F24"/>
    <w:rPr>
      <w:rFonts w:ascii="Arial" w:hAnsi="Arial" w:cs="Arial"/>
      <w:b/>
      <w:bCs/>
      <w:color w:val="800000"/>
      <w:sz w:val="18"/>
      <w:szCs w:val="18"/>
      <w:u w:val="none"/>
    </w:rPr>
  </w:style>
  <w:style w:type="character" w:customStyle="1" w:styleId="hlnormal">
    <w:name w:val="hlnormal"/>
    <w:basedOn w:val="a3"/>
    <w:uiPriority w:val="99"/>
    <w:qFormat/>
    <w:rsid w:val="00FB5F24"/>
    <w:rPr>
      <w:rFonts w:cs="Times New Roman"/>
    </w:rPr>
  </w:style>
  <w:style w:type="character" w:customStyle="1" w:styleId="bod1">
    <w:name w:val="bod1"/>
    <w:basedOn w:val="a3"/>
    <w:uiPriority w:val="99"/>
    <w:qFormat/>
    <w:rsid w:val="00FB5F24"/>
    <w:rPr>
      <w:rFonts w:cs="Times New Roman"/>
    </w:rPr>
  </w:style>
  <w:style w:type="paragraph" w:customStyle="1" w:styleId="911">
    <w:name w:val="Знак91"/>
    <w:basedOn w:val="a2"/>
    <w:uiPriority w:val="99"/>
    <w:qFormat/>
    <w:rsid w:val="00FB5F24"/>
    <w:pPr>
      <w:widowControl/>
      <w:snapToGrid/>
      <w:spacing w:before="0" w:after="160" w:line="240" w:lineRule="exact"/>
    </w:pPr>
    <w:rPr>
      <w:rFonts w:ascii="Verdana" w:eastAsia="Times New Roman" w:hAnsi="Verdana"/>
      <w:szCs w:val="24"/>
      <w:lang w:val="en-US" w:eastAsia="en-US"/>
    </w:rPr>
  </w:style>
  <w:style w:type="character" w:customStyle="1" w:styleId="4131">
    <w:name w:val="Знак4 Знак Знак13"/>
    <w:uiPriority w:val="99"/>
    <w:qFormat/>
    <w:locked/>
    <w:rsid w:val="00FB5F24"/>
    <w:rPr>
      <w:rFonts w:ascii="Arial" w:hAnsi="Arial"/>
      <w:b/>
      <w:kern w:val="32"/>
      <w:sz w:val="32"/>
      <w:lang w:val="ru-RU" w:eastAsia="ru-RU"/>
    </w:rPr>
  </w:style>
  <w:style w:type="character" w:customStyle="1" w:styleId="2114">
    <w:name w:val="Знак2 Знак Знак11"/>
    <w:uiPriority w:val="99"/>
    <w:qFormat/>
    <w:locked/>
    <w:rsid w:val="00FB5F24"/>
    <w:rPr>
      <w:b/>
      <w:sz w:val="27"/>
      <w:lang w:val="ru-RU" w:eastAsia="ru-RU"/>
    </w:rPr>
  </w:style>
  <w:style w:type="character" w:customStyle="1" w:styleId="229">
    <w:name w:val="Знак2 Знак Знак2"/>
    <w:basedOn w:val="a3"/>
    <w:uiPriority w:val="99"/>
    <w:qFormat/>
    <w:locked/>
    <w:rsid w:val="00FB5F24"/>
    <w:rPr>
      <w:rFonts w:ascii="Arial" w:hAnsi="Arial" w:cs="Arial"/>
      <w:b/>
      <w:bCs/>
      <w:sz w:val="26"/>
      <w:szCs w:val="26"/>
      <w:lang w:val="ru-RU" w:eastAsia="ru-RU" w:bidi="ar-SA"/>
    </w:rPr>
  </w:style>
  <w:style w:type="paragraph" w:customStyle="1" w:styleId="paragraph">
    <w:name w:val="paragraph"/>
    <w:basedOn w:val="a2"/>
    <w:uiPriority w:val="99"/>
    <w:qFormat/>
    <w:rsid w:val="00FB5F24"/>
    <w:pPr>
      <w:widowControl/>
      <w:snapToGrid/>
      <w:spacing w:before="0" w:after="0"/>
    </w:pPr>
    <w:rPr>
      <w:rFonts w:eastAsia="Times New Roman"/>
      <w:szCs w:val="24"/>
    </w:rPr>
  </w:style>
  <w:style w:type="character" w:customStyle="1" w:styleId="spellingerror">
    <w:name w:val="spellingerror"/>
    <w:uiPriority w:val="99"/>
    <w:qFormat/>
    <w:rsid w:val="00FB5F24"/>
  </w:style>
  <w:style w:type="character" w:customStyle="1" w:styleId="contextualspellingandgrammarerror">
    <w:name w:val="contextualspellingandgrammarerror"/>
    <w:uiPriority w:val="99"/>
    <w:qFormat/>
    <w:rsid w:val="00FB5F24"/>
  </w:style>
  <w:style w:type="character" w:customStyle="1" w:styleId="normaltextrun1">
    <w:name w:val="normaltextrun1"/>
    <w:uiPriority w:val="99"/>
    <w:qFormat/>
    <w:rsid w:val="00FB5F24"/>
  </w:style>
  <w:style w:type="character" w:customStyle="1" w:styleId="eop">
    <w:name w:val="eop"/>
    <w:uiPriority w:val="99"/>
    <w:qFormat/>
    <w:rsid w:val="00FB5F24"/>
  </w:style>
  <w:style w:type="character" w:customStyle="1" w:styleId="NormalWebChar">
    <w:name w:val="Normal (Web) Char"/>
    <w:uiPriority w:val="99"/>
    <w:qFormat/>
    <w:locked/>
    <w:rsid w:val="00FB5F24"/>
    <w:rPr>
      <w:rFonts w:ascii="Times New Roman" w:hAnsi="Times New Roman"/>
      <w:sz w:val="24"/>
      <w:lang w:eastAsia="ru-RU"/>
    </w:rPr>
  </w:style>
  <w:style w:type="character" w:customStyle="1" w:styleId="PlainTextChar2">
    <w:name w:val="Plain Text Char2"/>
    <w:basedOn w:val="a3"/>
    <w:uiPriority w:val="99"/>
    <w:locked/>
    <w:rsid w:val="00FB5F24"/>
    <w:rPr>
      <w:rFonts w:ascii="Courier New" w:hAnsi="Courier New" w:cs="Times New Roman"/>
      <w:sz w:val="20"/>
      <w:szCs w:val="20"/>
    </w:rPr>
  </w:style>
  <w:style w:type="paragraph" w:customStyle="1" w:styleId="Style88">
    <w:name w:val="Style88"/>
    <w:basedOn w:val="a2"/>
    <w:uiPriority w:val="99"/>
    <w:qFormat/>
    <w:rsid w:val="00FB5F24"/>
    <w:pPr>
      <w:autoSpaceDE w:val="0"/>
      <w:autoSpaceDN w:val="0"/>
      <w:adjustRightInd w:val="0"/>
      <w:snapToGrid/>
      <w:spacing w:before="0" w:after="0" w:line="243" w:lineRule="exact"/>
      <w:ind w:firstLine="298"/>
      <w:jc w:val="both"/>
    </w:pPr>
    <w:rPr>
      <w:rFonts w:ascii="Franklin Gothic Medium" w:eastAsia="MS ??" w:hAnsi="Franklin Gothic Medium"/>
      <w:szCs w:val="24"/>
    </w:rPr>
  </w:style>
  <w:style w:type="character" w:customStyle="1" w:styleId="afffffffffc">
    <w:name w:val="Неразрешенное упоминание"/>
    <w:uiPriority w:val="99"/>
    <w:semiHidden/>
    <w:qFormat/>
    <w:rsid w:val="00FB5F24"/>
    <w:rPr>
      <w:color w:val="808080"/>
      <w:shd w:val="clear" w:color="auto" w:fill="E6E6E6"/>
    </w:rPr>
  </w:style>
  <w:style w:type="character" w:customStyle="1" w:styleId="FontStyle182">
    <w:name w:val="Font Style182"/>
    <w:qFormat/>
    <w:rsid w:val="00FB5F24"/>
    <w:rPr>
      <w:rFonts w:ascii="Times New Roman" w:hAnsi="Times New Roman"/>
      <w:sz w:val="18"/>
    </w:rPr>
  </w:style>
  <w:style w:type="paragraph" w:customStyle="1" w:styleId="97">
    <w:name w:val="Знак Знак Знак Знак Знак Знак9"/>
    <w:basedOn w:val="a2"/>
    <w:uiPriority w:val="99"/>
    <w:qFormat/>
    <w:rsid w:val="00FB5F24"/>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7100">
    <w:name w:val="Знак Знак710"/>
    <w:uiPriority w:val="99"/>
    <w:qFormat/>
    <w:rsid w:val="00FB5F24"/>
    <w:rPr>
      <w:sz w:val="16"/>
      <w:lang w:val="ru-RU" w:eastAsia="ru-RU"/>
    </w:rPr>
  </w:style>
  <w:style w:type="paragraph" w:customStyle="1" w:styleId="5f">
    <w:name w:val="Обычный5"/>
    <w:uiPriority w:val="99"/>
    <w:qFormat/>
    <w:rsid w:val="00FB5F24"/>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8">
    <w:name w:val="Знак Знак148"/>
    <w:uiPriority w:val="99"/>
    <w:qFormat/>
    <w:locked/>
    <w:rsid w:val="00FB5F24"/>
    <w:rPr>
      <w:b/>
      <w:sz w:val="27"/>
      <w:lang w:val="ru-RU" w:eastAsia="ru-RU"/>
    </w:rPr>
  </w:style>
  <w:style w:type="character" w:customStyle="1" w:styleId="108">
    <w:name w:val="Знак Знак108"/>
    <w:uiPriority w:val="99"/>
    <w:qFormat/>
    <w:locked/>
    <w:rsid w:val="00FB5F24"/>
    <w:rPr>
      <w:sz w:val="16"/>
      <w:lang w:val="ru-RU" w:eastAsia="ru-RU"/>
    </w:rPr>
  </w:style>
  <w:style w:type="character" w:customStyle="1" w:styleId="6200">
    <w:name w:val="Знак Знак620"/>
    <w:uiPriority w:val="99"/>
    <w:qFormat/>
    <w:rsid w:val="00FB5F24"/>
    <w:rPr>
      <w:rFonts w:ascii="Arial" w:hAnsi="Arial"/>
      <w:b/>
      <w:i/>
      <w:sz w:val="28"/>
      <w:lang w:val="ru-RU" w:eastAsia="en-US"/>
    </w:rPr>
  </w:style>
  <w:style w:type="paragraph" w:customStyle="1" w:styleId="3ff">
    <w:name w:val="Абзац списка3"/>
    <w:basedOn w:val="a2"/>
    <w:link w:val="ListParagraphChar1"/>
    <w:uiPriority w:val="99"/>
    <w:qFormat/>
    <w:rsid w:val="00FB5F24"/>
    <w:pPr>
      <w:widowControl/>
      <w:snapToGrid/>
      <w:spacing w:before="0" w:after="200" w:line="276" w:lineRule="auto"/>
      <w:ind w:left="720"/>
    </w:pPr>
    <w:rPr>
      <w:rFonts w:ascii="Calibri" w:hAnsi="Calibri"/>
      <w:sz w:val="20"/>
    </w:rPr>
  </w:style>
  <w:style w:type="character" w:customStyle="1" w:styleId="169">
    <w:name w:val="Знак Знак169"/>
    <w:uiPriority w:val="99"/>
    <w:qFormat/>
    <w:locked/>
    <w:rsid w:val="00FB5F24"/>
    <w:rPr>
      <w:b/>
      <w:caps/>
      <w:sz w:val="24"/>
      <w:lang w:val="ru-RU" w:eastAsia="ru-RU"/>
    </w:rPr>
  </w:style>
  <w:style w:type="paragraph" w:customStyle="1" w:styleId="238">
    <w:name w:val="Основной текст 23"/>
    <w:basedOn w:val="a2"/>
    <w:uiPriority w:val="99"/>
    <w:qFormat/>
    <w:rsid w:val="00FB5F24"/>
    <w:pPr>
      <w:widowControl/>
      <w:overflowPunct w:val="0"/>
      <w:autoSpaceDE w:val="0"/>
      <w:autoSpaceDN w:val="0"/>
      <w:adjustRightInd w:val="0"/>
      <w:snapToGrid/>
      <w:spacing w:before="0" w:after="0"/>
      <w:ind w:firstLine="851"/>
      <w:jc w:val="both"/>
      <w:textAlignment w:val="baseline"/>
    </w:pPr>
    <w:rPr>
      <w:rFonts w:eastAsia="Times New Roman"/>
      <w:sz w:val="28"/>
    </w:rPr>
  </w:style>
  <w:style w:type="character" w:customStyle="1" w:styleId="107">
    <w:name w:val="Знак Знак Знак10"/>
    <w:uiPriority w:val="99"/>
    <w:qFormat/>
    <w:rsid w:val="00FB5F24"/>
    <w:rPr>
      <w:rFonts w:ascii="Times New Roman" w:hAnsi="Times New Roman"/>
      <w:b/>
      <w:caps/>
      <w:sz w:val="28"/>
    </w:rPr>
  </w:style>
  <w:style w:type="character" w:customStyle="1" w:styleId="258">
    <w:name w:val="Знак Знак258"/>
    <w:uiPriority w:val="99"/>
    <w:qFormat/>
    <w:rsid w:val="00FB5F24"/>
    <w:rPr>
      <w:rFonts w:ascii="Times New Roman" w:hAnsi="Times New Roman"/>
      <w:b/>
      <w:sz w:val="28"/>
    </w:rPr>
  </w:style>
  <w:style w:type="character" w:customStyle="1" w:styleId="2280">
    <w:name w:val="Знак Знак228"/>
    <w:uiPriority w:val="99"/>
    <w:qFormat/>
    <w:rsid w:val="00FB5F24"/>
    <w:rPr>
      <w:rFonts w:ascii="Times New Roman" w:hAnsi="Times New Roman"/>
      <w:sz w:val="24"/>
    </w:rPr>
  </w:style>
  <w:style w:type="character" w:customStyle="1" w:styleId="2011">
    <w:name w:val="Знак Знак2011"/>
    <w:uiPriority w:val="99"/>
    <w:qFormat/>
    <w:rsid w:val="00FB5F24"/>
    <w:rPr>
      <w:rFonts w:ascii="Arial" w:hAnsi="Arial"/>
      <w:sz w:val="22"/>
    </w:rPr>
  </w:style>
  <w:style w:type="character" w:customStyle="1" w:styleId="198">
    <w:name w:val="Знак Знак198"/>
    <w:uiPriority w:val="99"/>
    <w:qFormat/>
    <w:rsid w:val="00FB5F24"/>
    <w:rPr>
      <w:rFonts w:ascii="Times New Roman" w:hAnsi="Times New Roman"/>
      <w:sz w:val="16"/>
      <w:lang w:eastAsia="ru-RU"/>
    </w:rPr>
  </w:style>
  <w:style w:type="character" w:customStyle="1" w:styleId="188">
    <w:name w:val="Знак Знак188"/>
    <w:uiPriority w:val="99"/>
    <w:qFormat/>
    <w:rsid w:val="00FB5F24"/>
    <w:rPr>
      <w:rFonts w:ascii="Courier New" w:hAnsi="Courier New"/>
    </w:rPr>
  </w:style>
  <w:style w:type="character" w:customStyle="1" w:styleId="178">
    <w:name w:val="Знак Знак178"/>
    <w:uiPriority w:val="99"/>
    <w:qFormat/>
    <w:rsid w:val="00FB5F24"/>
    <w:rPr>
      <w:rFonts w:ascii="Times New Roman" w:hAnsi="Times New Roman"/>
      <w:sz w:val="24"/>
    </w:rPr>
  </w:style>
  <w:style w:type="paragraph" w:customStyle="1" w:styleId="325">
    <w:name w:val="Заголовок 32"/>
    <w:basedOn w:val="5f"/>
    <w:next w:val="5f"/>
    <w:uiPriority w:val="99"/>
    <w:qFormat/>
    <w:rsid w:val="00FB5F24"/>
    <w:pPr>
      <w:keepNext/>
      <w:widowControl/>
      <w:ind w:left="0" w:firstLine="0"/>
      <w:outlineLvl w:val="2"/>
    </w:pPr>
    <w:rPr>
      <w:sz w:val="24"/>
    </w:rPr>
  </w:style>
  <w:style w:type="paragraph" w:customStyle="1" w:styleId="4f1">
    <w:name w:val="Основной текст4"/>
    <w:basedOn w:val="5f"/>
    <w:uiPriority w:val="99"/>
    <w:qFormat/>
    <w:rsid w:val="00FB5F24"/>
    <w:pPr>
      <w:widowControl/>
      <w:spacing w:line="360" w:lineRule="auto"/>
      <w:ind w:left="0" w:firstLine="0"/>
    </w:pPr>
    <w:rPr>
      <w:sz w:val="24"/>
    </w:rPr>
  </w:style>
  <w:style w:type="character" w:customStyle="1" w:styleId="158">
    <w:name w:val="Знак Знак158"/>
    <w:uiPriority w:val="99"/>
    <w:qFormat/>
    <w:rsid w:val="00FB5F24"/>
    <w:rPr>
      <w:b/>
      <w:sz w:val="28"/>
    </w:rPr>
  </w:style>
  <w:style w:type="character" w:customStyle="1" w:styleId="86">
    <w:name w:val="Знак Знак86"/>
    <w:uiPriority w:val="99"/>
    <w:rsid w:val="00FB5F24"/>
    <w:rPr>
      <w:rFonts w:ascii="Times New Roman" w:hAnsi="Times New Roman"/>
      <w:lang w:eastAsia="en-US"/>
    </w:rPr>
  </w:style>
  <w:style w:type="paragraph" w:customStyle="1" w:styleId="22a">
    <w:name w:val="Заголовок 22"/>
    <w:basedOn w:val="a2"/>
    <w:next w:val="a2"/>
    <w:uiPriority w:val="99"/>
    <w:qFormat/>
    <w:rsid w:val="00FB5F24"/>
    <w:pPr>
      <w:keepNext/>
      <w:snapToGrid/>
      <w:spacing w:before="0" w:after="0"/>
      <w:jc w:val="center"/>
    </w:pPr>
    <w:rPr>
      <w:rFonts w:eastAsia="Times New Roman"/>
      <w:b/>
      <w:sz w:val="26"/>
    </w:rPr>
  </w:style>
  <w:style w:type="paragraph" w:customStyle="1" w:styleId="6f">
    <w:name w:val="Обычный6"/>
    <w:basedOn w:val="a2"/>
    <w:uiPriority w:val="99"/>
    <w:qFormat/>
    <w:rsid w:val="00FB5F24"/>
    <w:pPr>
      <w:widowControl/>
      <w:snapToGrid/>
      <w:spacing w:beforeAutospacing="1" w:afterAutospacing="1"/>
    </w:pPr>
    <w:rPr>
      <w:rFonts w:eastAsia="Times New Roman"/>
      <w:szCs w:val="24"/>
    </w:rPr>
  </w:style>
  <w:style w:type="paragraph" w:customStyle="1" w:styleId="3ff0">
    <w:name w:val="Цитата3"/>
    <w:basedOn w:val="a2"/>
    <w:uiPriority w:val="99"/>
    <w:qFormat/>
    <w:rsid w:val="00FB5F24"/>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paragraph" w:customStyle="1" w:styleId="3ff1">
    <w:name w:val="Текст3"/>
    <w:basedOn w:val="a2"/>
    <w:uiPriority w:val="99"/>
    <w:qFormat/>
    <w:rsid w:val="00FB5F24"/>
    <w:pPr>
      <w:widowControl/>
      <w:snapToGrid/>
      <w:spacing w:before="0" w:after="0"/>
    </w:pPr>
    <w:rPr>
      <w:rFonts w:ascii="Courier New" w:eastAsia="Times New Roman" w:hAnsi="Courier New"/>
      <w:sz w:val="20"/>
    </w:rPr>
  </w:style>
  <w:style w:type="paragraph" w:customStyle="1" w:styleId="333">
    <w:name w:val="Основной текст 33"/>
    <w:basedOn w:val="5f"/>
    <w:uiPriority w:val="99"/>
    <w:qFormat/>
    <w:rsid w:val="00FB5F24"/>
    <w:pPr>
      <w:widowControl/>
      <w:tabs>
        <w:tab w:val="left" w:pos="360"/>
      </w:tabs>
      <w:ind w:left="0" w:firstLine="0"/>
      <w:jc w:val="both"/>
    </w:pPr>
    <w:rPr>
      <w:i/>
      <w:sz w:val="26"/>
    </w:rPr>
  </w:style>
  <w:style w:type="paragraph" w:customStyle="1" w:styleId="22b">
    <w:name w:val="Основной текст с отступом 22"/>
    <w:basedOn w:val="a2"/>
    <w:uiPriority w:val="99"/>
    <w:qFormat/>
    <w:rsid w:val="00FB5F24"/>
    <w:pPr>
      <w:widowControl/>
      <w:overflowPunct w:val="0"/>
      <w:autoSpaceDE w:val="0"/>
      <w:snapToGrid/>
      <w:spacing w:before="0" w:after="0"/>
      <w:ind w:firstLine="567"/>
      <w:jc w:val="both"/>
    </w:pPr>
    <w:rPr>
      <w:rFonts w:eastAsia="Times New Roman"/>
      <w:sz w:val="20"/>
      <w:lang w:eastAsia="ar-SA"/>
    </w:rPr>
  </w:style>
  <w:style w:type="paragraph" w:customStyle="1" w:styleId="334">
    <w:name w:val="Основной текст с отступом 33"/>
    <w:basedOn w:val="a2"/>
    <w:uiPriority w:val="99"/>
    <w:qFormat/>
    <w:rsid w:val="00FB5F24"/>
    <w:pPr>
      <w:widowControl/>
      <w:snapToGrid/>
      <w:spacing w:before="0" w:after="0" w:line="360" w:lineRule="auto"/>
      <w:ind w:firstLine="709"/>
      <w:jc w:val="both"/>
    </w:pPr>
    <w:rPr>
      <w:rFonts w:eastAsia="Times New Roman"/>
      <w:sz w:val="28"/>
    </w:rPr>
  </w:style>
  <w:style w:type="paragraph" w:customStyle="1" w:styleId="2fff">
    <w:name w:val="Верхний колонтитул2"/>
    <w:basedOn w:val="a2"/>
    <w:uiPriority w:val="99"/>
    <w:qFormat/>
    <w:rsid w:val="00FB5F24"/>
    <w:pPr>
      <w:widowControl/>
      <w:tabs>
        <w:tab w:val="center" w:pos="4153"/>
        <w:tab w:val="right" w:pos="8306"/>
      </w:tabs>
      <w:snapToGrid/>
      <w:spacing w:before="0" w:after="0"/>
    </w:pPr>
    <w:rPr>
      <w:rFonts w:ascii="Arial" w:eastAsia="Times New Roman" w:hAnsi="Arial"/>
    </w:rPr>
  </w:style>
  <w:style w:type="character" w:customStyle="1" w:styleId="2fff0">
    <w:name w:val="Слабое выделение2"/>
    <w:uiPriority w:val="99"/>
    <w:qFormat/>
    <w:rsid w:val="00FB5F24"/>
    <w:rPr>
      <w:i/>
      <w:color w:val="808080"/>
    </w:rPr>
  </w:style>
  <w:style w:type="character" w:customStyle="1" w:styleId="418">
    <w:name w:val="Знак Знак418"/>
    <w:uiPriority w:val="99"/>
    <w:qFormat/>
    <w:locked/>
    <w:rsid w:val="00FB5F24"/>
    <w:rPr>
      <w:rFonts w:ascii="Arial" w:hAnsi="Arial"/>
      <w:b/>
      <w:i/>
      <w:sz w:val="28"/>
      <w:lang w:val="ru-RU" w:eastAsia="en-US"/>
    </w:rPr>
  </w:style>
  <w:style w:type="character" w:customStyle="1" w:styleId="2fff1">
    <w:name w:val="Знак Знак2"/>
    <w:uiPriority w:val="99"/>
    <w:qFormat/>
    <w:locked/>
    <w:rsid w:val="00FB5F24"/>
    <w:rPr>
      <w:rFonts w:ascii="Arial" w:hAnsi="Arial"/>
      <w:b/>
      <w:i/>
      <w:sz w:val="28"/>
      <w:lang w:val="ru-RU" w:eastAsia="en-US"/>
    </w:rPr>
  </w:style>
  <w:style w:type="character" w:customStyle="1" w:styleId="2fff2">
    <w:name w:val="Основной шрифт абзаца2"/>
    <w:uiPriority w:val="99"/>
    <w:qFormat/>
    <w:rsid w:val="00FB5F24"/>
  </w:style>
  <w:style w:type="character" w:customStyle="1" w:styleId="2310">
    <w:name w:val="Знак Знак23 Знак1"/>
    <w:uiPriority w:val="99"/>
    <w:locked/>
    <w:rsid w:val="00FB5F24"/>
    <w:rPr>
      <w:rFonts w:ascii="Tahoma" w:hAnsi="Tahoma"/>
      <w:sz w:val="16"/>
    </w:rPr>
  </w:style>
  <w:style w:type="paragraph" w:customStyle="1" w:styleId="109">
    <w:name w:val="Знак Знак Знак Знак Знак Знак Знак Знак Знак Знак Знак Знак Знак10"/>
    <w:basedOn w:val="a2"/>
    <w:uiPriority w:val="99"/>
    <w:qFormat/>
    <w:rsid w:val="00FB5F24"/>
    <w:pPr>
      <w:widowControl/>
      <w:snapToGrid/>
      <w:spacing w:before="0" w:after="160" w:line="240" w:lineRule="exact"/>
    </w:pPr>
    <w:rPr>
      <w:rFonts w:ascii="Verdana" w:eastAsia="Times New Roman" w:hAnsi="Verdana"/>
      <w:szCs w:val="24"/>
      <w:lang w:val="en-US" w:eastAsia="en-US"/>
    </w:rPr>
  </w:style>
  <w:style w:type="paragraph" w:customStyle="1" w:styleId="381">
    <w:name w:val="Знак38"/>
    <w:basedOn w:val="a2"/>
    <w:uiPriority w:val="99"/>
    <w:qFormat/>
    <w:rsid w:val="00FB5F24"/>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538">
    <w:name w:val="Знак Знак538"/>
    <w:uiPriority w:val="99"/>
    <w:qFormat/>
    <w:locked/>
    <w:rsid w:val="00FB5F24"/>
    <w:rPr>
      <w:b/>
      <w:caps/>
      <w:sz w:val="24"/>
      <w:lang w:val="ru-RU" w:eastAsia="ru-RU"/>
    </w:rPr>
  </w:style>
  <w:style w:type="character" w:customStyle="1" w:styleId="NoSpacingChar">
    <w:name w:val="No Spacing Char"/>
    <w:link w:val="2fff3"/>
    <w:uiPriority w:val="99"/>
    <w:qFormat/>
    <w:locked/>
    <w:rsid w:val="00FB5F24"/>
    <w:rPr>
      <w:sz w:val="24"/>
    </w:rPr>
  </w:style>
  <w:style w:type="paragraph" w:customStyle="1" w:styleId="2fff3">
    <w:name w:val="Без интервала2"/>
    <w:link w:val="NoSpacingChar"/>
    <w:uiPriority w:val="99"/>
    <w:qFormat/>
    <w:rsid w:val="00FB5F24"/>
    <w:pPr>
      <w:spacing w:after="0" w:line="240" w:lineRule="auto"/>
    </w:pPr>
    <w:rPr>
      <w:sz w:val="24"/>
    </w:rPr>
  </w:style>
  <w:style w:type="character" w:customStyle="1" w:styleId="1181">
    <w:name w:val="Знак1 Знак Знак18"/>
    <w:uiPriority w:val="99"/>
    <w:qFormat/>
    <w:locked/>
    <w:rsid w:val="00FB5F24"/>
    <w:rPr>
      <w:rFonts w:ascii="Times New Roman" w:hAnsi="Times New Roman"/>
      <w:sz w:val="24"/>
      <w:lang w:eastAsia="ru-RU"/>
    </w:rPr>
  </w:style>
  <w:style w:type="character" w:customStyle="1" w:styleId="468">
    <w:name w:val="Знак Знак468"/>
    <w:uiPriority w:val="99"/>
    <w:qFormat/>
    <w:locked/>
    <w:rsid w:val="00FB5F24"/>
    <w:rPr>
      <w:b/>
      <w:sz w:val="27"/>
      <w:lang w:val="ru-RU" w:eastAsia="ru-RU"/>
    </w:rPr>
  </w:style>
  <w:style w:type="character" w:customStyle="1" w:styleId="488">
    <w:name w:val="Знак Знак488"/>
    <w:uiPriority w:val="99"/>
    <w:qFormat/>
    <w:locked/>
    <w:rsid w:val="00FB5F24"/>
    <w:rPr>
      <w:b/>
      <w:sz w:val="27"/>
      <w:lang w:val="ru-RU" w:eastAsia="ru-RU"/>
    </w:rPr>
  </w:style>
  <w:style w:type="character" w:customStyle="1" w:styleId="448">
    <w:name w:val="Знак Знак448"/>
    <w:uiPriority w:val="99"/>
    <w:qFormat/>
    <w:locked/>
    <w:rsid w:val="00FB5F24"/>
    <w:rPr>
      <w:sz w:val="24"/>
    </w:rPr>
  </w:style>
  <w:style w:type="character" w:customStyle="1" w:styleId="518">
    <w:name w:val="Знак Знак518"/>
    <w:uiPriority w:val="99"/>
    <w:qFormat/>
    <w:locked/>
    <w:rsid w:val="00FB5F24"/>
    <w:rPr>
      <w:b/>
      <w:sz w:val="27"/>
      <w:lang w:val="ru-RU" w:eastAsia="ru-RU"/>
    </w:rPr>
  </w:style>
  <w:style w:type="character" w:customStyle="1" w:styleId="438">
    <w:name w:val="Знак Знак438"/>
    <w:uiPriority w:val="99"/>
    <w:qFormat/>
    <w:locked/>
    <w:rsid w:val="00FB5F24"/>
    <w:rPr>
      <w:color w:val="000000"/>
      <w:sz w:val="24"/>
      <w:lang w:eastAsia="ru-RU"/>
    </w:rPr>
  </w:style>
  <w:style w:type="character" w:customStyle="1" w:styleId="428">
    <w:name w:val="Знак Знак428"/>
    <w:uiPriority w:val="99"/>
    <w:qFormat/>
    <w:rsid w:val="00FB5F24"/>
    <w:rPr>
      <w:rFonts w:ascii="Times New Roman" w:hAnsi="Times New Roman"/>
      <w:sz w:val="16"/>
    </w:rPr>
  </w:style>
  <w:style w:type="character" w:customStyle="1" w:styleId="498">
    <w:name w:val="Знак Знак498"/>
    <w:uiPriority w:val="99"/>
    <w:qFormat/>
    <w:rsid w:val="00FB5F24"/>
    <w:rPr>
      <w:rFonts w:ascii="Times New Roman" w:hAnsi="Times New Roman"/>
      <w:b/>
      <w:caps/>
      <w:sz w:val="24"/>
      <w:lang w:eastAsia="ru-RU"/>
    </w:rPr>
  </w:style>
  <w:style w:type="paragraph" w:customStyle="1" w:styleId="427">
    <w:name w:val="Заголовок 42"/>
    <w:basedOn w:val="5f"/>
    <w:next w:val="5f"/>
    <w:uiPriority w:val="99"/>
    <w:qFormat/>
    <w:rsid w:val="00FB5F24"/>
    <w:pPr>
      <w:keepNext/>
      <w:widowControl/>
      <w:ind w:left="0" w:firstLine="0"/>
    </w:pPr>
    <w:rPr>
      <w:sz w:val="24"/>
    </w:rPr>
  </w:style>
  <w:style w:type="character" w:customStyle="1" w:styleId="478">
    <w:name w:val="Знак Знак478"/>
    <w:uiPriority w:val="99"/>
    <w:qFormat/>
    <w:rsid w:val="00FB5F24"/>
    <w:rPr>
      <w:rFonts w:ascii="Times New Roman" w:hAnsi="Times New Roman"/>
      <w:b/>
      <w:sz w:val="27"/>
      <w:lang w:eastAsia="ru-RU"/>
    </w:rPr>
  </w:style>
  <w:style w:type="character" w:customStyle="1" w:styleId="458">
    <w:name w:val="Знак Знак458"/>
    <w:uiPriority w:val="99"/>
    <w:qFormat/>
    <w:rsid w:val="00FB5F24"/>
    <w:rPr>
      <w:rFonts w:ascii="Times New Roman" w:hAnsi="Times New Roman"/>
      <w:b/>
      <w:i/>
      <w:sz w:val="26"/>
      <w:lang w:eastAsia="ru-RU"/>
    </w:rPr>
  </w:style>
  <w:style w:type="paragraph" w:customStyle="1" w:styleId="617">
    <w:name w:val="Заголовок 61"/>
    <w:uiPriority w:val="99"/>
    <w:qFormat/>
    <w:rsid w:val="00FB5F24"/>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0">
    <w:name w:val="Знак5 Знак Знак9"/>
    <w:uiPriority w:val="99"/>
    <w:qFormat/>
    <w:locked/>
    <w:rsid w:val="00FB5F24"/>
    <w:rPr>
      <w:sz w:val="16"/>
    </w:rPr>
  </w:style>
  <w:style w:type="character" w:customStyle="1" w:styleId="508">
    <w:name w:val="Знак Знак508"/>
    <w:uiPriority w:val="99"/>
    <w:qFormat/>
    <w:locked/>
    <w:rsid w:val="00FB5F24"/>
    <w:rPr>
      <w:b/>
      <w:sz w:val="28"/>
      <w:lang w:val="ru-RU" w:eastAsia="ru-RU"/>
    </w:rPr>
  </w:style>
  <w:style w:type="character" w:customStyle="1" w:styleId="528">
    <w:name w:val="Знак Знак528"/>
    <w:uiPriority w:val="99"/>
    <w:qFormat/>
    <w:rsid w:val="00FB5F24"/>
    <w:rPr>
      <w:rFonts w:ascii="Arial" w:hAnsi="Arial"/>
      <w:b/>
      <w:i/>
      <w:sz w:val="28"/>
    </w:rPr>
  </w:style>
  <w:style w:type="paragraph" w:customStyle="1" w:styleId="21f2">
    <w:name w:val="Цитата 21"/>
    <w:basedOn w:val="a2"/>
    <w:next w:val="a2"/>
    <w:link w:val="QuoteChar2"/>
    <w:uiPriority w:val="99"/>
    <w:qFormat/>
    <w:rsid w:val="00FB5F24"/>
    <w:pPr>
      <w:widowControl/>
      <w:snapToGrid/>
      <w:spacing w:before="0" w:after="0"/>
    </w:pPr>
    <w:rPr>
      <w:rFonts w:ascii="Calibri" w:hAnsi="Calibri"/>
      <w:i/>
      <w:color w:val="000000"/>
    </w:rPr>
  </w:style>
  <w:style w:type="character" w:customStyle="1" w:styleId="QuoteChar2">
    <w:name w:val="Quote Char2"/>
    <w:link w:val="21f2"/>
    <w:uiPriority w:val="99"/>
    <w:qFormat/>
    <w:locked/>
    <w:rsid w:val="00FB5F24"/>
    <w:rPr>
      <w:rFonts w:ascii="Calibri" w:eastAsia="Calibri" w:hAnsi="Calibri" w:cs="Times New Roman"/>
      <w:i/>
      <w:color w:val="000000"/>
      <w:sz w:val="24"/>
      <w:szCs w:val="20"/>
      <w:lang w:eastAsia="ru-RU"/>
    </w:rPr>
  </w:style>
  <w:style w:type="paragraph" w:customStyle="1" w:styleId="1fffff0">
    <w:name w:val="Выделенная цитата1"/>
    <w:basedOn w:val="a2"/>
    <w:next w:val="a2"/>
    <w:link w:val="IntenseQuoteChar2"/>
    <w:uiPriority w:val="99"/>
    <w:qFormat/>
    <w:rsid w:val="00FB5F24"/>
    <w:pPr>
      <w:widowControl/>
      <w:pBdr>
        <w:bottom w:val="single" w:sz="4" w:space="4" w:color="4F81BD"/>
      </w:pBdr>
      <w:snapToGrid/>
      <w:spacing w:before="200" w:after="280"/>
      <w:ind w:left="936" w:right="936"/>
    </w:pPr>
    <w:rPr>
      <w:rFonts w:ascii="Calibri" w:hAnsi="Calibri"/>
      <w:b/>
      <w:i/>
      <w:color w:val="4F81BD"/>
    </w:rPr>
  </w:style>
  <w:style w:type="character" w:customStyle="1" w:styleId="IntenseQuoteChar2">
    <w:name w:val="Intense Quote Char2"/>
    <w:link w:val="1fffff0"/>
    <w:uiPriority w:val="99"/>
    <w:qFormat/>
    <w:locked/>
    <w:rsid w:val="00FB5F24"/>
    <w:rPr>
      <w:rFonts w:ascii="Calibri" w:eastAsia="Calibri" w:hAnsi="Calibri" w:cs="Times New Roman"/>
      <w:b/>
      <w:i/>
      <w:color w:val="4F81BD"/>
      <w:sz w:val="24"/>
      <w:szCs w:val="20"/>
      <w:lang w:eastAsia="ru-RU"/>
    </w:rPr>
  </w:style>
  <w:style w:type="character" w:customStyle="1" w:styleId="5180">
    <w:name w:val="Знак5 Знак Знак18"/>
    <w:uiPriority w:val="99"/>
    <w:qFormat/>
    <w:locked/>
    <w:rsid w:val="00FB5F24"/>
    <w:rPr>
      <w:sz w:val="16"/>
      <w:lang w:val="ru-RU" w:eastAsia="ru-RU"/>
    </w:rPr>
  </w:style>
  <w:style w:type="paragraph" w:customStyle="1" w:styleId="1fffff1">
    <w:name w:val="Подзаголовок1"/>
    <w:basedOn w:val="a2"/>
    <w:uiPriority w:val="99"/>
    <w:qFormat/>
    <w:rsid w:val="00FB5F24"/>
    <w:pPr>
      <w:widowControl/>
      <w:snapToGrid/>
      <w:spacing w:before="0" w:after="0" w:line="312" w:lineRule="auto"/>
    </w:pPr>
    <w:rPr>
      <w:rFonts w:ascii="Arial" w:eastAsia="Times New Roman" w:hAnsi="Arial" w:cs="Arial"/>
      <w:b/>
      <w:bCs/>
      <w:color w:val="000000"/>
      <w:sz w:val="20"/>
    </w:rPr>
  </w:style>
  <w:style w:type="character" w:customStyle="1" w:styleId="681">
    <w:name w:val="Знак6 Знак Знак8"/>
    <w:uiPriority w:val="99"/>
    <w:qFormat/>
    <w:rsid w:val="00FB5F24"/>
    <w:rPr>
      <w:sz w:val="24"/>
      <w:lang w:val="ru-RU" w:eastAsia="ru-RU"/>
    </w:rPr>
  </w:style>
  <w:style w:type="character" w:customStyle="1" w:styleId="1fffff2">
    <w:name w:val="Замещающий текст1"/>
    <w:uiPriority w:val="99"/>
    <w:qFormat/>
    <w:rsid w:val="00FB5F24"/>
    <w:rPr>
      <w:color w:val="808080"/>
    </w:rPr>
  </w:style>
  <w:style w:type="character" w:customStyle="1" w:styleId="552">
    <w:name w:val="Знак Знак552"/>
    <w:uiPriority w:val="99"/>
    <w:qFormat/>
    <w:locked/>
    <w:rsid w:val="00FB5F24"/>
    <w:rPr>
      <w:sz w:val="24"/>
      <w:lang w:val="ru-RU" w:eastAsia="ru-RU"/>
    </w:rPr>
  </w:style>
  <w:style w:type="paragraph" w:customStyle="1" w:styleId="11fb">
    <w:name w:val="Заголовок 11"/>
    <w:basedOn w:val="a2"/>
    <w:next w:val="a2"/>
    <w:uiPriority w:val="99"/>
    <w:qFormat/>
    <w:rsid w:val="00FB5F24"/>
    <w:pPr>
      <w:widowControl/>
      <w:suppressAutoHyphens/>
      <w:snapToGrid/>
      <w:spacing w:before="0" w:after="0"/>
      <w:ind w:firstLine="454"/>
    </w:pPr>
    <w:rPr>
      <w:rFonts w:eastAsia="Times New Roman"/>
      <w:b/>
      <w:caps/>
      <w:szCs w:val="24"/>
      <w:lang w:eastAsia="zh-CN"/>
    </w:rPr>
  </w:style>
  <w:style w:type="character" w:customStyle="1" w:styleId="652">
    <w:name w:val="Знак Знак652"/>
    <w:uiPriority w:val="99"/>
    <w:qFormat/>
    <w:locked/>
    <w:rsid w:val="00FB5F24"/>
    <w:rPr>
      <w:b/>
      <w:sz w:val="27"/>
      <w:lang w:val="ru-RU" w:eastAsia="ru-RU"/>
    </w:rPr>
  </w:style>
  <w:style w:type="character" w:customStyle="1" w:styleId="642">
    <w:name w:val="Знак Знак642"/>
    <w:uiPriority w:val="99"/>
    <w:qFormat/>
    <w:locked/>
    <w:rsid w:val="00FB5F24"/>
    <w:rPr>
      <w:b/>
      <w:sz w:val="28"/>
      <w:lang w:val="ru-RU" w:eastAsia="ru-RU"/>
    </w:rPr>
  </w:style>
  <w:style w:type="character" w:customStyle="1" w:styleId="632">
    <w:name w:val="Знак Знак632"/>
    <w:uiPriority w:val="99"/>
    <w:qFormat/>
    <w:locked/>
    <w:rsid w:val="00FB5F24"/>
    <w:rPr>
      <w:b/>
      <w:i/>
      <w:sz w:val="26"/>
      <w:lang w:val="ru-RU" w:eastAsia="ru-RU"/>
    </w:rPr>
  </w:style>
  <w:style w:type="character" w:customStyle="1" w:styleId="622">
    <w:name w:val="Знак Знак622"/>
    <w:uiPriority w:val="99"/>
    <w:qFormat/>
    <w:locked/>
    <w:rsid w:val="00FB5F24"/>
    <w:rPr>
      <w:sz w:val="24"/>
      <w:lang w:val="ru-RU" w:eastAsia="ru-RU"/>
    </w:rPr>
  </w:style>
  <w:style w:type="character" w:customStyle="1" w:styleId="619">
    <w:name w:val="Знак Знак619"/>
    <w:uiPriority w:val="99"/>
    <w:qFormat/>
    <w:locked/>
    <w:rsid w:val="00FB5F24"/>
    <w:rPr>
      <w:sz w:val="24"/>
      <w:lang w:val="ru-RU" w:eastAsia="ru-RU"/>
    </w:rPr>
  </w:style>
  <w:style w:type="character" w:customStyle="1" w:styleId="602">
    <w:name w:val="Знак Знак602"/>
    <w:uiPriority w:val="99"/>
    <w:qFormat/>
    <w:locked/>
    <w:rsid w:val="00FB5F24"/>
    <w:rPr>
      <w:i/>
      <w:sz w:val="24"/>
      <w:lang w:val="ru-RU" w:eastAsia="ru-RU"/>
    </w:rPr>
  </w:style>
  <w:style w:type="character" w:customStyle="1" w:styleId="592">
    <w:name w:val="Знак Знак592"/>
    <w:uiPriority w:val="99"/>
    <w:qFormat/>
    <w:locked/>
    <w:rsid w:val="00FB5F24"/>
    <w:rPr>
      <w:rFonts w:ascii="Arial" w:hAnsi="Arial"/>
      <w:sz w:val="22"/>
      <w:lang w:val="ru-RU" w:eastAsia="ru-RU"/>
    </w:rPr>
  </w:style>
  <w:style w:type="character" w:customStyle="1" w:styleId="582">
    <w:name w:val="Знак Знак582"/>
    <w:uiPriority w:val="99"/>
    <w:qFormat/>
    <w:locked/>
    <w:rsid w:val="00FB5F24"/>
    <w:rPr>
      <w:rFonts w:ascii="Courier New" w:hAnsi="Courier New"/>
      <w:lang w:val="ru-RU" w:eastAsia="ru-RU"/>
    </w:rPr>
  </w:style>
  <w:style w:type="character" w:customStyle="1" w:styleId="572">
    <w:name w:val="Знак Знак572"/>
    <w:uiPriority w:val="99"/>
    <w:qFormat/>
    <w:locked/>
    <w:rsid w:val="00FB5F24"/>
    <w:rPr>
      <w:lang w:val="ru-RU" w:eastAsia="ru-RU"/>
    </w:rPr>
  </w:style>
  <w:style w:type="character" w:customStyle="1" w:styleId="562">
    <w:name w:val="Знак Знак562"/>
    <w:uiPriority w:val="99"/>
    <w:qFormat/>
    <w:locked/>
    <w:rsid w:val="00FB5F24"/>
    <w:rPr>
      <w:sz w:val="24"/>
      <w:lang w:val="ru-RU" w:eastAsia="ru-RU"/>
    </w:rPr>
  </w:style>
  <w:style w:type="character" w:customStyle="1" w:styleId="542">
    <w:name w:val="Знак Знак542"/>
    <w:uiPriority w:val="99"/>
    <w:qFormat/>
    <w:locked/>
    <w:rsid w:val="00FB5F24"/>
    <w:rPr>
      <w:sz w:val="24"/>
      <w:lang w:val="en-US" w:eastAsia="ru-RU"/>
    </w:rPr>
  </w:style>
  <w:style w:type="paragraph" w:customStyle="1" w:styleId="239">
    <w:name w:val="Заголовок 23"/>
    <w:basedOn w:val="a2"/>
    <w:next w:val="a2"/>
    <w:uiPriority w:val="99"/>
    <w:qFormat/>
    <w:rsid w:val="00FB5F24"/>
    <w:pPr>
      <w:keepNext/>
      <w:widowControl/>
      <w:tabs>
        <w:tab w:val="left" w:pos="576"/>
      </w:tabs>
      <w:suppressAutoHyphens/>
      <w:snapToGrid/>
      <w:spacing w:before="240" w:after="60"/>
      <w:ind w:left="576" w:hanging="576"/>
      <w:outlineLvl w:val="1"/>
    </w:pPr>
    <w:rPr>
      <w:rFonts w:ascii="Arial" w:eastAsia="Times New Roman" w:hAnsi="Arial" w:cs="Arial"/>
      <w:b/>
      <w:bCs/>
      <w:i/>
      <w:iCs/>
      <w:sz w:val="28"/>
      <w:szCs w:val="28"/>
      <w:lang w:eastAsia="zh-CN"/>
    </w:rPr>
  </w:style>
  <w:style w:type="paragraph" w:customStyle="1" w:styleId="335">
    <w:name w:val="Заголовок 33"/>
    <w:basedOn w:val="a2"/>
    <w:next w:val="a2"/>
    <w:uiPriority w:val="99"/>
    <w:qFormat/>
    <w:rsid w:val="00FB5F24"/>
    <w:pPr>
      <w:widowControl/>
      <w:tabs>
        <w:tab w:val="left" w:pos="720"/>
      </w:tabs>
      <w:suppressAutoHyphens/>
      <w:snapToGrid/>
      <w:spacing w:before="280" w:after="280"/>
      <w:ind w:left="720" w:hanging="720"/>
      <w:outlineLvl w:val="2"/>
    </w:pPr>
    <w:rPr>
      <w:rFonts w:eastAsia="Times New Roman"/>
      <w:b/>
      <w:bCs/>
      <w:sz w:val="27"/>
      <w:szCs w:val="27"/>
      <w:lang w:eastAsia="zh-CN"/>
    </w:rPr>
  </w:style>
  <w:style w:type="paragraph" w:customStyle="1" w:styleId="437">
    <w:name w:val="Заголовок 43"/>
    <w:basedOn w:val="a2"/>
    <w:next w:val="a2"/>
    <w:uiPriority w:val="99"/>
    <w:qFormat/>
    <w:rsid w:val="00FB5F24"/>
    <w:pPr>
      <w:keepNext/>
      <w:widowControl/>
      <w:tabs>
        <w:tab w:val="left" w:pos="864"/>
      </w:tabs>
      <w:suppressAutoHyphens/>
      <w:snapToGrid/>
      <w:spacing w:before="240" w:after="60"/>
      <w:ind w:left="864" w:hanging="864"/>
      <w:outlineLvl w:val="3"/>
    </w:pPr>
    <w:rPr>
      <w:rFonts w:eastAsia="Times New Roman"/>
      <w:b/>
      <w:bCs/>
      <w:sz w:val="28"/>
      <w:szCs w:val="28"/>
      <w:lang w:eastAsia="zh-CN"/>
    </w:rPr>
  </w:style>
  <w:style w:type="paragraph" w:customStyle="1" w:styleId="517">
    <w:name w:val="Заголовок 51"/>
    <w:basedOn w:val="a2"/>
    <w:next w:val="a2"/>
    <w:uiPriority w:val="99"/>
    <w:qFormat/>
    <w:rsid w:val="00FB5F24"/>
    <w:pPr>
      <w:widowControl/>
      <w:tabs>
        <w:tab w:val="left" w:pos="1008"/>
      </w:tabs>
      <w:suppressAutoHyphens/>
      <w:snapToGrid/>
      <w:spacing w:before="240" w:after="60"/>
      <w:ind w:left="1008" w:hanging="1008"/>
      <w:outlineLvl w:val="4"/>
    </w:pPr>
    <w:rPr>
      <w:rFonts w:eastAsia="Times New Roman"/>
      <w:b/>
      <w:bCs/>
      <w:i/>
      <w:iCs/>
      <w:sz w:val="26"/>
      <w:szCs w:val="26"/>
      <w:lang w:eastAsia="zh-CN"/>
    </w:rPr>
  </w:style>
  <w:style w:type="paragraph" w:customStyle="1" w:styleId="623">
    <w:name w:val="Заголовок 62"/>
    <w:basedOn w:val="a2"/>
    <w:next w:val="a2"/>
    <w:uiPriority w:val="99"/>
    <w:qFormat/>
    <w:rsid w:val="00FB5F24"/>
    <w:pPr>
      <w:keepNext/>
      <w:widowControl/>
      <w:tabs>
        <w:tab w:val="left" w:pos="1152"/>
      </w:tabs>
      <w:suppressAutoHyphens/>
      <w:snapToGrid/>
      <w:spacing w:before="0" w:after="0"/>
      <w:ind w:left="1152" w:hanging="1152"/>
      <w:jc w:val="both"/>
      <w:outlineLvl w:val="5"/>
    </w:pPr>
    <w:rPr>
      <w:rFonts w:eastAsia="Times New Roman"/>
      <w:lang w:val="en-US" w:eastAsia="en-US"/>
    </w:rPr>
  </w:style>
  <w:style w:type="paragraph" w:customStyle="1" w:styleId="713">
    <w:name w:val="Заголовок 71"/>
    <w:basedOn w:val="a2"/>
    <w:next w:val="a2"/>
    <w:uiPriority w:val="99"/>
    <w:qFormat/>
    <w:rsid w:val="00FB5F24"/>
    <w:pPr>
      <w:widowControl/>
      <w:tabs>
        <w:tab w:val="left" w:pos="1296"/>
      </w:tabs>
      <w:suppressAutoHyphens/>
      <w:snapToGrid/>
      <w:spacing w:before="240" w:after="60"/>
      <w:ind w:left="1296" w:hanging="1296"/>
      <w:outlineLvl w:val="6"/>
    </w:pPr>
    <w:rPr>
      <w:rFonts w:eastAsia="Times New Roman"/>
      <w:szCs w:val="24"/>
      <w:lang w:eastAsia="zh-CN"/>
    </w:rPr>
  </w:style>
  <w:style w:type="paragraph" w:customStyle="1" w:styleId="813">
    <w:name w:val="Заголовок 81"/>
    <w:basedOn w:val="a2"/>
    <w:next w:val="a2"/>
    <w:uiPriority w:val="99"/>
    <w:qFormat/>
    <w:rsid w:val="00FB5F24"/>
    <w:pPr>
      <w:widowControl/>
      <w:tabs>
        <w:tab w:val="left" w:pos="1440"/>
      </w:tabs>
      <w:suppressAutoHyphens/>
      <w:snapToGrid/>
      <w:spacing w:before="240" w:after="60"/>
      <w:ind w:left="1440" w:hanging="1440"/>
      <w:outlineLvl w:val="7"/>
    </w:pPr>
    <w:rPr>
      <w:rFonts w:eastAsia="Times New Roman"/>
      <w:i/>
      <w:iCs/>
      <w:szCs w:val="24"/>
      <w:lang w:eastAsia="zh-CN"/>
    </w:rPr>
  </w:style>
  <w:style w:type="paragraph" w:customStyle="1" w:styleId="912">
    <w:name w:val="Заголовок 91"/>
    <w:basedOn w:val="a2"/>
    <w:next w:val="a2"/>
    <w:uiPriority w:val="99"/>
    <w:qFormat/>
    <w:rsid w:val="00FB5F24"/>
    <w:pPr>
      <w:widowControl/>
      <w:tabs>
        <w:tab w:val="left" w:pos="1584"/>
      </w:tabs>
      <w:suppressAutoHyphens/>
      <w:snapToGrid/>
      <w:spacing w:before="240" w:after="6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FB5F24"/>
    <w:rPr>
      <w:rFonts w:ascii="Arial" w:hAnsi="Arial"/>
      <w:b/>
      <w:sz w:val="26"/>
    </w:rPr>
  </w:style>
  <w:style w:type="character" w:customStyle="1" w:styleId="662">
    <w:name w:val="Знак Знак662"/>
    <w:uiPriority w:val="99"/>
    <w:qFormat/>
    <w:rsid w:val="00FB5F24"/>
    <w:rPr>
      <w:b/>
      <w:sz w:val="28"/>
    </w:rPr>
  </w:style>
  <w:style w:type="character" w:customStyle="1" w:styleId="702">
    <w:name w:val="Знак Знак702"/>
    <w:uiPriority w:val="99"/>
    <w:qFormat/>
    <w:rsid w:val="00FB5F24"/>
    <w:rPr>
      <w:rFonts w:ascii="Arial" w:hAnsi="Arial"/>
      <w:b/>
      <w:sz w:val="26"/>
    </w:rPr>
  </w:style>
  <w:style w:type="character" w:customStyle="1" w:styleId="692">
    <w:name w:val="Знак Знак692"/>
    <w:uiPriority w:val="99"/>
    <w:qFormat/>
    <w:rsid w:val="00FB5F24"/>
    <w:rPr>
      <w:b/>
      <w:sz w:val="28"/>
    </w:rPr>
  </w:style>
  <w:style w:type="character" w:customStyle="1" w:styleId="682">
    <w:name w:val="Знак Знак682"/>
    <w:uiPriority w:val="99"/>
    <w:qFormat/>
    <w:rsid w:val="00FB5F24"/>
    <w:rPr>
      <w:b/>
      <w:i/>
      <w:sz w:val="26"/>
    </w:rPr>
  </w:style>
  <w:style w:type="character" w:customStyle="1" w:styleId="2fff4">
    <w:name w:val="Сильное выделение2"/>
    <w:uiPriority w:val="99"/>
    <w:qFormat/>
    <w:rsid w:val="00FB5F24"/>
    <w:rPr>
      <w:b/>
    </w:rPr>
  </w:style>
  <w:style w:type="paragraph" w:customStyle="1" w:styleId="HTML21">
    <w:name w:val="Стандартный HTML2"/>
    <w:basedOn w:val="a2"/>
    <w:uiPriority w:val="99"/>
    <w:qFormat/>
    <w:rsid w:val="00FB5F2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hAnsi="Courier New" w:cs="Courier New"/>
      <w:kern w:val="1"/>
      <w:sz w:val="20"/>
      <w:lang w:eastAsia="hi-IN" w:bidi="hi-IN"/>
    </w:rPr>
  </w:style>
  <w:style w:type="character" w:customStyle="1" w:styleId="ListParagraphChar1">
    <w:name w:val="List Paragraph Char1"/>
    <w:link w:val="3ff"/>
    <w:uiPriority w:val="99"/>
    <w:qFormat/>
    <w:locked/>
    <w:rsid w:val="00FB5F24"/>
    <w:rPr>
      <w:rFonts w:ascii="Calibri" w:eastAsia="Calibri" w:hAnsi="Calibri" w:cs="Times New Roman"/>
      <w:sz w:val="20"/>
      <w:szCs w:val="20"/>
      <w:lang w:eastAsia="ru-RU"/>
    </w:rPr>
  </w:style>
  <w:style w:type="character" w:customStyle="1" w:styleId="2010">
    <w:name w:val="Знак Знак2010"/>
    <w:uiPriority w:val="99"/>
    <w:qFormat/>
    <w:rsid w:val="00FB5F24"/>
    <w:rPr>
      <w:rFonts w:ascii="Arial" w:hAnsi="Arial"/>
      <w:sz w:val="22"/>
    </w:rPr>
  </w:style>
  <w:style w:type="character" w:customStyle="1" w:styleId="618">
    <w:name w:val="Знак Знак618"/>
    <w:uiPriority w:val="99"/>
    <w:qFormat/>
    <w:rsid w:val="00FB5F24"/>
    <w:rPr>
      <w:rFonts w:ascii="Arial" w:hAnsi="Arial"/>
      <w:b/>
      <w:i/>
      <w:sz w:val="28"/>
      <w:lang w:val="ru-RU" w:eastAsia="en-US"/>
    </w:rPr>
  </w:style>
  <w:style w:type="paragraph" w:customStyle="1" w:styleId="87">
    <w:name w:val="Знак Знак Знак Знак Знак Знак8"/>
    <w:basedOn w:val="a2"/>
    <w:uiPriority w:val="99"/>
    <w:qFormat/>
    <w:rsid w:val="00FB5F24"/>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791">
    <w:name w:val="Знак Знак79"/>
    <w:uiPriority w:val="99"/>
    <w:qFormat/>
    <w:rsid w:val="00FB5F24"/>
    <w:rPr>
      <w:sz w:val="16"/>
      <w:lang w:val="ru-RU" w:eastAsia="ru-RU"/>
    </w:rPr>
  </w:style>
  <w:style w:type="paragraph" w:customStyle="1" w:styleId="7c">
    <w:name w:val="Обычный7"/>
    <w:uiPriority w:val="99"/>
    <w:qFormat/>
    <w:rsid w:val="00FB5F24"/>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
    <w:name w:val="Знак Знак147"/>
    <w:uiPriority w:val="99"/>
    <w:qFormat/>
    <w:locked/>
    <w:rsid w:val="00FB5F24"/>
    <w:rPr>
      <w:b/>
      <w:sz w:val="27"/>
      <w:lang w:val="ru-RU" w:eastAsia="ru-RU"/>
    </w:rPr>
  </w:style>
  <w:style w:type="character" w:customStyle="1" w:styleId="1070">
    <w:name w:val="Знак Знак107"/>
    <w:uiPriority w:val="99"/>
    <w:qFormat/>
    <w:locked/>
    <w:rsid w:val="00FB5F24"/>
    <w:rPr>
      <w:sz w:val="16"/>
      <w:lang w:val="ru-RU" w:eastAsia="ru-RU"/>
    </w:rPr>
  </w:style>
  <w:style w:type="paragraph" w:customStyle="1" w:styleId="4f2">
    <w:name w:val="Абзац списка4"/>
    <w:basedOn w:val="a2"/>
    <w:uiPriority w:val="99"/>
    <w:qFormat/>
    <w:rsid w:val="00FB5F24"/>
    <w:pPr>
      <w:widowControl/>
      <w:snapToGrid/>
      <w:spacing w:before="0" w:after="200" w:line="276" w:lineRule="auto"/>
      <w:ind w:left="720"/>
    </w:pPr>
    <w:rPr>
      <w:rFonts w:ascii="Calibri" w:eastAsia="Times New Roman" w:hAnsi="Calibri"/>
      <w:sz w:val="22"/>
      <w:szCs w:val="22"/>
      <w:lang w:eastAsia="en-US"/>
    </w:rPr>
  </w:style>
  <w:style w:type="character" w:customStyle="1" w:styleId="168">
    <w:name w:val="Знак Знак168"/>
    <w:uiPriority w:val="99"/>
    <w:qFormat/>
    <w:locked/>
    <w:rsid w:val="00FB5F24"/>
    <w:rPr>
      <w:b/>
      <w:caps/>
      <w:sz w:val="24"/>
      <w:lang w:val="ru-RU" w:eastAsia="ru-RU"/>
    </w:rPr>
  </w:style>
  <w:style w:type="paragraph" w:customStyle="1" w:styleId="242">
    <w:name w:val="Основной текст 24"/>
    <w:basedOn w:val="a2"/>
    <w:uiPriority w:val="99"/>
    <w:qFormat/>
    <w:rsid w:val="00FB5F24"/>
    <w:pPr>
      <w:widowControl/>
      <w:overflowPunct w:val="0"/>
      <w:autoSpaceDE w:val="0"/>
      <w:autoSpaceDN w:val="0"/>
      <w:adjustRightInd w:val="0"/>
      <w:snapToGrid/>
      <w:spacing w:before="0" w:after="0"/>
      <w:ind w:firstLine="851"/>
      <w:jc w:val="both"/>
      <w:textAlignment w:val="baseline"/>
    </w:pPr>
    <w:rPr>
      <w:rFonts w:eastAsia="Times New Roman"/>
      <w:sz w:val="28"/>
    </w:rPr>
  </w:style>
  <w:style w:type="character" w:customStyle="1" w:styleId="98">
    <w:name w:val="Знак Знак Знак9"/>
    <w:uiPriority w:val="99"/>
    <w:qFormat/>
    <w:rsid w:val="00FB5F24"/>
    <w:rPr>
      <w:rFonts w:ascii="Times New Roman" w:hAnsi="Times New Roman"/>
      <w:b/>
      <w:caps/>
      <w:sz w:val="28"/>
    </w:rPr>
  </w:style>
  <w:style w:type="character" w:customStyle="1" w:styleId="257">
    <w:name w:val="Знак Знак257"/>
    <w:uiPriority w:val="99"/>
    <w:qFormat/>
    <w:rsid w:val="00FB5F24"/>
    <w:rPr>
      <w:rFonts w:ascii="Times New Roman" w:hAnsi="Times New Roman"/>
      <w:b/>
      <w:sz w:val="28"/>
    </w:rPr>
  </w:style>
  <w:style w:type="character" w:customStyle="1" w:styleId="2270">
    <w:name w:val="Знак Знак227"/>
    <w:uiPriority w:val="99"/>
    <w:qFormat/>
    <w:rsid w:val="00FB5F24"/>
    <w:rPr>
      <w:rFonts w:ascii="Times New Roman" w:hAnsi="Times New Roman"/>
      <w:sz w:val="24"/>
    </w:rPr>
  </w:style>
  <w:style w:type="character" w:customStyle="1" w:styleId="197">
    <w:name w:val="Знак Знак197"/>
    <w:uiPriority w:val="99"/>
    <w:qFormat/>
    <w:rsid w:val="00FB5F24"/>
    <w:rPr>
      <w:rFonts w:ascii="Times New Roman" w:hAnsi="Times New Roman"/>
      <w:sz w:val="16"/>
      <w:lang w:eastAsia="ru-RU"/>
    </w:rPr>
  </w:style>
  <w:style w:type="character" w:customStyle="1" w:styleId="187">
    <w:name w:val="Знак Знак187"/>
    <w:uiPriority w:val="99"/>
    <w:qFormat/>
    <w:rsid w:val="00FB5F24"/>
    <w:rPr>
      <w:rFonts w:ascii="Courier New" w:hAnsi="Courier New"/>
    </w:rPr>
  </w:style>
  <w:style w:type="character" w:customStyle="1" w:styleId="177">
    <w:name w:val="Знак Знак177"/>
    <w:uiPriority w:val="99"/>
    <w:qFormat/>
    <w:rsid w:val="00FB5F24"/>
    <w:rPr>
      <w:rFonts w:ascii="Times New Roman" w:hAnsi="Times New Roman"/>
      <w:sz w:val="24"/>
    </w:rPr>
  </w:style>
  <w:style w:type="paragraph" w:customStyle="1" w:styleId="344">
    <w:name w:val="Заголовок 34"/>
    <w:basedOn w:val="7c"/>
    <w:next w:val="7c"/>
    <w:uiPriority w:val="99"/>
    <w:qFormat/>
    <w:rsid w:val="00FB5F24"/>
    <w:pPr>
      <w:keepNext/>
      <w:widowControl/>
      <w:ind w:left="0" w:firstLine="0"/>
      <w:outlineLvl w:val="2"/>
    </w:pPr>
    <w:rPr>
      <w:sz w:val="24"/>
    </w:rPr>
  </w:style>
  <w:style w:type="paragraph" w:customStyle="1" w:styleId="5f0">
    <w:name w:val="Основной текст5"/>
    <w:basedOn w:val="7c"/>
    <w:uiPriority w:val="99"/>
    <w:qFormat/>
    <w:rsid w:val="00FB5F24"/>
    <w:pPr>
      <w:widowControl/>
      <w:spacing w:line="360" w:lineRule="auto"/>
      <w:ind w:left="0" w:firstLine="0"/>
    </w:pPr>
    <w:rPr>
      <w:sz w:val="24"/>
    </w:rPr>
  </w:style>
  <w:style w:type="character" w:customStyle="1" w:styleId="157">
    <w:name w:val="Знак Знак157"/>
    <w:uiPriority w:val="99"/>
    <w:qFormat/>
    <w:rsid w:val="00FB5F24"/>
    <w:rPr>
      <w:b/>
      <w:sz w:val="28"/>
    </w:rPr>
  </w:style>
  <w:style w:type="paragraph" w:customStyle="1" w:styleId="243">
    <w:name w:val="Заголовок 24"/>
    <w:basedOn w:val="a2"/>
    <w:next w:val="a2"/>
    <w:uiPriority w:val="99"/>
    <w:qFormat/>
    <w:rsid w:val="00FB5F24"/>
    <w:pPr>
      <w:keepNext/>
      <w:snapToGrid/>
      <w:spacing w:before="0" w:after="0"/>
      <w:jc w:val="center"/>
    </w:pPr>
    <w:rPr>
      <w:rFonts w:eastAsia="Times New Roman"/>
      <w:b/>
      <w:sz w:val="26"/>
    </w:rPr>
  </w:style>
  <w:style w:type="paragraph" w:customStyle="1" w:styleId="88">
    <w:name w:val="Обычный8"/>
    <w:basedOn w:val="a2"/>
    <w:uiPriority w:val="99"/>
    <w:qFormat/>
    <w:rsid w:val="00FB5F24"/>
    <w:pPr>
      <w:widowControl/>
      <w:snapToGrid/>
      <w:spacing w:beforeAutospacing="1" w:afterAutospacing="1"/>
    </w:pPr>
    <w:rPr>
      <w:rFonts w:eastAsia="Times New Roman"/>
      <w:szCs w:val="24"/>
    </w:rPr>
  </w:style>
  <w:style w:type="paragraph" w:customStyle="1" w:styleId="4f3">
    <w:name w:val="Цитата4"/>
    <w:basedOn w:val="a2"/>
    <w:uiPriority w:val="99"/>
    <w:qFormat/>
    <w:rsid w:val="00FB5F24"/>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paragraph" w:customStyle="1" w:styleId="4f4">
    <w:name w:val="Текст4"/>
    <w:basedOn w:val="a2"/>
    <w:uiPriority w:val="99"/>
    <w:qFormat/>
    <w:rsid w:val="00FB5F24"/>
    <w:pPr>
      <w:widowControl/>
      <w:snapToGrid/>
      <w:spacing w:before="0" w:after="0"/>
    </w:pPr>
    <w:rPr>
      <w:rFonts w:ascii="Courier New" w:eastAsia="Times New Roman" w:hAnsi="Courier New"/>
      <w:sz w:val="20"/>
    </w:rPr>
  </w:style>
  <w:style w:type="paragraph" w:customStyle="1" w:styleId="346">
    <w:name w:val="Основной текст 34"/>
    <w:basedOn w:val="7c"/>
    <w:uiPriority w:val="99"/>
    <w:qFormat/>
    <w:rsid w:val="00FB5F24"/>
    <w:pPr>
      <w:widowControl/>
      <w:tabs>
        <w:tab w:val="left" w:pos="360"/>
      </w:tabs>
      <w:ind w:left="0" w:firstLine="0"/>
      <w:jc w:val="both"/>
    </w:pPr>
    <w:rPr>
      <w:i/>
      <w:sz w:val="26"/>
    </w:rPr>
  </w:style>
  <w:style w:type="paragraph" w:customStyle="1" w:styleId="23a">
    <w:name w:val="Основной текст с отступом 23"/>
    <w:basedOn w:val="a2"/>
    <w:uiPriority w:val="99"/>
    <w:qFormat/>
    <w:rsid w:val="00FB5F24"/>
    <w:pPr>
      <w:widowControl/>
      <w:overflowPunct w:val="0"/>
      <w:autoSpaceDE w:val="0"/>
      <w:snapToGrid/>
      <w:spacing w:before="0" w:after="0"/>
      <w:ind w:firstLine="567"/>
      <w:jc w:val="both"/>
    </w:pPr>
    <w:rPr>
      <w:rFonts w:eastAsia="Times New Roman"/>
      <w:sz w:val="20"/>
      <w:lang w:eastAsia="ar-SA"/>
    </w:rPr>
  </w:style>
  <w:style w:type="paragraph" w:customStyle="1" w:styleId="348">
    <w:name w:val="Основной текст с отступом 34"/>
    <w:basedOn w:val="a2"/>
    <w:uiPriority w:val="99"/>
    <w:qFormat/>
    <w:rsid w:val="00FB5F24"/>
    <w:pPr>
      <w:widowControl/>
      <w:snapToGrid/>
      <w:spacing w:before="0" w:after="0" w:line="360" w:lineRule="auto"/>
      <w:ind w:firstLine="709"/>
      <w:jc w:val="both"/>
    </w:pPr>
    <w:rPr>
      <w:rFonts w:eastAsia="Times New Roman"/>
      <w:sz w:val="28"/>
    </w:rPr>
  </w:style>
  <w:style w:type="paragraph" w:customStyle="1" w:styleId="3ff2">
    <w:name w:val="Верхний колонтитул3"/>
    <w:basedOn w:val="a2"/>
    <w:uiPriority w:val="99"/>
    <w:qFormat/>
    <w:rsid w:val="00FB5F24"/>
    <w:pPr>
      <w:widowControl/>
      <w:tabs>
        <w:tab w:val="center" w:pos="4153"/>
        <w:tab w:val="right" w:pos="8306"/>
      </w:tabs>
      <w:snapToGrid/>
      <w:spacing w:before="0" w:after="0"/>
    </w:pPr>
    <w:rPr>
      <w:rFonts w:ascii="Arial" w:eastAsia="Times New Roman" w:hAnsi="Arial"/>
    </w:rPr>
  </w:style>
  <w:style w:type="character" w:customStyle="1" w:styleId="3ff3">
    <w:name w:val="Слабое выделение3"/>
    <w:uiPriority w:val="99"/>
    <w:qFormat/>
    <w:rsid w:val="00FB5F24"/>
    <w:rPr>
      <w:i/>
      <w:color w:val="808080"/>
    </w:rPr>
  </w:style>
  <w:style w:type="character" w:customStyle="1" w:styleId="417">
    <w:name w:val="Знак Знак417"/>
    <w:uiPriority w:val="99"/>
    <w:qFormat/>
    <w:locked/>
    <w:rsid w:val="00FB5F24"/>
    <w:rPr>
      <w:rFonts w:ascii="Arial" w:hAnsi="Arial"/>
      <w:b/>
      <w:i/>
      <w:sz w:val="28"/>
      <w:lang w:val="ru-RU" w:eastAsia="en-US"/>
    </w:rPr>
  </w:style>
  <w:style w:type="character" w:customStyle="1" w:styleId="3ff4">
    <w:name w:val="Основной шрифт абзаца3"/>
    <w:uiPriority w:val="99"/>
    <w:qFormat/>
    <w:rsid w:val="00FB5F24"/>
  </w:style>
  <w:style w:type="paragraph" w:customStyle="1" w:styleId="99">
    <w:name w:val="Знак Знак Знак Знак Знак Знак Знак Знак Знак Знак Знак Знак Знак9"/>
    <w:basedOn w:val="a2"/>
    <w:uiPriority w:val="99"/>
    <w:qFormat/>
    <w:rsid w:val="00FB5F24"/>
    <w:pPr>
      <w:widowControl/>
      <w:snapToGrid/>
      <w:spacing w:before="0" w:after="160" w:line="240" w:lineRule="exact"/>
    </w:pPr>
    <w:rPr>
      <w:rFonts w:ascii="Verdana" w:eastAsia="Times New Roman" w:hAnsi="Verdana"/>
      <w:szCs w:val="24"/>
      <w:lang w:val="en-US" w:eastAsia="en-US"/>
    </w:rPr>
  </w:style>
  <w:style w:type="paragraph" w:customStyle="1" w:styleId="371">
    <w:name w:val="Знак37"/>
    <w:basedOn w:val="a2"/>
    <w:uiPriority w:val="99"/>
    <w:qFormat/>
    <w:rsid w:val="00FB5F24"/>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537">
    <w:name w:val="Знак Знак537"/>
    <w:uiPriority w:val="99"/>
    <w:qFormat/>
    <w:locked/>
    <w:rsid w:val="00FB5F24"/>
    <w:rPr>
      <w:b/>
      <w:caps/>
      <w:sz w:val="24"/>
      <w:lang w:val="ru-RU" w:eastAsia="ru-RU"/>
    </w:rPr>
  </w:style>
  <w:style w:type="paragraph" w:customStyle="1" w:styleId="3ff5">
    <w:name w:val="Без интервала3"/>
    <w:uiPriority w:val="99"/>
    <w:qFormat/>
    <w:rsid w:val="00FB5F24"/>
    <w:pPr>
      <w:spacing w:after="0" w:line="240" w:lineRule="auto"/>
    </w:pPr>
    <w:rPr>
      <w:rFonts w:ascii="Times New Roman" w:eastAsia="Times New Roman" w:hAnsi="Times New Roman" w:cs="Times New Roman"/>
      <w:sz w:val="24"/>
      <w:szCs w:val="24"/>
    </w:rPr>
  </w:style>
  <w:style w:type="character" w:customStyle="1" w:styleId="1171">
    <w:name w:val="Знак1 Знак Знак17"/>
    <w:uiPriority w:val="99"/>
    <w:qFormat/>
    <w:locked/>
    <w:rsid w:val="00FB5F24"/>
    <w:rPr>
      <w:rFonts w:ascii="Times New Roman" w:hAnsi="Times New Roman"/>
      <w:sz w:val="24"/>
      <w:lang w:eastAsia="ru-RU"/>
    </w:rPr>
  </w:style>
  <w:style w:type="character" w:customStyle="1" w:styleId="467">
    <w:name w:val="Знак Знак467"/>
    <w:uiPriority w:val="99"/>
    <w:qFormat/>
    <w:locked/>
    <w:rsid w:val="00FB5F24"/>
    <w:rPr>
      <w:b/>
      <w:sz w:val="27"/>
      <w:lang w:val="ru-RU" w:eastAsia="ru-RU"/>
    </w:rPr>
  </w:style>
  <w:style w:type="character" w:customStyle="1" w:styleId="487">
    <w:name w:val="Знак Знак487"/>
    <w:uiPriority w:val="99"/>
    <w:qFormat/>
    <w:locked/>
    <w:rsid w:val="00FB5F24"/>
    <w:rPr>
      <w:b/>
      <w:sz w:val="27"/>
      <w:lang w:val="ru-RU" w:eastAsia="ru-RU"/>
    </w:rPr>
  </w:style>
  <w:style w:type="character" w:customStyle="1" w:styleId="447">
    <w:name w:val="Знак Знак447"/>
    <w:uiPriority w:val="99"/>
    <w:qFormat/>
    <w:locked/>
    <w:rsid w:val="00FB5F24"/>
    <w:rPr>
      <w:sz w:val="24"/>
    </w:rPr>
  </w:style>
  <w:style w:type="character" w:customStyle="1" w:styleId="5170">
    <w:name w:val="Знак Знак517"/>
    <w:uiPriority w:val="99"/>
    <w:qFormat/>
    <w:locked/>
    <w:rsid w:val="00FB5F24"/>
    <w:rPr>
      <w:b/>
      <w:sz w:val="27"/>
      <w:lang w:val="ru-RU" w:eastAsia="ru-RU"/>
    </w:rPr>
  </w:style>
  <w:style w:type="character" w:customStyle="1" w:styleId="4370">
    <w:name w:val="Знак Знак437"/>
    <w:uiPriority w:val="99"/>
    <w:qFormat/>
    <w:locked/>
    <w:rsid w:val="00FB5F24"/>
    <w:rPr>
      <w:color w:val="000000"/>
      <w:sz w:val="24"/>
      <w:lang w:eastAsia="ru-RU"/>
    </w:rPr>
  </w:style>
  <w:style w:type="character" w:customStyle="1" w:styleId="4270">
    <w:name w:val="Знак Знак427"/>
    <w:uiPriority w:val="99"/>
    <w:qFormat/>
    <w:rsid w:val="00FB5F24"/>
    <w:rPr>
      <w:rFonts w:ascii="Times New Roman" w:hAnsi="Times New Roman"/>
      <w:sz w:val="16"/>
    </w:rPr>
  </w:style>
  <w:style w:type="character" w:customStyle="1" w:styleId="497">
    <w:name w:val="Знак Знак497"/>
    <w:uiPriority w:val="99"/>
    <w:qFormat/>
    <w:rsid w:val="00FB5F24"/>
    <w:rPr>
      <w:rFonts w:ascii="Times New Roman" w:hAnsi="Times New Roman"/>
      <w:b/>
      <w:caps/>
      <w:sz w:val="24"/>
      <w:lang w:eastAsia="ru-RU"/>
    </w:rPr>
  </w:style>
  <w:style w:type="paragraph" w:customStyle="1" w:styleId="449">
    <w:name w:val="Заголовок 44"/>
    <w:basedOn w:val="7c"/>
    <w:next w:val="7c"/>
    <w:uiPriority w:val="99"/>
    <w:qFormat/>
    <w:rsid w:val="00FB5F24"/>
    <w:pPr>
      <w:keepNext/>
      <w:widowControl/>
      <w:ind w:left="0" w:firstLine="0"/>
    </w:pPr>
    <w:rPr>
      <w:sz w:val="24"/>
    </w:rPr>
  </w:style>
  <w:style w:type="character" w:customStyle="1" w:styleId="477">
    <w:name w:val="Знак Знак477"/>
    <w:uiPriority w:val="99"/>
    <w:qFormat/>
    <w:rsid w:val="00FB5F24"/>
    <w:rPr>
      <w:rFonts w:ascii="Times New Roman" w:hAnsi="Times New Roman"/>
      <w:b/>
      <w:sz w:val="27"/>
      <w:lang w:eastAsia="ru-RU"/>
    </w:rPr>
  </w:style>
  <w:style w:type="character" w:customStyle="1" w:styleId="457">
    <w:name w:val="Знак Знак457"/>
    <w:uiPriority w:val="99"/>
    <w:qFormat/>
    <w:rsid w:val="00FB5F24"/>
    <w:rPr>
      <w:rFonts w:ascii="Times New Roman" w:hAnsi="Times New Roman"/>
      <w:b/>
      <w:i/>
      <w:sz w:val="26"/>
      <w:lang w:eastAsia="ru-RU"/>
    </w:rPr>
  </w:style>
  <w:style w:type="paragraph" w:customStyle="1" w:styleId="633">
    <w:name w:val="Заголовок 63"/>
    <w:uiPriority w:val="99"/>
    <w:qFormat/>
    <w:rsid w:val="00FB5F24"/>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0">
    <w:name w:val="Знак5 Знак Знак8"/>
    <w:uiPriority w:val="99"/>
    <w:qFormat/>
    <w:locked/>
    <w:rsid w:val="00FB5F24"/>
    <w:rPr>
      <w:sz w:val="16"/>
    </w:rPr>
  </w:style>
  <w:style w:type="character" w:customStyle="1" w:styleId="507">
    <w:name w:val="Знак Знак507"/>
    <w:uiPriority w:val="99"/>
    <w:qFormat/>
    <w:locked/>
    <w:rsid w:val="00FB5F24"/>
    <w:rPr>
      <w:b/>
      <w:sz w:val="28"/>
      <w:lang w:val="ru-RU" w:eastAsia="ru-RU"/>
    </w:rPr>
  </w:style>
  <w:style w:type="character" w:customStyle="1" w:styleId="527">
    <w:name w:val="Знак Знак527"/>
    <w:uiPriority w:val="99"/>
    <w:qFormat/>
    <w:rsid w:val="00FB5F24"/>
    <w:rPr>
      <w:rFonts w:ascii="Arial" w:hAnsi="Arial"/>
      <w:b/>
      <w:i/>
      <w:sz w:val="28"/>
    </w:rPr>
  </w:style>
  <w:style w:type="paragraph" w:customStyle="1" w:styleId="22c">
    <w:name w:val="Цитата 22"/>
    <w:basedOn w:val="a2"/>
    <w:next w:val="a2"/>
    <w:uiPriority w:val="99"/>
    <w:qFormat/>
    <w:rsid w:val="00FB5F24"/>
    <w:pPr>
      <w:widowControl/>
      <w:snapToGrid/>
      <w:spacing w:before="0" w:after="0"/>
    </w:pPr>
    <w:rPr>
      <w:rFonts w:ascii="Calibri" w:eastAsia="Times New Roman" w:hAnsi="Calibri"/>
      <w:i/>
      <w:iCs/>
      <w:color w:val="000000"/>
      <w:szCs w:val="24"/>
    </w:rPr>
  </w:style>
  <w:style w:type="paragraph" w:customStyle="1" w:styleId="2fff5">
    <w:name w:val="Выделенная цитата2"/>
    <w:basedOn w:val="a2"/>
    <w:next w:val="a2"/>
    <w:uiPriority w:val="99"/>
    <w:qFormat/>
    <w:rsid w:val="00FB5F24"/>
    <w:pPr>
      <w:widowControl/>
      <w:pBdr>
        <w:bottom w:val="single" w:sz="4" w:space="4" w:color="4F81BD"/>
      </w:pBdr>
      <w:snapToGrid/>
      <w:spacing w:before="200" w:after="280"/>
      <w:ind w:left="936" w:right="936"/>
    </w:pPr>
    <w:rPr>
      <w:rFonts w:ascii="Calibri" w:eastAsia="Times New Roman" w:hAnsi="Calibri"/>
      <w:b/>
      <w:bCs/>
      <w:i/>
      <w:iCs/>
      <w:color w:val="4F81BD"/>
      <w:szCs w:val="24"/>
    </w:rPr>
  </w:style>
  <w:style w:type="character" w:customStyle="1" w:styleId="5171">
    <w:name w:val="Знак5 Знак Знак17"/>
    <w:uiPriority w:val="99"/>
    <w:qFormat/>
    <w:locked/>
    <w:rsid w:val="00FB5F24"/>
    <w:rPr>
      <w:sz w:val="16"/>
      <w:lang w:val="ru-RU" w:eastAsia="ru-RU"/>
    </w:rPr>
  </w:style>
  <w:style w:type="paragraph" w:customStyle="1" w:styleId="2fff6">
    <w:name w:val="Подзаголовок2"/>
    <w:basedOn w:val="a2"/>
    <w:uiPriority w:val="99"/>
    <w:qFormat/>
    <w:rsid w:val="00FB5F24"/>
    <w:pPr>
      <w:widowControl/>
      <w:snapToGrid/>
      <w:spacing w:before="0" w:after="0" w:line="312" w:lineRule="auto"/>
    </w:pPr>
    <w:rPr>
      <w:rFonts w:ascii="Arial" w:eastAsia="Times New Roman" w:hAnsi="Arial" w:cs="Arial"/>
      <w:b/>
      <w:bCs/>
      <w:color w:val="000000"/>
      <w:sz w:val="20"/>
    </w:rPr>
  </w:style>
  <w:style w:type="character" w:customStyle="1" w:styleId="670">
    <w:name w:val="Знак6 Знак Знак7"/>
    <w:uiPriority w:val="99"/>
    <w:qFormat/>
    <w:rsid w:val="00FB5F24"/>
    <w:rPr>
      <w:sz w:val="24"/>
      <w:lang w:val="ru-RU" w:eastAsia="ru-RU"/>
    </w:rPr>
  </w:style>
  <w:style w:type="character" w:customStyle="1" w:styleId="2fff7">
    <w:name w:val="Замещающий текст2"/>
    <w:uiPriority w:val="99"/>
    <w:qFormat/>
    <w:rsid w:val="00FB5F24"/>
    <w:rPr>
      <w:color w:val="808080"/>
    </w:rPr>
  </w:style>
  <w:style w:type="character" w:customStyle="1" w:styleId="5510">
    <w:name w:val="Знак Знак551"/>
    <w:uiPriority w:val="99"/>
    <w:qFormat/>
    <w:locked/>
    <w:rsid w:val="00FB5F24"/>
    <w:rPr>
      <w:sz w:val="24"/>
      <w:lang w:val="ru-RU" w:eastAsia="ru-RU"/>
    </w:rPr>
  </w:style>
  <w:style w:type="paragraph" w:customStyle="1" w:styleId="12d">
    <w:name w:val="Заголовок 12"/>
    <w:basedOn w:val="a2"/>
    <w:next w:val="a2"/>
    <w:uiPriority w:val="99"/>
    <w:qFormat/>
    <w:rsid w:val="00FB5F24"/>
    <w:pPr>
      <w:widowControl/>
      <w:suppressAutoHyphens/>
      <w:snapToGrid/>
      <w:spacing w:before="0" w:after="0"/>
      <w:ind w:firstLine="454"/>
    </w:pPr>
    <w:rPr>
      <w:rFonts w:eastAsia="Times New Roman"/>
      <w:b/>
      <w:caps/>
      <w:szCs w:val="24"/>
      <w:lang w:eastAsia="zh-CN"/>
    </w:rPr>
  </w:style>
  <w:style w:type="character" w:customStyle="1" w:styleId="6510">
    <w:name w:val="Знак Знак651"/>
    <w:uiPriority w:val="99"/>
    <w:qFormat/>
    <w:locked/>
    <w:rsid w:val="00FB5F24"/>
    <w:rPr>
      <w:b/>
      <w:sz w:val="27"/>
      <w:lang w:val="ru-RU" w:eastAsia="ru-RU"/>
    </w:rPr>
  </w:style>
  <w:style w:type="character" w:customStyle="1" w:styleId="6410">
    <w:name w:val="Знак Знак641"/>
    <w:uiPriority w:val="99"/>
    <w:qFormat/>
    <w:locked/>
    <w:rsid w:val="00FB5F24"/>
    <w:rPr>
      <w:b/>
      <w:sz w:val="28"/>
      <w:lang w:val="ru-RU" w:eastAsia="ru-RU"/>
    </w:rPr>
  </w:style>
  <w:style w:type="character" w:customStyle="1" w:styleId="6310">
    <w:name w:val="Знак Знак631"/>
    <w:uiPriority w:val="99"/>
    <w:qFormat/>
    <w:locked/>
    <w:rsid w:val="00FB5F24"/>
    <w:rPr>
      <w:b/>
      <w:i/>
      <w:sz w:val="26"/>
      <w:lang w:val="ru-RU" w:eastAsia="ru-RU"/>
    </w:rPr>
  </w:style>
  <w:style w:type="character" w:customStyle="1" w:styleId="6210">
    <w:name w:val="Знак Знак621"/>
    <w:uiPriority w:val="99"/>
    <w:qFormat/>
    <w:locked/>
    <w:rsid w:val="00FB5F24"/>
    <w:rPr>
      <w:sz w:val="24"/>
      <w:lang w:val="ru-RU" w:eastAsia="ru-RU"/>
    </w:rPr>
  </w:style>
  <w:style w:type="character" w:customStyle="1" w:styleId="6170">
    <w:name w:val="Знак Знак617"/>
    <w:uiPriority w:val="99"/>
    <w:qFormat/>
    <w:locked/>
    <w:rsid w:val="00FB5F24"/>
    <w:rPr>
      <w:sz w:val="24"/>
      <w:lang w:val="ru-RU" w:eastAsia="ru-RU"/>
    </w:rPr>
  </w:style>
  <w:style w:type="character" w:customStyle="1" w:styleId="601">
    <w:name w:val="Знак Знак601"/>
    <w:uiPriority w:val="99"/>
    <w:qFormat/>
    <w:locked/>
    <w:rsid w:val="00FB5F24"/>
    <w:rPr>
      <w:i/>
      <w:sz w:val="24"/>
      <w:lang w:val="ru-RU" w:eastAsia="ru-RU"/>
    </w:rPr>
  </w:style>
  <w:style w:type="character" w:customStyle="1" w:styleId="591">
    <w:name w:val="Знак Знак591"/>
    <w:uiPriority w:val="99"/>
    <w:qFormat/>
    <w:locked/>
    <w:rsid w:val="00FB5F24"/>
    <w:rPr>
      <w:rFonts w:ascii="Arial" w:hAnsi="Arial"/>
      <w:sz w:val="22"/>
      <w:lang w:val="ru-RU" w:eastAsia="ru-RU"/>
    </w:rPr>
  </w:style>
  <w:style w:type="character" w:customStyle="1" w:styleId="581">
    <w:name w:val="Знак Знак581"/>
    <w:uiPriority w:val="99"/>
    <w:qFormat/>
    <w:locked/>
    <w:rsid w:val="00FB5F24"/>
    <w:rPr>
      <w:rFonts w:ascii="Courier New" w:hAnsi="Courier New"/>
      <w:lang w:val="ru-RU" w:eastAsia="ru-RU"/>
    </w:rPr>
  </w:style>
  <w:style w:type="character" w:customStyle="1" w:styleId="571">
    <w:name w:val="Знак Знак571"/>
    <w:uiPriority w:val="99"/>
    <w:qFormat/>
    <w:locked/>
    <w:rsid w:val="00FB5F24"/>
    <w:rPr>
      <w:lang w:val="ru-RU" w:eastAsia="ru-RU"/>
    </w:rPr>
  </w:style>
  <w:style w:type="character" w:customStyle="1" w:styleId="5610">
    <w:name w:val="Знак Знак561"/>
    <w:uiPriority w:val="99"/>
    <w:qFormat/>
    <w:locked/>
    <w:rsid w:val="00FB5F24"/>
    <w:rPr>
      <w:sz w:val="24"/>
      <w:lang w:val="ru-RU" w:eastAsia="ru-RU"/>
    </w:rPr>
  </w:style>
  <w:style w:type="character" w:customStyle="1" w:styleId="5410">
    <w:name w:val="Знак Знак541"/>
    <w:uiPriority w:val="99"/>
    <w:qFormat/>
    <w:locked/>
    <w:rsid w:val="00FB5F24"/>
    <w:rPr>
      <w:sz w:val="24"/>
      <w:lang w:val="en-US" w:eastAsia="ru-RU"/>
    </w:rPr>
  </w:style>
  <w:style w:type="paragraph" w:customStyle="1" w:styleId="259">
    <w:name w:val="Заголовок 25"/>
    <w:basedOn w:val="a2"/>
    <w:next w:val="a2"/>
    <w:uiPriority w:val="99"/>
    <w:qFormat/>
    <w:rsid w:val="00FB5F24"/>
    <w:pPr>
      <w:keepNext/>
      <w:widowControl/>
      <w:tabs>
        <w:tab w:val="left" w:pos="576"/>
      </w:tabs>
      <w:suppressAutoHyphens/>
      <w:snapToGrid/>
      <w:spacing w:before="240" w:after="6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2"/>
    <w:next w:val="a2"/>
    <w:uiPriority w:val="99"/>
    <w:qFormat/>
    <w:rsid w:val="00FB5F24"/>
    <w:pPr>
      <w:widowControl/>
      <w:tabs>
        <w:tab w:val="left" w:pos="720"/>
      </w:tabs>
      <w:suppressAutoHyphens/>
      <w:snapToGrid/>
      <w:spacing w:before="280" w:after="280"/>
      <w:ind w:left="720" w:hanging="720"/>
      <w:outlineLvl w:val="2"/>
    </w:pPr>
    <w:rPr>
      <w:rFonts w:eastAsia="Times New Roman"/>
      <w:b/>
      <w:bCs/>
      <w:sz w:val="27"/>
      <w:szCs w:val="27"/>
      <w:lang w:eastAsia="zh-CN"/>
    </w:rPr>
  </w:style>
  <w:style w:type="paragraph" w:customStyle="1" w:styleId="459">
    <w:name w:val="Заголовок 45"/>
    <w:basedOn w:val="a2"/>
    <w:next w:val="a2"/>
    <w:uiPriority w:val="99"/>
    <w:qFormat/>
    <w:rsid w:val="00FB5F24"/>
    <w:pPr>
      <w:keepNext/>
      <w:widowControl/>
      <w:tabs>
        <w:tab w:val="left" w:pos="864"/>
      </w:tabs>
      <w:suppressAutoHyphens/>
      <w:snapToGrid/>
      <w:spacing w:before="240" w:after="60"/>
      <w:ind w:left="864" w:hanging="864"/>
      <w:outlineLvl w:val="3"/>
    </w:pPr>
    <w:rPr>
      <w:rFonts w:eastAsia="Times New Roman"/>
      <w:b/>
      <w:bCs/>
      <w:sz w:val="28"/>
      <w:szCs w:val="28"/>
      <w:lang w:eastAsia="zh-CN"/>
    </w:rPr>
  </w:style>
  <w:style w:type="paragraph" w:customStyle="1" w:styleId="529">
    <w:name w:val="Заголовок 52"/>
    <w:basedOn w:val="a2"/>
    <w:next w:val="a2"/>
    <w:uiPriority w:val="99"/>
    <w:qFormat/>
    <w:rsid w:val="00FB5F24"/>
    <w:pPr>
      <w:widowControl/>
      <w:tabs>
        <w:tab w:val="left" w:pos="1008"/>
      </w:tabs>
      <w:suppressAutoHyphens/>
      <w:snapToGrid/>
      <w:spacing w:before="240" w:after="60"/>
      <w:ind w:left="1008" w:hanging="1008"/>
      <w:outlineLvl w:val="4"/>
    </w:pPr>
    <w:rPr>
      <w:rFonts w:eastAsia="Times New Roman"/>
      <w:b/>
      <w:bCs/>
      <w:i/>
      <w:iCs/>
      <w:sz w:val="26"/>
      <w:szCs w:val="26"/>
      <w:lang w:eastAsia="zh-CN"/>
    </w:rPr>
  </w:style>
  <w:style w:type="paragraph" w:customStyle="1" w:styleId="643">
    <w:name w:val="Заголовок 64"/>
    <w:basedOn w:val="a2"/>
    <w:next w:val="a2"/>
    <w:uiPriority w:val="99"/>
    <w:qFormat/>
    <w:rsid w:val="00FB5F24"/>
    <w:pPr>
      <w:keepNext/>
      <w:widowControl/>
      <w:tabs>
        <w:tab w:val="left" w:pos="1152"/>
      </w:tabs>
      <w:suppressAutoHyphens/>
      <w:snapToGrid/>
      <w:spacing w:before="0" w:after="0"/>
      <w:ind w:left="1152" w:hanging="1152"/>
      <w:jc w:val="both"/>
      <w:outlineLvl w:val="5"/>
    </w:pPr>
    <w:rPr>
      <w:rFonts w:eastAsia="Times New Roman"/>
      <w:lang w:val="en-US" w:eastAsia="en-US"/>
    </w:rPr>
  </w:style>
  <w:style w:type="paragraph" w:customStyle="1" w:styleId="722">
    <w:name w:val="Заголовок 72"/>
    <w:basedOn w:val="a2"/>
    <w:next w:val="a2"/>
    <w:uiPriority w:val="99"/>
    <w:qFormat/>
    <w:rsid w:val="00FB5F24"/>
    <w:pPr>
      <w:widowControl/>
      <w:tabs>
        <w:tab w:val="left" w:pos="1296"/>
      </w:tabs>
      <w:suppressAutoHyphens/>
      <w:snapToGrid/>
      <w:spacing w:before="240" w:after="60"/>
      <w:ind w:left="1296" w:hanging="1296"/>
      <w:outlineLvl w:val="6"/>
    </w:pPr>
    <w:rPr>
      <w:rFonts w:eastAsia="Times New Roman"/>
      <w:szCs w:val="24"/>
      <w:lang w:eastAsia="zh-CN"/>
    </w:rPr>
  </w:style>
  <w:style w:type="paragraph" w:customStyle="1" w:styleId="820">
    <w:name w:val="Заголовок 82"/>
    <w:basedOn w:val="a2"/>
    <w:next w:val="a2"/>
    <w:uiPriority w:val="99"/>
    <w:qFormat/>
    <w:rsid w:val="00FB5F24"/>
    <w:pPr>
      <w:widowControl/>
      <w:tabs>
        <w:tab w:val="left" w:pos="1440"/>
      </w:tabs>
      <w:suppressAutoHyphens/>
      <w:snapToGrid/>
      <w:spacing w:before="240" w:after="60"/>
      <w:ind w:left="1440" w:hanging="1440"/>
      <w:outlineLvl w:val="7"/>
    </w:pPr>
    <w:rPr>
      <w:rFonts w:eastAsia="Times New Roman"/>
      <w:i/>
      <w:iCs/>
      <w:szCs w:val="24"/>
      <w:lang w:eastAsia="zh-CN"/>
    </w:rPr>
  </w:style>
  <w:style w:type="paragraph" w:customStyle="1" w:styleId="920">
    <w:name w:val="Заголовок 92"/>
    <w:basedOn w:val="a2"/>
    <w:next w:val="a2"/>
    <w:uiPriority w:val="99"/>
    <w:qFormat/>
    <w:rsid w:val="00FB5F24"/>
    <w:pPr>
      <w:widowControl/>
      <w:tabs>
        <w:tab w:val="left" w:pos="1584"/>
      </w:tabs>
      <w:suppressAutoHyphens/>
      <w:snapToGrid/>
      <w:spacing w:before="240" w:after="60"/>
      <w:ind w:left="1584" w:hanging="1584"/>
      <w:outlineLvl w:val="8"/>
    </w:pPr>
    <w:rPr>
      <w:rFonts w:ascii="Arial" w:eastAsia="Times New Roman" w:hAnsi="Arial" w:cs="Arial"/>
      <w:sz w:val="22"/>
      <w:szCs w:val="22"/>
      <w:lang w:eastAsia="zh-CN"/>
    </w:rPr>
  </w:style>
  <w:style w:type="character" w:customStyle="1" w:styleId="671">
    <w:name w:val="Знак Знак671"/>
    <w:uiPriority w:val="99"/>
    <w:qFormat/>
    <w:rsid w:val="00FB5F24"/>
    <w:rPr>
      <w:rFonts w:ascii="Arial" w:hAnsi="Arial"/>
      <w:b/>
      <w:sz w:val="26"/>
    </w:rPr>
  </w:style>
  <w:style w:type="character" w:customStyle="1" w:styleId="661">
    <w:name w:val="Знак Знак661"/>
    <w:uiPriority w:val="99"/>
    <w:qFormat/>
    <w:rsid w:val="00FB5F24"/>
    <w:rPr>
      <w:b/>
      <w:sz w:val="28"/>
    </w:rPr>
  </w:style>
  <w:style w:type="character" w:customStyle="1" w:styleId="701">
    <w:name w:val="Знак Знак701"/>
    <w:uiPriority w:val="99"/>
    <w:qFormat/>
    <w:rsid w:val="00FB5F24"/>
    <w:rPr>
      <w:rFonts w:ascii="Arial" w:hAnsi="Arial"/>
      <w:b/>
      <w:sz w:val="26"/>
    </w:rPr>
  </w:style>
  <w:style w:type="character" w:customStyle="1" w:styleId="691">
    <w:name w:val="Знак Знак691"/>
    <w:uiPriority w:val="99"/>
    <w:qFormat/>
    <w:rsid w:val="00FB5F24"/>
    <w:rPr>
      <w:b/>
      <w:sz w:val="28"/>
    </w:rPr>
  </w:style>
  <w:style w:type="character" w:customStyle="1" w:styleId="6810">
    <w:name w:val="Знак Знак681"/>
    <w:uiPriority w:val="99"/>
    <w:qFormat/>
    <w:rsid w:val="00FB5F24"/>
    <w:rPr>
      <w:b/>
      <w:i/>
      <w:sz w:val="26"/>
    </w:rPr>
  </w:style>
  <w:style w:type="character" w:customStyle="1" w:styleId="3ff6">
    <w:name w:val="Сильное выделение3"/>
    <w:uiPriority w:val="99"/>
    <w:qFormat/>
    <w:rsid w:val="00FB5F24"/>
    <w:rPr>
      <w:b/>
    </w:rPr>
  </w:style>
  <w:style w:type="paragraph" w:customStyle="1" w:styleId="HTML31">
    <w:name w:val="Стандартный HTML3"/>
    <w:basedOn w:val="a2"/>
    <w:uiPriority w:val="99"/>
    <w:qFormat/>
    <w:rsid w:val="00FB5F2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hAnsi="Courier New" w:cs="Courier New"/>
      <w:kern w:val="1"/>
      <w:sz w:val="20"/>
      <w:lang w:eastAsia="hi-IN" w:bidi="hi-IN"/>
    </w:rPr>
  </w:style>
  <w:style w:type="paragraph" w:customStyle="1" w:styleId="89">
    <w:name w:val="Стиль8"/>
    <w:basedOn w:val="a2"/>
    <w:next w:val="affb"/>
    <w:link w:val="3ff7"/>
    <w:uiPriority w:val="99"/>
    <w:qFormat/>
    <w:rsid w:val="00FB5F24"/>
    <w:pPr>
      <w:widowControl/>
      <w:snapToGrid/>
      <w:spacing w:before="0" w:after="0"/>
      <w:jc w:val="center"/>
    </w:pPr>
    <w:rPr>
      <w:lang w:val="en-US"/>
    </w:rPr>
  </w:style>
  <w:style w:type="character" w:customStyle="1" w:styleId="4010">
    <w:name w:val="Знак Знак40 Знак1"/>
    <w:uiPriority w:val="99"/>
    <w:qFormat/>
    <w:locked/>
    <w:rsid w:val="00FB5F24"/>
    <w:rPr>
      <w:sz w:val="24"/>
      <w:lang w:val="ru-RU" w:eastAsia="ru-RU"/>
    </w:rPr>
  </w:style>
  <w:style w:type="paragraph" w:customStyle="1" w:styleId="921">
    <w:name w:val="Знак92"/>
    <w:basedOn w:val="a2"/>
    <w:uiPriority w:val="99"/>
    <w:qFormat/>
    <w:rsid w:val="00FB5F24"/>
    <w:pPr>
      <w:widowControl/>
      <w:snapToGrid/>
      <w:spacing w:before="0" w:after="160" w:line="240" w:lineRule="exact"/>
    </w:pPr>
    <w:rPr>
      <w:rFonts w:ascii="Verdana" w:eastAsia="Times New Roman" w:hAnsi="Verdana"/>
      <w:szCs w:val="24"/>
      <w:lang w:val="en-US" w:eastAsia="en-US"/>
    </w:rPr>
  </w:style>
  <w:style w:type="character" w:customStyle="1" w:styleId="4141">
    <w:name w:val="Знак4 Знак Знак14"/>
    <w:uiPriority w:val="99"/>
    <w:qFormat/>
    <w:locked/>
    <w:rsid w:val="00FB5F24"/>
    <w:rPr>
      <w:rFonts w:ascii="Arial" w:hAnsi="Arial"/>
      <w:b/>
      <w:kern w:val="32"/>
      <w:sz w:val="32"/>
      <w:lang w:val="ru-RU" w:eastAsia="ru-RU"/>
    </w:rPr>
  </w:style>
  <w:style w:type="character" w:customStyle="1" w:styleId="2122">
    <w:name w:val="Знак2 Знак Знак12"/>
    <w:uiPriority w:val="99"/>
    <w:qFormat/>
    <w:locked/>
    <w:rsid w:val="00FB5F24"/>
    <w:rPr>
      <w:b/>
      <w:sz w:val="27"/>
      <w:lang w:val="ru-RU" w:eastAsia="ru-RU"/>
    </w:rPr>
  </w:style>
  <w:style w:type="character" w:customStyle="1" w:styleId="4f5">
    <w:name w:val="Знак4 Знак Знак"/>
    <w:uiPriority w:val="99"/>
    <w:locked/>
    <w:rsid w:val="00FB5F24"/>
    <w:rPr>
      <w:rFonts w:ascii="Arial" w:hAnsi="Arial"/>
      <w:b/>
      <w:kern w:val="32"/>
      <w:sz w:val="32"/>
      <w:lang w:val="ru-RU" w:eastAsia="ru-RU"/>
    </w:rPr>
  </w:style>
  <w:style w:type="character" w:customStyle="1" w:styleId="23b">
    <w:name w:val="Знак2 Знак Знак3"/>
    <w:uiPriority w:val="99"/>
    <w:qFormat/>
    <w:locked/>
    <w:rsid w:val="00FB5F24"/>
    <w:rPr>
      <w:rFonts w:ascii="Arial" w:hAnsi="Arial"/>
      <w:b/>
      <w:sz w:val="26"/>
      <w:lang w:val="ru-RU" w:eastAsia="ru-RU"/>
    </w:rPr>
  </w:style>
  <w:style w:type="character" w:customStyle="1" w:styleId="4f6">
    <w:name w:val="Слабое выделение4"/>
    <w:uiPriority w:val="99"/>
    <w:rsid w:val="00FB5F24"/>
    <w:rPr>
      <w:i/>
      <w:color w:val="808080"/>
    </w:rPr>
  </w:style>
  <w:style w:type="paragraph" w:customStyle="1" w:styleId="23c">
    <w:name w:val="Цитата 23"/>
    <w:basedOn w:val="a2"/>
    <w:next w:val="a2"/>
    <w:uiPriority w:val="99"/>
    <w:qFormat/>
    <w:rsid w:val="00FB5F24"/>
    <w:pPr>
      <w:widowControl/>
      <w:snapToGrid/>
      <w:spacing w:before="0" w:after="0"/>
    </w:pPr>
    <w:rPr>
      <w:rFonts w:ascii="Calibri" w:eastAsia="Times New Roman" w:hAnsi="Calibri"/>
      <w:i/>
      <w:iCs/>
      <w:color w:val="000000"/>
      <w:szCs w:val="24"/>
    </w:rPr>
  </w:style>
  <w:style w:type="paragraph" w:customStyle="1" w:styleId="3ff8">
    <w:name w:val="Выделенная цитата3"/>
    <w:basedOn w:val="a2"/>
    <w:next w:val="a2"/>
    <w:uiPriority w:val="99"/>
    <w:qFormat/>
    <w:rsid w:val="00FB5F24"/>
    <w:pPr>
      <w:widowControl/>
      <w:pBdr>
        <w:bottom w:val="single" w:sz="4" w:space="4" w:color="4F81BD"/>
      </w:pBdr>
      <w:snapToGrid/>
      <w:spacing w:before="200" w:after="280"/>
      <w:ind w:left="936" w:right="936"/>
    </w:pPr>
    <w:rPr>
      <w:rFonts w:ascii="Calibri" w:eastAsia="Times New Roman" w:hAnsi="Calibri"/>
      <w:b/>
      <w:i/>
      <w:color w:val="4F81BD"/>
    </w:rPr>
  </w:style>
  <w:style w:type="paragraph" w:customStyle="1" w:styleId="1114">
    <w:name w:val="Заголовок оглавления111"/>
    <w:basedOn w:val="10"/>
    <w:next w:val="a2"/>
    <w:uiPriority w:val="99"/>
    <w:qFormat/>
    <w:rsid w:val="00FB5F24"/>
    <w:pPr>
      <w:keepNext/>
      <w:keepLines/>
      <w:tabs>
        <w:tab w:val="clear" w:pos="567"/>
        <w:tab w:val="clear" w:pos="680"/>
        <w:tab w:val="clear" w:pos="1106"/>
        <w:tab w:val="clear" w:pos="1729"/>
        <w:tab w:val="clear" w:pos="7002"/>
      </w:tabs>
      <w:autoSpaceDE/>
      <w:autoSpaceDN/>
      <w:adjustRightInd/>
      <w:spacing w:before="480"/>
      <w:jc w:val="left"/>
      <w:outlineLvl w:val="9"/>
    </w:pPr>
    <w:rPr>
      <w:rFonts w:ascii="Cambria" w:hAnsi="Cambria" w:cs="Arial"/>
      <w:b/>
      <w:bCs/>
      <w:caps/>
      <w:color w:val="365F91"/>
      <w:kern w:val="32"/>
      <w:sz w:val="28"/>
      <w:szCs w:val="28"/>
    </w:rPr>
  </w:style>
  <w:style w:type="character" w:customStyle="1" w:styleId="4f7">
    <w:name w:val="Сильное выделение4"/>
    <w:uiPriority w:val="99"/>
    <w:rsid w:val="00FB5F24"/>
    <w:rPr>
      <w:b/>
    </w:rPr>
  </w:style>
  <w:style w:type="character" w:customStyle="1" w:styleId="1115">
    <w:name w:val="Слабая ссылка111"/>
    <w:uiPriority w:val="99"/>
    <w:qFormat/>
    <w:rsid w:val="00FB5F24"/>
    <w:rPr>
      <w:smallCaps/>
      <w:color w:val="C0504D"/>
      <w:u w:val="single"/>
    </w:rPr>
  </w:style>
  <w:style w:type="character" w:customStyle="1" w:styleId="1116">
    <w:name w:val="Сильная ссылка111"/>
    <w:uiPriority w:val="99"/>
    <w:qFormat/>
    <w:rsid w:val="00FB5F24"/>
    <w:rPr>
      <w:b/>
      <w:smallCaps/>
      <w:color w:val="C0504D"/>
      <w:spacing w:val="5"/>
      <w:u w:val="single"/>
    </w:rPr>
  </w:style>
  <w:style w:type="character" w:customStyle="1" w:styleId="1117">
    <w:name w:val="Название книги111"/>
    <w:uiPriority w:val="99"/>
    <w:qFormat/>
    <w:rsid w:val="00FB5F24"/>
    <w:rPr>
      <w:b/>
      <w:smallCaps/>
      <w:spacing w:val="5"/>
    </w:rPr>
  </w:style>
  <w:style w:type="character" w:customStyle="1" w:styleId="3ff9">
    <w:name w:val="Замещающий текст3"/>
    <w:uiPriority w:val="99"/>
    <w:rsid w:val="00FB5F24"/>
    <w:rPr>
      <w:color w:val="808080"/>
    </w:rPr>
  </w:style>
  <w:style w:type="character" w:customStyle="1" w:styleId="1260">
    <w:name w:val="Знак1 Знак Знак26"/>
    <w:uiPriority w:val="99"/>
    <w:locked/>
    <w:rsid w:val="00FB5F24"/>
    <w:rPr>
      <w:sz w:val="24"/>
    </w:rPr>
  </w:style>
  <w:style w:type="character" w:customStyle="1" w:styleId="1272">
    <w:name w:val="Знак1 Знак Знак27"/>
    <w:uiPriority w:val="99"/>
    <w:locked/>
    <w:rsid w:val="00FB5F24"/>
    <w:rPr>
      <w:sz w:val="24"/>
    </w:rPr>
  </w:style>
  <w:style w:type="character" w:customStyle="1" w:styleId="7d">
    <w:name w:val="Без интервала Знак7"/>
    <w:uiPriority w:val="99"/>
    <w:locked/>
    <w:rsid w:val="00FB5F24"/>
    <w:rPr>
      <w:sz w:val="24"/>
      <w:lang w:eastAsia="en-US"/>
    </w:rPr>
  </w:style>
  <w:style w:type="character" w:customStyle="1" w:styleId="393">
    <w:name w:val="Знак Знак393"/>
    <w:uiPriority w:val="99"/>
    <w:rsid w:val="00FB5F24"/>
    <w:rPr>
      <w:rFonts w:ascii="Arial" w:hAnsi="Arial"/>
      <w:b/>
      <w:sz w:val="26"/>
    </w:rPr>
  </w:style>
  <w:style w:type="character" w:customStyle="1" w:styleId="383">
    <w:name w:val="Знак Знак383"/>
    <w:uiPriority w:val="99"/>
    <w:rsid w:val="00FB5F24"/>
    <w:rPr>
      <w:b/>
      <w:sz w:val="28"/>
    </w:rPr>
  </w:style>
  <w:style w:type="character" w:customStyle="1" w:styleId="373">
    <w:name w:val="Знак Знак373"/>
    <w:uiPriority w:val="99"/>
    <w:rsid w:val="00FB5F24"/>
    <w:rPr>
      <w:b/>
      <w:i/>
      <w:sz w:val="26"/>
    </w:rPr>
  </w:style>
  <w:style w:type="character" w:customStyle="1" w:styleId="363">
    <w:name w:val="Знак Знак363"/>
    <w:uiPriority w:val="99"/>
    <w:rsid w:val="00FB5F24"/>
    <w:rPr>
      <w:b/>
      <w:sz w:val="22"/>
      <w:lang w:val="ru-RU" w:eastAsia="ru-RU"/>
    </w:rPr>
  </w:style>
  <w:style w:type="character" w:customStyle="1" w:styleId="3530">
    <w:name w:val="Знак Знак353"/>
    <w:uiPriority w:val="99"/>
    <w:rsid w:val="00FB5F24"/>
    <w:rPr>
      <w:sz w:val="24"/>
      <w:lang w:val="ru-RU" w:eastAsia="ru-RU"/>
    </w:rPr>
  </w:style>
  <w:style w:type="character" w:customStyle="1" w:styleId="3430">
    <w:name w:val="Знак Знак343"/>
    <w:uiPriority w:val="99"/>
    <w:rsid w:val="00FB5F24"/>
    <w:rPr>
      <w:rFonts w:ascii="Calibri" w:hAnsi="Calibri"/>
      <w:i/>
      <w:sz w:val="24"/>
      <w:lang w:eastAsia="en-US"/>
    </w:rPr>
  </w:style>
  <w:style w:type="character" w:customStyle="1" w:styleId="3230">
    <w:name w:val="Знак Знак323"/>
    <w:uiPriority w:val="99"/>
    <w:rsid w:val="00FB5F24"/>
    <w:rPr>
      <w:sz w:val="16"/>
    </w:rPr>
  </w:style>
  <w:style w:type="character" w:customStyle="1" w:styleId="Heading122">
    <w:name w:val="Heading 12 Знак Знак2"/>
    <w:uiPriority w:val="99"/>
    <w:qFormat/>
    <w:rsid w:val="00FB5F24"/>
    <w:rPr>
      <w:rFonts w:ascii="Courier New" w:hAnsi="Courier New"/>
    </w:rPr>
  </w:style>
  <w:style w:type="character" w:customStyle="1" w:styleId="3140">
    <w:name w:val="Знак Знак314"/>
    <w:uiPriority w:val="99"/>
    <w:rsid w:val="00FB5F24"/>
    <w:rPr>
      <w:sz w:val="24"/>
    </w:rPr>
  </w:style>
  <w:style w:type="paragraph" w:customStyle="1" w:styleId="10a">
    <w:name w:val="Знак Знак Знак Знак Знак Знак10"/>
    <w:basedOn w:val="a2"/>
    <w:uiPriority w:val="99"/>
    <w:qFormat/>
    <w:rsid w:val="00FB5F24"/>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302">
    <w:name w:val="Знак Знак302"/>
    <w:uiPriority w:val="99"/>
    <w:rsid w:val="00FB5F24"/>
    <w:rPr>
      <w:sz w:val="24"/>
    </w:rPr>
  </w:style>
  <w:style w:type="character" w:customStyle="1" w:styleId="293">
    <w:name w:val="Знак Знак293"/>
    <w:uiPriority w:val="99"/>
    <w:rsid w:val="00FB5F24"/>
    <w:rPr>
      <w:sz w:val="24"/>
    </w:rPr>
  </w:style>
  <w:style w:type="character" w:customStyle="1" w:styleId="7130">
    <w:name w:val="Знак Знак713"/>
    <w:uiPriority w:val="99"/>
    <w:rsid w:val="00FB5F24"/>
    <w:rPr>
      <w:sz w:val="16"/>
      <w:lang w:val="ru-RU" w:eastAsia="ru-RU"/>
    </w:rPr>
  </w:style>
  <w:style w:type="paragraph" w:customStyle="1" w:styleId="9a">
    <w:name w:val="Обычный9"/>
    <w:uiPriority w:val="99"/>
    <w:qFormat/>
    <w:rsid w:val="00FB5F24"/>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uiPriority w:val="99"/>
    <w:locked/>
    <w:rsid w:val="00FB5F24"/>
    <w:rPr>
      <w:b/>
      <w:sz w:val="27"/>
      <w:lang w:val="ru-RU" w:eastAsia="ru-RU"/>
    </w:rPr>
  </w:style>
  <w:style w:type="character" w:customStyle="1" w:styleId="283">
    <w:name w:val="Знак Знак283"/>
    <w:uiPriority w:val="99"/>
    <w:rsid w:val="00FB5F24"/>
    <w:rPr>
      <w:rFonts w:ascii="Tahoma" w:hAnsi="Tahoma"/>
    </w:rPr>
  </w:style>
  <w:style w:type="character" w:customStyle="1" w:styleId="273">
    <w:name w:val="Знак Знак273"/>
    <w:uiPriority w:val="99"/>
    <w:qFormat/>
    <w:rsid w:val="00FB5F24"/>
    <w:rPr>
      <w:sz w:val="24"/>
    </w:rPr>
  </w:style>
  <w:style w:type="character" w:customStyle="1" w:styleId="1090">
    <w:name w:val="Знак Знак109"/>
    <w:uiPriority w:val="99"/>
    <w:locked/>
    <w:rsid w:val="00FB5F24"/>
    <w:rPr>
      <w:sz w:val="16"/>
      <w:lang w:val="ru-RU" w:eastAsia="ru-RU"/>
    </w:rPr>
  </w:style>
  <w:style w:type="character" w:customStyle="1" w:styleId="626">
    <w:name w:val="Знак Знак626"/>
    <w:uiPriority w:val="99"/>
    <w:rsid w:val="00FB5F24"/>
    <w:rPr>
      <w:rFonts w:ascii="Arial" w:hAnsi="Arial"/>
      <w:b/>
      <w:i/>
      <w:sz w:val="28"/>
      <w:lang w:val="ru-RU" w:eastAsia="en-US"/>
    </w:rPr>
  </w:style>
  <w:style w:type="character" w:customStyle="1" w:styleId="2130">
    <w:name w:val="Знак Знак213"/>
    <w:uiPriority w:val="99"/>
    <w:locked/>
    <w:rsid w:val="00FB5F24"/>
    <w:rPr>
      <w:sz w:val="24"/>
      <w:lang w:val="en-US"/>
    </w:rPr>
  </w:style>
  <w:style w:type="character" w:customStyle="1" w:styleId="1231">
    <w:name w:val="Знак Знак123"/>
    <w:uiPriority w:val="99"/>
    <w:rsid w:val="00FB5F24"/>
    <w:rPr>
      <w:sz w:val="16"/>
    </w:rPr>
  </w:style>
  <w:style w:type="character" w:customStyle="1" w:styleId="1350">
    <w:name w:val="Знак Знак135"/>
    <w:uiPriority w:val="99"/>
    <w:rsid w:val="00FB5F24"/>
    <w:rPr>
      <w:lang w:val="ru-RU" w:eastAsia="ru-RU"/>
    </w:rPr>
  </w:style>
  <w:style w:type="character" w:customStyle="1" w:styleId="16100">
    <w:name w:val="Знак Знак1610"/>
    <w:uiPriority w:val="99"/>
    <w:locked/>
    <w:rsid w:val="00FB5F24"/>
    <w:rPr>
      <w:b/>
      <w:caps/>
      <w:sz w:val="24"/>
      <w:lang w:val="ru-RU" w:eastAsia="ru-RU"/>
    </w:rPr>
  </w:style>
  <w:style w:type="character" w:customStyle="1" w:styleId="1152">
    <w:name w:val="Знак Знак115"/>
    <w:uiPriority w:val="99"/>
    <w:rsid w:val="00FB5F24"/>
    <w:rPr>
      <w:sz w:val="24"/>
    </w:rPr>
  </w:style>
  <w:style w:type="paragraph" w:customStyle="1" w:styleId="25a">
    <w:name w:val="Основной текст 25"/>
    <w:basedOn w:val="a2"/>
    <w:uiPriority w:val="99"/>
    <w:qFormat/>
    <w:rsid w:val="00FB5F24"/>
    <w:pPr>
      <w:widowControl/>
      <w:overflowPunct w:val="0"/>
      <w:autoSpaceDE w:val="0"/>
      <w:autoSpaceDN w:val="0"/>
      <w:adjustRightInd w:val="0"/>
      <w:snapToGrid/>
      <w:spacing w:before="0" w:after="0"/>
      <w:ind w:firstLine="851"/>
      <w:jc w:val="both"/>
      <w:textAlignment w:val="baseline"/>
    </w:pPr>
    <w:rPr>
      <w:rFonts w:eastAsia="Times New Roman"/>
      <w:sz w:val="28"/>
    </w:rPr>
  </w:style>
  <w:style w:type="character" w:customStyle="1" w:styleId="11fc">
    <w:name w:val="Знак Знак Знак11"/>
    <w:uiPriority w:val="99"/>
    <w:rsid w:val="00FB5F24"/>
    <w:rPr>
      <w:rFonts w:ascii="Times New Roman" w:hAnsi="Times New Roman"/>
      <w:b/>
      <w:caps/>
      <w:sz w:val="28"/>
    </w:rPr>
  </w:style>
  <w:style w:type="character" w:customStyle="1" w:styleId="2590">
    <w:name w:val="Знак Знак259"/>
    <w:uiPriority w:val="99"/>
    <w:rsid w:val="00FB5F24"/>
    <w:rPr>
      <w:rFonts w:ascii="Times New Roman" w:hAnsi="Times New Roman"/>
      <w:b/>
      <w:sz w:val="28"/>
    </w:rPr>
  </w:style>
  <w:style w:type="character" w:customStyle="1" w:styleId="2290">
    <w:name w:val="Знак Знак229"/>
    <w:uiPriority w:val="99"/>
    <w:rsid w:val="00FB5F24"/>
    <w:rPr>
      <w:rFonts w:ascii="Times New Roman" w:hAnsi="Times New Roman"/>
      <w:sz w:val="24"/>
    </w:rPr>
  </w:style>
  <w:style w:type="character" w:customStyle="1" w:styleId="2016">
    <w:name w:val="Знак Знак2016"/>
    <w:uiPriority w:val="99"/>
    <w:rsid w:val="00FB5F24"/>
    <w:rPr>
      <w:rFonts w:ascii="Arial" w:hAnsi="Arial"/>
      <w:sz w:val="22"/>
    </w:rPr>
  </w:style>
  <w:style w:type="character" w:customStyle="1" w:styleId="199">
    <w:name w:val="Знак Знак199"/>
    <w:uiPriority w:val="99"/>
    <w:rsid w:val="00FB5F24"/>
    <w:rPr>
      <w:rFonts w:ascii="Times New Roman" w:hAnsi="Times New Roman"/>
      <w:sz w:val="16"/>
      <w:lang w:eastAsia="ru-RU"/>
    </w:rPr>
  </w:style>
  <w:style w:type="character" w:customStyle="1" w:styleId="1811">
    <w:name w:val="Знак Знак1811"/>
    <w:uiPriority w:val="99"/>
    <w:rsid w:val="00FB5F24"/>
    <w:rPr>
      <w:rFonts w:ascii="Courier New" w:hAnsi="Courier New"/>
    </w:rPr>
  </w:style>
  <w:style w:type="character" w:customStyle="1" w:styleId="179">
    <w:name w:val="Знак Знак179"/>
    <w:uiPriority w:val="99"/>
    <w:rsid w:val="00FB5F24"/>
    <w:rPr>
      <w:rFonts w:ascii="Times New Roman" w:hAnsi="Times New Roman"/>
      <w:sz w:val="24"/>
    </w:rPr>
  </w:style>
  <w:style w:type="character" w:customStyle="1" w:styleId="950">
    <w:name w:val="Знак Знак95"/>
    <w:uiPriority w:val="99"/>
    <w:rsid w:val="00FB5F24"/>
    <w:rPr>
      <w:rFonts w:ascii="PragmaticaCTT" w:hAnsi="PragmaticaCTT"/>
      <w:b/>
      <w:sz w:val="24"/>
      <w:lang w:val="ru-RU" w:eastAsia="ru-RU"/>
    </w:rPr>
  </w:style>
  <w:style w:type="character" w:customStyle="1" w:styleId="840">
    <w:name w:val="Знак Знак84"/>
    <w:uiPriority w:val="99"/>
    <w:rsid w:val="00FB5F24"/>
    <w:rPr>
      <w:sz w:val="24"/>
    </w:rPr>
  </w:style>
  <w:style w:type="character" w:customStyle="1" w:styleId="5200">
    <w:name w:val="Знак Знак520"/>
    <w:uiPriority w:val="99"/>
    <w:rsid w:val="00FB5F24"/>
    <w:rPr>
      <w:rFonts w:ascii="Tahoma" w:hAnsi="Tahoma"/>
      <w:sz w:val="16"/>
      <w:lang w:val="ru-RU" w:eastAsia="ru-RU"/>
    </w:rPr>
  </w:style>
  <w:style w:type="paragraph" w:customStyle="1" w:styleId="362">
    <w:name w:val="Заголовок 36"/>
    <w:basedOn w:val="9a"/>
    <w:next w:val="9a"/>
    <w:uiPriority w:val="99"/>
    <w:qFormat/>
    <w:rsid w:val="00FB5F24"/>
    <w:pPr>
      <w:keepNext/>
      <w:widowControl/>
      <w:ind w:left="0" w:firstLine="0"/>
      <w:outlineLvl w:val="2"/>
    </w:pPr>
    <w:rPr>
      <w:sz w:val="24"/>
    </w:rPr>
  </w:style>
  <w:style w:type="paragraph" w:customStyle="1" w:styleId="6f0">
    <w:name w:val="Основной текст6"/>
    <w:basedOn w:val="9a"/>
    <w:uiPriority w:val="99"/>
    <w:qFormat/>
    <w:rsid w:val="00FB5F24"/>
    <w:pPr>
      <w:widowControl/>
      <w:spacing w:line="360" w:lineRule="auto"/>
      <w:ind w:left="0" w:firstLine="0"/>
    </w:pPr>
    <w:rPr>
      <w:sz w:val="24"/>
    </w:rPr>
  </w:style>
  <w:style w:type="character" w:customStyle="1" w:styleId="159">
    <w:name w:val="Знак Знак159"/>
    <w:uiPriority w:val="99"/>
    <w:rsid w:val="00FB5F24"/>
    <w:rPr>
      <w:b/>
      <w:sz w:val="28"/>
    </w:rPr>
  </w:style>
  <w:style w:type="character" w:customStyle="1" w:styleId="800">
    <w:name w:val="Знак Знак80"/>
    <w:uiPriority w:val="99"/>
    <w:rsid w:val="00FB5F24"/>
    <w:rPr>
      <w:rFonts w:ascii="Times New Roman" w:hAnsi="Times New Roman"/>
      <w:lang w:eastAsia="en-US"/>
    </w:rPr>
  </w:style>
  <w:style w:type="paragraph" w:customStyle="1" w:styleId="263">
    <w:name w:val="Заголовок 26"/>
    <w:basedOn w:val="a2"/>
    <w:next w:val="a2"/>
    <w:uiPriority w:val="99"/>
    <w:qFormat/>
    <w:rsid w:val="00FB5F24"/>
    <w:pPr>
      <w:keepNext/>
      <w:snapToGrid/>
      <w:spacing w:before="0" w:after="0"/>
      <w:jc w:val="center"/>
    </w:pPr>
    <w:rPr>
      <w:rFonts w:eastAsia="Times New Roman"/>
      <w:b/>
      <w:sz w:val="26"/>
    </w:rPr>
  </w:style>
  <w:style w:type="paragraph" w:customStyle="1" w:styleId="10b">
    <w:name w:val="Обычный10"/>
    <w:basedOn w:val="a2"/>
    <w:uiPriority w:val="99"/>
    <w:qFormat/>
    <w:rsid w:val="00FB5F24"/>
    <w:pPr>
      <w:widowControl/>
      <w:snapToGrid/>
      <w:spacing w:beforeAutospacing="1" w:afterAutospacing="1"/>
    </w:pPr>
    <w:rPr>
      <w:rFonts w:eastAsia="Times New Roman"/>
      <w:szCs w:val="24"/>
    </w:rPr>
  </w:style>
  <w:style w:type="paragraph" w:customStyle="1" w:styleId="5f1">
    <w:name w:val="Цитата5"/>
    <w:basedOn w:val="a2"/>
    <w:uiPriority w:val="99"/>
    <w:qFormat/>
    <w:rsid w:val="00FB5F24"/>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character" w:customStyle="1" w:styleId="22d">
    <w:name w:val="Цитата 2 Знак2"/>
    <w:basedOn w:val="a3"/>
    <w:uiPriority w:val="99"/>
    <w:rsid w:val="00FB5F24"/>
    <w:rPr>
      <w:rFonts w:cs="Times New Roman"/>
      <w:i/>
      <w:iCs/>
      <w:color w:val="000000"/>
      <w:sz w:val="24"/>
      <w:szCs w:val="24"/>
    </w:rPr>
  </w:style>
  <w:style w:type="character" w:customStyle="1" w:styleId="2fff8">
    <w:name w:val="Выделенная цитата Знак2"/>
    <w:basedOn w:val="a3"/>
    <w:uiPriority w:val="99"/>
    <w:rsid w:val="00FB5F24"/>
    <w:rPr>
      <w:rFonts w:cs="Times New Roman"/>
      <w:b/>
      <w:bCs/>
      <w:i/>
      <w:iCs/>
      <w:color w:val="4F81BD"/>
      <w:sz w:val="24"/>
      <w:szCs w:val="24"/>
    </w:rPr>
  </w:style>
  <w:style w:type="paragraph" w:customStyle="1" w:styleId="5f2">
    <w:name w:val="Текст5"/>
    <w:basedOn w:val="a2"/>
    <w:uiPriority w:val="99"/>
    <w:qFormat/>
    <w:rsid w:val="00FB5F24"/>
    <w:pPr>
      <w:widowControl/>
      <w:snapToGrid/>
      <w:spacing w:before="0" w:after="0"/>
    </w:pPr>
    <w:rPr>
      <w:rFonts w:ascii="Courier New" w:eastAsia="Times New Roman" w:hAnsi="Courier New"/>
      <w:sz w:val="20"/>
    </w:rPr>
  </w:style>
  <w:style w:type="paragraph" w:customStyle="1" w:styleId="354">
    <w:name w:val="Основной текст 35"/>
    <w:basedOn w:val="9a"/>
    <w:uiPriority w:val="99"/>
    <w:qFormat/>
    <w:rsid w:val="00FB5F24"/>
    <w:pPr>
      <w:widowControl/>
      <w:tabs>
        <w:tab w:val="left" w:pos="360"/>
      </w:tabs>
      <w:ind w:left="0" w:firstLine="0"/>
      <w:jc w:val="both"/>
    </w:pPr>
    <w:rPr>
      <w:i/>
      <w:sz w:val="26"/>
    </w:rPr>
  </w:style>
  <w:style w:type="paragraph" w:customStyle="1" w:styleId="244">
    <w:name w:val="Основной текст с отступом 24"/>
    <w:basedOn w:val="a2"/>
    <w:uiPriority w:val="99"/>
    <w:qFormat/>
    <w:rsid w:val="00FB5F24"/>
    <w:pPr>
      <w:widowControl/>
      <w:overflowPunct w:val="0"/>
      <w:autoSpaceDE w:val="0"/>
      <w:snapToGrid/>
      <w:spacing w:before="0" w:after="0"/>
      <w:ind w:firstLine="567"/>
      <w:jc w:val="both"/>
    </w:pPr>
    <w:rPr>
      <w:rFonts w:eastAsia="Times New Roman"/>
      <w:sz w:val="20"/>
      <w:lang w:eastAsia="ar-SA"/>
    </w:rPr>
  </w:style>
  <w:style w:type="paragraph" w:customStyle="1" w:styleId="355">
    <w:name w:val="Основной текст с отступом 35"/>
    <w:basedOn w:val="a2"/>
    <w:uiPriority w:val="99"/>
    <w:qFormat/>
    <w:rsid w:val="00FB5F24"/>
    <w:pPr>
      <w:widowControl/>
      <w:snapToGrid/>
      <w:spacing w:before="0" w:after="0" w:line="360" w:lineRule="auto"/>
      <w:ind w:firstLine="709"/>
      <w:jc w:val="both"/>
    </w:pPr>
    <w:rPr>
      <w:rFonts w:eastAsia="Times New Roman"/>
      <w:sz w:val="28"/>
    </w:rPr>
  </w:style>
  <w:style w:type="paragraph" w:customStyle="1" w:styleId="4f8">
    <w:name w:val="Верхний колонтитул4"/>
    <w:basedOn w:val="a2"/>
    <w:uiPriority w:val="99"/>
    <w:qFormat/>
    <w:rsid w:val="00FB5F24"/>
    <w:pPr>
      <w:widowControl/>
      <w:tabs>
        <w:tab w:val="center" w:pos="4153"/>
        <w:tab w:val="right" w:pos="8306"/>
      </w:tabs>
      <w:snapToGrid/>
      <w:spacing w:before="0" w:after="0"/>
    </w:pPr>
    <w:rPr>
      <w:rFonts w:ascii="Arial" w:eastAsia="Times New Roman" w:hAnsi="Arial"/>
    </w:rPr>
  </w:style>
  <w:style w:type="character" w:customStyle="1" w:styleId="419">
    <w:name w:val="Знак Знак419"/>
    <w:uiPriority w:val="99"/>
    <w:locked/>
    <w:rsid w:val="00FB5F24"/>
    <w:rPr>
      <w:rFonts w:ascii="Arial" w:hAnsi="Arial"/>
      <w:b/>
      <w:i/>
      <w:sz w:val="28"/>
      <w:lang w:val="ru-RU" w:eastAsia="en-US"/>
    </w:rPr>
  </w:style>
  <w:style w:type="character" w:customStyle="1" w:styleId="429">
    <w:name w:val="Знак4 Знак2"/>
    <w:uiPriority w:val="99"/>
    <w:locked/>
    <w:rsid w:val="00FB5F24"/>
    <w:rPr>
      <w:sz w:val="24"/>
      <w:lang w:val="ru-RU" w:eastAsia="ru-RU"/>
    </w:rPr>
  </w:style>
  <w:style w:type="character" w:customStyle="1" w:styleId="4f9">
    <w:name w:val="Основной шрифт абзаца4"/>
    <w:uiPriority w:val="99"/>
    <w:rsid w:val="00FB5F24"/>
  </w:style>
  <w:style w:type="character" w:customStyle="1" w:styleId="2380">
    <w:name w:val="Знак Знак23 Знак8"/>
    <w:uiPriority w:val="99"/>
    <w:locked/>
    <w:rsid w:val="00FB5F24"/>
    <w:rPr>
      <w:rFonts w:ascii="Tahoma" w:hAnsi="Tahoma"/>
      <w:sz w:val="16"/>
    </w:rPr>
  </w:style>
  <w:style w:type="paragraph" w:customStyle="1" w:styleId="13b">
    <w:name w:val="Знак Знак Знак Знак Знак Знак Знак Знак Знак Знак Знак Знак Знак13"/>
    <w:basedOn w:val="a2"/>
    <w:uiPriority w:val="99"/>
    <w:qFormat/>
    <w:rsid w:val="00FB5F24"/>
    <w:pPr>
      <w:widowControl/>
      <w:snapToGrid/>
      <w:spacing w:before="0" w:after="160" w:line="240" w:lineRule="exact"/>
    </w:pPr>
    <w:rPr>
      <w:rFonts w:ascii="Verdana" w:eastAsia="Times New Roman" w:hAnsi="Verdana"/>
      <w:szCs w:val="24"/>
      <w:lang w:val="en-US" w:eastAsia="en-US"/>
    </w:rPr>
  </w:style>
  <w:style w:type="paragraph" w:customStyle="1" w:styleId="391">
    <w:name w:val="Знак39"/>
    <w:basedOn w:val="a2"/>
    <w:uiPriority w:val="99"/>
    <w:qFormat/>
    <w:rsid w:val="00FB5F24"/>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539">
    <w:name w:val="Знак Знак539"/>
    <w:uiPriority w:val="99"/>
    <w:locked/>
    <w:rsid w:val="00FB5F24"/>
    <w:rPr>
      <w:b/>
      <w:caps/>
      <w:sz w:val="24"/>
      <w:lang w:val="ru-RU" w:eastAsia="ru-RU"/>
    </w:rPr>
  </w:style>
  <w:style w:type="character" w:customStyle="1" w:styleId="11100">
    <w:name w:val="Знак1 Знак Знак110"/>
    <w:uiPriority w:val="99"/>
    <w:locked/>
    <w:rsid w:val="00FB5F24"/>
    <w:rPr>
      <w:rFonts w:ascii="Times New Roman" w:hAnsi="Times New Roman"/>
      <w:sz w:val="24"/>
      <w:lang w:eastAsia="ru-RU"/>
    </w:rPr>
  </w:style>
  <w:style w:type="character" w:customStyle="1" w:styleId="469">
    <w:name w:val="Знак Знак469"/>
    <w:uiPriority w:val="99"/>
    <w:locked/>
    <w:rsid w:val="00FB5F24"/>
    <w:rPr>
      <w:b/>
      <w:sz w:val="27"/>
      <w:lang w:val="ru-RU" w:eastAsia="ru-RU"/>
    </w:rPr>
  </w:style>
  <w:style w:type="character" w:customStyle="1" w:styleId="489">
    <w:name w:val="Знак Знак489"/>
    <w:uiPriority w:val="99"/>
    <w:locked/>
    <w:rsid w:val="00FB5F24"/>
    <w:rPr>
      <w:b/>
      <w:sz w:val="27"/>
      <w:lang w:val="ru-RU" w:eastAsia="ru-RU"/>
    </w:rPr>
  </w:style>
  <w:style w:type="character" w:customStyle="1" w:styleId="4490">
    <w:name w:val="Знак Знак449"/>
    <w:uiPriority w:val="99"/>
    <w:locked/>
    <w:rsid w:val="00FB5F24"/>
    <w:rPr>
      <w:sz w:val="24"/>
    </w:rPr>
  </w:style>
  <w:style w:type="character" w:customStyle="1" w:styleId="51100">
    <w:name w:val="Знак Знак5110"/>
    <w:uiPriority w:val="99"/>
    <w:locked/>
    <w:rsid w:val="00FB5F24"/>
    <w:rPr>
      <w:b/>
      <w:sz w:val="27"/>
      <w:lang w:val="ru-RU" w:eastAsia="ru-RU"/>
    </w:rPr>
  </w:style>
  <w:style w:type="character" w:customStyle="1" w:styleId="439">
    <w:name w:val="Знак Знак439"/>
    <w:uiPriority w:val="99"/>
    <w:locked/>
    <w:rsid w:val="00FB5F24"/>
    <w:rPr>
      <w:color w:val="000000"/>
      <w:sz w:val="24"/>
      <w:lang w:eastAsia="ru-RU"/>
    </w:rPr>
  </w:style>
  <w:style w:type="character" w:customStyle="1" w:styleId="4290">
    <w:name w:val="Знак Знак429"/>
    <w:uiPriority w:val="99"/>
    <w:rsid w:val="00FB5F24"/>
    <w:rPr>
      <w:rFonts w:ascii="Times New Roman" w:hAnsi="Times New Roman"/>
      <w:sz w:val="16"/>
    </w:rPr>
  </w:style>
  <w:style w:type="character" w:customStyle="1" w:styleId="499">
    <w:name w:val="Знак Знак499"/>
    <w:uiPriority w:val="99"/>
    <w:rsid w:val="00FB5F24"/>
    <w:rPr>
      <w:rFonts w:ascii="Times New Roman" w:hAnsi="Times New Roman"/>
      <w:b/>
      <w:caps/>
      <w:sz w:val="24"/>
      <w:lang w:eastAsia="ru-RU"/>
    </w:rPr>
  </w:style>
  <w:style w:type="paragraph" w:customStyle="1" w:styleId="46a">
    <w:name w:val="Заголовок 46"/>
    <w:basedOn w:val="9a"/>
    <w:next w:val="9a"/>
    <w:uiPriority w:val="99"/>
    <w:qFormat/>
    <w:rsid w:val="00FB5F24"/>
    <w:pPr>
      <w:keepNext/>
      <w:widowControl/>
      <w:ind w:left="0" w:firstLine="0"/>
    </w:pPr>
    <w:rPr>
      <w:sz w:val="24"/>
    </w:rPr>
  </w:style>
  <w:style w:type="character" w:customStyle="1" w:styleId="479">
    <w:name w:val="Знак Знак479"/>
    <w:uiPriority w:val="99"/>
    <w:rsid w:val="00FB5F24"/>
    <w:rPr>
      <w:rFonts w:ascii="Times New Roman" w:hAnsi="Times New Roman"/>
      <w:b/>
      <w:sz w:val="27"/>
      <w:lang w:eastAsia="ru-RU"/>
    </w:rPr>
  </w:style>
  <w:style w:type="character" w:customStyle="1" w:styleId="4590">
    <w:name w:val="Знак Знак459"/>
    <w:uiPriority w:val="99"/>
    <w:rsid w:val="00FB5F24"/>
    <w:rPr>
      <w:rFonts w:ascii="Times New Roman" w:hAnsi="Times New Roman"/>
      <w:b/>
      <w:i/>
      <w:sz w:val="26"/>
      <w:lang w:eastAsia="ru-RU"/>
    </w:rPr>
  </w:style>
  <w:style w:type="paragraph" w:customStyle="1" w:styleId="653">
    <w:name w:val="Заголовок 65"/>
    <w:uiPriority w:val="99"/>
    <w:qFormat/>
    <w:rsid w:val="00FB5F24"/>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uiPriority w:val="99"/>
    <w:locked/>
    <w:rsid w:val="00FB5F24"/>
    <w:rPr>
      <w:sz w:val="16"/>
    </w:rPr>
  </w:style>
  <w:style w:type="character" w:customStyle="1" w:styleId="509">
    <w:name w:val="Знак Знак509"/>
    <w:uiPriority w:val="99"/>
    <w:locked/>
    <w:rsid w:val="00FB5F24"/>
    <w:rPr>
      <w:b/>
      <w:sz w:val="28"/>
      <w:lang w:val="ru-RU" w:eastAsia="ru-RU"/>
    </w:rPr>
  </w:style>
  <w:style w:type="character" w:customStyle="1" w:styleId="5290">
    <w:name w:val="Знак Знак529"/>
    <w:uiPriority w:val="99"/>
    <w:rsid w:val="00FB5F24"/>
    <w:rPr>
      <w:rFonts w:ascii="Arial" w:hAnsi="Arial"/>
      <w:b/>
      <w:i/>
      <w:sz w:val="28"/>
    </w:rPr>
  </w:style>
  <w:style w:type="character" w:customStyle="1" w:styleId="519">
    <w:name w:val="Знак5 Знак Знак19"/>
    <w:uiPriority w:val="99"/>
    <w:locked/>
    <w:rsid w:val="00FB5F24"/>
    <w:rPr>
      <w:sz w:val="16"/>
      <w:lang w:val="ru-RU" w:eastAsia="ru-RU"/>
    </w:rPr>
  </w:style>
  <w:style w:type="paragraph" w:customStyle="1" w:styleId="3ffa">
    <w:name w:val="Подзаголовок3"/>
    <w:basedOn w:val="a2"/>
    <w:uiPriority w:val="99"/>
    <w:qFormat/>
    <w:rsid w:val="00FB5F24"/>
    <w:pPr>
      <w:widowControl/>
      <w:snapToGrid/>
      <w:spacing w:before="0" w:after="0" w:line="312" w:lineRule="auto"/>
    </w:pPr>
    <w:rPr>
      <w:rFonts w:ascii="Arial" w:eastAsia="Times New Roman" w:hAnsi="Arial" w:cs="Arial"/>
      <w:b/>
      <w:bCs/>
      <w:color w:val="000000"/>
      <w:sz w:val="20"/>
    </w:rPr>
  </w:style>
  <w:style w:type="character" w:customStyle="1" w:styleId="6100">
    <w:name w:val="Знак6 Знак Знак10"/>
    <w:uiPriority w:val="99"/>
    <w:rsid w:val="00FB5F24"/>
    <w:rPr>
      <w:sz w:val="24"/>
      <w:lang w:val="ru-RU" w:eastAsia="ru-RU"/>
    </w:rPr>
  </w:style>
  <w:style w:type="character" w:customStyle="1" w:styleId="553">
    <w:name w:val="Знак Знак553"/>
    <w:uiPriority w:val="99"/>
    <w:locked/>
    <w:rsid w:val="00FB5F24"/>
    <w:rPr>
      <w:sz w:val="24"/>
      <w:lang w:val="ru-RU" w:eastAsia="ru-RU"/>
    </w:rPr>
  </w:style>
  <w:style w:type="paragraph" w:customStyle="1" w:styleId="Heading13">
    <w:name w:val="Heading 13"/>
    <w:basedOn w:val="a2"/>
    <w:next w:val="a2"/>
    <w:uiPriority w:val="99"/>
    <w:qFormat/>
    <w:rsid w:val="00FB5F24"/>
    <w:pPr>
      <w:widowControl/>
      <w:suppressAutoHyphens/>
      <w:snapToGrid/>
      <w:spacing w:before="0" w:after="0"/>
      <w:ind w:firstLine="454"/>
    </w:pPr>
    <w:rPr>
      <w:rFonts w:eastAsia="Times New Roman"/>
      <w:b/>
      <w:caps/>
      <w:szCs w:val="24"/>
      <w:lang w:eastAsia="zh-CN"/>
    </w:rPr>
  </w:style>
  <w:style w:type="character" w:customStyle="1" w:styleId="6530">
    <w:name w:val="Знак Знак653"/>
    <w:uiPriority w:val="99"/>
    <w:locked/>
    <w:rsid w:val="00FB5F24"/>
    <w:rPr>
      <w:b/>
      <w:sz w:val="27"/>
      <w:lang w:val="ru-RU" w:eastAsia="ru-RU"/>
    </w:rPr>
  </w:style>
  <w:style w:type="character" w:customStyle="1" w:styleId="6430">
    <w:name w:val="Знак Знак643"/>
    <w:uiPriority w:val="99"/>
    <w:locked/>
    <w:rsid w:val="00FB5F24"/>
    <w:rPr>
      <w:b/>
      <w:sz w:val="28"/>
      <w:lang w:val="ru-RU" w:eastAsia="ru-RU"/>
    </w:rPr>
  </w:style>
  <w:style w:type="character" w:customStyle="1" w:styleId="6330">
    <w:name w:val="Знак Знак633"/>
    <w:uiPriority w:val="99"/>
    <w:locked/>
    <w:rsid w:val="00FB5F24"/>
    <w:rPr>
      <w:b/>
      <w:i/>
      <w:sz w:val="26"/>
      <w:lang w:val="ru-RU" w:eastAsia="ru-RU"/>
    </w:rPr>
  </w:style>
  <w:style w:type="character" w:customStyle="1" w:styleId="625">
    <w:name w:val="Знак Знак625"/>
    <w:uiPriority w:val="99"/>
    <w:locked/>
    <w:rsid w:val="00FB5F24"/>
    <w:rPr>
      <w:sz w:val="24"/>
      <w:lang w:val="ru-RU" w:eastAsia="ru-RU"/>
    </w:rPr>
  </w:style>
  <w:style w:type="character" w:customStyle="1" w:styleId="61100">
    <w:name w:val="Знак Знак6110"/>
    <w:uiPriority w:val="99"/>
    <w:locked/>
    <w:rsid w:val="00FB5F24"/>
    <w:rPr>
      <w:sz w:val="24"/>
      <w:lang w:val="ru-RU" w:eastAsia="ru-RU"/>
    </w:rPr>
  </w:style>
  <w:style w:type="character" w:customStyle="1" w:styleId="603">
    <w:name w:val="Знак Знак603"/>
    <w:uiPriority w:val="99"/>
    <w:locked/>
    <w:rsid w:val="00FB5F24"/>
    <w:rPr>
      <w:i/>
      <w:sz w:val="24"/>
      <w:lang w:val="ru-RU" w:eastAsia="ru-RU"/>
    </w:rPr>
  </w:style>
  <w:style w:type="character" w:customStyle="1" w:styleId="593">
    <w:name w:val="Знак Знак593"/>
    <w:uiPriority w:val="99"/>
    <w:locked/>
    <w:rsid w:val="00FB5F24"/>
    <w:rPr>
      <w:rFonts w:ascii="Arial" w:hAnsi="Arial"/>
      <w:sz w:val="22"/>
      <w:lang w:val="ru-RU" w:eastAsia="ru-RU"/>
    </w:rPr>
  </w:style>
  <w:style w:type="character" w:customStyle="1" w:styleId="583">
    <w:name w:val="Знак Знак583"/>
    <w:uiPriority w:val="99"/>
    <w:locked/>
    <w:rsid w:val="00FB5F24"/>
    <w:rPr>
      <w:rFonts w:ascii="Courier New" w:hAnsi="Courier New"/>
      <w:lang w:val="ru-RU" w:eastAsia="ru-RU"/>
    </w:rPr>
  </w:style>
  <w:style w:type="character" w:customStyle="1" w:styleId="573">
    <w:name w:val="Знак Знак573"/>
    <w:uiPriority w:val="99"/>
    <w:locked/>
    <w:rsid w:val="00FB5F24"/>
    <w:rPr>
      <w:lang w:val="ru-RU" w:eastAsia="ru-RU"/>
    </w:rPr>
  </w:style>
  <w:style w:type="character" w:customStyle="1" w:styleId="563">
    <w:name w:val="Знак Знак563"/>
    <w:uiPriority w:val="99"/>
    <w:locked/>
    <w:rsid w:val="00FB5F24"/>
    <w:rPr>
      <w:sz w:val="24"/>
      <w:lang w:val="ru-RU" w:eastAsia="ru-RU"/>
    </w:rPr>
  </w:style>
  <w:style w:type="character" w:customStyle="1" w:styleId="543">
    <w:name w:val="Знак Знак543"/>
    <w:uiPriority w:val="99"/>
    <w:locked/>
    <w:rsid w:val="00FB5F24"/>
    <w:rPr>
      <w:sz w:val="24"/>
      <w:lang w:val="en-US" w:eastAsia="ru-RU"/>
    </w:rPr>
  </w:style>
  <w:style w:type="paragraph" w:customStyle="1" w:styleId="Heading22">
    <w:name w:val="Heading 22"/>
    <w:basedOn w:val="a2"/>
    <w:next w:val="a2"/>
    <w:uiPriority w:val="99"/>
    <w:qFormat/>
    <w:rsid w:val="00FB5F24"/>
    <w:pPr>
      <w:keepNext/>
      <w:widowControl/>
      <w:tabs>
        <w:tab w:val="left" w:pos="576"/>
      </w:tabs>
      <w:suppressAutoHyphens/>
      <w:snapToGrid/>
      <w:spacing w:before="240" w:after="60"/>
      <w:ind w:left="576" w:hanging="576"/>
      <w:outlineLvl w:val="1"/>
    </w:pPr>
    <w:rPr>
      <w:rFonts w:ascii="Arial" w:eastAsia="Times New Roman" w:hAnsi="Arial" w:cs="Arial"/>
      <w:b/>
      <w:bCs/>
      <w:i/>
      <w:iCs/>
      <w:sz w:val="28"/>
      <w:szCs w:val="28"/>
      <w:lang w:eastAsia="zh-CN"/>
    </w:rPr>
  </w:style>
  <w:style w:type="paragraph" w:customStyle="1" w:styleId="Heading32">
    <w:name w:val="Heading 32"/>
    <w:basedOn w:val="a2"/>
    <w:next w:val="a2"/>
    <w:uiPriority w:val="99"/>
    <w:qFormat/>
    <w:rsid w:val="00FB5F24"/>
    <w:pPr>
      <w:widowControl/>
      <w:tabs>
        <w:tab w:val="left" w:pos="720"/>
      </w:tabs>
      <w:suppressAutoHyphens/>
      <w:snapToGrid/>
      <w:spacing w:before="280" w:after="280"/>
      <w:ind w:left="720" w:hanging="720"/>
      <w:outlineLvl w:val="2"/>
    </w:pPr>
    <w:rPr>
      <w:rFonts w:eastAsia="Times New Roman"/>
      <w:b/>
      <w:bCs/>
      <w:sz w:val="27"/>
      <w:szCs w:val="27"/>
      <w:lang w:eastAsia="zh-CN"/>
    </w:rPr>
  </w:style>
  <w:style w:type="paragraph" w:customStyle="1" w:styleId="Heading41">
    <w:name w:val="Heading 41"/>
    <w:basedOn w:val="a2"/>
    <w:next w:val="a2"/>
    <w:uiPriority w:val="99"/>
    <w:qFormat/>
    <w:rsid w:val="00FB5F24"/>
    <w:pPr>
      <w:keepNext/>
      <w:widowControl/>
      <w:tabs>
        <w:tab w:val="left" w:pos="864"/>
      </w:tabs>
      <w:suppressAutoHyphens/>
      <w:snapToGrid/>
      <w:spacing w:before="240" w:after="60"/>
      <w:ind w:left="864" w:hanging="864"/>
      <w:outlineLvl w:val="3"/>
    </w:pPr>
    <w:rPr>
      <w:rFonts w:eastAsia="Times New Roman"/>
      <w:b/>
      <w:bCs/>
      <w:sz w:val="28"/>
      <w:szCs w:val="28"/>
      <w:lang w:eastAsia="zh-CN"/>
    </w:rPr>
  </w:style>
  <w:style w:type="paragraph" w:customStyle="1" w:styleId="Heading52">
    <w:name w:val="Heading 52"/>
    <w:basedOn w:val="a2"/>
    <w:next w:val="a2"/>
    <w:uiPriority w:val="99"/>
    <w:qFormat/>
    <w:rsid w:val="00FB5F24"/>
    <w:pPr>
      <w:widowControl/>
      <w:tabs>
        <w:tab w:val="left" w:pos="1008"/>
      </w:tabs>
      <w:suppressAutoHyphens/>
      <w:snapToGrid/>
      <w:spacing w:before="240" w:after="60"/>
      <w:ind w:left="1008" w:hanging="1008"/>
      <w:outlineLvl w:val="4"/>
    </w:pPr>
    <w:rPr>
      <w:rFonts w:eastAsia="Times New Roman"/>
      <w:b/>
      <w:bCs/>
      <w:i/>
      <w:iCs/>
      <w:sz w:val="26"/>
      <w:szCs w:val="26"/>
      <w:lang w:eastAsia="zh-CN"/>
    </w:rPr>
  </w:style>
  <w:style w:type="paragraph" w:customStyle="1" w:styleId="Heading62">
    <w:name w:val="Heading 62"/>
    <w:basedOn w:val="a2"/>
    <w:next w:val="a2"/>
    <w:uiPriority w:val="99"/>
    <w:qFormat/>
    <w:rsid w:val="00FB5F24"/>
    <w:pPr>
      <w:keepNext/>
      <w:widowControl/>
      <w:tabs>
        <w:tab w:val="left" w:pos="1152"/>
      </w:tabs>
      <w:suppressAutoHyphens/>
      <w:snapToGrid/>
      <w:spacing w:before="0" w:after="0"/>
      <w:ind w:left="1152" w:hanging="1152"/>
      <w:jc w:val="both"/>
      <w:outlineLvl w:val="5"/>
    </w:pPr>
    <w:rPr>
      <w:rFonts w:eastAsia="Times New Roman"/>
      <w:lang w:val="en-US" w:eastAsia="en-US"/>
    </w:rPr>
  </w:style>
  <w:style w:type="paragraph" w:customStyle="1" w:styleId="Heading72">
    <w:name w:val="Heading 72"/>
    <w:basedOn w:val="a2"/>
    <w:next w:val="a2"/>
    <w:uiPriority w:val="99"/>
    <w:qFormat/>
    <w:rsid w:val="00FB5F24"/>
    <w:pPr>
      <w:widowControl/>
      <w:tabs>
        <w:tab w:val="left" w:pos="1296"/>
      </w:tabs>
      <w:suppressAutoHyphens/>
      <w:snapToGrid/>
      <w:spacing w:before="240" w:after="60"/>
      <w:ind w:left="1296" w:hanging="1296"/>
      <w:outlineLvl w:val="6"/>
    </w:pPr>
    <w:rPr>
      <w:rFonts w:eastAsia="Times New Roman"/>
      <w:szCs w:val="24"/>
      <w:lang w:eastAsia="zh-CN"/>
    </w:rPr>
  </w:style>
  <w:style w:type="paragraph" w:customStyle="1" w:styleId="Heading81">
    <w:name w:val="Heading 81"/>
    <w:basedOn w:val="a2"/>
    <w:next w:val="a2"/>
    <w:uiPriority w:val="99"/>
    <w:qFormat/>
    <w:rsid w:val="00FB5F24"/>
    <w:pPr>
      <w:widowControl/>
      <w:tabs>
        <w:tab w:val="left" w:pos="1440"/>
      </w:tabs>
      <w:suppressAutoHyphens/>
      <w:snapToGrid/>
      <w:spacing w:before="240" w:after="60"/>
      <w:ind w:left="1440" w:hanging="1440"/>
      <w:outlineLvl w:val="7"/>
    </w:pPr>
    <w:rPr>
      <w:rFonts w:eastAsia="Times New Roman"/>
      <w:i/>
      <w:iCs/>
      <w:szCs w:val="24"/>
      <w:lang w:eastAsia="zh-CN"/>
    </w:rPr>
  </w:style>
  <w:style w:type="paragraph" w:customStyle="1" w:styleId="Heading92">
    <w:name w:val="Heading 92"/>
    <w:basedOn w:val="a2"/>
    <w:next w:val="a2"/>
    <w:uiPriority w:val="99"/>
    <w:qFormat/>
    <w:rsid w:val="00FB5F24"/>
    <w:pPr>
      <w:widowControl/>
      <w:tabs>
        <w:tab w:val="left" w:pos="1584"/>
      </w:tabs>
      <w:suppressAutoHyphens/>
      <w:snapToGrid/>
      <w:spacing w:before="240" w:after="60"/>
      <w:ind w:left="1584" w:hanging="1584"/>
      <w:outlineLvl w:val="8"/>
    </w:pPr>
    <w:rPr>
      <w:rFonts w:ascii="Arial" w:eastAsia="Times New Roman" w:hAnsi="Arial" w:cs="Arial"/>
      <w:sz w:val="22"/>
      <w:szCs w:val="22"/>
      <w:lang w:eastAsia="zh-CN"/>
    </w:rPr>
  </w:style>
  <w:style w:type="character" w:customStyle="1" w:styleId="673">
    <w:name w:val="Знак Знак673"/>
    <w:uiPriority w:val="99"/>
    <w:rsid w:val="00FB5F24"/>
    <w:rPr>
      <w:rFonts w:ascii="Arial" w:hAnsi="Arial"/>
      <w:b/>
      <w:sz w:val="26"/>
    </w:rPr>
  </w:style>
  <w:style w:type="character" w:customStyle="1" w:styleId="663">
    <w:name w:val="Знак Знак663"/>
    <w:uiPriority w:val="99"/>
    <w:rsid w:val="00FB5F24"/>
    <w:rPr>
      <w:b/>
      <w:sz w:val="28"/>
    </w:rPr>
  </w:style>
  <w:style w:type="character" w:customStyle="1" w:styleId="703">
    <w:name w:val="Знак Знак703"/>
    <w:uiPriority w:val="99"/>
    <w:rsid w:val="00FB5F24"/>
    <w:rPr>
      <w:rFonts w:ascii="Arial" w:hAnsi="Arial"/>
      <w:b/>
      <w:sz w:val="26"/>
    </w:rPr>
  </w:style>
  <w:style w:type="character" w:customStyle="1" w:styleId="693">
    <w:name w:val="Знак Знак693"/>
    <w:uiPriority w:val="99"/>
    <w:rsid w:val="00FB5F24"/>
    <w:rPr>
      <w:b/>
      <w:sz w:val="28"/>
    </w:rPr>
  </w:style>
  <w:style w:type="character" w:customStyle="1" w:styleId="683">
    <w:name w:val="Знак Знак683"/>
    <w:uiPriority w:val="99"/>
    <w:rsid w:val="00FB5F24"/>
    <w:rPr>
      <w:b/>
      <w:i/>
      <w:sz w:val="26"/>
    </w:rPr>
  </w:style>
  <w:style w:type="paragraph" w:customStyle="1" w:styleId="HTML40">
    <w:name w:val="Стандартный HTML4"/>
    <w:basedOn w:val="a2"/>
    <w:uiPriority w:val="99"/>
    <w:qFormat/>
    <w:rsid w:val="00FB5F2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hAnsi="Courier New" w:cs="Courier New"/>
      <w:kern w:val="1"/>
      <w:sz w:val="20"/>
      <w:lang w:eastAsia="hi-IN" w:bidi="hi-IN"/>
    </w:rPr>
  </w:style>
  <w:style w:type="character" w:customStyle="1" w:styleId="CommentTextChar2">
    <w:name w:val="Comment Text Char2"/>
    <w:uiPriority w:val="99"/>
    <w:locked/>
    <w:rsid w:val="00FB5F24"/>
  </w:style>
  <w:style w:type="character" w:customStyle="1" w:styleId="HeaderChar2">
    <w:name w:val="Header Char2"/>
    <w:uiPriority w:val="99"/>
    <w:locked/>
    <w:rsid w:val="00FB5F24"/>
    <w:rPr>
      <w:sz w:val="24"/>
    </w:rPr>
  </w:style>
  <w:style w:type="character" w:customStyle="1" w:styleId="FooterChar2">
    <w:name w:val="Footer Char2"/>
    <w:uiPriority w:val="99"/>
    <w:locked/>
    <w:rsid w:val="00FB5F24"/>
    <w:rPr>
      <w:sz w:val="24"/>
    </w:rPr>
  </w:style>
  <w:style w:type="character" w:customStyle="1" w:styleId="EndnoteTextChar2">
    <w:name w:val="Endnote Text Char2"/>
    <w:uiPriority w:val="99"/>
    <w:locked/>
    <w:rsid w:val="00FB5F24"/>
    <w:rPr>
      <w:color w:val="000000"/>
      <w:sz w:val="24"/>
    </w:rPr>
  </w:style>
  <w:style w:type="character" w:customStyle="1" w:styleId="MacroTextChar1">
    <w:name w:val="Macro Text Char1"/>
    <w:uiPriority w:val="99"/>
    <w:locked/>
    <w:rsid w:val="00FB5F24"/>
    <w:rPr>
      <w:rFonts w:ascii="Courier New" w:hAnsi="Courier New"/>
      <w:sz w:val="22"/>
      <w:lang w:val="en-US" w:eastAsia="en-US"/>
    </w:rPr>
  </w:style>
  <w:style w:type="character" w:customStyle="1" w:styleId="TitleChar2">
    <w:name w:val="Title Char2"/>
    <w:uiPriority w:val="99"/>
    <w:locked/>
    <w:rsid w:val="00FB5F24"/>
    <w:rPr>
      <w:sz w:val="24"/>
      <w:lang w:val="en-US"/>
    </w:rPr>
  </w:style>
  <w:style w:type="character" w:customStyle="1" w:styleId="SubtitleChar2">
    <w:name w:val="Subtitle Char2"/>
    <w:uiPriority w:val="99"/>
    <w:locked/>
    <w:rsid w:val="00FB5F24"/>
    <w:rPr>
      <w:rFonts w:ascii="PragmaticaCTT" w:hAnsi="PragmaticaCTT"/>
      <w:b/>
      <w:sz w:val="24"/>
    </w:rPr>
  </w:style>
  <w:style w:type="character" w:customStyle="1" w:styleId="BodyTextFirstIndentChar2">
    <w:name w:val="Body Text First Indent Char2"/>
    <w:uiPriority w:val="99"/>
    <w:locked/>
    <w:rsid w:val="00FB5F24"/>
    <w:rPr>
      <w:rFonts w:ascii="Times New Roman" w:hAnsi="Times New Roman"/>
      <w:sz w:val="24"/>
      <w:lang w:eastAsia="ru-RU"/>
    </w:rPr>
  </w:style>
  <w:style w:type="character" w:customStyle="1" w:styleId="BodyText2Char2">
    <w:name w:val="Body Text 2 Char2"/>
    <w:uiPriority w:val="99"/>
    <w:locked/>
    <w:rsid w:val="00FB5F24"/>
    <w:rPr>
      <w:sz w:val="24"/>
    </w:rPr>
  </w:style>
  <w:style w:type="character" w:customStyle="1" w:styleId="BodyTextIndent2Char2">
    <w:name w:val="Body Text Indent 2 Char2"/>
    <w:uiPriority w:val="99"/>
    <w:locked/>
    <w:rsid w:val="00FB5F24"/>
    <w:rPr>
      <w:sz w:val="24"/>
    </w:rPr>
  </w:style>
  <w:style w:type="character" w:customStyle="1" w:styleId="BodyTextIndent3Char2">
    <w:name w:val="Body Text Indent 3 Char2"/>
    <w:uiPriority w:val="99"/>
    <w:locked/>
    <w:rsid w:val="00FB5F24"/>
    <w:rPr>
      <w:sz w:val="16"/>
    </w:rPr>
  </w:style>
  <w:style w:type="character" w:customStyle="1" w:styleId="DocumentMapChar2">
    <w:name w:val="Document Map Char2"/>
    <w:uiPriority w:val="99"/>
    <w:locked/>
    <w:rsid w:val="00FB5F24"/>
    <w:rPr>
      <w:rFonts w:ascii="Tahoma" w:hAnsi="Tahoma"/>
    </w:rPr>
  </w:style>
  <w:style w:type="character" w:customStyle="1" w:styleId="CommentSubjectChar2">
    <w:name w:val="Comment Subject Char2"/>
    <w:uiPriority w:val="99"/>
    <w:qFormat/>
    <w:locked/>
    <w:rsid w:val="00FB5F24"/>
    <w:rPr>
      <w:sz w:val="16"/>
    </w:rPr>
  </w:style>
  <w:style w:type="character" w:customStyle="1" w:styleId="BalloonTextChar2">
    <w:name w:val="Balloon Text Char2"/>
    <w:uiPriority w:val="99"/>
    <w:locked/>
    <w:rsid w:val="00FB5F24"/>
    <w:rPr>
      <w:rFonts w:ascii="Tahoma" w:hAnsi="Tahoma"/>
      <w:sz w:val="16"/>
    </w:rPr>
  </w:style>
  <w:style w:type="character" w:customStyle="1" w:styleId="NoSpacingChar2">
    <w:name w:val="No Spacing Char2"/>
    <w:uiPriority w:val="99"/>
    <w:locked/>
    <w:rsid w:val="00FB5F24"/>
    <w:rPr>
      <w:rFonts w:eastAsia="Times New Roman"/>
      <w:sz w:val="22"/>
      <w:lang w:val="en-US" w:eastAsia="en-US"/>
    </w:rPr>
  </w:style>
  <w:style w:type="character" w:customStyle="1" w:styleId="ListParagraphChar3">
    <w:name w:val="List Paragraph Char3"/>
    <w:uiPriority w:val="99"/>
    <w:locked/>
    <w:rsid w:val="00FB5F24"/>
    <w:rPr>
      <w:rFonts w:ascii="Calibri" w:hAnsi="Calibri"/>
      <w:sz w:val="24"/>
    </w:rPr>
  </w:style>
  <w:style w:type="character" w:customStyle="1" w:styleId="QuoteChar3">
    <w:name w:val="Quote Char3"/>
    <w:link w:val="245"/>
    <w:uiPriority w:val="99"/>
    <w:qFormat/>
    <w:locked/>
    <w:rsid w:val="00FB5F24"/>
    <w:rPr>
      <w:i/>
      <w:color w:val="000000"/>
      <w:sz w:val="24"/>
    </w:rPr>
  </w:style>
  <w:style w:type="paragraph" w:customStyle="1" w:styleId="245">
    <w:name w:val="Цитата 24"/>
    <w:basedOn w:val="a2"/>
    <w:next w:val="a2"/>
    <w:link w:val="QuoteChar3"/>
    <w:uiPriority w:val="99"/>
    <w:qFormat/>
    <w:rsid w:val="00FB5F24"/>
    <w:pPr>
      <w:widowControl/>
      <w:snapToGrid/>
      <w:spacing w:before="0" w:after="0"/>
    </w:pPr>
    <w:rPr>
      <w:rFonts w:asciiTheme="minorHAnsi" w:eastAsiaTheme="minorHAnsi" w:hAnsiTheme="minorHAnsi" w:cstheme="minorBidi"/>
      <w:i/>
      <w:color w:val="000000"/>
      <w:szCs w:val="22"/>
      <w:lang w:eastAsia="en-US"/>
    </w:rPr>
  </w:style>
  <w:style w:type="character" w:customStyle="1" w:styleId="IntenseQuoteChar3">
    <w:name w:val="Intense Quote Char3"/>
    <w:link w:val="4fa"/>
    <w:uiPriority w:val="99"/>
    <w:qFormat/>
    <w:locked/>
    <w:rsid w:val="00FB5F24"/>
    <w:rPr>
      <w:b/>
      <w:i/>
      <w:color w:val="4F81BD"/>
      <w:sz w:val="24"/>
    </w:rPr>
  </w:style>
  <w:style w:type="paragraph" w:customStyle="1" w:styleId="4fa">
    <w:name w:val="Выделенная цитата4"/>
    <w:basedOn w:val="a2"/>
    <w:next w:val="a2"/>
    <w:link w:val="IntenseQuoteChar3"/>
    <w:uiPriority w:val="99"/>
    <w:qFormat/>
    <w:rsid w:val="00FB5F24"/>
    <w:pPr>
      <w:widowControl/>
      <w:pBdr>
        <w:bottom w:val="single" w:sz="4" w:space="4" w:color="4F81BD"/>
      </w:pBdr>
      <w:snapToGrid/>
      <w:spacing w:before="200" w:after="280"/>
      <w:ind w:left="936" w:right="936"/>
    </w:pPr>
    <w:rPr>
      <w:rFonts w:asciiTheme="minorHAnsi" w:eastAsiaTheme="minorHAnsi" w:hAnsiTheme="minorHAnsi" w:cstheme="minorBidi"/>
      <w:b/>
      <w:i/>
      <w:color w:val="4F81BD"/>
      <w:szCs w:val="22"/>
      <w:lang w:eastAsia="en-US"/>
    </w:rPr>
  </w:style>
  <w:style w:type="paragraph" w:customStyle="1" w:styleId="BodyText212">
    <w:name w:val="Body Text 212"/>
    <w:basedOn w:val="a2"/>
    <w:uiPriority w:val="99"/>
    <w:qFormat/>
    <w:rsid w:val="00FB5F24"/>
    <w:pPr>
      <w:widowControl/>
      <w:snapToGrid/>
      <w:spacing w:before="0" w:after="0" w:line="360" w:lineRule="auto"/>
      <w:jc w:val="both"/>
    </w:pPr>
  </w:style>
  <w:style w:type="paragraph" w:customStyle="1" w:styleId="BlockText1">
    <w:name w:val="Block Text1"/>
    <w:basedOn w:val="a2"/>
    <w:uiPriority w:val="99"/>
    <w:qFormat/>
    <w:rsid w:val="00FB5F24"/>
    <w:pPr>
      <w:widowControl/>
      <w:shd w:val="clear" w:color="auto" w:fill="FFFFFF"/>
      <w:snapToGrid/>
      <w:spacing w:before="230" w:after="0" w:line="360" w:lineRule="auto"/>
      <w:ind w:left="1750" w:right="1152" w:hanging="384"/>
      <w:jc w:val="center"/>
    </w:pPr>
    <w:rPr>
      <w:b/>
      <w:color w:val="000000"/>
      <w:spacing w:val="-5"/>
      <w:sz w:val="28"/>
    </w:rPr>
  </w:style>
  <w:style w:type="paragraph" w:customStyle="1" w:styleId="BodyTextIndent21">
    <w:name w:val="Body Text Indent 21"/>
    <w:basedOn w:val="a2"/>
    <w:uiPriority w:val="99"/>
    <w:qFormat/>
    <w:rsid w:val="00FB5F24"/>
    <w:pPr>
      <w:widowControl/>
      <w:overflowPunct w:val="0"/>
      <w:autoSpaceDE w:val="0"/>
      <w:snapToGrid/>
      <w:spacing w:before="0" w:after="0"/>
      <w:ind w:firstLine="567"/>
      <w:jc w:val="both"/>
    </w:pPr>
    <w:rPr>
      <w:sz w:val="20"/>
      <w:lang w:eastAsia="ar-SA"/>
    </w:rPr>
  </w:style>
  <w:style w:type="paragraph" w:customStyle="1" w:styleId="BodyTextIndent31">
    <w:name w:val="Body Text Indent 31"/>
    <w:basedOn w:val="a2"/>
    <w:uiPriority w:val="99"/>
    <w:qFormat/>
    <w:rsid w:val="00FB5F24"/>
    <w:pPr>
      <w:widowControl/>
      <w:snapToGrid/>
      <w:spacing w:before="0" w:after="0" w:line="360" w:lineRule="auto"/>
      <w:ind w:firstLine="709"/>
      <w:jc w:val="both"/>
    </w:pPr>
    <w:rPr>
      <w:sz w:val="28"/>
    </w:rPr>
  </w:style>
  <w:style w:type="paragraph" w:customStyle="1" w:styleId="21f3">
    <w:name w:val="Обычный21"/>
    <w:uiPriority w:val="99"/>
    <w:qFormat/>
    <w:rsid w:val="00FB5F24"/>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2"/>
    <w:uiPriority w:val="99"/>
    <w:qFormat/>
    <w:rsid w:val="00FB5F24"/>
    <w:pPr>
      <w:widowControl/>
      <w:tabs>
        <w:tab w:val="center" w:pos="4153"/>
        <w:tab w:val="right" w:pos="8306"/>
      </w:tabs>
      <w:snapToGrid/>
      <w:spacing w:before="0" w:after="0"/>
    </w:pPr>
    <w:rPr>
      <w:rFonts w:ascii="Arial" w:hAnsi="Arial"/>
    </w:rPr>
  </w:style>
  <w:style w:type="paragraph" w:customStyle="1" w:styleId="Normal11">
    <w:name w:val="Normal11"/>
    <w:uiPriority w:val="99"/>
    <w:qFormat/>
    <w:rsid w:val="00FB5F24"/>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FB5F24"/>
    <w:pPr>
      <w:keepNext/>
      <w:snapToGrid/>
      <w:outlineLvl w:val="2"/>
    </w:pPr>
    <w:rPr>
      <w:sz w:val="24"/>
    </w:rPr>
  </w:style>
  <w:style w:type="paragraph" w:customStyle="1" w:styleId="BodyText11">
    <w:name w:val="Body Text11"/>
    <w:basedOn w:val="Normal11"/>
    <w:uiPriority w:val="99"/>
    <w:qFormat/>
    <w:rsid w:val="00FB5F24"/>
    <w:pPr>
      <w:snapToGrid/>
      <w:spacing w:line="360" w:lineRule="auto"/>
    </w:pPr>
    <w:rPr>
      <w:sz w:val="24"/>
    </w:rPr>
  </w:style>
  <w:style w:type="paragraph" w:customStyle="1" w:styleId="ListParagraph11">
    <w:name w:val="List Paragraph11"/>
    <w:basedOn w:val="a2"/>
    <w:uiPriority w:val="99"/>
    <w:qFormat/>
    <w:rsid w:val="00FB5F24"/>
    <w:pPr>
      <w:widowControl/>
      <w:snapToGrid/>
      <w:spacing w:before="0" w:after="200" w:line="276" w:lineRule="auto"/>
      <w:ind w:left="720"/>
      <w:contextualSpacing/>
    </w:pPr>
    <w:rPr>
      <w:rFonts w:ascii="Calibri" w:hAnsi="Calibri"/>
      <w:sz w:val="22"/>
      <w:szCs w:val="22"/>
    </w:rPr>
  </w:style>
  <w:style w:type="paragraph" w:customStyle="1" w:styleId="PlainText11">
    <w:name w:val="Plain Text11"/>
    <w:basedOn w:val="a2"/>
    <w:uiPriority w:val="99"/>
    <w:qFormat/>
    <w:rsid w:val="00FB5F24"/>
    <w:pPr>
      <w:widowControl/>
      <w:snapToGrid/>
      <w:spacing w:before="0" w:after="0"/>
    </w:pPr>
    <w:rPr>
      <w:rFonts w:ascii="Courier New" w:hAnsi="Courier New"/>
      <w:sz w:val="20"/>
    </w:rPr>
  </w:style>
  <w:style w:type="paragraph" w:customStyle="1" w:styleId="BodyText311">
    <w:name w:val="Body Text 311"/>
    <w:basedOn w:val="Normal11"/>
    <w:uiPriority w:val="99"/>
    <w:qFormat/>
    <w:rsid w:val="00FB5F24"/>
    <w:pPr>
      <w:snapToGrid/>
      <w:jc w:val="both"/>
    </w:pPr>
    <w:rPr>
      <w:i/>
      <w:sz w:val="26"/>
    </w:rPr>
  </w:style>
  <w:style w:type="paragraph" w:customStyle="1" w:styleId="NoSpacing1">
    <w:name w:val="No Spacing1"/>
    <w:uiPriority w:val="99"/>
    <w:qFormat/>
    <w:rsid w:val="00FB5F24"/>
    <w:pPr>
      <w:spacing w:after="0" w:line="240" w:lineRule="auto"/>
    </w:pPr>
    <w:rPr>
      <w:rFonts w:ascii="Times New Roman" w:eastAsia="Times New Roman" w:hAnsi="Times New Roman" w:cs="Times New Roman"/>
      <w:sz w:val="24"/>
      <w:szCs w:val="24"/>
    </w:rPr>
  </w:style>
  <w:style w:type="paragraph" w:customStyle="1" w:styleId="Heading412">
    <w:name w:val="Heading 412"/>
    <w:basedOn w:val="Normal1"/>
    <w:next w:val="Normal1"/>
    <w:uiPriority w:val="99"/>
    <w:qFormat/>
    <w:rsid w:val="00FB5F24"/>
    <w:pPr>
      <w:keepNext/>
      <w:snapToGrid/>
    </w:pPr>
    <w:rPr>
      <w:rFonts w:eastAsia="Calibri"/>
      <w:sz w:val="24"/>
    </w:rPr>
  </w:style>
  <w:style w:type="paragraph" w:customStyle="1" w:styleId="Quote1">
    <w:name w:val="Quote1"/>
    <w:basedOn w:val="a2"/>
    <w:next w:val="a2"/>
    <w:uiPriority w:val="99"/>
    <w:qFormat/>
    <w:rsid w:val="00FB5F24"/>
    <w:pPr>
      <w:widowControl/>
      <w:snapToGrid/>
      <w:spacing w:before="0" w:after="0"/>
    </w:pPr>
    <w:rPr>
      <w:rFonts w:ascii="Calibri" w:eastAsia="Times New Roman" w:hAnsi="Calibri"/>
      <w:i/>
      <w:iCs/>
      <w:color w:val="000000"/>
      <w:szCs w:val="24"/>
    </w:rPr>
  </w:style>
  <w:style w:type="paragraph" w:customStyle="1" w:styleId="IntenseQuote1">
    <w:name w:val="Intense Quote1"/>
    <w:basedOn w:val="a2"/>
    <w:next w:val="a2"/>
    <w:uiPriority w:val="99"/>
    <w:qFormat/>
    <w:rsid w:val="00FB5F24"/>
    <w:pPr>
      <w:widowControl/>
      <w:pBdr>
        <w:bottom w:val="single" w:sz="4" w:space="4" w:color="4F81BD"/>
      </w:pBdr>
      <w:snapToGrid/>
      <w:spacing w:before="200" w:after="280"/>
      <w:ind w:left="936" w:right="936"/>
    </w:pPr>
    <w:rPr>
      <w:rFonts w:ascii="Calibri" w:eastAsia="Times New Roman" w:hAnsi="Calibri"/>
      <w:b/>
      <w:bCs/>
      <w:i/>
      <w:iCs/>
      <w:color w:val="4F81BD"/>
      <w:szCs w:val="24"/>
    </w:rPr>
  </w:style>
  <w:style w:type="paragraph" w:customStyle="1" w:styleId="Heading221">
    <w:name w:val="Heading 221"/>
    <w:basedOn w:val="a2"/>
    <w:next w:val="a2"/>
    <w:uiPriority w:val="99"/>
    <w:qFormat/>
    <w:rsid w:val="00FB5F24"/>
    <w:pPr>
      <w:keepNext/>
      <w:widowControl/>
      <w:tabs>
        <w:tab w:val="left" w:pos="576"/>
      </w:tabs>
      <w:suppressAutoHyphens/>
      <w:snapToGrid/>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2"/>
    <w:next w:val="a2"/>
    <w:uiPriority w:val="99"/>
    <w:qFormat/>
    <w:rsid w:val="00FB5F24"/>
    <w:pPr>
      <w:widowControl/>
      <w:tabs>
        <w:tab w:val="left" w:pos="720"/>
      </w:tabs>
      <w:suppressAutoHyphens/>
      <w:snapToGrid/>
      <w:spacing w:before="280" w:after="280"/>
      <w:ind w:left="720" w:hanging="720"/>
      <w:outlineLvl w:val="2"/>
    </w:pPr>
    <w:rPr>
      <w:b/>
      <w:bCs/>
      <w:sz w:val="27"/>
      <w:szCs w:val="27"/>
      <w:lang w:eastAsia="zh-CN"/>
    </w:rPr>
  </w:style>
  <w:style w:type="paragraph" w:customStyle="1" w:styleId="Heading42">
    <w:name w:val="Heading 42"/>
    <w:basedOn w:val="a2"/>
    <w:next w:val="a2"/>
    <w:uiPriority w:val="99"/>
    <w:qFormat/>
    <w:rsid w:val="00FB5F24"/>
    <w:pPr>
      <w:keepNext/>
      <w:widowControl/>
      <w:tabs>
        <w:tab w:val="left" w:pos="864"/>
      </w:tabs>
      <w:suppressAutoHyphens/>
      <w:snapToGrid/>
      <w:spacing w:before="240" w:after="60"/>
      <w:ind w:left="864" w:hanging="864"/>
      <w:outlineLvl w:val="3"/>
    </w:pPr>
    <w:rPr>
      <w:b/>
      <w:bCs/>
      <w:sz w:val="28"/>
      <w:szCs w:val="28"/>
      <w:lang w:eastAsia="zh-CN"/>
    </w:rPr>
  </w:style>
  <w:style w:type="paragraph" w:customStyle="1" w:styleId="Heading621">
    <w:name w:val="Heading 621"/>
    <w:basedOn w:val="a2"/>
    <w:next w:val="a2"/>
    <w:uiPriority w:val="99"/>
    <w:qFormat/>
    <w:rsid w:val="00FB5F24"/>
    <w:pPr>
      <w:keepNext/>
      <w:widowControl/>
      <w:tabs>
        <w:tab w:val="left" w:pos="1152"/>
      </w:tabs>
      <w:suppressAutoHyphens/>
      <w:snapToGrid/>
      <w:spacing w:before="0" w:after="0"/>
      <w:ind w:left="1152" w:hanging="1152"/>
      <w:jc w:val="both"/>
      <w:outlineLvl w:val="5"/>
    </w:pPr>
    <w:rPr>
      <w:lang w:val="en-US" w:eastAsia="en-US"/>
    </w:rPr>
  </w:style>
  <w:style w:type="paragraph" w:customStyle="1" w:styleId="Heading811">
    <w:name w:val="Heading 811"/>
    <w:basedOn w:val="a2"/>
    <w:next w:val="a2"/>
    <w:uiPriority w:val="99"/>
    <w:qFormat/>
    <w:rsid w:val="00FB5F24"/>
    <w:pPr>
      <w:widowControl/>
      <w:tabs>
        <w:tab w:val="left" w:pos="1440"/>
      </w:tabs>
      <w:suppressAutoHyphens/>
      <w:snapToGrid/>
      <w:spacing w:before="240" w:after="60"/>
      <w:ind w:left="1440" w:hanging="1440"/>
      <w:outlineLvl w:val="7"/>
    </w:pPr>
    <w:rPr>
      <w:i/>
      <w:iCs/>
      <w:szCs w:val="24"/>
      <w:lang w:eastAsia="zh-CN"/>
    </w:rPr>
  </w:style>
  <w:style w:type="paragraph" w:customStyle="1" w:styleId="Heading911">
    <w:name w:val="Heading 911"/>
    <w:uiPriority w:val="99"/>
    <w:qFormat/>
    <w:rsid w:val="00FB5F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FB5F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FB5F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FB5F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FB5F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FB5F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uiPriority w:val="99"/>
    <w:qFormat/>
    <w:rsid w:val="00FB5F2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hAnsi="Courier New" w:cs="Courier New"/>
      <w:kern w:val="2"/>
      <w:sz w:val="20"/>
      <w:lang w:eastAsia="hi-IN" w:bidi="hi-IN"/>
    </w:rPr>
  </w:style>
  <w:style w:type="character" w:customStyle="1" w:styleId="4fb">
    <w:name w:val="Название Знак4"/>
    <w:uiPriority w:val="99"/>
    <w:qFormat/>
    <w:locked/>
    <w:rsid w:val="00FB5F24"/>
    <w:rPr>
      <w:rFonts w:ascii="Times New Roman" w:hAnsi="Times New Roman"/>
      <w:sz w:val="24"/>
      <w:lang w:val="en-US"/>
    </w:rPr>
  </w:style>
  <w:style w:type="character" w:customStyle="1" w:styleId="1fffff3">
    <w:name w:val="Заголовок Знак1"/>
    <w:uiPriority w:val="99"/>
    <w:qFormat/>
    <w:rsid w:val="00FB5F24"/>
    <w:rPr>
      <w:rFonts w:ascii="Calibri Light" w:hAnsi="Calibri Light"/>
      <w:spacing w:val="-10"/>
      <w:kern w:val="28"/>
      <w:sz w:val="56"/>
      <w:lang w:eastAsia="ru-RU"/>
    </w:rPr>
  </w:style>
  <w:style w:type="character" w:customStyle="1" w:styleId="Heading2Char2">
    <w:name w:val="Heading 2 Char2"/>
    <w:uiPriority w:val="99"/>
    <w:qFormat/>
    <w:locked/>
    <w:rsid w:val="00FB5F24"/>
    <w:rPr>
      <w:rFonts w:ascii="Times New Roman" w:hAnsi="Times New Roman"/>
      <w:sz w:val="24"/>
    </w:rPr>
  </w:style>
  <w:style w:type="character" w:customStyle="1" w:styleId="QuoteChar4">
    <w:name w:val="Quote Char4"/>
    <w:uiPriority w:val="99"/>
    <w:qFormat/>
    <w:locked/>
    <w:rsid w:val="00FB5F24"/>
    <w:rPr>
      <w:rFonts w:ascii="Times New Roman" w:hAnsi="Times New Roman"/>
      <w:i/>
      <w:color w:val="000000"/>
      <w:sz w:val="24"/>
    </w:rPr>
  </w:style>
  <w:style w:type="character" w:customStyle="1" w:styleId="IntenseQuoteChar4">
    <w:name w:val="Intense Quote Char4"/>
    <w:uiPriority w:val="99"/>
    <w:qFormat/>
    <w:locked/>
    <w:rsid w:val="00FB5F24"/>
    <w:rPr>
      <w:rFonts w:ascii="Times New Roman" w:hAnsi="Times New Roman"/>
      <w:b/>
      <w:i/>
      <w:color w:val="4F81BD"/>
      <w:sz w:val="24"/>
    </w:rPr>
  </w:style>
  <w:style w:type="character" w:customStyle="1" w:styleId="SubtleEmphasis1">
    <w:name w:val="Subtle Emphasis1"/>
    <w:uiPriority w:val="99"/>
    <w:rsid w:val="00FB5F24"/>
    <w:rPr>
      <w:i/>
      <w:color w:val="808080"/>
    </w:rPr>
  </w:style>
  <w:style w:type="character" w:customStyle="1" w:styleId="DefaultParagraphFont1">
    <w:name w:val="Default Paragraph Font1"/>
    <w:uiPriority w:val="99"/>
    <w:rsid w:val="00FB5F24"/>
  </w:style>
  <w:style w:type="character" w:customStyle="1" w:styleId="PlaceholderText1">
    <w:name w:val="Placeholder Text1"/>
    <w:uiPriority w:val="99"/>
    <w:rsid w:val="00FB5F24"/>
    <w:rPr>
      <w:rFonts w:ascii="Times New Roman" w:hAnsi="Times New Roman"/>
      <w:color w:val="808080"/>
    </w:rPr>
  </w:style>
  <w:style w:type="character" w:customStyle="1" w:styleId="IntenseEmphasis1">
    <w:name w:val="Intense Emphasis1"/>
    <w:uiPriority w:val="99"/>
    <w:rsid w:val="00FB5F24"/>
    <w:rPr>
      <w:b/>
    </w:rPr>
  </w:style>
  <w:style w:type="character" w:customStyle="1" w:styleId="1102">
    <w:name w:val="Знак Знак110"/>
    <w:uiPriority w:val="99"/>
    <w:qFormat/>
    <w:rsid w:val="00FB5F24"/>
    <w:rPr>
      <w:rFonts w:ascii="Arial" w:hAnsi="Arial"/>
      <w:b/>
      <w:sz w:val="36"/>
      <w:lang w:val="ru-RU" w:eastAsia="en-US"/>
    </w:rPr>
  </w:style>
  <w:style w:type="character" w:customStyle="1" w:styleId="3ff7">
    <w:name w:val="Название Знак3"/>
    <w:link w:val="89"/>
    <w:uiPriority w:val="99"/>
    <w:locked/>
    <w:rsid w:val="00FB5F24"/>
    <w:rPr>
      <w:rFonts w:ascii="Times New Roman" w:eastAsia="Calibri" w:hAnsi="Times New Roman" w:cs="Times New Roman"/>
      <w:sz w:val="24"/>
      <w:szCs w:val="20"/>
      <w:lang w:val="en-US" w:eastAsia="ru-RU"/>
    </w:rPr>
  </w:style>
  <w:style w:type="character" w:customStyle="1" w:styleId="HTMLAddressChar1">
    <w:name w:val="HTML Address Char1"/>
    <w:uiPriority w:val="99"/>
    <w:qFormat/>
    <w:locked/>
    <w:rsid w:val="00FB5F24"/>
    <w:rPr>
      <w:i/>
      <w:sz w:val="24"/>
      <w:lang w:eastAsia="ru-RU"/>
    </w:rPr>
  </w:style>
  <w:style w:type="character" w:customStyle="1" w:styleId="NoSpacingChar1">
    <w:name w:val="No Spacing Char1"/>
    <w:link w:val="5f3"/>
    <w:uiPriority w:val="99"/>
    <w:qFormat/>
    <w:locked/>
    <w:rsid w:val="00FB5F24"/>
    <w:rPr>
      <w:lang w:val="en-US"/>
    </w:rPr>
  </w:style>
  <w:style w:type="paragraph" w:customStyle="1" w:styleId="5f3">
    <w:name w:val="Без интервала5"/>
    <w:link w:val="NoSpacingChar1"/>
    <w:uiPriority w:val="99"/>
    <w:qFormat/>
    <w:rsid w:val="00FB5F24"/>
    <w:pPr>
      <w:spacing w:after="0" w:line="240" w:lineRule="auto"/>
    </w:pPr>
    <w:rPr>
      <w:lang w:val="en-US"/>
    </w:rPr>
  </w:style>
  <w:style w:type="paragraph" w:customStyle="1" w:styleId="11fd">
    <w:name w:val="Заголовок оглавления11"/>
    <w:basedOn w:val="10"/>
    <w:next w:val="a2"/>
    <w:uiPriority w:val="99"/>
    <w:qFormat/>
    <w:rsid w:val="00FB5F24"/>
    <w:pPr>
      <w:keepNext/>
      <w:keepLines/>
      <w:tabs>
        <w:tab w:val="clear" w:pos="567"/>
        <w:tab w:val="clear" w:pos="680"/>
        <w:tab w:val="clear" w:pos="1106"/>
        <w:tab w:val="clear" w:pos="1729"/>
        <w:tab w:val="clear" w:pos="7002"/>
      </w:tabs>
      <w:autoSpaceDE/>
      <w:autoSpaceDN/>
      <w:adjustRightInd/>
      <w:spacing w:before="480"/>
      <w:jc w:val="left"/>
      <w:outlineLvl w:val="9"/>
    </w:pPr>
    <w:rPr>
      <w:rFonts w:ascii="Cambria" w:hAnsi="Cambria"/>
      <w:b/>
      <w:caps/>
      <w:color w:val="365F91"/>
      <w:kern w:val="32"/>
      <w:sz w:val="28"/>
      <w:szCs w:val="28"/>
    </w:rPr>
  </w:style>
  <w:style w:type="character" w:customStyle="1" w:styleId="11fe">
    <w:name w:val="Слабая ссылка11"/>
    <w:uiPriority w:val="99"/>
    <w:rsid w:val="00FB5F24"/>
    <w:rPr>
      <w:smallCaps/>
      <w:color w:val="C0504D"/>
      <w:u w:val="single"/>
    </w:rPr>
  </w:style>
  <w:style w:type="character" w:customStyle="1" w:styleId="11ff">
    <w:name w:val="Сильная ссылка11"/>
    <w:uiPriority w:val="99"/>
    <w:rsid w:val="00FB5F24"/>
    <w:rPr>
      <w:b/>
      <w:smallCaps/>
      <w:color w:val="C0504D"/>
      <w:spacing w:val="5"/>
      <w:u w:val="single"/>
    </w:rPr>
  </w:style>
  <w:style w:type="character" w:customStyle="1" w:styleId="11ff0">
    <w:name w:val="Название книги11"/>
    <w:uiPriority w:val="99"/>
    <w:rsid w:val="00FB5F24"/>
    <w:rPr>
      <w:b/>
      <w:smallCaps/>
      <w:spacing w:val="5"/>
    </w:rPr>
  </w:style>
  <w:style w:type="character" w:customStyle="1" w:styleId="ListParagraphChar2">
    <w:name w:val="List Paragraph Char2"/>
    <w:link w:val="6f1"/>
    <w:uiPriority w:val="99"/>
    <w:qFormat/>
    <w:locked/>
    <w:rsid w:val="00FB5F24"/>
    <w:rPr>
      <w:rFonts w:eastAsia="Times New Roman"/>
    </w:rPr>
  </w:style>
  <w:style w:type="paragraph" w:customStyle="1" w:styleId="6f1">
    <w:name w:val="Абзац списка6"/>
    <w:basedOn w:val="a2"/>
    <w:link w:val="ListParagraphChar2"/>
    <w:uiPriority w:val="99"/>
    <w:qFormat/>
    <w:rsid w:val="00FB5F24"/>
    <w:pPr>
      <w:widowControl/>
      <w:snapToGrid/>
      <w:spacing w:before="0" w:after="0"/>
      <w:ind w:left="708"/>
    </w:pPr>
    <w:rPr>
      <w:rFonts w:asciiTheme="minorHAnsi" w:eastAsia="Times New Roman" w:hAnsiTheme="minorHAnsi" w:cstheme="minorBidi"/>
      <w:sz w:val="22"/>
      <w:szCs w:val="22"/>
      <w:lang w:eastAsia="en-US"/>
    </w:rPr>
  </w:style>
  <w:style w:type="character" w:customStyle="1" w:styleId="2fff9">
    <w:name w:val="Красная строка Знак2"/>
    <w:uiPriority w:val="99"/>
    <w:rsid w:val="00FB5F24"/>
  </w:style>
  <w:style w:type="paragraph" w:customStyle="1" w:styleId="3ffb">
    <w:name w:val="Подзаголовок3"/>
    <w:basedOn w:val="a2"/>
    <w:uiPriority w:val="99"/>
    <w:qFormat/>
    <w:rsid w:val="00FB5F24"/>
    <w:pPr>
      <w:widowControl/>
      <w:snapToGrid/>
      <w:spacing w:before="0" w:after="0" w:line="312" w:lineRule="auto"/>
    </w:pPr>
    <w:rPr>
      <w:rFonts w:ascii="Arial" w:hAnsi="Arial" w:cs="Arial"/>
      <w:b/>
      <w:bCs/>
      <w:color w:val="000000"/>
      <w:sz w:val="20"/>
    </w:rPr>
  </w:style>
  <w:style w:type="paragraph" w:customStyle="1" w:styleId="2115">
    <w:name w:val="Знак2 Знак Знак1 Знак1 Знак Знак Знак Знак Знак Знак Знак Знак Знак Знак Знак Знак"/>
    <w:basedOn w:val="a2"/>
    <w:uiPriority w:val="99"/>
    <w:qFormat/>
    <w:rsid w:val="00FB5F24"/>
    <w:pPr>
      <w:widowControl/>
      <w:snapToGrid/>
      <w:spacing w:before="0" w:after="160" w:line="240" w:lineRule="exact"/>
    </w:pPr>
    <w:rPr>
      <w:rFonts w:ascii="Verdana" w:eastAsia="Times New Roman" w:hAnsi="Verdana" w:cs="Verdana"/>
      <w:sz w:val="20"/>
      <w:lang w:val="en-US" w:eastAsia="en-US"/>
    </w:rPr>
  </w:style>
  <w:style w:type="paragraph" w:customStyle="1" w:styleId="930">
    <w:name w:val="Знак93"/>
    <w:basedOn w:val="a2"/>
    <w:uiPriority w:val="99"/>
    <w:qFormat/>
    <w:rsid w:val="00FB5F24"/>
    <w:pPr>
      <w:widowControl/>
      <w:snapToGrid/>
      <w:spacing w:before="0" w:after="160" w:line="240" w:lineRule="exact"/>
    </w:pPr>
    <w:rPr>
      <w:rFonts w:ascii="Verdana" w:eastAsia="Times New Roman" w:hAnsi="Verdana"/>
      <w:szCs w:val="24"/>
      <w:lang w:val="en-US" w:eastAsia="en-US"/>
    </w:rPr>
  </w:style>
  <w:style w:type="character" w:customStyle="1" w:styleId="4150">
    <w:name w:val="Знак4 Знак Знак15"/>
    <w:uiPriority w:val="99"/>
    <w:locked/>
    <w:rsid w:val="00FB5F24"/>
    <w:rPr>
      <w:rFonts w:ascii="Arial" w:hAnsi="Arial"/>
      <w:b/>
      <w:kern w:val="32"/>
      <w:sz w:val="32"/>
      <w:lang w:val="ru-RU" w:eastAsia="ru-RU"/>
    </w:rPr>
  </w:style>
  <w:style w:type="character" w:customStyle="1" w:styleId="2131">
    <w:name w:val="Знак2 Знак Знак13"/>
    <w:uiPriority w:val="99"/>
    <w:locked/>
    <w:rsid w:val="00FB5F24"/>
    <w:rPr>
      <w:b/>
      <w:sz w:val="27"/>
      <w:lang w:val="ru-RU" w:eastAsia="ru-RU"/>
    </w:rPr>
  </w:style>
  <w:style w:type="character" w:customStyle="1" w:styleId="43a">
    <w:name w:val="Знак4 Знак Знак3"/>
    <w:uiPriority w:val="99"/>
    <w:locked/>
    <w:rsid w:val="00FB5F24"/>
    <w:rPr>
      <w:rFonts w:ascii="Arial" w:hAnsi="Arial"/>
      <w:b/>
      <w:kern w:val="32"/>
      <w:sz w:val="32"/>
      <w:lang w:val="ru-RU" w:eastAsia="ru-RU"/>
    </w:rPr>
  </w:style>
  <w:style w:type="character" w:customStyle="1" w:styleId="246">
    <w:name w:val="Знак2 Знак Знак4"/>
    <w:uiPriority w:val="99"/>
    <w:semiHidden/>
    <w:locked/>
    <w:rsid w:val="00FB5F24"/>
    <w:rPr>
      <w:rFonts w:ascii="Arial" w:hAnsi="Arial"/>
      <w:b/>
      <w:sz w:val="26"/>
      <w:lang w:val="ru-RU" w:eastAsia="ru-RU"/>
    </w:rPr>
  </w:style>
  <w:style w:type="character" w:customStyle="1" w:styleId="FontStyle270">
    <w:name w:val="Font Style27"/>
    <w:uiPriority w:val="99"/>
    <w:qFormat/>
    <w:rsid w:val="00FB5F24"/>
    <w:rPr>
      <w:rFonts w:ascii="Times New Roman" w:hAnsi="Times New Roman"/>
      <w:sz w:val="26"/>
    </w:rPr>
  </w:style>
  <w:style w:type="character" w:customStyle="1" w:styleId="2116">
    <w:name w:val="Знак Знак211"/>
    <w:uiPriority w:val="99"/>
    <w:qFormat/>
    <w:locked/>
    <w:rsid w:val="00FB5F24"/>
    <w:rPr>
      <w:rFonts w:ascii="Calibri" w:hAnsi="Calibri"/>
      <w:i/>
      <w:sz w:val="24"/>
    </w:rPr>
  </w:style>
  <w:style w:type="character" w:customStyle="1" w:styleId="Heading123">
    <w:name w:val="Heading 12 Знак Знак3"/>
    <w:uiPriority w:val="99"/>
    <w:locked/>
    <w:rsid w:val="00FB5F24"/>
    <w:rPr>
      <w:rFonts w:ascii="Courier New" w:hAnsi="Courier New"/>
      <w:sz w:val="20"/>
    </w:rPr>
  </w:style>
  <w:style w:type="character" w:customStyle="1" w:styleId="1310">
    <w:name w:val="Знак Знак131"/>
    <w:uiPriority w:val="99"/>
    <w:qFormat/>
    <w:locked/>
    <w:rsid w:val="00FB5F24"/>
    <w:rPr>
      <w:rFonts w:ascii="Times New Roman" w:hAnsi="Times New Roman"/>
      <w:sz w:val="24"/>
      <w:lang w:val="en-US"/>
    </w:rPr>
  </w:style>
  <w:style w:type="character" w:customStyle="1" w:styleId="1118">
    <w:name w:val="Знак Знак111"/>
    <w:uiPriority w:val="99"/>
    <w:qFormat/>
    <w:locked/>
    <w:rsid w:val="00FB5F24"/>
    <w:rPr>
      <w:sz w:val="16"/>
    </w:rPr>
  </w:style>
  <w:style w:type="character" w:customStyle="1" w:styleId="1211">
    <w:name w:val="Знак Знак121"/>
    <w:uiPriority w:val="99"/>
    <w:qFormat/>
    <w:locked/>
    <w:rsid w:val="00FB5F24"/>
    <w:rPr>
      <w:rFonts w:ascii="Times New Roman" w:hAnsi="Times New Roman"/>
      <w:sz w:val="20"/>
      <w:lang w:eastAsia="ru-RU"/>
    </w:rPr>
  </w:style>
  <w:style w:type="character" w:customStyle="1" w:styleId="913">
    <w:name w:val="Знак Знак91"/>
    <w:uiPriority w:val="99"/>
    <w:qFormat/>
    <w:locked/>
    <w:rsid w:val="00FB5F24"/>
    <w:rPr>
      <w:rFonts w:ascii="Times New Roman" w:hAnsi="Times New Roman"/>
      <w:sz w:val="24"/>
    </w:rPr>
  </w:style>
  <w:style w:type="character" w:customStyle="1" w:styleId="5101">
    <w:name w:val="Знак Знак510"/>
    <w:uiPriority w:val="99"/>
    <w:locked/>
    <w:rsid w:val="00FB5F24"/>
    <w:rPr>
      <w:rFonts w:ascii="Courier New" w:hAnsi="Courier New"/>
      <w:sz w:val="20"/>
      <w:lang w:eastAsia="ru-RU"/>
    </w:rPr>
  </w:style>
  <w:style w:type="character" w:customStyle="1" w:styleId="4100">
    <w:name w:val="Знак Знак410"/>
    <w:uiPriority w:val="99"/>
    <w:locked/>
    <w:rsid w:val="00FB5F24"/>
    <w:rPr>
      <w:i/>
      <w:sz w:val="24"/>
      <w:lang w:eastAsia="ru-RU"/>
    </w:rPr>
  </w:style>
  <w:style w:type="character" w:customStyle="1" w:styleId="2100">
    <w:name w:val="Знак Знак210"/>
    <w:uiPriority w:val="99"/>
    <w:locked/>
    <w:rsid w:val="00FB5F24"/>
    <w:rPr>
      <w:rFonts w:ascii="Arial" w:hAnsi="Arial"/>
      <w:vanish/>
      <w:sz w:val="16"/>
      <w:lang w:eastAsia="ru-RU"/>
    </w:rPr>
  </w:style>
  <w:style w:type="paragraph" w:customStyle="1" w:styleId="11ff1">
    <w:name w:val="Стиль11"/>
    <w:basedOn w:val="a2"/>
    <w:next w:val="affb"/>
    <w:link w:val="afffffffffd"/>
    <w:uiPriority w:val="99"/>
    <w:qFormat/>
    <w:rsid w:val="00FB5F24"/>
    <w:pPr>
      <w:widowControl/>
      <w:snapToGrid/>
      <w:spacing w:before="0" w:after="0"/>
      <w:jc w:val="center"/>
    </w:pPr>
    <w:rPr>
      <w:lang w:val="en-US"/>
    </w:rPr>
  </w:style>
  <w:style w:type="character" w:customStyle="1" w:styleId="afffffffffd">
    <w:name w:val="Заголовок Знак"/>
    <w:link w:val="11ff1"/>
    <w:uiPriority w:val="99"/>
    <w:qFormat/>
    <w:locked/>
    <w:rsid w:val="00FB5F24"/>
    <w:rPr>
      <w:rFonts w:ascii="Times New Roman" w:eastAsia="Calibri" w:hAnsi="Times New Roman" w:cs="Times New Roman"/>
      <w:sz w:val="24"/>
      <w:szCs w:val="20"/>
      <w:lang w:val="en-US" w:eastAsia="ru-RU"/>
    </w:rPr>
  </w:style>
  <w:style w:type="character" w:customStyle="1" w:styleId="5f4">
    <w:name w:val="Слабое выделение5"/>
    <w:uiPriority w:val="99"/>
    <w:rsid w:val="00FB5F24"/>
    <w:rPr>
      <w:i/>
      <w:color w:val="808080"/>
    </w:rPr>
  </w:style>
  <w:style w:type="paragraph" w:customStyle="1" w:styleId="2fffa">
    <w:name w:val="Заголовок оглавления2"/>
    <w:basedOn w:val="10"/>
    <w:next w:val="a2"/>
    <w:uiPriority w:val="99"/>
    <w:qFormat/>
    <w:rsid w:val="00FB5F24"/>
    <w:pPr>
      <w:keepNext/>
      <w:keepLines/>
      <w:tabs>
        <w:tab w:val="clear" w:pos="567"/>
        <w:tab w:val="clear" w:pos="680"/>
        <w:tab w:val="clear" w:pos="1106"/>
        <w:tab w:val="clear" w:pos="1729"/>
        <w:tab w:val="clear" w:pos="7002"/>
      </w:tabs>
      <w:autoSpaceDE/>
      <w:autoSpaceDN/>
      <w:adjustRightInd/>
      <w:spacing w:before="480"/>
      <w:jc w:val="left"/>
      <w:outlineLvl w:val="9"/>
    </w:pPr>
    <w:rPr>
      <w:rFonts w:ascii="Cambria" w:hAnsi="Cambria"/>
      <w:b/>
      <w:caps/>
      <w:color w:val="365F91"/>
      <w:kern w:val="32"/>
      <w:sz w:val="28"/>
      <w:szCs w:val="28"/>
    </w:rPr>
  </w:style>
  <w:style w:type="character" w:customStyle="1" w:styleId="5f5">
    <w:name w:val="Сильное выделение5"/>
    <w:uiPriority w:val="99"/>
    <w:rsid w:val="00FB5F24"/>
    <w:rPr>
      <w:b/>
      <w:i/>
      <w:color w:val="4F81BD"/>
    </w:rPr>
  </w:style>
  <w:style w:type="character" w:customStyle="1" w:styleId="2fffb">
    <w:name w:val="Слабая ссылка2"/>
    <w:uiPriority w:val="99"/>
    <w:rsid w:val="00FB5F24"/>
    <w:rPr>
      <w:smallCaps/>
      <w:color w:val="C0504D"/>
      <w:u w:val="single"/>
    </w:rPr>
  </w:style>
  <w:style w:type="character" w:customStyle="1" w:styleId="2fffc">
    <w:name w:val="Сильная ссылка2"/>
    <w:uiPriority w:val="99"/>
    <w:rsid w:val="00FB5F24"/>
    <w:rPr>
      <w:b/>
      <w:smallCaps/>
      <w:color w:val="C0504D"/>
      <w:spacing w:val="5"/>
      <w:u w:val="single"/>
    </w:rPr>
  </w:style>
  <w:style w:type="character" w:customStyle="1" w:styleId="2fffd">
    <w:name w:val="Название книги2"/>
    <w:uiPriority w:val="99"/>
    <w:rsid w:val="00FB5F24"/>
    <w:rPr>
      <w:b/>
      <w:smallCaps/>
      <w:spacing w:val="5"/>
    </w:rPr>
  </w:style>
  <w:style w:type="character" w:customStyle="1" w:styleId="4fc">
    <w:name w:val="Замещающий текст4"/>
    <w:uiPriority w:val="99"/>
    <w:rsid w:val="00FB5F24"/>
    <w:rPr>
      <w:color w:val="808080"/>
    </w:rPr>
  </w:style>
  <w:style w:type="character" w:customStyle="1" w:styleId="Heading4Char1">
    <w:name w:val="Heading 4 Char1"/>
    <w:uiPriority w:val="99"/>
    <w:locked/>
    <w:rsid w:val="00FB5F24"/>
    <w:rPr>
      <w:rFonts w:ascii="Times New Roman" w:hAnsi="Times New Roman"/>
      <w:b/>
      <w:sz w:val="28"/>
    </w:rPr>
  </w:style>
  <w:style w:type="character" w:customStyle="1" w:styleId="Heading5Char1">
    <w:name w:val="Heading 5 Char1"/>
    <w:uiPriority w:val="99"/>
    <w:locked/>
    <w:rsid w:val="00FB5F24"/>
    <w:rPr>
      <w:rFonts w:ascii="Times New Roman" w:hAnsi="Times New Roman"/>
      <w:b/>
      <w:i/>
      <w:sz w:val="26"/>
    </w:rPr>
  </w:style>
  <w:style w:type="character" w:customStyle="1" w:styleId="Heading6Char1">
    <w:name w:val="Heading 6 Char1"/>
    <w:uiPriority w:val="99"/>
    <w:locked/>
    <w:rsid w:val="00FB5F24"/>
    <w:rPr>
      <w:rFonts w:ascii="Times New Roman" w:hAnsi="Times New Roman"/>
      <w:b/>
      <w:lang w:eastAsia="ru-RU"/>
    </w:rPr>
  </w:style>
  <w:style w:type="character" w:customStyle="1" w:styleId="Heading7Char1">
    <w:name w:val="Heading 7 Char1"/>
    <w:uiPriority w:val="99"/>
    <w:locked/>
    <w:rsid w:val="00FB5F24"/>
    <w:rPr>
      <w:rFonts w:ascii="Times New Roman" w:hAnsi="Times New Roman"/>
      <w:sz w:val="20"/>
      <w:lang w:eastAsia="ru-RU"/>
    </w:rPr>
  </w:style>
  <w:style w:type="character" w:customStyle="1" w:styleId="Heading8Char1">
    <w:name w:val="Heading 8 Char1"/>
    <w:uiPriority w:val="99"/>
    <w:locked/>
    <w:rsid w:val="00FB5F24"/>
    <w:rPr>
      <w:rFonts w:ascii="Calibri" w:hAnsi="Calibri"/>
      <w:i/>
      <w:sz w:val="24"/>
    </w:rPr>
  </w:style>
  <w:style w:type="character" w:customStyle="1" w:styleId="Heading9Char1">
    <w:name w:val="Heading 9 Char1"/>
    <w:uiPriority w:val="99"/>
    <w:locked/>
    <w:rsid w:val="00FB5F24"/>
    <w:rPr>
      <w:rFonts w:ascii="Arial" w:hAnsi="Arial"/>
      <w:lang w:eastAsia="ru-RU"/>
    </w:rPr>
  </w:style>
  <w:style w:type="character" w:customStyle="1" w:styleId="Heading1Char2">
    <w:name w:val="Heading 1 Char2"/>
    <w:uiPriority w:val="99"/>
    <w:locked/>
    <w:rsid w:val="00FB5F24"/>
    <w:rPr>
      <w:rFonts w:ascii="Arial" w:hAnsi="Arial"/>
      <w:b/>
      <w:kern w:val="32"/>
      <w:sz w:val="32"/>
      <w:lang w:eastAsia="ru-RU"/>
    </w:rPr>
  </w:style>
  <w:style w:type="character" w:customStyle="1" w:styleId="Heading3Char1">
    <w:name w:val="Heading 3 Char1"/>
    <w:uiPriority w:val="99"/>
    <w:locked/>
    <w:rsid w:val="00FB5F24"/>
    <w:rPr>
      <w:rFonts w:ascii="Arial" w:hAnsi="Arial"/>
      <w:b/>
      <w:sz w:val="26"/>
      <w:lang w:val="ru-RU" w:eastAsia="ru-RU"/>
    </w:rPr>
  </w:style>
  <w:style w:type="character" w:customStyle="1" w:styleId="BodyText3Char2">
    <w:name w:val="Body Text 3 Char2"/>
    <w:uiPriority w:val="99"/>
    <w:locked/>
    <w:rsid w:val="00FB5F24"/>
    <w:rPr>
      <w:rFonts w:ascii="Times New Roman" w:hAnsi="Times New Roman"/>
      <w:sz w:val="16"/>
    </w:rPr>
  </w:style>
  <w:style w:type="character" w:customStyle="1" w:styleId="BodyTextFirstIndent2Char2">
    <w:name w:val="Body Text First Indent 2 Char2"/>
    <w:uiPriority w:val="99"/>
    <w:locked/>
    <w:rsid w:val="00FB5F24"/>
    <w:rPr>
      <w:rFonts w:ascii="Times New Roman" w:hAnsi="Times New Roman"/>
      <w:sz w:val="24"/>
      <w:lang w:eastAsia="ru-RU"/>
    </w:rPr>
  </w:style>
  <w:style w:type="character" w:customStyle="1" w:styleId="HTMLPreformattedChar1">
    <w:name w:val="HTML Preformatted Char1"/>
    <w:uiPriority w:val="99"/>
    <w:locked/>
    <w:rsid w:val="00FB5F24"/>
    <w:rPr>
      <w:rFonts w:ascii="Courier New" w:hAnsi="Courier New"/>
      <w:sz w:val="20"/>
      <w:lang w:eastAsia="ru-RU"/>
    </w:rPr>
  </w:style>
  <w:style w:type="character" w:customStyle="1" w:styleId="FontStyle89">
    <w:name w:val="Font Style89"/>
    <w:uiPriority w:val="99"/>
    <w:qFormat/>
    <w:rsid w:val="00FB5F24"/>
    <w:rPr>
      <w:rFonts w:ascii="Times New Roman" w:hAnsi="Times New Roman"/>
      <w:i/>
      <w:sz w:val="14"/>
    </w:rPr>
  </w:style>
  <w:style w:type="paragraph" w:customStyle="1" w:styleId="10c">
    <w:name w:val="Стиль10"/>
    <w:basedOn w:val="a2"/>
    <w:next w:val="aff1"/>
    <w:uiPriority w:val="99"/>
    <w:qFormat/>
    <w:rsid w:val="00FB5F24"/>
    <w:pPr>
      <w:keepNext/>
      <w:widowControl/>
      <w:suppressAutoHyphens/>
      <w:snapToGrid/>
      <w:spacing w:before="240" w:after="120" w:line="276" w:lineRule="auto"/>
    </w:pPr>
    <w:rPr>
      <w:rFonts w:ascii="Arial" w:eastAsia="MS Mincho" w:hAnsi="Arial" w:cs="Tahoma"/>
      <w:sz w:val="28"/>
      <w:szCs w:val="28"/>
      <w:lang w:eastAsia="ar-SA"/>
    </w:rPr>
  </w:style>
  <w:style w:type="character" w:customStyle="1" w:styleId="2fffe">
    <w:name w:val="Заголовок Знак2"/>
    <w:uiPriority w:val="99"/>
    <w:qFormat/>
    <w:locked/>
    <w:rsid w:val="00FB5F24"/>
    <w:rPr>
      <w:spacing w:val="-20"/>
      <w:sz w:val="28"/>
      <w:u w:val="single"/>
      <w:lang w:val="ru-RU" w:eastAsia="ru-RU"/>
    </w:rPr>
  </w:style>
  <w:style w:type="character" w:customStyle="1" w:styleId="7e">
    <w:name w:val="стиль7"/>
    <w:basedOn w:val="a3"/>
    <w:uiPriority w:val="99"/>
    <w:qFormat/>
    <w:rsid w:val="00FB5F24"/>
    <w:rPr>
      <w:rFonts w:cs="Times New Roman"/>
    </w:rPr>
  </w:style>
  <w:style w:type="paragraph" w:customStyle="1" w:styleId="10d">
    <w:name w:val="Обычный10"/>
    <w:uiPriority w:val="99"/>
    <w:qFormat/>
    <w:rsid w:val="00FB5F24"/>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2">
    <w:name w:val="Текст6"/>
    <w:basedOn w:val="a2"/>
    <w:uiPriority w:val="99"/>
    <w:qFormat/>
    <w:rsid w:val="00FB5F24"/>
    <w:pPr>
      <w:snapToGrid/>
      <w:spacing w:before="0" w:after="0"/>
    </w:pPr>
    <w:rPr>
      <w:rFonts w:ascii="Courier New" w:eastAsia="Times New Roman" w:hAnsi="Courier New"/>
      <w:sz w:val="20"/>
    </w:rPr>
  </w:style>
  <w:style w:type="character" w:customStyle="1" w:styleId="title1">
    <w:name w:val="title1"/>
    <w:uiPriority w:val="99"/>
    <w:qFormat/>
    <w:rsid w:val="00FB5F24"/>
    <w:rPr>
      <w:rFonts w:ascii="Verdana" w:hAnsi="Verdana"/>
      <w:color w:val="301007"/>
      <w:sz w:val="30"/>
    </w:rPr>
  </w:style>
  <w:style w:type="paragraph" w:customStyle="1" w:styleId="7f">
    <w:name w:val="Абзац списка7"/>
    <w:basedOn w:val="a2"/>
    <w:uiPriority w:val="99"/>
    <w:qFormat/>
    <w:rsid w:val="00FB5F24"/>
    <w:pPr>
      <w:widowControl/>
      <w:snapToGrid/>
      <w:spacing w:before="0" w:after="0"/>
      <w:ind w:left="720"/>
      <w:contextualSpacing/>
    </w:pPr>
    <w:rPr>
      <w:rFonts w:eastAsia="Times New Roman"/>
      <w:szCs w:val="24"/>
    </w:rPr>
  </w:style>
  <w:style w:type="character" w:customStyle="1" w:styleId="7120">
    <w:name w:val="Знак Знак712"/>
    <w:uiPriority w:val="99"/>
    <w:rsid w:val="00FB5F24"/>
    <w:rPr>
      <w:sz w:val="16"/>
      <w:lang w:val="ru-RU" w:eastAsia="ru-RU"/>
    </w:rPr>
  </w:style>
  <w:style w:type="paragraph" w:customStyle="1" w:styleId="12e">
    <w:name w:val="Знак Знак Знак Знак Знак Знак Знак Знак Знак Знак Знак Знак Знак12"/>
    <w:basedOn w:val="a2"/>
    <w:uiPriority w:val="99"/>
    <w:qFormat/>
    <w:rsid w:val="00FB5F24"/>
    <w:pPr>
      <w:widowControl/>
      <w:snapToGrid/>
      <w:spacing w:before="0" w:after="160" w:line="240" w:lineRule="exact"/>
    </w:pPr>
    <w:rPr>
      <w:rFonts w:ascii="Verdana" w:eastAsia="Times New Roman" w:hAnsi="Verdana"/>
      <w:szCs w:val="24"/>
      <w:lang w:val="en-US" w:eastAsia="en-US"/>
    </w:rPr>
  </w:style>
  <w:style w:type="paragraph" w:customStyle="1" w:styleId="7f0">
    <w:name w:val="Основной текст7"/>
    <w:basedOn w:val="a2"/>
    <w:uiPriority w:val="99"/>
    <w:qFormat/>
    <w:rsid w:val="00FB5F24"/>
    <w:pPr>
      <w:spacing w:before="0" w:after="0"/>
      <w:jc w:val="both"/>
    </w:pPr>
    <w:rPr>
      <w:rFonts w:eastAsia="Times New Roman"/>
    </w:rPr>
  </w:style>
  <w:style w:type="paragraph" w:customStyle="1" w:styleId="25b">
    <w:name w:val="Основной текст с отступом 25"/>
    <w:basedOn w:val="a2"/>
    <w:uiPriority w:val="99"/>
    <w:qFormat/>
    <w:rsid w:val="00FB5F24"/>
    <w:pPr>
      <w:overflowPunct w:val="0"/>
      <w:autoSpaceDE w:val="0"/>
      <w:autoSpaceDN w:val="0"/>
      <w:adjustRightInd w:val="0"/>
      <w:snapToGrid/>
      <w:spacing w:before="0" w:after="0"/>
      <w:ind w:firstLine="720"/>
    </w:pPr>
    <w:rPr>
      <w:rFonts w:eastAsia="Times New Roman"/>
    </w:rPr>
  </w:style>
  <w:style w:type="paragraph" w:customStyle="1" w:styleId="style39">
    <w:name w:val="style3"/>
    <w:basedOn w:val="a2"/>
    <w:uiPriority w:val="99"/>
    <w:qFormat/>
    <w:rsid w:val="00FB5F24"/>
    <w:pPr>
      <w:widowControl/>
      <w:snapToGrid/>
      <w:spacing w:beforeAutospacing="1" w:afterAutospacing="1"/>
    </w:pPr>
    <w:rPr>
      <w:rFonts w:eastAsia="Times New Roman"/>
      <w:szCs w:val="24"/>
    </w:rPr>
  </w:style>
  <w:style w:type="paragraph" w:customStyle="1" w:styleId="afffffffffe">
    <w:name w:val="Знак Знак Знак Знак Знак Знак Знак Знак Знак Знак Знак Знак Знак Знак Знак Знак Знак Знак Знак Знак Знак Знак Знак Знак Знак"/>
    <w:basedOn w:val="a2"/>
    <w:uiPriority w:val="99"/>
    <w:qFormat/>
    <w:rsid w:val="00FB5F24"/>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830">
    <w:name w:val="Знак Знак83"/>
    <w:uiPriority w:val="99"/>
    <w:qFormat/>
    <w:locked/>
    <w:rsid w:val="00FB5F24"/>
    <w:rPr>
      <w:sz w:val="24"/>
    </w:rPr>
  </w:style>
  <w:style w:type="character" w:customStyle="1" w:styleId="624">
    <w:name w:val="Знак Знак624"/>
    <w:uiPriority w:val="99"/>
    <w:locked/>
    <w:rsid w:val="00FB5F24"/>
    <w:rPr>
      <w:b/>
      <w:caps/>
      <w:sz w:val="24"/>
      <w:lang w:val="ru-RU" w:eastAsia="ru-RU"/>
    </w:rPr>
  </w:style>
  <w:style w:type="character" w:customStyle="1" w:styleId="5190">
    <w:name w:val="Знак Знак519"/>
    <w:uiPriority w:val="99"/>
    <w:locked/>
    <w:rsid w:val="00FB5F24"/>
    <w:rPr>
      <w:b/>
      <w:sz w:val="27"/>
      <w:lang w:val="ru-RU" w:eastAsia="ru-RU"/>
    </w:rPr>
  </w:style>
  <w:style w:type="paragraph" w:customStyle="1" w:styleId="264">
    <w:name w:val="Основной текст 26"/>
    <w:basedOn w:val="a2"/>
    <w:uiPriority w:val="99"/>
    <w:qFormat/>
    <w:rsid w:val="00FB5F24"/>
    <w:pPr>
      <w:widowControl/>
      <w:shd w:val="clear" w:color="auto" w:fill="FFFFFF"/>
      <w:snapToGrid/>
      <w:spacing w:before="233" w:after="0" w:line="360" w:lineRule="auto"/>
      <w:ind w:left="1701" w:hanging="567"/>
    </w:pPr>
    <w:rPr>
      <w:rFonts w:eastAsia="Times New Roman"/>
      <w:b/>
      <w:color w:val="000000"/>
      <w:spacing w:val="-5"/>
      <w:sz w:val="28"/>
    </w:rPr>
  </w:style>
  <w:style w:type="character" w:customStyle="1" w:styleId="bold1">
    <w:name w:val="bold1"/>
    <w:uiPriority w:val="99"/>
    <w:qFormat/>
    <w:rsid w:val="00FB5F24"/>
    <w:rPr>
      <w:rFonts w:ascii="Arial" w:hAnsi="Arial"/>
      <w:b/>
    </w:rPr>
  </w:style>
  <w:style w:type="character" w:customStyle="1" w:styleId="b-serp-itemtextpassage1">
    <w:name w:val="b-serp-item__text_passage1"/>
    <w:uiPriority w:val="99"/>
    <w:qFormat/>
    <w:rsid w:val="00FB5F24"/>
    <w:rPr>
      <w:b/>
    </w:rPr>
  </w:style>
  <w:style w:type="character" w:customStyle="1" w:styleId="affffffffff">
    <w:name w:val="текст Знак Знак"/>
    <w:uiPriority w:val="99"/>
    <w:qFormat/>
    <w:rsid w:val="00FB5F24"/>
    <w:rPr>
      <w:sz w:val="24"/>
      <w:lang w:val="ru-RU" w:eastAsia="ru-RU"/>
    </w:rPr>
  </w:style>
  <w:style w:type="paragraph" w:customStyle="1" w:styleId="1fffff4">
    <w:name w:val="Стиль Заголовок 1 (тем обзор)"/>
    <w:basedOn w:val="10"/>
    <w:link w:val="1fffff5"/>
    <w:uiPriority w:val="99"/>
    <w:qFormat/>
    <w:rsid w:val="00FB5F24"/>
    <w:pPr>
      <w:widowControl w:val="0"/>
      <w:tabs>
        <w:tab w:val="clear" w:pos="567"/>
        <w:tab w:val="clear" w:pos="680"/>
        <w:tab w:val="clear" w:pos="1106"/>
        <w:tab w:val="clear" w:pos="1729"/>
        <w:tab w:val="clear" w:pos="7002"/>
      </w:tabs>
      <w:autoSpaceDE/>
      <w:autoSpaceDN/>
      <w:adjustRightInd/>
      <w:spacing w:line="312" w:lineRule="auto"/>
      <w:jc w:val="right"/>
    </w:pPr>
    <w:rPr>
      <w:rFonts w:ascii="Times New Roman" w:hAnsi="Times New Roman"/>
      <w:b/>
      <w:caps/>
      <w:color w:val="000000"/>
      <w:kern w:val="32"/>
      <w:sz w:val="24"/>
    </w:rPr>
  </w:style>
  <w:style w:type="character" w:customStyle="1" w:styleId="1fffff5">
    <w:name w:val="Стиль Заголовок 1 (тем обзор) Знак"/>
    <w:link w:val="1fffff4"/>
    <w:uiPriority w:val="99"/>
    <w:qFormat/>
    <w:locked/>
    <w:rsid w:val="00FB5F24"/>
    <w:rPr>
      <w:rFonts w:ascii="Times New Roman" w:eastAsia="Calibri" w:hAnsi="Times New Roman" w:cs="Times New Roman"/>
      <w:b/>
      <w:caps/>
      <w:color w:val="000000"/>
      <w:kern w:val="32"/>
      <w:sz w:val="24"/>
      <w:szCs w:val="20"/>
      <w:lang w:eastAsia="ru-RU"/>
    </w:rPr>
  </w:style>
  <w:style w:type="paragraph" w:customStyle="1" w:styleId="364">
    <w:name w:val="Основной текст с отступом 36"/>
    <w:basedOn w:val="a2"/>
    <w:uiPriority w:val="99"/>
    <w:qFormat/>
    <w:rsid w:val="00FB5F24"/>
    <w:pPr>
      <w:widowControl/>
      <w:snapToGrid/>
      <w:spacing w:before="0" w:after="0" w:line="360" w:lineRule="auto"/>
      <w:ind w:firstLine="709"/>
      <w:jc w:val="both"/>
    </w:pPr>
    <w:rPr>
      <w:rFonts w:eastAsia="Times New Roman"/>
      <w:sz w:val="28"/>
    </w:rPr>
  </w:style>
  <w:style w:type="paragraph" w:customStyle="1" w:styleId="47a">
    <w:name w:val="Заголовок 47"/>
    <w:basedOn w:val="10d"/>
    <w:next w:val="10d"/>
    <w:uiPriority w:val="99"/>
    <w:qFormat/>
    <w:rsid w:val="00FB5F24"/>
    <w:pPr>
      <w:keepNext/>
      <w:spacing w:line="240" w:lineRule="auto"/>
      <w:ind w:right="0" w:firstLine="0"/>
    </w:pPr>
  </w:style>
  <w:style w:type="paragraph" w:customStyle="1" w:styleId="res-desc1">
    <w:name w:val="res-desc1"/>
    <w:basedOn w:val="a2"/>
    <w:uiPriority w:val="99"/>
    <w:qFormat/>
    <w:rsid w:val="00FB5F24"/>
    <w:pPr>
      <w:widowControl/>
      <w:snapToGrid/>
      <w:spacing w:before="72" w:after="0"/>
    </w:pPr>
    <w:rPr>
      <w:rFonts w:ascii="a_Timer" w:eastAsia="Times New Roman" w:hAnsi="a_Timer" w:cs="a_Timer"/>
      <w:color w:val="000000"/>
      <w:szCs w:val="24"/>
    </w:rPr>
  </w:style>
  <w:style w:type="paragraph" w:customStyle="1" w:styleId="-2">
    <w:name w:val="А - об"/>
    <w:basedOn w:val="a2"/>
    <w:uiPriority w:val="99"/>
    <w:qFormat/>
    <w:rsid w:val="00FB5F24"/>
    <w:pPr>
      <w:widowControl/>
      <w:snapToGrid/>
      <w:spacing w:before="0" w:after="0" w:line="360" w:lineRule="auto"/>
      <w:ind w:firstLine="397"/>
    </w:pPr>
    <w:rPr>
      <w:rFonts w:eastAsia="Times New Roman"/>
      <w:b/>
      <w:sz w:val="20"/>
    </w:rPr>
  </w:style>
  <w:style w:type="paragraph" w:customStyle="1" w:styleId="365">
    <w:name w:val="Основной текст 36"/>
    <w:basedOn w:val="10d"/>
    <w:uiPriority w:val="99"/>
    <w:qFormat/>
    <w:rsid w:val="00FB5F24"/>
    <w:pPr>
      <w:spacing w:line="240" w:lineRule="auto"/>
      <w:ind w:right="0" w:firstLine="0"/>
      <w:jc w:val="both"/>
    </w:pPr>
    <w:rPr>
      <w:i/>
      <w:sz w:val="26"/>
    </w:rPr>
  </w:style>
  <w:style w:type="character" w:customStyle="1" w:styleId="description1">
    <w:name w:val="description1"/>
    <w:uiPriority w:val="99"/>
    <w:qFormat/>
    <w:rsid w:val="00FB5F24"/>
    <w:rPr>
      <w:color w:val="000000"/>
      <w:sz w:val="17"/>
    </w:rPr>
  </w:style>
  <w:style w:type="paragraph" w:customStyle="1" w:styleId="1fffff6">
    <w:name w:val="1_темы"/>
    <w:basedOn w:val="a2"/>
    <w:uiPriority w:val="99"/>
    <w:qFormat/>
    <w:rsid w:val="00FB5F24"/>
    <w:pPr>
      <w:widowControl/>
      <w:snapToGrid/>
      <w:spacing w:before="0" w:after="0"/>
      <w:ind w:left="567"/>
      <w:jc w:val="both"/>
    </w:pPr>
    <w:rPr>
      <w:rFonts w:eastAsia="Times New Roman"/>
      <w:b/>
      <w:szCs w:val="24"/>
      <w:lang w:eastAsia="fr-FR"/>
    </w:rPr>
  </w:style>
  <w:style w:type="paragraph" w:customStyle="1" w:styleId="372">
    <w:name w:val="Заголовок 37"/>
    <w:basedOn w:val="a2"/>
    <w:next w:val="a2"/>
    <w:uiPriority w:val="99"/>
    <w:qFormat/>
    <w:rsid w:val="00FB5F24"/>
    <w:pPr>
      <w:keepNext/>
      <w:widowControl/>
      <w:spacing w:before="240" w:after="60"/>
    </w:pPr>
    <w:rPr>
      <w:rFonts w:ascii="Arial" w:eastAsia="Times New Roman" w:hAnsi="Arial"/>
    </w:rPr>
  </w:style>
  <w:style w:type="character" w:customStyle="1" w:styleId="940">
    <w:name w:val="Знак Знак94"/>
    <w:uiPriority w:val="99"/>
    <w:rsid w:val="00FB5F24"/>
    <w:rPr>
      <w:rFonts w:ascii="Times New Roman" w:hAnsi="Times New Roman"/>
      <w:sz w:val="24"/>
    </w:rPr>
  </w:style>
  <w:style w:type="character" w:customStyle="1" w:styleId="1340">
    <w:name w:val="Знак Знак134"/>
    <w:uiPriority w:val="99"/>
    <w:locked/>
    <w:rsid w:val="00FB5F24"/>
    <w:rPr>
      <w:rFonts w:ascii="Arial" w:hAnsi="Arial"/>
      <w:b/>
      <w:kern w:val="32"/>
      <w:sz w:val="32"/>
      <w:lang w:val="ru-RU" w:eastAsia="ru-RU"/>
    </w:rPr>
  </w:style>
  <w:style w:type="character" w:customStyle="1" w:styleId="bibliocaption1">
    <w:name w:val="bibliocaption1"/>
    <w:uiPriority w:val="99"/>
    <w:qFormat/>
    <w:rsid w:val="00FB5F24"/>
    <w:rPr>
      <w:rFonts w:ascii="Verdana" w:hAnsi="Verdana"/>
      <w:b/>
      <w:color w:val="080000"/>
      <w:sz w:val="22"/>
      <w:u w:val="none"/>
    </w:rPr>
  </w:style>
  <w:style w:type="paragraph" w:customStyle="1" w:styleId="affffffffff0">
    <w:name w:val="Знак Знак Знак Знак Знак Знак Знак Знак Знак"/>
    <w:basedOn w:val="a2"/>
    <w:uiPriority w:val="99"/>
    <w:qFormat/>
    <w:rsid w:val="00FB5F24"/>
    <w:pPr>
      <w:widowControl/>
      <w:snapToGrid/>
      <w:spacing w:before="0" w:after="160" w:line="240" w:lineRule="exact"/>
    </w:pPr>
    <w:rPr>
      <w:rFonts w:ascii="Verdana" w:eastAsia="Times New Roman" w:hAnsi="Verdana" w:cs="Verdana"/>
      <w:sz w:val="20"/>
      <w:lang w:val="en-US" w:eastAsia="en-US"/>
    </w:rPr>
  </w:style>
  <w:style w:type="paragraph" w:customStyle="1" w:styleId="affffffffff1">
    <w:name w:val="ͮ𬠫"/>
    <w:uiPriority w:val="99"/>
    <w:qFormat/>
    <w:rsid w:val="00FB5F24"/>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basedOn w:val="a3"/>
    <w:uiPriority w:val="99"/>
    <w:qFormat/>
    <w:rsid w:val="00FB5F24"/>
    <w:rPr>
      <w:rFonts w:cs="Times New Roman"/>
    </w:rPr>
  </w:style>
  <w:style w:type="character" w:customStyle="1" w:styleId="ft1067">
    <w:name w:val="ft1067"/>
    <w:basedOn w:val="a3"/>
    <w:uiPriority w:val="99"/>
    <w:qFormat/>
    <w:rsid w:val="00FB5F24"/>
    <w:rPr>
      <w:rFonts w:cs="Times New Roman"/>
    </w:rPr>
  </w:style>
  <w:style w:type="character" w:customStyle="1" w:styleId="ft1144">
    <w:name w:val="ft1144"/>
    <w:basedOn w:val="a3"/>
    <w:uiPriority w:val="99"/>
    <w:qFormat/>
    <w:rsid w:val="00FB5F24"/>
    <w:rPr>
      <w:rFonts w:cs="Times New Roman"/>
    </w:rPr>
  </w:style>
  <w:style w:type="character" w:customStyle="1" w:styleId="ft1207">
    <w:name w:val="ft1207"/>
    <w:basedOn w:val="a3"/>
    <w:uiPriority w:val="99"/>
    <w:qFormat/>
    <w:rsid w:val="00FB5F24"/>
    <w:rPr>
      <w:rFonts w:cs="Times New Roman"/>
    </w:rPr>
  </w:style>
  <w:style w:type="character" w:customStyle="1" w:styleId="ft1213">
    <w:name w:val="ft1213"/>
    <w:basedOn w:val="a3"/>
    <w:uiPriority w:val="99"/>
    <w:qFormat/>
    <w:rsid w:val="00FB5F24"/>
    <w:rPr>
      <w:rFonts w:cs="Times New Roman"/>
    </w:rPr>
  </w:style>
  <w:style w:type="character" w:customStyle="1" w:styleId="ft1214">
    <w:name w:val="ft1214"/>
    <w:basedOn w:val="a3"/>
    <w:uiPriority w:val="99"/>
    <w:qFormat/>
    <w:rsid w:val="00FB5F24"/>
    <w:rPr>
      <w:rFonts w:cs="Times New Roman"/>
    </w:rPr>
  </w:style>
  <w:style w:type="character" w:customStyle="1" w:styleId="ft1289">
    <w:name w:val="ft1289"/>
    <w:basedOn w:val="a3"/>
    <w:uiPriority w:val="99"/>
    <w:qFormat/>
    <w:rsid w:val="00FB5F24"/>
    <w:rPr>
      <w:rFonts w:cs="Times New Roman"/>
    </w:rPr>
  </w:style>
  <w:style w:type="character" w:customStyle="1" w:styleId="ft1311">
    <w:name w:val="ft1311"/>
    <w:basedOn w:val="a3"/>
    <w:uiPriority w:val="99"/>
    <w:qFormat/>
    <w:rsid w:val="00FB5F24"/>
    <w:rPr>
      <w:rFonts w:cs="Times New Roman"/>
    </w:rPr>
  </w:style>
  <w:style w:type="character" w:customStyle="1" w:styleId="ft3008">
    <w:name w:val="ft3008"/>
    <w:basedOn w:val="a3"/>
    <w:uiPriority w:val="99"/>
    <w:qFormat/>
    <w:rsid w:val="00FB5F24"/>
    <w:rPr>
      <w:rFonts w:cs="Times New Roman"/>
    </w:rPr>
  </w:style>
  <w:style w:type="character" w:customStyle="1" w:styleId="ft3181">
    <w:name w:val="ft3181"/>
    <w:basedOn w:val="a3"/>
    <w:uiPriority w:val="99"/>
    <w:qFormat/>
    <w:rsid w:val="00FB5F24"/>
    <w:rPr>
      <w:rFonts w:cs="Times New Roman"/>
    </w:rPr>
  </w:style>
  <w:style w:type="character" w:customStyle="1" w:styleId="ft722">
    <w:name w:val="ft722"/>
    <w:basedOn w:val="a3"/>
    <w:uiPriority w:val="99"/>
    <w:qFormat/>
    <w:rsid w:val="00FB5F24"/>
    <w:rPr>
      <w:rFonts w:cs="Times New Roman"/>
    </w:rPr>
  </w:style>
  <w:style w:type="character" w:customStyle="1" w:styleId="ft728">
    <w:name w:val="ft728"/>
    <w:basedOn w:val="a3"/>
    <w:uiPriority w:val="99"/>
    <w:qFormat/>
    <w:rsid w:val="00FB5F24"/>
    <w:rPr>
      <w:rFonts w:cs="Times New Roman"/>
    </w:rPr>
  </w:style>
  <w:style w:type="character" w:customStyle="1" w:styleId="ft730">
    <w:name w:val="ft730"/>
    <w:basedOn w:val="a3"/>
    <w:uiPriority w:val="99"/>
    <w:qFormat/>
    <w:rsid w:val="00FB5F24"/>
    <w:rPr>
      <w:rFonts w:cs="Times New Roman"/>
    </w:rPr>
  </w:style>
  <w:style w:type="character" w:customStyle="1" w:styleId="ft72">
    <w:name w:val="ft72"/>
    <w:basedOn w:val="a3"/>
    <w:uiPriority w:val="99"/>
    <w:qFormat/>
    <w:rsid w:val="00FB5F24"/>
    <w:rPr>
      <w:rFonts w:cs="Times New Roman"/>
    </w:rPr>
  </w:style>
  <w:style w:type="character" w:customStyle="1" w:styleId="ft731">
    <w:name w:val="ft731"/>
    <w:basedOn w:val="a3"/>
    <w:uiPriority w:val="99"/>
    <w:qFormat/>
    <w:rsid w:val="00FB5F24"/>
    <w:rPr>
      <w:rFonts w:cs="Times New Roman"/>
    </w:rPr>
  </w:style>
  <w:style w:type="character" w:customStyle="1" w:styleId="ft732">
    <w:name w:val="ft732"/>
    <w:basedOn w:val="a3"/>
    <w:uiPriority w:val="99"/>
    <w:qFormat/>
    <w:rsid w:val="00FB5F24"/>
    <w:rPr>
      <w:rFonts w:cs="Times New Roman"/>
    </w:rPr>
  </w:style>
  <w:style w:type="character" w:customStyle="1" w:styleId="ft735">
    <w:name w:val="ft735"/>
    <w:basedOn w:val="a3"/>
    <w:uiPriority w:val="99"/>
    <w:qFormat/>
    <w:rsid w:val="00FB5F24"/>
    <w:rPr>
      <w:rFonts w:cs="Times New Roman"/>
    </w:rPr>
  </w:style>
  <w:style w:type="character" w:customStyle="1" w:styleId="ft738">
    <w:name w:val="ft738"/>
    <w:basedOn w:val="a3"/>
    <w:uiPriority w:val="99"/>
    <w:qFormat/>
    <w:rsid w:val="00FB5F24"/>
    <w:rPr>
      <w:rFonts w:cs="Times New Roman"/>
    </w:rPr>
  </w:style>
  <w:style w:type="character" w:customStyle="1" w:styleId="ft747">
    <w:name w:val="ft747"/>
    <w:basedOn w:val="a3"/>
    <w:uiPriority w:val="99"/>
    <w:qFormat/>
    <w:rsid w:val="00FB5F24"/>
    <w:rPr>
      <w:rFonts w:cs="Times New Roman"/>
    </w:rPr>
  </w:style>
  <w:style w:type="character" w:customStyle="1" w:styleId="ft758">
    <w:name w:val="ft758"/>
    <w:basedOn w:val="a3"/>
    <w:uiPriority w:val="99"/>
    <w:qFormat/>
    <w:rsid w:val="00FB5F24"/>
    <w:rPr>
      <w:rFonts w:cs="Times New Roman"/>
    </w:rPr>
  </w:style>
  <w:style w:type="paragraph" w:customStyle="1" w:styleId="Picture">
    <w:name w:val="Picture"/>
    <w:basedOn w:val="a2"/>
    <w:next w:val="a2"/>
    <w:uiPriority w:val="99"/>
    <w:qFormat/>
    <w:rsid w:val="00FB5F24"/>
    <w:pPr>
      <w:widowControl/>
      <w:autoSpaceDE w:val="0"/>
      <w:autoSpaceDN w:val="0"/>
      <w:adjustRightInd w:val="0"/>
      <w:snapToGrid/>
      <w:spacing w:before="0" w:after="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FB5F24"/>
    <w:rPr>
      <w:color w:val="auto"/>
      <w:lang w:val="en-US" w:eastAsia="en-US"/>
    </w:rPr>
  </w:style>
  <w:style w:type="paragraph" w:customStyle="1" w:styleId="1fffff7">
    <w:name w:val="Çàãîëîâîê 1"/>
    <w:basedOn w:val="Default"/>
    <w:next w:val="Default"/>
    <w:uiPriority w:val="99"/>
    <w:qFormat/>
    <w:rsid w:val="00FB5F24"/>
    <w:rPr>
      <w:color w:val="auto"/>
      <w:lang w:val="en-US" w:eastAsia="en-US"/>
    </w:rPr>
  </w:style>
  <w:style w:type="character" w:customStyle="1" w:styleId="ft2100">
    <w:name w:val="ft2100"/>
    <w:basedOn w:val="a3"/>
    <w:uiPriority w:val="99"/>
    <w:qFormat/>
    <w:rsid w:val="00FB5F24"/>
    <w:rPr>
      <w:rFonts w:cs="Times New Roman"/>
    </w:rPr>
  </w:style>
  <w:style w:type="character" w:customStyle="1" w:styleId="ft2109">
    <w:name w:val="ft2109"/>
    <w:basedOn w:val="a3"/>
    <w:uiPriority w:val="99"/>
    <w:qFormat/>
    <w:rsid w:val="00FB5F24"/>
    <w:rPr>
      <w:rFonts w:cs="Times New Roman"/>
    </w:rPr>
  </w:style>
  <w:style w:type="character" w:customStyle="1" w:styleId="ft2121">
    <w:name w:val="ft2121"/>
    <w:basedOn w:val="a3"/>
    <w:uiPriority w:val="99"/>
    <w:qFormat/>
    <w:rsid w:val="00FB5F24"/>
    <w:rPr>
      <w:rFonts w:cs="Times New Roman"/>
    </w:rPr>
  </w:style>
  <w:style w:type="character" w:customStyle="1" w:styleId="ft2130">
    <w:name w:val="ft2130"/>
    <w:basedOn w:val="a3"/>
    <w:uiPriority w:val="99"/>
    <w:qFormat/>
    <w:rsid w:val="00FB5F24"/>
    <w:rPr>
      <w:rFonts w:cs="Times New Roman"/>
    </w:rPr>
  </w:style>
  <w:style w:type="character" w:customStyle="1" w:styleId="ft24421">
    <w:name w:val="ft24421"/>
    <w:uiPriority w:val="99"/>
    <w:qFormat/>
    <w:rsid w:val="00FB5F24"/>
    <w:rPr>
      <w:rFonts w:ascii="Times" w:hAnsi="Times"/>
      <w:b/>
      <w:color w:val="000000"/>
      <w:spacing w:val="15"/>
      <w:sz w:val="27"/>
    </w:rPr>
  </w:style>
  <w:style w:type="paragraph" w:customStyle="1" w:styleId="affffffffff2">
    <w:name w:val="Стиль для методичек"/>
    <w:basedOn w:val="a2"/>
    <w:uiPriority w:val="99"/>
    <w:qFormat/>
    <w:rsid w:val="00FB5F24"/>
    <w:pPr>
      <w:widowControl/>
      <w:snapToGrid/>
      <w:spacing w:before="0" w:after="0"/>
      <w:ind w:left="284" w:firstLine="340"/>
      <w:jc w:val="both"/>
    </w:pPr>
    <w:rPr>
      <w:rFonts w:ascii="Calibri" w:eastAsia="Times New Roman" w:hAnsi="Calibri" w:cs="Calibri"/>
      <w:sz w:val="28"/>
      <w:szCs w:val="28"/>
    </w:rPr>
  </w:style>
  <w:style w:type="paragraph" w:customStyle="1" w:styleId="Preformatted">
    <w:name w:val="Preformatted"/>
    <w:basedOn w:val="a2"/>
    <w:uiPriority w:val="99"/>
    <w:qFormat/>
    <w:rsid w:val="00FB5F2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napToGrid/>
      <w:spacing w:before="0" w:after="0"/>
    </w:pPr>
    <w:rPr>
      <w:rFonts w:ascii="Courier New" w:eastAsia="Times New Roman" w:hAnsi="Courier New" w:cs="Courier New"/>
      <w:sz w:val="20"/>
      <w:lang w:eastAsia="ar-SA"/>
    </w:rPr>
  </w:style>
  <w:style w:type="character" w:customStyle="1" w:styleId="FontStyle49">
    <w:name w:val="Font Style49"/>
    <w:uiPriority w:val="99"/>
    <w:qFormat/>
    <w:rsid w:val="00FB5F24"/>
    <w:rPr>
      <w:rFonts w:ascii="Times New Roman" w:hAnsi="Times New Roman"/>
      <w:i/>
      <w:sz w:val="26"/>
    </w:rPr>
  </w:style>
  <w:style w:type="character" w:customStyle="1" w:styleId="rvts9">
    <w:name w:val="rvts9"/>
    <w:basedOn w:val="a3"/>
    <w:uiPriority w:val="99"/>
    <w:qFormat/>
    <w:rsid w:val="00FB5F24"/>
    <w:rPr>
      <w:rFonts w:cs="Times New Roman"/>
    </w:rPr>
  </w:style>
  <w:style w:type="character" w:customStyle="1" w:styleId="rvts15">
    <w:name w:val="rvts15"/>
    <w:basedOn w:val="a3"/>
    <w:uiPriority w:val="99"/>
    <w:qFormat/>
    <w:rsid w:val="00FB5F24"/>
    <w:rPr>
      <w:rFonts w:cs="Times New Roman"/>
    </w:rPr>
  </w:style>
  <w:style w:type="paragraph" w:customStyle="1" w:styleId="2TimesNewW1">
    <w:name w:val="Стиль Заголовок 2 + Times New (W1)"/>
    <w:basedOn w:val="20"/>
    <w:uiPriority w:val="99"/>
    <w:qFormat/>
    <w:rsid w:val="00FB5F24"/>
    <w:pPr>
      <w:keepNext/>
      <w:tabs>
        <w:tab w:val="clear" w:pos="567"/>
        <w:tab w:val="clear" w:pos="680"/>
        <w:tab w:val="clear" w:pos="1106"/>
        <w:tab w:val="clear" w:pos="1729"/>
        <w:tab w:val="clear" w:pos="7002"/>
      </w:tabs>
      <w:autoSpaceDE/>
      <w:autoSpaceDN/>
      <w:adjustRightInd/>
      <w:spacing w:line="312" w:lineRule="auto"/>
      <w:ind w:firstLine="454"/>
      <w:jc w:val="right"/>
    </w:pPr>
    <w:rPr>
      <w:rFonts w:ascii="Times New Roman" w:hAnsi="Times New Roman"/>
      <w:bCs/>
      <w:caps/>
      <w:sz w:val="24"/>
      <w:szCs w:val="24"/>
    </w:rPr>
  </w:style>
  <w:style w:type="paragraph" w:customStyle="1" w:styleId="consplusnormal1">
    <w:name w:val="consplusnormal"/>
    <w:basedOn w:val="a2"/>
    <w:uiPriority w:val="99"/>
    <w:qFormat/>
    <w:rsid w:val="00FB5F24"/>
    <w:pPr>
      <w:widowControl/>
      <w:snapToGrid/>
      <w:spacing w:beforeAutospacing="1" w:afterAutospacing="1"/>
    </w:pPr>
    <w:rPr>
      <w:rFonts w:eastAsia="Times New Roman"/>
      <w:szCs w:val="24"/>
    </w:rPr>
  </w:style>
  <w:style w:type="paragraph" w:customStyle="1" w:styleId="1125">
    <w:name w:val="Стиль Заголовок 1 + по ширине Первая строка:  125 см"/>
    <w:basedOn w:val="10"/>
    <w:uiPriority w:val="99"/>
    <w:qFormat/>
    <w:rsid w:val="00FB5F24"/>
    <w:pPr>
      <w:keepNext/>
      <w:shd w:val="clear" w:color="auto" w:fill="FFFFFF"/>
      <w:tabs>
        <w:tab w:val="clear" w:pos="567"/>
        <w:tab w:val="clear" w:pos="680"/>
        <w:tab w:val="clear" w:pos="1106"/>
        <w:tab w:val="clear" w:pos="1729"/>
        <w:tab w:val="clear" w:pos="7002"/>
      </w:tabs>
      <w:autoSpaceDE/>
      <w:autoSpaceDN/>
      <w:adjustRightInd/>
      <w:spacing w:line="312" w:lineRule="auto"/>
      <w:ind w:firstLine="454"/>
      <w:jc w:val="left"/>
    </w:pPr>
    <w:rPr>
      <w:rFonts w:ascii="Times New Roman ??????????" w:hAnsi="Times New Roman ??????????"/>
      <w:b/>
      <w:bCs/>
      <w:caps/>
      <w:sz w:val="24"/>
      <w:szCs w:val="24"/>
    </w:rPr>
  </w:style>
  <w:style w:type="paragraph" w:customStyle="1" w:styleId="1fffff8">
    <w:name w:val="Стиль Заголовок 1"/>
    <w:basedOn w:val="10"/>
    <w:uiPriority w:val="99"/>
    <w:qFormat/>
    <w:rsid w:val="00FB5F24"/>
    <w:pPr>
      <w:keepNext/>
      <w:shd w:val="clear" w:color="auto" w:fill="FFFFFF"/>
      <w:tabs>
        <w:tab w:val="clear" w:pos="567"/>
        <w:tab w:val="clear" w:pos="680"/>
        <w:tab w:val="clear" w:pos="1106"/>
        <w:tab w:val="clear" w:pos="1729"/>
        <w:tab w:val="clear" w:pos="7002"/>
      </w:tabs>
      <w:autoSpaceDE/>
      <w:autoSpaceDN/>
      <w:adjustRightInd/>
      <w:spacing w:line="312" w:lineRule="auto"/>
      <w:ind w:firstLine="454"/>
      <w:jc w:val="left"/>
    </w:pPr>
    <w:rPr>
      <w:rFonts w:ascii="Times New Roman ??????????" w:hAnsi="Times New Roman ??????????"/>
      <w:b/>
      <w:bCs/>
      <w:caps/>
      <w:sz w:val="24"/>
      <w:szCs w:val="24"/>
    </w:rPr>
  </w:style>
  <w:style w:type="paragraph" w:customStyle="1" w:styleId="211pt">
    <w:name w:val="Стиль Заголовок 2 + 11 pt не курсив Авто все прописные"/>
    <w:basedOn w:val="20"/>
    <w:uiPriority w:val="99"/>
    <w:qFormat/>
    <w:rsid w:val="00FB5F24"/>
    <w:pPr>
      <w:keepNext/>
      <w:tabs>
        <w:tab w:val="clear" w:pos="567"/>
        <w:tab w:val="clear" w:pos="680"/>
        <w:tab w:val="clear" w:pos="1106"/>
        <w:tab w:val="clear" w:pos="1729"/>
        <w:tab w:val="clear" w:pos="7002"/>
      </w:tabs>
      <w:autoSpaceDE/>
      <w:autoSpaceDN/>
      <w:adjustRightInd/>
      <w:spacing w:line="312" w:lineRule="auto"/>
      <w:ind w:firstLine="454"/>
      <w:jc w:val="center"/>
    </w:pPr>
    <w:rPr>
      <w:rFonts w:ascii="Times New Roman" w:hAnsi="Times New Roman" w:cs="Arial"/>
      <w:b/>
      <w:bCs/>
      <w:i/>
      <w:sz w:val="24"/>
      <w:szCs w:val="24"/>
    </w:rPr>
  </w:style>
  <w:style w:type="paragraph" w:customStyle="1" w:styleId="1fffff9">
    <w:name w:val="Стиль Заголовок 1 + Авто"/>
    <w:basedOn w:val="10"/>
    <w:link w:val="1fffffa"/>
    <w:uiPriority w:val="99"/>
    <w:qFormat/>
    <w:rsid w:val="00FB5F24"/>
    <w:pPr>
      <w:keepNext/>
      <w:shd w:val="clear" w:color="auto" w:fill="FFFFFF"/>
      <w:tabs>
        <w:tab w:val="clear" w:pos="567"/>
        <w:tab w:val="clear" w:pos="680"/>
        <w:tab w:val="clear" w:pos="1106"/>
        <w:tab w:val="clear" w:pos="1729"/>
        <w:tab w:val="clear" w:pos="7002"/>
      </w:tabs>
      <w:autoSpaceDE/>
      <w:autoSpaceDN/>
      <w:adjustRightInd/>
      <w:spacing w:line="312" w:lineRule="auto"/>
      <w:ind w:firstLine="454"/>
      <w:jc w:val="left"/>
    </w:pPr>
    <w:rPr>
      <w:rFonts w:ascii="Times New Roman ??????????" w:hAnsi="Times New Roman ??????????"/>
      <w:b/>
      <w:caps/>
      <w:color w:val="000000"/>
      <w:spacing w:val="1"/>
      <w:sz w:val="24"/>
    </w:rPr>
  </w:style>
  <w:style w:type="character" w:customStyle="1" w:styleId="1fffffa">
    <w:name w:val="Стиль Заголовок 1 + Авто Знак"/>
    <w:link w:val="1fffff9"/>
    <w:uiPriority w:val="99"/>
    <w:qFormat/>
    <w:locked/>
    <w:rsid w:val="00FB5F24"/>
    <w:rPr>
      <w:rFonts w:ascii="Times New Roman ??????????" w:eastAsia="Calibri" w:hAnsi="Times New Roman ??????????" w:cs="Times New Roman"/>
      <w:b/>
      <w:caps/>
      <w:color w:val="000000"/>
      <w:spacing w:val="1"/>
      <w:sz w:val="24"/>
      <w:szCs w:val="20"/>
      <w:shd w:val="clear" w:color="auto" w:fill="FFFFFF"/>
      <w:lang w:eastAsia="ru-RU"/>
    </w:rPr>
  </w:style>
  <w:style w:type="paragraph" w:customStyle="1" w:styleId="2ffff">
    <w:name w:val="ЗАГ 2 УМК"/>
    <w:basedOn w:val="20"/>
    <w:uiPriority w:val="99"/>
    <w:qFormat/>
    <w:rsid w:val="00FB5F24"/>
    <w:pPr>
      <w:keepLines/>
      <w:tabs>
        <w:tab w:val="clear" w:pos="567"/>
        <w:tab w:val="clear" w:pos="680"/>
        <w:tab w:val="clear" w:pos="1106"/>
        <w:tab w:val="clear" w:pos="1729"/>
        <w:tab w:val="clear" w:pos="7002"/>
      </w:tabs>
      <w:autoSpaceDE/>
      <w:autoSpaceDN/>
      <w:adjustRightInd/>
      <w:spacing w:line="360" w:lineRule="auto"/>
      <w:ind w:left="-567" w:right="-675" w:firstLine="567"/>
    </w:pPr>
    <w:rPr>
      <w:rFonts w:ascii="Times New Roman" w:hAnsi="Times New Roman"/>
      <w:bCs/>
      <w:iCs/>
      <w:sz w:val="28"/>
      <w:szCs w:val="28"/>
    </w:rPr>
  </w:style>
  <w:style w:type="character" w:customStyle="1" w:styleId="ft401">
    <w:name w:val="ft401"/>
    <w:basedOn w:val="a3"/>
    <w:uiPriority w:val="99"/>
    <w:qFormat/>
    <w:rsid w:val="00FB5F24"/>
    <w:rPr>
      <w:rFonts w:cs="Times New Roman"/>
    </w:rPr>
  </w:style>
  <w:style w:type="character" w:customStyle="1" w:styleId="ft404">
    <w:name w:val="ft404"/>
    <w:basedOn w:val="a3"/>
    <w:uiPriority w:val="99"/>
    <w:qFormat/>
    <w:rsid w:val="00FB5F24"/>
    <w:rPr>
      <w:rFonts w:cs="Times New Roman"/>
    </w:rPr>
  </w:style>
  <w:style w:type="character" w:customStyle="1" w:styleId="ft2">
    <w:name w:val="ft2"/>
    <w:basedOn w:val="a3"/>
    <w:uiPriority w:val="99"/>
    <w:qFormat/>
    <w:rsid w:val="00FB5F24"/>
    <w:rPr>
      <w:rFonts w:cs="Times New Roman"/>
    </w:rPr>
  </w:style>
  <w:style w:type="character" w:customStyle="1" w:styleId="ft405">
    <w:name w:val="ft405"/>
    <w:basedOn w:val="a3"/>
    <w:uiPriority w:val="99"/>
    <w:qFormat/>
    <w:rsid w:val="00FB5F24"/>
    <w:rPr>
      <w:rFonts w:cs="Times New Roman"/>
    </w:rPr>
  </w:style>
  <w:style w:type="character" w:customStyle="1" w:styleId="ft407">
    <w:name w:val="ft407"/>
    <w:basedOn w:val="a3"/>
    <w:uiPriority w:val="99"/>
    <w:qFormat/>
    <w:rsid w:val="00FB5F24"/>
    <w:rPr>
      <w:rFonts w:cs="Times New Roman"/>
    </w:rPr>
  </w:style>
  <w:style w:type="character" w:customStyle="1" w:styleId="ft411">
    <w:name w:val="ft411"/>
    <w:basedOn w:val="a3"/>
    <w:uiPriority w:val="99"/>
    <w:qFormat/>
    <w:rsid w:val="00FB5F24"/>
    <w:rPr>
      <w:rFonts w:cs="Times New Roman"/>
    </w:rPr>
  </w:style>
  <w:style w:type="character" w:customStyle="1" w:styleId="ft416">
    <w:name w:val="ft416"/>
    <w:basedOn w:val="a3"/>
    <w:uiPriority w:val="99"/>
    <w:qFormat/>
    <w:rsid w:val="00FB5F24"/>
    <w:rPr>
      <w:rFonts w:cs="Times New Roman"/>
    </w:rPr>
  </w:style>
  <w:style w:type="character" w:customStyle="1" w:styleId="ft438">
    <w:name w:val="ft438"/>
    <w:basedOn w:val="a3"/>
    <w:uiPriority w:val="99"/>
    <w:qFormat/>
    <w:rsid w:val="00FB5F24"/>
    <w:rPr>
      <w:rFonts w:cs="Times New Roman"/>
    </w:rPr>
  </w:style>
  <w:style w:type="character" w:customStyle="1" w:styleId="ft461">
    <w:name w:val="ft461"/>
    <w:basedOn w:val="a3"/>
    <w:uiPriority w:val="99"/>
    <w:qFormat/>
    <w:rsid w:val="00FB5F24"/>
    <w:rPr>
      <w:rFonts w:cs="Times New Roman"/>
    </w:rPr>
  </w:style>
  <w:style w:type="character" w:customStyle="1" w:styleId="ft485">
    <w:name w:val="ft485"/>
    <w:basedOn w:val="a3"/>
    <w:uiPriority w:val="99"/>
    <w:qFormat/>
    <w:rsid w:val="00FB5F24"/>
    <w:rPr>
      <w:rFonts w:cs="Times New Roman"/>
    </w:rPr>
  </w:style>
  <w:style w:type="character" w:customStyle="1" w:styleId="ft507">
    <w:name w:val="ft507"/>
    <w:basedOn w:val="a3"/>
    <w:uiPriority w:val="99"/>
    <w:qFormat/>
    <w:rsid w:val="00FB5F24"/>
    <w:rPr>
      <w:rFonts w:cs="Times New Roman"/>
    </w:rPr>
  </w:style>
  <w:style w:type="character" w:customStyle="1" w:styleId="ft464">
    <w:name w:val="ft464"/>
    <w:basedOn w:val="a3"/>
    <w:uiPriority w:val="99"/>
    <w:qFormat/>
    <w:rsid w:val="00FB5F24"/>
    <w:rPr>
      <w:rFonts w:cs="Times New Roman"/>
    </w:rPr>
  </w:style>
  <w:style w:type="character" w:customStyle="1" w:styleId="ft515">
    <w:name w:val="ft515"/>
    <w:basedOn w:val="a3"/>
    <w:uiPriority w:val="99"/>
    <w:qFormat/>
    <w:rsid w:val="00FB5F24"/>
    <w:rPr>
      <w:rFonts w:cs="Times New Roman"/>
    </w:rPr>
  </w:style>
  <w:style w:type="character" w:customStyle="1" w:styleId="ft518">
    <w:name w:val="ft518"/>
    <w:basedOn w:val="a3"/>
    <w:uiPriority w:val="99"/>
    <w:qFormat/>
    <w:rsid w:val="00FB5F24"/>
    <w:rPr>
      <w:rFonts w:cs="Times New Roman"/>
    </w:rPr>
  </w:style>
  <w:style w:type="character" w:customStyle="1" w:styleId="ft521">
    <w:name w:val="ft521"/>
    <w:basedOn w:val="a3"/>
    <w:uiPriority w:val="99"/>
    <w:qFormat/>
    <w:rsid w:val="00FB5F24"/>
    <w:rPr>
      <w:rFonts w:cs="Times New Roman"/>
    </w:rPr>
  </w:style>
  <w:style w:type="character" w:customStyle="1" w:styleId="ft525">
    <w:name w:val="ft525"/>
    <w:basedOn w:val="a3"/>
    <w:uiPriority w:val="99"/>
    <w:qFormat/>
    <w:rsid w:val="00FB5F24"/>
    <w:rPr>
      <w:rFonts w:cs="Times New Roman"/>
    </w:rPr>
  </w:style>
  <w:style w:type="character" w:customStyle="1" w:styleId="ft549">
    <w:name w:val="ft549"/>
    <w:basedOn w:val="a3"/>
    <w:uiPriority w:val="99"/>
    <w:qFormat/>
    <w:rsid w:val="00FB5F24"/>
    <w:rPr>
      <w:rFonts w:cs="Times New Roman"/>
    </w:rPr>
  </w:style>
  <w:style w:type="character" w:customStyle="1" w:styleId="ft554">
    <w:name w:val="ft554"/>
    <w:basedOn w:val="a3"/>
    <w:uiPriority w:val="99"/>
    <w:qFormat/>
    <w:rsid w:val="00FB5F24"/>
    <w:rPr>
      <w:rFonts w:cs="Times New Roman"/>
    </w:rPr>
  </w:style>
  <w:style w:type="character" w:customStyle="1" w:styleId="ft557">
    <w:name w:val="ft557"/>
    <w:basedOn w:val="a3"/>
    <w:uiPriority w:val="99"/>
    <w:qFormat/>
    <w:rsid w:val="00FB5F24"/>
    <w:rPr>
      <w:rFonts w:cs="Times New Roman"/>
    </w:rPr>
  </w:style>
  <w:style w:type="character" w:customStyle="1" w:styleId="ft561">
    <w:name w:val="ft561"/>
    <w:basedOn w:val="a3"/>
    <w:uiPriority w:val="99"/>
    <w:qFormat/>
    <w:rsid w:val="00FB5F24"/>
    <w:rPr>
      <w:rFonts w:cs="Times New Roman"/>
    </w:rPr>
  </w:style>
  <w:style w:type="character" w:customStyle="1" w:styleId="ft565">
    <w:name w:val="ft565"/>
    <w:basedOn w:val="a3"/>
    <w:uiPriority w:val="99"/>
    <w:qFormat/>
    <w:rsid w:val="00FB5F24"/>
    <w:rPr>
      <w:rFonts w:cs="Times New Roman"/>
    </w:rPr>
  </w:style>
  <w:style w:type="character" w:customStyle="1" w:styleId="ft570">
    <w:name w:val="ft570"/>
    <w:basedOn w:val="a3"/>
    <w:uiPriority w:val="99"/>
    <w:qFormat/>
    <w:rsid w:val="00FB5F24"/>
    <w:rPr>
      <w:rFonts w:cs="Times New Roman"/>
    </w:rPr>
  </w:style>
  <w:style w:type="character" w:customStyle="1" w:styleId="ft594">
    <w:name w:val="ft594"/>
    <w:basedOn w:val="a3"/>
    <w:uiPriority w:val="99"/>
    <w:qFormat/>
    <w:rsid w:val="00FB5F24"/>
    <w:rPr>
      <w:rFonts w:cs="Times New Roman"/>
    </w:rPr>
  </w:style>
  <w:style w:type="character" w:customStyle="1" w:styleId="ft600">
    <w:name w:val="ft600"/>
    <w:basedOn w:val="a3"/>
    <w:uiPriority w:val="99"/>
    <w:qFormat/>
    <w:rsid w:val="00FB5F24"/>
    <w:rPr>
      <w:rFonts w:cs="Times New Roman"/>
    </w:rPr>
  </w:style>
  <w:style w:type="character" w:customStyle="1" w:styleId="ft625">
    <w:name w:val="ft625"/>
    <w:basedOn w:val="a3"/>
    <w:uiPriority w:val="99"/>
    <w:qFormat/>
    <w:rsid w:val="00FB5F24"/>
    <w:rPr>
      <w:rFonts w:cs="Times New Roman"/>
    </w:rPr>
  </w:style>
  <w:style w:type="character" w:customStyle="1" w:styleId="ft646">
    <w:name w:val="ft646"/>
    <w:basedOn w:val="a3"/>
    <w:uiPriority w:val="99"/>
    <w:qFormat/>
    <w:rsid w:val="00FB5F24"/>
    <w:rPr>
      <w:rFonts w:cs="Times New Roman"/>
    </w:rPr>
  </w:style>
  <w:style w:type="character" w:customStyle="1" w:styleId="ft648">
    <w:name w:val="ft648"/>
    <w:basedOn w:val="a3"/>
    <w:uiPriority w:val="99"/>
    <w:qFormat/>
    <w:rsid w:val="00FB5F24"/>
    <w:rPr>
      <w:rFonts w:cs="Times New Roman"/>
    </w:rPr>
  </w:style>
  <w:style w:type="character" w:customStyle="1" w:styleId="ft650">
    <w:name w:val="ft650"/>
    <w:basedOn w:val="a3"/>
    <w:uiPriority w:val="99"/>
    <w:qFormat/>
    <w:rsid w:val="00FB5F24"/>
    <w:rPr>
      <w:rFonts w:cs="Times New Roman"/>
    </w:rPr>
  </w:style>
  <w:style w:type="character" w:customStyle="1" w:styleId="ft651">
    <w:name w:val="ft651"/>
    <w:basedOn w:val="a3"/>
    <w:uiPriority w:val="99"/>
    <w:qFormat/>
    <w:rsid w:val="00FB5F24"/>
    <w:rPr>
      <w:rFonts w:cs="Times New Roman"/>
    </w:rPr>
  </w:style>
  <w:style w:type="character" w:customStyle="1" w:styleId="ft654">
    <w:name w:val="ft654"/>
    <w:basedOn w:val="a3"/>
    <w:uiPriority w:val="99"/>
    <w:qFormat/>
    <w:rsid w:val="00FB5F24"/>
    <w:rPr>
      <w:rFonts w:cs="Times New Roman"/>
    </w:rPr>
  </w:style>
  <w:style w:type="character" w:customStyle="1" w:styleId="ft655">
    <w:name w:val="ft655"/>
    <w:basedOn w:val="a3"/>
    <w:uiPriority w:val="99"/>
    <w:qFormat/>
    <w:rsid w:val="00FB5F24"/>
    <w:rPr>
      <w:rFonts w:cs="Times New Roman"/>
    </w:rPr>
  </w:style>
  <w:style w:type="character" w:customStyle="1" w:styleId="ft674">
    <w:name w:val="ft674"/>
    <w:basedOn w:val="a3"/>
    <w:uiPriority w:val="99"/>
    <w:qFormat/>
    <w:rsid w:val="00FB5F24"/>
    <w:rPr>
      <w:rFonts w:cs="Times New Roman"/>
    </w:rPr>
  </w:style>
  <w:style w:type="character" w:customStyle="1" w:styleId="ft698">
    <w:name w:val="ft698"/>
    <w:basedOn w:val="a3"/>
    <w:uiPriority w:val="99"/>
    <w:qFormat/>
    <w:rsid w:val="00FB5F24"/>
    <w:rPr>
      <w:rFonts w:cs="Times New Roman"/>
    </w:rPr>
  </w:style>
  <w:style w:type="character" w:customStyle="1" w:styleId="ft709">
    <w:name w:val="ft709"/>
    <w:basedOn w:val="a3"/>
    <w:uiPriority w:val="99"/>
    <w:qFormat/>
    <w:rsid w:val="00FB5F24"/>
    <w:rPr>
      <w:rFonts w:cs="Times New Roman"/>
    </w:rPr>
  </w:style>
  <w:style w:type="character" w:customStyle="1" w:styleId="ft723">
    <w:name w:val="ft723"/>
    <w:basedOn w:val="a3"/>
    <w:uiPriority w:val="99"/>
    <w:qFormat/>
    <w:rsid w:val="00FB5F24"/>
    <w:rPr>
      <w:rFonts w:cs="Times New Roman"/>
    </w:rPr>
  </w:style>
  <w:style w:type="character" w:customStyle="1" w:styleId="ft746">
    <w:name w:val="ft746"/>
    <w:basedOn w:val="a3"/>
    <w:uiPriority w:val="99"/>
    <w:qFormat/>
    <w:rsid w:val="00FB5F24"/>
    <w:rPr>
      <w:rFonts w:cs="Times New Roman"/>
    </w:rPr>
  </w:style>
  <w:style w:type="character" w:customStyle="1" w:styleId="ft770">
    <w:name w:val="ft770"/>
    <w:basedOn w:val="a3"/>
    <w:uiPriority w:val="99"/>
    <w:qFormat/>
    <w:rsid w:val="00FB5F24"/>
    <w:rPr>
      <w:rFonts w:cs="Times New Roman"/>
    </w:rPr>
  </w:style>
  <w:style w:type="character" w:customStyle="1" w:styleId="ft772">
    <w:name w:val="ft772"/>
    <w:basedOn w:val="a3"/>
    <w:uiPriority w:val="99"/>
    <w:qFormat/>
    <w:rsid w:val="00FB5F24"/>
    <w:rPr>
      <w:rFonts w:cs="Times New Roman"/>
    </w:rPr>
  </w:style>
  <w:style w:type="character" w:customStyle="1" w:styleId="ft774">
    <w:name w:val="ft774"/>
    <w:basedOn w:val="a3"/>
    <w:uiPriority w:val="99"/>
    <w:qFormat/>
    <w:rsid w:val="00FB5F24"/>
    <w:rPr>
      <w:rFonts w:cs="Times New Roman"/>
    </w:rPr>
  </w:style>
  <w:style w:type="character" w:customStyle="1" w:styleId="ft777">
    <w:name w:val="ft777"/>
    <w:basedOn w:val="a3"/>
    <w:uiPriority w:val="99"/>
    <w:qFormat/>
    <w:rsid w:val="00FB5F24"/>
    <w:rPr>
      <w:rFonts w:cs="Times New Roman"/>
    </w:rPr>
  </w:style>
  <w:style w:type="character" w:customStyle="1" w:styleId="ft778">
    <w:name w:val="ft778"/>
    <w:basedOn w:val="a3"/>
    <w:uiPriority w:val="99"/>
    <w:qFormat/>
    <w:rsid w:val="00FB5F24"/>
    <w:rPr>
      <w:rFonts w:cs="Times New Roman"/>
    </w:rPr>
  </w:style>
  <w:style w:type="character" w:customStyle="1" w:styleId="ft780">
    <w:name w:val="ft780"/>
    <w:basedOn w:val="a3"/>
    <w:uiPriority w:val="99"/>
    <w:qFormat/>
    <w:rsid w:val="00FB5F24"/>
    <w:rPr>
      <w:rFonts w:cs="Times New Roman"/>
    </w:rPr>
  </w:style>
  <w:style w:type="character" w:customStyle="1" w:styleId="ft794">
    <w:name w:val="ft794"/>
    <w:basedOn w:val="a3"/>
    <w:uiPriority w:val="99"/>
    <w:qFormat/>
    <w:rsid w:val="00FB5F24"/>
    <w:rPr>
      <w:rFonts w:cs="Times New Roman"/>
    </w:rPr>
  </w:style>
  <w:style w:type="character" w:customStyle="1" w:styleId="ft813">
    <w:name w:val="ft813"/>
    <w:basedOn w:val="a3"/>
    <w:uiPriority w:val="99"/>
    <w:qFormat/>
    <w:rsid w:val="00FB5F24"/>
    <w:rPr>
      <w:rFonts w:cs="Times New Roman"/>
    </w:rPr>
  </w:style>
  <w:style w:type="character" w:customStyle="1" w:styleId="ft845">
    <w:name w:val="ft845"/>
    <w:basedOn w:val="a3"/>
    <w:uiPriority w:val="99"/>
    <w:qFormat/>
    <w:rsid w:val="00FB5F24"/>
    <w:rPr>
      <w:rFonts w:cs="Times New Roman"/>
    </w:rPr>
  </w:style>
  <w:style w:type="character" w:customStyle="1" w:styleId="ft846">
    <w:name w:val="ft846"/>
    <w:basedOn w:val="a3"/>
    <w:uiPriority w:val="99"/>
    <w:qFormat/>
    <w:rsid w:val="00FB5F24"/>
    <w:rPr>
      <w:rFonts w:cs="Times New Roman"/>
    </w:rPr>
  </w:style>
  <w:style w:type="character" w:customStyle="1" w:styleId="ft869">
    <w:name w:val="ft869"/>
    <w:basedOn w:val="a3"/>
    <w:uiPriority w:val="99"/>
    <w:qFormat/>
    <w:rsid w:val="00FB5F24"/>
    <w:rPr>
      <w:rFonts w:cs="Times New Roman"/>
    </w:rPr>
  </w:style>
  <w:style w:type="character" w:customStyle="1" w:styleId="ft345">
    <w:name w:val="ft345"/>
    <w:basedOn w:val="a3"/>
    <w:uiPriority w:val="99"/>
    <w:qFormat/>
    <w:rsid w:val="00FB5F24"/>
    <w:rPr>
      <w:rFonts w:cs="Times New Roman"/>
    </w:rPr>
  </w:style>
  <w:style w:type="character" w:customStyle="1" w:styleId="ft348">
    <w:name w:val="ft348"/>
    <w:basedOn w:val="a3"/>
    <w:uiPriority w:val="99"/>
    <w:qFormat/>
    <w:rsid w:val="00FB5F24"/>
    <w:rPr>
      <w:rFonts w:cs="Times New Roman"/>
    </w:rPr>
  </w:style>
  <w:style w:type="character" w:customStyle="1" w:styleId="ft350">
    <w:name w:val="ft350"/>
    <w:basedOn w:val="a3"/>
    <w:uiPriority w:val="99"/>
    <w:qFormat/>
    <w:rsid w:val="00FB5F24"/>
    <w:rPr>
      <w:rFonts w:cs="Times New Roman"/>
    </w:rPr>
  </w:style>
  <w:style w:type="character" w:customStyle="1" w:styleId="ft351">
    <w:name w:val="ft351"/>
    <w:basedOn w:val="a3"/>
    <w:uiPriority w:val="99"/>
    <w:qFormat/>
    <w:rsid w:val="00FB5F24"/>
    <w:rPr>
      <w:rFonts w:cs="Times New Roman"/>
    </w:rPr>
  </w:style>
  <w:style w:type="character" w:customStyle="1" w:styleId="ft353">
    <w:name w:val="ft353"/>
    <w:basedOn w:val="a3"/>
    <w:uiPriority w:val="99"/>
    <w:qFormat/>
    <w:rsid w:val="00FB5F24"/>
    <w:rPr>
      <w:rFonts w:cs="Times New Roman"/>
    </w:rPr>
  </w:style>
  <w:style w:type="character" w:customStyle="1" w:styleId="ft355">
    <w:name w:val="ft355"/>
    <w:basedOn w:val="a3"/>
    <w:uiPriority w:val="99"/>
    <w:qFormat/>
    <w:rsid w:val="00FB5F24"/>
    <w:rPr>
      <w:rFonts w:cs="Times New Roman"/>
    </w:rPr>
  </w:style>
  <w:style w:type="character" w:customStyle="1" w:styleId="ft372">
    <w:name w:val="ft372"/>
    <w:basedOn w:val="a3"/>
    <w:uiPriority w:val="99"/>
    <w:qFormat/>
    <w:rsid w:val="00FB5F24"/>
    <w:rPr>
      <w:rFonts w:cs="Times New Roman"/>
    </w:rPr>
  </w:style>
  <w:style w:type="character" w:customStyle="1" w:styleId="ft219">
    <w:name w:val="ft219"/>
    <w:basedOn w:val="a3"/>
    <w:uiPriority w:val="99"/>
    <w:qFormat/>
    <w:rsid w:val="00FB5F24"/>
    <w:rPr>
      <w:rFonts w:cs="Times New Roman"/>
    </w:rPr>
  </w:style>
  <w:style w:type="character" w:customStyle="1" w:styleId="ft255">
    <w:name w:val="ft255"/>
    <w:basedOn w:val="a3"/>
    <w:uiPriority w:val="99"/>
    <w:qFormat/>
    <w:rsid w:val="00FB5F24"/>
    <w:rPr>
      <w:rFonts w:cs="Times New Roman"/>
    </w:rPr>
  </w:style>
  <w:style w:type="character" w:customStyle="1" w:styleId="ft264">
    <w:name w:val="ft264"/>
    <w:basedOn w:val="a3"/>
    <w:uiPriority w:val="99"/>
    <w:qFormat/>
    <w:rsid w:val="00FB5F24"/>
    <w:rPr>
      <w:rFonts w:cs="Times New Roman"/>
    </w:rPr>
  </w:style>
  <w:style w:type="character" w:customStyle="1" w:styleId="ft269">
    <w:name w:val="ft269"/>
    <w:basedOn w:val="a3"/>
    <w:uiPriority w:val="99"/>
    <w:qFormat/>
    <w:rsid w:val="00FB5F24"/>
    <w:rPr>
      <w:rFonts w:cs="Times New Roman"/>
    </w:rPr>
  </w:style>
  <w:style w:type="character" w:customStyle="1" w:styleId="ft292">
    <w:name w:val="ft292"/>
    <w:basedOn w:val="a3"/>
    <w:uiPriority w:val="99"/>
    <w:qFormat/>
    <w:rsid w:val="00FB5F24"/>
    <w:rPr>
      <w:rFonts w:cs="Times New Roman"/>
    </w:rPr>
  </w:style>
  <w:style w:type="character" w:customStyle="1" w:styleId="ft300">
    <w:name w:val="ft300"/>
    <w:basedOn w:val="a3"/>
    <w:uiPriority w:val="99"/>
    <w:qFormat/>
    <w:rsid w:val="00FB5F24"/>
    <w:rPr>
      <w:rFonts w:cs="Times New Roman"/>
    </w:rPr>
  </w:style>
  <w:style w:type="character" w:customStyle="1" w:styleId="ft308">
    <w:name w:val="ft308"/>
    <w:basedOn w:val="a3"/>
    <w:uiPriority w:val="99"/>
    <w:qFormat/>
    <w:rsid w:val="00FB5F24"/>
    <w:rPr>
      <w:rFonts w:cs="Times New Roman"/>
    </w:rPr>
  </w:style>
  <w:style w:type="character" w:customStyle="1" w:styleId="ft334">
    <w:name w:val="ft334"/>
    <w:basedOn w:val="a3"/>
    <w:uiPriority w:val="99"/>
    <w:qFormat/>
    <w:rsid w:val="00FB5F24"/>
    <w:rPr>
      <w:rFonts w:cs="Times New Roman"/>
    </w:rPr>
  </w:style>
  <w:style w:type="character" w:customStyle="1" w:styleId="ft346">
    <w:name w:val="ft346"/>
    <w:basedOn w:val="a3"/>
    <w:uiPriority w:val="99"/>
    <w:qFormat/>
    <w:rsid w:val="00FB5F24"/>
    <w:rPr>
      <w:rFonts w:cs="Times New Roman"/>
    </w:rPr>
  </w:style>
  <w:style w:type="character" w:customStyle="1" w:styleId="ft3">
    <w:name w:val="ft3"/>
    <w:basedOn w:val="a3"/>
    <w:uiPriority w:val="99"/>
    <w:qFormat/>
    <w:rsid w:val="00FB5F24"/>
    <w:rPr>
      <w:rFonts w:cs="Times New Roman"/>
    </w:rPr>
  </w:style>
  <w:style w:type="character" w:customStyle="1" w:styleId="ft381">
    <w:name w:val="ft381"/>
    <w:basedOn w:val="a3"/>
    <w:uiPriority w:val="99"/>
    <w:qFormat/>
    <w:rsid w:val="00FB5F24"/>
    <w:rPr>
      <w:rFonts w:cs="Times New Roman"/>
    </w:rPr>
  </w:style>
  <w:style w:type="character" w:customStyle="1" w:styleId="ft391">
    <w:name w:val="ft391"/>
    <w:basedOn w:val="a3"/>
    <w:uiPriority w:val="99"/>
    <w:qFormat/>
    <w:rsid w:val="00FB5F24"/>
    <w:rPr>
      <w:rFonts w:cs="Times New Roman"/>
    </w:rPr>
  </w:style>
  <w:style w:type="character" w:customStyle="1" w:styleId="ft397">
    <w:name w:val="ft397"/>
    <w:basedOn w:val="a3"/>
    <w:uiPriority w:val="99"/>
    <w:qFormat/>
    <w:rsid w:val="00FB5F24"/>
    <w:rPr>
      <w:rFonts w:cs="Times New Roman"/>
    </w:rPr>
  </w:style>
  <w:style w:type="character" w:customStyle="1" w:styleId="ft176">
    <w:name w:val="ft176"/>
    <w:basedOn w:val="a3"/>
    <w:uiPriority w:val="99"/>
    <w:qFormat/>
    <w:rsid w:val="00FB5F24"/>
    <w:rPr>
      <w:rFonts w:cs="Times New Roman"/>
    </w:rPr>
  </w:style>
  <w:style w:type="character" w:customStyle="1" w:styleId="ft410">
    <w:name w:val="ft410"/>
    <w:basedOn w:val="a3"/>
    <w:uiPriority w:val="99"/>
    <w:qFormat/>
    <w:rsid w:val="00FB5F24"/>
    <w:rPr>
      <w:rFonts w:cs="Times New Roman"/>
    </w:rPr>
  </w:style>
  <w:style w:type="character" w:customStyle="1" w:styleId="ft421">
    <w:name w:val="ft421"/>
    <w:basedOn w:val="a3"/>
    <w:uiPriority w:val="99"/>
    <w:qFormat/>
    <w:rsid w:val="00FB5F24"/>
    <w:rPr>
      <w:rFonts w:cs="Times New Roman"/>
    </w:rPr>
  </w:style>
  <w:style w:type="character" w:customStyle="1" w:styleId="ft467">
    <w:name w:val="ft467"/>
    <w:basedOn w:val="a3"/>
    <w:uiPriority w:val="99"/>
    <w:qFormat/>
    <w:rsid w:val="00FB5F24"/>
    <w:rPr>
      <w:rFonts w:cs="Times New Roman"/>
    </w:rPr>
  </w:style>
  <w:style w:type="character" w:customStyle="1" w:styleId="ft479">
    <w:name w:val="ft479"/>
    <w:basedOn w:val="a3"/>
    <w:uiPriority w:val="99"/>
    <w:qFormat/>
    <w:rsid w:val="00FB5F24"/>
    <w:rPr>
      <w:rFonts w:cs="Times New Roman"/>
    </w:rPr>
  </w:style>
  <w:style w:type="character" w:customStyle="1" w:styleId="ft578">
    <w:name w:val="ft578"/>
    <w:basedOn w:val="a3"/>
    <w:uiPriority w:val="99"/>
    <w:qFormat/>
    <w:rsid w:val="00FB5F24"/>
    <w:rPr>
      <w:rFonts w:cs="Times New Roman"/>
    </w:rPr>
  </w:style>
  <w:style w:type="character" w:customStyle="1" w:styleId="ft624">
    <w:name w:val="ft624"/>
    <w:basedOn w:val="a3"/>
    <w:uiPriority w:val="99"/>
    <w:qFormat/>
    <w:rsid w:val="00FB5F24"/>
    <w:rPr>
      <w:rFonts w:cs="Times New Roman"/>
    </w:rPr>
  </w:style>
  <w:style w:type="character" w:customStyle="1" w:styleId="ft631">
    <w:name w:val="ft631"/>
    <w:basedOn w:val="a3"/>
    <w:uiPriority w:val="99"/>
    <w:qFormat/>
    <w:rsid w:val="00FB5F24"/>
    <w:rPr>
      <w:rFonts w:cs="Times New Roman"/>
    </w:rPr>
  </w:style>
  <w:style w:type="character" w:customStyle="1" w:styleId="ft679">
    <w:name w:val="ft679"/>
    <w:basedOn w:val="a3"/>
    <w:uiPriority w:val="99"/>
    <w:qFormat/>
    <w:rsid w:val="00FB5F24"/>
    <w:rPr>
      <w:rFonts w:cs="Times New Roman"/>
    </w:rPr>
  </w:style>
  <w:style w:type="character" w:customStyle="1" w:styleId="ft725">
    <w:name w:val="ft725"/>
    <w:basedOn w:val="a3"/>
    <w:uiPriority w:val="99"/>
    <w:qFormat/>
    <w:rsid w:val="00FB5F24"/>
    <w:rPr>
      <w:rFonts w:cs="Times New Roman"/>
    </w:rPr>
  </w:style>
  <w:style w:type="character" w:customStyle="1" w:styleId="ft769">
    <w:name w:val="ft769"/>
    <w:basedOn w:val="a3"/>
    <w:uiPriority w:val="99"/>
    <w:qFormat/>
    <w:rsid w:val="00FB5F24"/>
    <w:rPr>
      <w:rFonts w:cs="Times New Roman"/>
    </w:rPr>
  </w:style>
  <w:style w:type="character" w:customStyle="1" w:styleId="ft819">
    <w:name w:val="ft819"/>
    <w:basedOn w:val="a3"/>
    <w:uiPriority w:val="99"/>
    <w:qFormat/>
    <w:rsid w:val="00FB5F24"/>
    <w:rPr>
      <w:rFonts w:cs="Times New Roman"/>
    </w:rPr>
  </w:style>
  <w:style w:type="character" w:customStyle="1" w:styleId="ft877">
    <w:name w:val="ft877"/>
    <w:basedOn w:val="a3"/>
    <w:uiPriority w:val="99"/>
    <w:qFormat/>
    <w:rsid w:val="00FB5F24"/>
    <w:rPr>
      <w:rFonts w:cs="Times New Roman"/>
    </w:rPr>
  </w:style>
  <w:style w:type="character" w:customStyle="1" w:styleId="ft275">
    <w:name w:val="ft275"/>
    <w:basedOn w:val="a3"/>
    <w:uiPriority w:val="99"/>
    <w:qFormat/>
    <w:rsid w:val="00FB5F24"/>
    <w:rPr>
      <w:rFonts w:cs="Times New Roman"/>
    </w:rPr>
  </w:style>
  <w:style w:type="character" w:customStyle="1" w:styleId="ft935">
    <w:name w:val="ft935"/>
    <w:basedOn w:val="a3"/>
    <w:uiPriority w:val="99"/>
    <w:qFormat/>
    <w:rsid w:val="00FB5F24"/>
    <w:rPr>
      <w:rFonts w:cs="Times New Roman"/>
    </w:rPr>
  </w:style>
  <w:style w:type="character" w:customStyle="1" w:styleId="ft969">
    <w:name w:val="ft969"/>
    <w:basedOn w:val="a3"/>
    <w:uiPriority w:val="99"/>
    <w:qFormat/>
    <w:rsid w:val="00FB5F24"/>
    <w:rPr>
      <w:rFonts w:cs="Times New Roman"/>
    </w:rPr>
  </w:style>
  <w:style w:type="character" w:customStyle="1" w:styleId="ft1010">
    <w:name w:val="ft1010"/>
    <w:basedOn w:val="a3"/>
    <w:uiPriority w:val="99"/>
    <w:qFormat/>
    <w:rsid w:val="00FB5F24"/>
    <w:rPr>
      <w:rFonts w:cs="Times New Roman"/>
    </w:rPr>
  </w:style>
  <w:style w:type="character" w:customStyle="1" w:styleId="ft1058">
    <w:name w:val="ft1058"/>
    <w:basedOn w:val="a3"/>
    <w:uiPriority w:val="99"/>
    <w:qFormat/>
    <w:rsid w:val="00FB5F24"/>
    <w:rPr>
      <w:rFonts w:cs="Times New Roman"/>
    </w:rPr>
  </w:style>
  <w:style w:type="character" w:customStyle="1" w:styleId="ft1101">
    <w:name w:val="ft1101"/>
    <w:basedOn w:val="a3"/>
    <w:uiPriority w:val="99"/>
    <w:qFormat/>
    <w:rsid w:val="00FB5F24"/>
    <w:rPr>
      <w:rFonts w:cs="Times New Roman"/>
    </w:rPr>
  </w:style>
  <w:style w:type="character" w:customStyle="1" w:styleId="ft1162">
    <w:name w:val="ft1162"/>
    <w:basedOn w:val="a3"/>
    <w:uiPriority w:val="99"/>
    <w:qFormat/>
    <w:rsid w:val="00FB5F24"/>
    <w:rPr>
      <w:rFonts w:cs="Times New Roman"/>
    </w:rPr>
  </w:style>
  <w:style w:type="character" w:customStyle="1" w:styleId="ft1197">
    <w:name w:val="ft1197"/>
    <w:basedOn w:val="a3"/>
    <w:uiPriority w:val="99"/>
    <w:qFormat/>
    <w:rsid w:val="00FB5F24"/>
    <w:rPr>
      <w:rFonts w:cs="Times New Roman"/>
    </w:rPr>
  </w:style>
  <w:style w:type="character" w:customStyle="1" w:styleId="ft1248">
    <w:name w:val="ft1248"/>
    <w:basedOn w:val="a3"/>
    <w:uiPriority w:val="99"/>
    <w:qFormat/>
    <w:rsid w:val="00FB5F24"/>
    <w:rPr>
      <w:rFonts w:cs="Times New Roman"/>
    </w:rPr>
  </w:style>
  <w:style w:type="character" w:customStyle="1" w:styleId="ft1293">
    <w:name w:val="ft1293"/>
    <w:basedOn w:val="a3"/>
    <w:uiPriority w:val="99"/>
    <w:qFormat/>
    <w:rsid w:val="00FB5F24"/>
    <w:rPr>
      <w:rFonts w:cs="Times New Roman"/>
    </w:rPr>
  </w:style>
  <w:style w:type="character" w:customStyle="1" w:styleId="ft1308">
    <w:name w:val="ft1308"/>
    <w:basedOn w:val="a3"/>
    <w:uiPriority w:val="99"/>
    <w:qFormat/>
    <w:rsid w:val="00FB5F24"/>
    <w:rPr>
      <w:rFonts w:cs="Times New Roman"/>
    </w:rPr>
  </w:style>
  <w:style w:type="character" w:customStyle="1" w:styleId="ft1366">
    <w:name w:val="ft1366"/>
    <w:basedOn w:val="a3"/>
    <w:uiPriority w:val="99"/>
    <w:qFormat/>
    <w:rsid w:val="00FB5F24"/>
    <w:rPr>
      <w:rFonts w:cs="Times New Roman"/>
    </w:rPr>
  </w:style>
  <w:style w:type="character" w:customStyle="1" w:styleId="ft1377">
    <w:name w:val="ft1377"/>
    <w:basedOn w:val="a3"/>
    <w:uiPriority w:val="99"/>
    <w:qFormat/>
    <w:rsid w:val="00FB5F24"/>
    <w:rPr>
      <w:rFonts w:cs="Times New Roman"/>
    </w:rPr>
  </w:style>
  <w:style w:type="character" w:customStyle="1" w:styleId="ft1380">
    <w:name w:val="ft1380"/>
    <w:basedOn w:val="a3"/>
    <w:uiPriority w:val="99"/>
    <w:qFormat/>
    <w:rsid w:val="00FB5F24"/>
    <w:rPr>
      <w:rFonts w:cs="Times New Roman"/>
    </w:rPr>
  </w:style>
  <w:style w:type="character" w:customStyle="1" w:styleId="ft1389">
    <w:name w:val="ft1389"/>
    <w:basedOn w:val="a3"/>
    <w:uiPriority w:val="99"/>
    <w:qFormat/>
    <w:rsid w:val="00FB5F24"/>
    <w:rPr>
      <w:rFonts w:cs="Times New Roman"/>
    </w:rPr>
  </w:style>
  <w:style w:type="character" w:customStyle="1" w:styleId="ft1393">
    <w:name w:val="ft1393"/>
    <w:basedOn w:val="a3"/>
    <w:uiPriority w:val="99"/>
    <w:qFormat/>
    <w:rsid w:val="00FB5F24"/>
    <w:rPr>
      <w:rFonts w:cs="Times New Roman"/>
    </w:rPr>
  </w:style>
  <w:style w:type="character" w:customStyle="1" w:styleId="ft1400">
    <w:name w:val="ft1400"/>
    <w:basedOn w:val="a3"/>
    <w:uiPriority w:val="99"/>
    <w:qFormat/>
    <w:rsid w:val="00FB5F24"/>
    <w:rPr>
      <w:rFonts w:cs="Times New Roman"/>
    </w:rPr>
  </w:style>
  <w:style w:type="character" w:customStyle="1" w:styleId="ft1407">
    <w:name w:val="ft1407"/>
    <w:basedOn w:val="a3"/>
    <w:uiPriority w:val="99"/>
    <w:qFormat/>
    <w:rsid w:val="00FB5F24"/>
    <w:rPr>
      <w:rFonts w:cs="Times New Roman"/>
    </w:rPr>
  </w:style>
  <w:style w:type="character" w:customStyle="1" w:styleId="ft1410">
    <w:name w:val="ft1410"/>
    <w:basedOn w:val="a3"/>
    <w:uiPriority w:val="99"/>
    <w:qFormat/>
    <w:rsid w:val="00FB5F24"/>
    <w:rPr>
      <w:rFonts w:cs="Times New Roman"/>
    </w:rPr>
  </w:style>
  <w:style w:type="character" w:customStyle="1" w:styleId="ft1427">
    <w:name w:val="ft1427"/>
    <w:basedOn w:val="a3"/>
    <w:uiPriority w:val="99"/>
    <w:qFormat/>
    <w:rsid w:val="00FB5F24"/>
    <w:rPr>
      <w:rFonts w:cs="Times New Roman"/>
    </w:rPr>
  </w:style>
  <w:style w:type="character" w:customStyle="1" w:styleId="ft1478">
    <w:name w:val="ft1478"/>
    <w:basedOn w:val="a3"/>
    <w:uiPriority w:val="99"/>
    <w:qFormat/>
    <w:rsid w:val="00FB5F24"/>
    <w:rPr>
      <w:rFonts w:cs="Times New Roman"/>
    </w:rPr>
  </w:style>
  <w:style w:type="character" w:customStyle="1" w:styleId="ft1533">
    <w:name w:val="ft1533"/>
    <w:basedOn w:val="a3"/>
    <w:uiPriority w:val="99"/>
    <w:qFormat/>
    <w:rsid w:val="00FB5F24"/>
    <w:rPr>
      <w:rFonts w:cs="Times New Roman"/>
    </w:rPr>
  </w:style>
  <w:style w:type="character" w:customStyle="1" w:styleId="ft1586">
    <w:name w:val="ft1586"/>
    <w:basedOn w:val="a3"/>
    <w:uiPriority w:val="99"/>
    <w:qFormat/>
    <w:rsid w:val="00FB5F24"/>
    <w:rPr>
      <w:rFonts w:cs="Times New Roman"/>
    </w:rPr>
  </w:style>
  <w:style w:type="character" w:customStyle="1" w:styleId="ft1627">
    <w:name w:val="ft1627"/>
    <w:basedOn w:val="a3"/>
    <w:uiPriority w:val="99"/>
    <w:qFormat/>
    <w:rsid w:val="00FB5F24"/>
    <w:rPr>
      <w:rFonts w:cs="Times New Roman"/>
    </w:rPr>
  </w:style>
  <w:style w:type="character" w:customStyle="1" w:styleId="ft1634">
    <w:name w:val="ft1634"/>
    <w:basedOn w:val="a3"/>
    <w:uiPriority w:val="99"/>
    <w:qFormat/>
    <w:rsid w:val="00FB5F24"/>
    <w:rPr>
      <w:rFonts w:cs="Times New Roman"/>
    </w:rPr>
  </w:style>
  <w:style w:type="character" w:customStyle="1" w:styleId="ft1638">
    <w:name w:val="ft1638"/>
    <w:basedOn w:val="a3"/>
    <w:uiPriority w:val="99"/>
    <w:qFormat/>
    <w:rsid w:val="00FB5F24"/>
    <w:rPr>
      <w:rFonts w:cs="Times New Roman"/>
    </w:rPr>
  </w:style>
  <w:style w:type="character" w:customStyle="1" w:styleId="ft1643">
    <w:name w:val="ft1643"/>
    <w:basedOn w:val="a3"/>
    <w:uiPriority w:val="99"/>
    <w:qFormat/>
    <w:rsid w:val="00FB5F24"/>
    <w:rPr>
      <w:rFonts w:cs="Times New Roman"/>
    </w:rPr>
  </w:style>
  <w:style w:type="character" w:customStyle="1" w:styleId="ft1659">
    <w:name w:val="ft1659"/>
    <w:basedOn w:val="a3"/>
    <w:uiPriority w:val="99"/>
    <w:qFormat/>
    <w:rsid w:val="00FB5F24"/>
    <w:rPr>
      <w:rFonts w:cs="Times New Roman"/>
    </w:rPr>
  </w:style>
  <w:style w:type="character" w:customStyle="1" w:styleId="ft1665">
    <w:name w:val="ft1665"/>
    <w:basedOn w:val="a3"/>
    <w:uiPriority w:val="99"/>
    <w:qFormat/>
    <w:rsid w:val="00FB5F24"/>
    <w:rPr>
      <w:rFonts w:cs="Times New Roman"/>
    </w:rPr>
  </w:style>
  <w:style w:type="character" w:customStyle="1" w:styleId="ft1711">
    <w:name w:val="ft1711"/>
    <w:basedOn w:val="a3"/>
    <w:uiPriority w:val="99"/>
    <w:qFormat/>
    <w:rsid w:val="00FB5F24"/>
    <w:rPr>
      <w:rFonts w:cs="Times New Roman"/>
    </w:rPr>
  </w:style>
  <w:style w:type="character" w:customStyle="1" w:styleId="ft1757">
    <w:name w:val="ft1757"/>
    <w:basedOn w:val="a3"/>
    <w:uiPriority w:val="99"/>
    <w:qFormat/>
    <w:rsid w:val="00FB5F24"/>
    <w:rPr>
      <w:rFonts w:cs="Times New Roman"/>
    </w:rPr>
  </w:style>
  <w:style w:type="character" w:customStyle="1" w:styleId="ft1804">
    <w:name w:val="ft1804"/>
    <w:basedOn w:val="a3"/>
    <w:uiPriority w:val="99"/>
    <w:qFormat/>
    <w:rsid w:val="00FB5F24"/>
    <w:rPr>
      <w:rFonts w:cs="Times New Roman"/>
    </w:rPr>
  </w:style>
  <w:style w:type="character" w:customStyle="1" w:styleId="ft1855">
    <w:name w:val="ft1855"/>
    <w:basedOn w:val="a3"/>
    <w:uiPriority w:val="99"/>
    <w:qFormat/>
    <w:rsid w:val="00FB5F24"/>
    <w:rPr>
      <w:rFonts w:cs="Times New Roman"/>
    </w:rPr>
  </w:style>
  <w:style w:type="character" w:customStyle="1" w:styleId="ft1883">
    <w:name w:val="ft1883"/>
    <w:basedOn w:val="a3"/>
    <w:uiPriority w:val="99"/>
    <w:qFormat/>
    <w:rsid w:val="00FB5F24"/>
    <w:rPr>
      <w:rFonts w:cs="Times New Roman"/>
    </w:rPr>
  </w:style>
  <w:style w:type="character" w:customStyle="1" w:styleId="ft1937">
    <w:name w:val="ft1937"/>
    <w:basedOn w:val="a3"/>
    <w:uiPriority w:val="99"/>
    <w:qFormat/>
    <w:rsid w:val="00FB5F24"/>
    <w:rPr>
      <w:rFonts w:cs="Times New Roman"/>
    </w:rPr>
  </w:style>
  <w:style w:type="character" w:customStyle="1" w:styleId="ft1983">
    <w:name w:val="ft1983"/>
    <w:basedOn w:val="a3"/>
    <w:uiPriority w:val="99"/>
    <w:qFormat/>
    <w:rsid w:val="00FB5F24"/>
    <w:rPr>
      <w:rFonts w:cs="Times New Roman"/>
    </w:rPr>
  </w:style>
  <w:style w:type="character" w:customStyle="1" w:styleId="ft2028">
    <w:name w:val="ft2028"/>
    <w:basedOn w:val="a3"/>
    <w:uiPriority w:val="99"/>
    <w:qFormat/>
    <w:rsid w:val="00FB5F24"/>
    <w:rPr>
      <w:rFonts w:cs="Times New Roman"/>
    </w:rPr>
  </w:style>
  <w:style w:type="character" w:customStyle="1" w:styleId="ft2049">
    <w:name w:val="ft2049"/>
    <w:basedOn w:val="a3"/>
    <w:uiPriority w:val="99"/>
    <w:qFormat/>
    <w:rsid w:val="00FB5F24"/>
    <w:rPr>
      <w:rFonts w:cs="Times New Roman"/>
    </w:rPr>
  </w:style>
  <w:style w:type="character" w:customStyle="1" w:styleId="ft2096">
    <w:name w:val="ft2096"/>
    <w:basedOn w:val="a3"/>
    <w:uiPriority w:val="99"/>
    <w:qFormat/>
    <w:rsid w:val="00FB5F24"/>
    <w:rPr>
      <w:rFonts w:cs="Times New Roman"/>
    </w:rPr>
  </w:style>
  <w:style w:type="character" w:customStyle="1" w:styleId="ft2144">
    <w:name w:val="ft2144"/>
    <w:basedOn w:val="a3"/>
    <w:uiPriority w:val="99"/>
    <w:qFormat/>
    <w:rsid w:val="00FB5F24"/>
    <w:rPr>
      <w:rFonts w:cs="Times New Roman"/>
    </w:rPr>
  </w:style>
  <w:style w:type="character" w:customStyle="1" w:styleId="ft2234">
    <w:name w:val="ft2234"/>
    <w:basedOn w:val="a3"/>
    <w:uiPriority w:val="99"/>
    <w:qFormat/>
    <w:rsid w:val="00FB5F24"/>
    <w:rPr>
      <w:rFonts w:cs="Times New Roman"/>
    </w:rPr>
  </w:style>
  <w:style w:type="character" w:customStyle="1" w:styleId="ft2289">
    <w:name w:val="ft2289"/>
    <w:basedOn w:val="a3"/>
    <w:uiPriority w:val="99"/>
    <w:qFormat/>
    <w:rsid w:val="00FB5F24"/>
    <w:rPr>
      <w:rFonts w:cs="Times New Roman"/>
    </w:rPr>
  </w:style>
  <w:style w:type="character" w:customStyle="1" w:styleId="ft1884">
    <w:name w:val="ft1884"/>
    <w:basedOn w:val="a3"/>
    <w:uiPriority w:val="99"/>
    <w:qFormat/>
    <w:rsid w:val="00FB5F24"/>
    <w:rPr>
      <w:rFonts w:cs="Times New Roman"/>
    </w:rPr>
  </w:style>
  <w:style w:type="character" w:customStyle="1" w:styleId="ft2343">
    <w:name w:val="ft2343"/>
    <w:basedOn w:val="a3"/>
    <w:uiPriority w:val="99"/>
    <w:qFormat/>
    <w:rsid w:val="00FB5F24"/>
    <w:rPr>
      <w:rFonts w:cs="Times New Roman"/>
    </w:rPr>
  </w:style>
  <w:style w:type="character" w:customStyle="1" w:styleId="ft2392">
    <w:name w:val="ft2392"/>
    <w:basedOn w:val="a3"/>
    <w:uiPriority w:val="99"/>
    <w:qFormat/>
    <w:rsid w:val="00FB5F24"/>
    <w:rPr>
      <w:rFonts w:cs="Times New Roman"/>
    </w:rPr>
  </w:style>
  <w:style w:type="character" w:customStyle="1" w:styleId="ft2439">
    <w:name w:val="ft2439"/>
    <w:basedOn w:val="a3"/>
    <w:uiPriority w:val="99"/>
    <w:qFormat/>
    <w:rsid w:val="00FB5F24"/>
    <w:rPr>
      <w:rFonts w:cs="Times New Roman"/>
    </w:rPr>
  </w:style>
  <w:style w:type="character" w:customStyle="1" w:styleId="ft2489">
    <w:name w:val="ft2489"/>
    <w:basedOn w:val="a3"/>
    <w:uiPriority w:val="99"/>
    <w:qFormat/>
    <w:rsid w:val="00FB5F24"/>
    <w:rPr>
      <w:rFonts w:cs="Times New Roman"/>
    </w:rPr>
  </w:style>
  <w:style w:type="character" w:customStyle="1" w:styleId="ft2500">
    <w:name w:val="ft2500"/>
    <w:basedOn w:val="a3"/>
    <w:uiPriority w:val="99"/>
    <w:qFormat/>
    <w:rsid w:val="00FB5F24"/>
    <w:rPr>
      <w:rFonts w:cs="Times New Roman"/>
    </w:rPr>
  </w:style>
  <w:style w:type="character" w:customStyle="1" w:styleId="ft2555">
    <w:name w:val="ft2555"/>
    <w:basedOn w:val="a3"/>
    <w:uiPriority w:val="99"/>
    <w:qFormat/>
    <w:rsid w:val="00FB5F24"/>
    <w:rPr>
      <w:rFonts w:cs="Times New Roman"/>
    </w:rPr>
  </w:style>
  <w:style w:type="character" w:customStyle="1" w:styleId="ft2562">
    <w:name w:val="ft2562"/>
    <w:basedOn w:val="a3"/>
    <w:uiPriority w:val="99"/>
    <w:qFormat/>
    <w:rsid w:val="00FB5F24"/>
    <w:rPr>
      <w:rFonts w:cs="Times New Roman"/>
    </w:rPr>
  </w:style>
  <w:style w:type="character" w:customStyle="1" w:styleId="ft2569">
    <w:name w:val="ft2569"/>
    <w:basedOn w:val="a3"/>
    <w:uiPriority w:val="99"/>
    <w:qFormat/>
    <w:rsid w:val="00FB5F24"/>
    <w:rPr>
      <w:rFonts w:cs="Times New Roman"/>
    </w:rPr>
  </w:style>
  <w:style w:type="character" w:customStyle="1" w:styleId="ft2572">
    <w:name w:val="ft2572"/>
    <w:basedOn w:val="a3"/>
    <w:uiPriority w:val="99"/>
    <w:qFormat/>
    <w:rsid w:val="00FB5F24"/>
    <w:rPr>
      <w:rFonts w:cs="Times New Roman"/>
    </w:rPr>
  </w:style>
  <w:style w:type="character" w:customStyle="1" w:styleId="ft2581">
    <w:name w:val="ft2581"/>
    <w:basedOn w:val="a3"/>
    <w:uiPriority w:val="99"/>
    <w:qFormat/>
    <w:rsid w:val="00FB5F24"/>
    <w:rPr>
      <w:rFonts w:cs="Times New Roman"/>
    </w:rPr>
  </w:style>
  <w:style w:type="character" w:customStyle="1" w:styleId="ft2590">
    <w:name w:val="ft2590"/>
    <w:basedOn w:val="a3"/>
    <w:uiPriority w:val="99"/>
    <w:qFormat/>
    <w:rsid w:val="00FB5F24"/>
    <w:rPr>
      <w:rFonts w:cs="Times New Roman"/>
    </w:rPr>
  </w:style>
  <w:style w:type="character" w:customStyle="1" w:styleId="ft2624">
    <w:name w:val="ft2624"/>
    <w:basedOn w:val="a3"/>
    <w:uiPriority w:val="99"/>
    <w:qFormat/>
    <w:rsid w:val="00FB5F24"/>
    <w:rPr>
      <w:rFonts w:cs="Times New Roman"/>
    </w:rPr>
  </w:style>
  <w:style w:type="character" w:customStyle="1" w:styleId="ft2669">
    <w:name w:val="ft2669"/>
    <w:basedOn w:val="a3"/>
    <w:uiPriority w:val="99"/>
    <w:qFormat/>
    <w:rsid w:val="00FB5F24"/>
    <w:rPr>
      <w:rFonts w:cs="Times New Roman"/>
    </w:rPr>
  </w:style>
  <w:style w:type="character" w:customStyle="1" w:styleId="ft2679">
    <w:name w:val="ft2679"/>
    <w:basedOn w:val="a3"/>
    <w:uiPriority w:val="99"/>
    <w:qFormat/>
    <w:rsid w:val="00FB5F24"/>
    <w:rPr>
      <w:rFonts w:cs="Times New Roman"/>
    </w:rPr>
  </w:style>
  <w:style w:type="character" w:customStyle="1" w:styleId="ft2716">
    <w:name w:val="ft2716"/>
    <w:basedOn w:val="a3"/>
    <w:uiPriority w:val="99"/>
    <w:qFormat/>
    <w:rsid w:val="00FB5F24"/>
    <w:rPr>
      <w:rFonts w:cs="Times New Roman"/>
    </w:rPr>
  </w:style>
  <w:style w:type="character" w:customStyle="1" w:styleId="ft2726">
    <w:name w:val="ft2726"/>
    <w:basedOn w:val="a3"/>
    <w:uiPriority w:val="99"/>
    <w:qFormat/>
    <w:rsid w:val="00FB5F24"/>
    <w:rPr>
      <w:rFonts w:cs="Times New Roman"/>
    </w:rPr>
  </w:style>
  <w:style w:type="character" w:customStyle="1" w:styleId="ft2773">
    <w:name w:val="ft2773"/>
    <w:basedOn w:val="a3"/>
    <w:uiPriority w:val="99"/>
    <w:qFormat/>
    <w:rsid w:val="00FB5F24"/>
    <w:rPr>
      <w:rFonts w:cs="Times New Roman"/>
    </w:rPr>
  </w:style>
  <w:style w:type="character" w:customStyle="1" w:styleId="ft2782">
    <w:name w:val="ft2782"/>
    <w:basedOn w:val="a3"/>
    <w:uiPriority w:val="99"/>
    <w:qFormat/>
    <w:rsid w:val="00FB5F24"/>
    <w:rPr>
      <w:rFonts w:cs="Times New Roman"/>
    </w:rPr>
  </w:style>
  <w:style w:type="character" w:customStyle="1" w:styleId="ft2828">
    <w:name w:val="ft2828"/>
    <w:basedOn w:val="a3"/>
    <w:uiPriority w:val="99"/>
    <w:qFormat/>
    <w:rsid w:val="00FB5F24"/>
    <w:rPr>
      <w:rFonts w:cs="Times New Roman"/>
    </w:rPr>
  </w:style>
  <w:style w:type="character" w:customStyle="1" w:styleId="ft2877">
    <w:name w:val="ft2877"/>
    <w:basedOn w:val="a3"/>
    <w:uiPriority w:val="99"/>
    <w:qFormat/>
    <w:rsid w:val="00FB5F24"/>
    <w:rPr>
      <w:rFonts w:cs="Times New Roman"/>
    </w:rPr>
  </w:style>
  <w:style w:type="character" w:customStyle="1" w:styleId="ft2921">
    <w:name w:val="ft2921"/>
    <w:basedOn w:val="a3"/>
    <w:uiPriority w:val="99"/>
    <w:qFormat/>
    <w:rsid w:val="00FB5F24"/>
    <w:rPr>
      <w:rFonts w:cs="Times New Roman"/>
    </w:rPr>
  </w:style>
  <w:style w:type="character" w:customStyle="1" w:styleId="ft2927">
    <w:name w:val="ft2927"/>
    <w:basedOn w:val="a3"/>
    <w:uiPriority w:val="99"/>
    <w:qFormat/>
    <w:rsid w:val="00FB5F24"/>
    <w:rPr>
      <w:rFonts w:cs="Times New Roman"/>
    </w:rPr>
  </w:style>
  <w:style w:type="character" w:customStyle="1" w:styleId="ft2935">
    <w:name w:val="ft2935"/>
    <w:basedOn w:val="a3"/>
    <w:uiPriority w:val="99"/>
    <w:qFormat/>
    <w:rsid w:val="00FB5F24"/>
    <w:rPr>
      <w:rFonts w:cs="Times New Roman"/>
    </w:rPr>
  </w:style>
  <w:style w:type="character" w:customStyle="1" w:styleId="ft2943">
    <w:name w:val="ft2943"/>
    <w:basedOn w:val="a3"/>
    <w:uiPriority w:val="99"/>
    <w:qFormat/>
    <w:rsid w:val="00FB5F24"/>
    <w:rPr>
      <w:rFonts w:cs="Times New Roman"/>
    </w:rPr>
  </w:style>
  <w:style w:type="character" w:customStyle="1" w:styleId="ft2952">
    <w:name w:val="ft2952"/>
    <w:basedOn w:val="a3"/>
    <w:uiPriority w:val="99"/>
    <w:qFormat/>
    <w:rsid w:val="00FB5F24"/>
    <w:rPr>
      <w:rFonts w:cs="Times New Roman"/>
    </w:rPr>
  </w:style>
  <w:style w:type="character" w:customStyle="1" w:styleId="ft2954">
    <w:name w:val="ft2954"/>
    <w:basedOn w:val="a3"/>
    <w:uiPriority w:val="99"/>
    <w:qFormat/>
    <w:rsid w:val="00FB5F24"/>
    <w:rPr>
      <w:rFonts w:cs="Times New Roman"/>
    </w:rPr>
  </w:style>
  <w:style w:type="character" w:customStyle="1" w:styleId="ft2955">
    <w:name w:val="ft2955"/>
    <w:basedOn w:val="a3"/>
    <w:uiPriority w:val="99"/>
    <w:qFormat/>
    <w:rsid w:val="00FB5F24"/>
    <w:rPr>
      <w:rFonts w:cs="Times New Roman"/>
    </w:rPr>
  </w:style>
  <w:style w:type="character" w:customStyle="1" w:styleId="ft2962">
    <w:name w:val="ft2962"/>
    <w:basedOn w:val="a3"/>
    <w:uiPriority w:val="99"/>
    <w:qFormat/>
    <w:rsid w:val="00FB5F24"/>
    <w:rPr>
      <w:rFonts w:cs="Times New Roman"/>
    </w:rPr>
  </w:style>
  <w:style w:type="character" w:customStyle="1" w:styleId="ft2968">
    <w:name w:val="ft2968"/>
    <w:basedOn w:val="a3"/>
    <w:uiPriority w:val="99"/>
    <w:qFormat/>
    <w:rsid w:val="00FB5F24"/>
    <w:rPr>
      <w:rFonts w:cs="Times New Roman"/>
    </w:rPr>
  </w:style>
  <w:style w:type="character" w:customStyle="1" w:styleId="ft2973">
    <w:name w:val="ft2973"/>
    <w:basedOn w:val="a3"/>
    <w:uiPriority w:val="99"/>
    <w:qFormat/>
    <w:rsid w:val="00FB5F24"/>
    <w:rPr>
      <w:rFonts w:cs="Times New Roman"/>
    </w:rPr>
  </w:style>
  <w:style w:type="character" w:customStyle="1" w:styleId="ft2974">
    <w:name w:val="ft2974"/>
    <w:basedOn w:val="a3"/>
    <w:uiPriority w:val="99"/>
    <w:qFormat/>
    <w:rsid w:val="00FB5F24"/>
    <w:rPr>
      <w:rFonts w:cs="Times New Roman"/>
    </w:rPr>
  </w:style>
  <w:style w:type="character" w:customStyle="1" w:styleId="ft2976">
    <w:name w:val="ft2976"/>
    <w:basedOn w:val="a3"/>
    <w:uiPriority w:val="99"/>
    <w:qFormat/>
    <w:rsid w:val="00FB5F24"/>
    <w:rPr>
      <w:rFonts w:cs="Times New Roman"/>
    </w:rPr>
  </w:style>
  <w:style w:type="character" w:customStyle="1" w:styleId="ft2985">
    <w:name w:val="ft2985"/>
    <w:basedOn w:val="a3"/>
    <w:uiPriority w:val="99"/>
    <w:qFormat/>
    <w:rsid w:val="00FB5F24"/>
    <w:rPr>
      <w:rFonts w:cs="Times New Roman"/>
    </w:rPr>
  </w:style>
  <w:style w:type="character" w:customStyle="1" w:styleId="ft3002">
    <w:name w:val="ft3002"/>
    <w:basedOn w:val="a3"/>
    <w:uiPriority w:val="99"/>
    <w:qFormat/>
    <w:rsid w:val="00FB5F24"/>
    <w:rPr>
      <w:rFonts w:cs="Times New Roman"/>
    </w:rPr>
  </w:style>
  <w:style w:type="character" w:customStyle="1" w:styleId="ft3037">
    <w:name w:val="ft3037"/>
    <w:basedOn w:val="a3"/>
    <w:uiPriority w:val="99"/>
    <w:qFormat/>
    <w:rsid w:val="00FB5F24"/>
    <w:rPr>
      <w:rFonts w:cs="Times New Roman"/>
    </w:rPr>
  </w:style>
  <w:style w:type="character" w:customStyle="1" w:styleId="ft3084">
    <w:name w:val="ft3084"/>
    <w:basedOn w:val="a3"/>
    <w:uiPriority w:val="99"/>
    <w:qFormat/>
    <w:rsid w:val="00FB5F24"/>
    <w:rPr>
      <w:rFonts w:cs="Times New Roman"/>
    </w:rPr>
  </w:style>
  <w:style w:type="character" w:customStyle="1" w:styleId="ft3127">
    <w:name w:val="ft3127"/>
    <w:basedOn w:val="a3"/>
    <w:uiPriority w:val="99"/>
    <w:qFormat/>
    <w:rsid w:val="00FB5F24"/>
    <w:rPr>
      <w:rFonts w:cs="Times New Roman"/>
    </w:rPr>
  </w:style>
  <w:style w:type="character" w:customStyle="1" w:styleId="ft3156">
    <w:name w:val="ft3156"/>
    <w:basedOn w:val="a3"/>
    <w:uiPriority w:val="99"/>
    <w:qFormat/>
    <w:rsid w:val="00FB5F24"/>
    <w:rPr>
      <w:rFonts w:cs="Times New Roman"/>
    </w:rPr>
  </w:style>
  <w:style w:type="character" w:customStyle="1" w:styleId="ft3206">
    <w:name w:val="ft3206"/>
    <w:basedOn w:val="a3"/>
    <w:uiPriority w:val="99"/>
    <w:qFormat/>
    <w:rsid w:val="00FB5F24"/>
    <w:rPr>
      <w:rFonts w:cs="Times New Roman"/>
    </w:rPr>
  </w:style>
  <w:style w:type="character" w:customStyle="1" w:styleId="ft3264">
    <w:name w:val="ft3264"/>
    <w:basedOn w:val="a3"/>
    <w:uiPriority w:val="99"/>
    <w:qFormat/>
    <w:rsid w:val="00FB5F24"/>
    <w:rPr>
      <w:rFonts w:cs="Times New Roman"/>
    </w:rPr>
  </w:style>
  <w:style w:type="character" w:customStyle="1" w:styleId="ft3315">
    <w:name w:val="ft3315"/>
    <w:basedOn w:val="a3"/>
    <w:uiPriority w:val="99"/>
    <w:qFormat/>
    <w:rsid w:val="00FB5F24"/>
    <w:rPr>
      <w:rFonts w:cs="Times New Roman"/>
    </w:rPr>
  </w:style>
  <w:style w:type="character" w:customStyle="1" w:styleId="ft3373">
    <w:name w:val="ft3373"/>
    <w:basedOn w:val="a3"/>
    <w:uiPriority w:val="99"/>
    <w:qFormat/>
    <w:rsid w:val="00FB5F24"/>
    <w:rPr>
      <w:rFonts w:cs="Times New Roman"/>
    </w:rPr>
  </w:style>
  <w:style w:type="character" w:customStyle="1" w:styleId="ft3432">
    <w:name w:val="ft3432"/>
    <w:basedOn w:val="a3"/>
    <w:uiPriority w:val="99"/>
    <w:qFormat/>
    <w:rsid w:val="00FB5F24"/>
    <w:rPr>
      <w:rFonts w:cs="Times New Roman"/>
    </w:rPr>
  </w:style>
  <w:style w:type="character" w:customStyle="1" w:styleId="ft3489">
    <w:name w:val="ft3489"/>
    <w:basedOn w:val="a3"/>
    <w:uiPriority w:val="99"/>
    <w:qFormat/>
    <w:rsid w:val="00FB5F24"/>
    <w:rPr>
      <w:rFonts w:cs="Times New Roman"/>
    </w:rPr>
  </w:style>
  <w:style w:type="character" w:customStyle="1" w:styleId="ft3546">
    <w:name w:val="ft3546"/>
    <w:basedOn w:val="a3"/>
    <w:uiPriority w:val="99"/>
    <w:qFormat/>
    <w:rsid w:val="00FB5F24"/>
    <w:rPr>
      <w:rFonts w:cs="Times New Roman"/>
    </w:rPr>
  </w:style>
  <w:style w:type="character" w:customStyle="1" w:styleId="ft3608">
    <w:name w:val="ft3608"/>
    <w:basedOn w:val="a3"/>
    <w:uiPriority w:val="99"/>
    <w:qFormat/>
    <w:rsid w:val="00FB5F24"/>
    <w:rPr>
      <w:rFonts w:cs="Times New Roman"/>
    </w:rPr>
  </w:style>
  <w:style w:type="character" w:customStyle="1" w:styleId="ft3651">
    <w:name w:val="ft3651"/>
    <w:basedOn w:val="a3"/>
    <w:uiPriority w:val="99"/>
    <w:qFormat/>
    <w:rsid w:val="00FB5F24"/>
    <w:rPr>
      <w:rFonts w:cs="Times New Roman"/>
    </w:rPr>
  </w:style>
  <w:style w:type="paragraph" w:customStyle="1" w:styleId="c4c8c7c24">
    <w:name w:val="c4 c8 c7 c24"/>
    <w:basedOn w:val="a2"/>
    <w:uiPriority w:val="99"/>
    <w:qFormat/>
    <w:rsid w:val="00FB5F24"/>
    <w:pPr>
      <w:widowControl/>
      <w:snapToGrid/>
      <w:spacing w:before="90" w:after="90"/>
    </w:pPr>
    <w:rPr>
      <w:rFonts w:eastAsia="Times New Roman"/>
      <w:szCs w:val="24"/>
    </w:rPr>
  </w:style>
  <w:style w:type="character" w:customStyle="1" w:styleId="c5">
    <w:name w:val="c5"/>
    <w:basedOn w:val="a3"/>
    <w:uiPriority w:val="99"/>
    <w:qFormat/>
    <w:rsid w:val="00FB5F24"/>
    <w:rPr>
      <w:rFonts w:cs="Times New Roman"/>
    </w:rPr>
  </w:style>
  <w:style w:type="character" w:customStyle="1" w:styleId="1142">
    <w:name w:val="Знак Знак114"/>
    <w:uiPriority w:val="99"/>
    <w:locked/>
    <w:rsid w:val="00FB5F24"/>
    <w:rPr>
      <w:rFonts w:ascii="Arial" w:hAnsi="Arial"/>
      <w:b/>
      <w:color w:val="000000"/>
      <w:sz w:val="26"/>
      <w:lang w:val="ru-RU" w:eastAsia="ru-RU"/>
    </w:rPr>
  </w:style>
  <w:style w:type="paragraph" w:customStyle="1" w:styleId="1122">
    <w:name w:val="Стиль Заголовок 1 + 12 пт"/>
    <w:basedOn w:val="10"/>
    <w:uiPriority w:val="99"/>
    <w:qFormat/>
    <w:rsid w:val="00FB5F24"/>
    <w:pPr>
      <w:widowControl w:val="0"/>
      <w:tabs>
        <w:tab w:val="clear" w:pos="567"/>
        <w:tab w:val="clear" w:pos="680"/>
        <w:tab w:val="clear" w:pos="1106"/>
        <w:tab w:val="clear" w:pos="1729"/>
        <w:tab w:val="clear" w:pos="7002"/>
      </w:tabs>
      <w:suppressAutoHyphens/>
      <w:spacing w:line="312" w:lineRule="auto"/>
      <w:ind w:firstLine="454"/>
      <w:jc w:val="left"/>
    </w:pPr>
    <w:rPr>
      <w:rFonts w:ascii="Times New Roman ??????????" w:hAnsi="Times New Roman ??????????"/>
      <w:b/>
      <w:bCs/>
      <w:caps/>
      <w:sz w:val="24"/>
    </w:rPr>
  </w:style>
  <w:style w:type="character" w:customStyle="1" w:styleId="ft9267">
    <w:name w:val="ft9267"/>
    <w:uiPriority w:val="99"/>
    <w:qFormat/>
    <w:rsid w:val="00FB5F24"/>
  </w:style>
  <w:style w:type="character" w:customStyle="1" w:styleId="ft9274">
    <w:name w:val="ft9274"/>
    <w:uiPriority w:val="99"/>
    <w:qFormat/>
    <w:rsid w:val="00FB5F24"/>
  </w:style>
  <w:style w:type="character" w:customStyle="1" w:styleId="ft9282">
    <w:name w:val="ft9282"/>
    <w:uiPriority w:val="99"/>
    <w:qFormat/>
    <w:rsid w:val="00FB5F24"/>
  </w:style>
  <w:style w:type="character" w:customStyle="1" w:styleId="ft9284">
    <w:name w:val="ft9284"/>
    <w:uiPriority w:val="99"/>
    <w:qFormat/>
    <w:rsid w:val="00FB5F24"/>
  </w:style>
  <w:style w:type="character" w:customStyle="1" w:styleId="ft9287">
    <w:name w:val="ft9287"/>
    <w:uiPriority w:val="99"/>
    <w:qFormat/>
    <w:rsid w:val="00FB5F24"/>
  </w:style>
  <w:style w:type="character" w:customStyle="1" w:styleId="ft9293">
    <w:name w:val="ft9293"/>
    <w:uiPriority w:val="99"/>
    <w:qFormat/>
    <w:rsid w:val="00FB5F24"/>
  </w:style>
  <w:style w:type="character" w:customStyle="1" w:styleId="ft9299">
    <w:name w:val="ft9299"/>
    <w:uiPriority w:val="99"/>
    <w:qFormat/>
    <w:rsid w:val="00FB5F24"/>
  </w:style>
  <w:style w:type="character" w:customStyle="1" w:styleId="ft9306">
    <w:name w:val="ft9306"/>
    <w:uiPriority w:val="99"/>
    <w:qFormat/>
    <w:rsid w:val="00FB5F24"/>
  </w:style>
  <w:style w:type="character" w:customStyle="1" w:styleId="ft8849">
    <w:name w:val="ft8849"/>
    <w:uiPriority w:val="99"/>
    <w:qFormat/>
    <w:rsid w:val="00FB5F24"/>
  </w:style>
  <w:style w:type="character" w:customStyle="1" w:styleId="ft9312">
    <w:name w:val="ft9312"/>
    <w:uiPriority w:val="99"/>
    <w:qFormat/>
    <w:rsid w:val="00FB5F24"/>
  </w:style>
  <w:style w:type="character" w:customStyle="1" w:styleId="ft9316">
    <w:name w:val="ft9316"/>
    <w:uiPriority w:val="99"/>
    <w:qFormat/>
    <w:rsid w:val="00FB5F24"/>
  </w:style>
  <w:style w:type="character" w:customStyle="1" w:styleId="ft9324">
    <w:name w:val="ft9324"/>
    <w:uiPriority w:val="99"/>
    <w:qFormat/>
    <w:rsid w:val="00FB5F24"/>
  </w:style>
  <w:style w:type="character" w:customStyle="1" w:styleId="ft9330">
    <w:name w:val="ft9330"/>
    <w:uiPriority w:val="99"/>
    <w:qFormat/>
    <w:rsid w:val="00FB5F24"/>
  </w:style>
  <w:style w:type="character" w:customStyle="1" w:styleId="18100">
    <w:name w:val="Знак Знак1810"/>
    <w:uiPriority w:val="99"/>
    <w:rsid w:val="00FB5F24"/>
    <w:rPr>
      <w:rFonts w:eastAsia="SimSun"/>
      <w:b/>
      <w:caps/>
      <w:sz w:val="24"/>
      <w:lang w:val="ru-RU" w:eastAsia="ru-RU"/>
    </w:rPr>
  </w:style>
  <w:style w:type="paragraph" w:customStyle="1" w:styleId="1fffffb">
    <w:name w:val="1 уровень Знак"/>
    <w:basedOn w:val="a2"/>
    <w:link w:val="1fffffc"/>
    <w:uiPriority w:val="99"/>
    <w:qFormat/>
    <w:rsid w:val="00FB5F24"/>
    <w:pPr>
      <w:keepNext/>
      <w:shd w:val="clear" w:color="auto" w:fill="FFFFFF"/>
      <w:autoSpaceDE w:val="0"/>
      <w:autoSpaceDN w:val="0"/>
      <w:adjustRightInd w:val="0"/>
      <w:snapToGrid/>
      <w:spacing w:before="520" w:after="260" w:line="312" w:lineRule="auto"/>
      <w:jc w:val="center"/>
      <w:outlineLvl w:val="0"/>
    </w:pPr>
    <w:rPr>
      <w:b/>
      <w:color w:val="000000"/>
    </w:rPr>
  </w:style>
  <w:style w:type="character" w:customStyle="1" w:styleId="1fffffc">
    <w:name w:val="1 уровень Знак Знак"/>
    <w:link w:val="1fffffb"/>
    <w:uiPriority w:val="99"/>
    <w:qFormat/>
    <w:locked/>
    <w:rsid w:val="00FB5F24"/>
    <w:rPr>
      <w:rFonts w:ascii="Times New Roman" w:eastAsia="Calibri" w:hAnsi="Times New Roman" w:cs="Times New Roman"/>
      <w:b/>
      <w:color w:val="000000"/>
      <w:sz w:val="24"/>
      <w:szCs w:val="20"/>
      <w:shd w:val="clear" w:color="auto" w:fill="FFFFFF"/>
      <w:lang w:eastAsia="ru-RU"/>
    </w:rPr>
  </w:style>
  <w:style w:type="character" w:customStyle="1" w:styleId="WW8Num36z0">
    <w:name w:val="WW8Num36z0"/>
    <w:uiPriority w:val="99"/>
    <w:qFormat/>
    <w:rsid w:val="00FB5F24"/>
    <w:rPr>
      <w:rFonts w:ascii="Wingdings" w:hAnsi="Wingdings"/>
    </w:rPr>
  </w:style>
  <w:style w:type="character" w:customStyle="1" w:styleId="WW8Num39z0">
    <w:name w:val="WW8Num39z0"/>
    <w:uiPriority w:val="99"/>
    <w:qFormat/>
    <w:rsid w:val="00FB5F24"/>
    <w:rPr>
      <w:rFonts w:ascii="Wingdings" w:hAnsi="Wingdings"/>
    </w:rPr>
  </w:style>
  <w:style w:type="character" w:customStyle="1" w:styleId="WW8Num42z0">
    <w:name w:val="WW8Num42z0"/>
    <w:uiPriority w:val="99"/>
    <w:qFormat/>
    <w:rsid w:val="00FB5F24"/>
    <w:rPr>
      <w:rFonts w:ascii="Wingdings" w:hAnsi="Wingdings"/>
    </w:rPr>
  </w:style>
  <w:style w:type="character" w:customStyle="1" w:styleId="WW8Num44z0">
    <w:name w:val="WW8Num44z0"/>
    <w:uiPriority w:val="99"/>
    <w:qFormat/>
    <w:rsid w:val="00FB5F24"/>
    <w:rPr>
      <w:rFonts w:ascii="Wingdings" w:hAnsi="Wingdings"/>
    </w:rPr>
  </w:style>
  <w:style w:type="character" w:customStyle="1" w:styleId="WW8Num44z1">
    <w:name w:val="WW8Num44z1"/>
    <w:uiPriority w:val="99"/>
    <w:qFormat/>
    <w:rsid w:val="00FB5F24"/>
    <w:rPr>
      <w:rFonts w:ascii="Courier New" w:hAnsi="Courier New"/>
    </w:rPr>
  </w:style>
  <w:style w:type="character" w:customStyle="1" w:styleId="WW8Num44z3">
    <w:name w:val="WW8Num44z3"/>
    <w:uiPriority w:val="99"/>
    <w:qFormat/>
    <w:rsid w:val="00FB5F24"/>
    <w:rPr>
      <w:rFonts w:ascii="Symbol" w:hAnsi="Symbol"/>
    </w:rPr>
  </w:style>
  <w:style w:type="character" w:customStyle="1" w:styleId="WW8Num47z0">
    <w:name w:val="WW8Num47z0"/>
    <w:uiPriority w:val="99"/>
    <w:qFormat/>
    <w:rsid w:val="00FB5F24"/>
    <w:rPr>
      <w:rFonts w:ascii="Wingdings" w:hAnsi="Wingdings"/>
    </w:rPr>
  </w:style>
  <w:style w:type="character" w:customStyle="1" w:styleId="WW8Num47z1">
    <w:name w:val="WW8Num47z1"/>
    <w:uiPriority w:val="99"/>
    <w:qFormat/>
    <w:rsid w:val="00FB5F24"/>
    <w:rPr>
      <w:rFonts w:ascii="Courier New" w:hAnsi="Courier New"/>
    </w:rPr>
  </w:style>
  <w:style w:type="character" w:customStyle="1" w:styleId="WW8Num47z3">
    <w:name w:val="WW8Num47z3"/>
    <w:uiPriority w:val="99"/>
    <w:qFormat/>
    <w:rsid w:val="00FB5F24"/>
    <w:rPr>
      <w:rFonts w:ascii="Symbol" w:hAnsi="Symbol"/>
    </w:rPr>
  </w:style>
  <w:style w:type="character" w:customStyle="1" w:styleId="WW8Num50z0">
    <w:name w:val="WW8Num50z0"/>
    <w:uiPriority w:val="99"/>
    <w:qFormat/>
    <w:rsid w:val="00FB5F24"/>
    <w:rPr>
      <w:rFonts w:ascii="Wingdings" w:hAnsi="Wingdings"/>
    </w:rPr>
  </w:style>
  <w:style w:type="character" w:customStyle="1" w:styleId="WW8Num51z0">
    <w:name w:val="WW8Num51z0"/>
    <w:uiPriority w:val="99"/>
    <w:qFormat/>
    <w:rsid w:val="00FB5F24"/>
    <w:rPr>
      <w:rFonts w:ascii="Wingdings" w:hAnsi="Wingdings"/>
    </w:rPr>
  </w:style>
  <w:style w:type="character" w:customStyle="1" w:styleId="WW8Num52z0">
    <w:name w:val="WW8Num52z0"/>
    <w:uiPriority w:val="99"/>
    <w:qFormat/>
    <w:rsid w:val="00FB5F24"/>
    <w:rPr>
      <w:rFonts w:ascii="Symbol" w:hAnsi="Symbol"/>
    </w:rPr>
  </w:style>
  <w:style w:type="character" w:customStyle="1" w:styleId="WW8Num53z0">
    <w:name w:val="WW8Num53z0"/>
    <w:uiPriority w:val="99"/>
    <w:qFormat/>
    <w:rsid w:val="00FB5F24"/>
    <w:rPr>
      <w:rFonts w:ascii="Wingdings" w:hAnsi="Wingdings"/>
    </w:rPr>
  </w:style>
  <w:style w:type="character" w:customStyle="1" w:styleId="WW8Num53z1">
    <w:name w:val="WW8Num53z1"/>
    <w:uiPriority w:val="99"/>
    <w:qFormat/>
    <w:rsid w:val="00FB5F24"/>
    <w:rPr>
      <w:rFonts w:ascii="Courier New" w:hAnsi="Courier New"/>
    </w:rPr>
  </w:style>
  <w:style w:type="character" w:customStyle="1" w:styleId="WW8Num53z3">
    <w:name w:val="WW8Num53z3"/>
    <w:uiPriority w:val="99"/>
    <w:qFormat/>
    <w:rsid w:val="00FB5F24"/>
    <w:rPr>
      <w:rFonts w:ascii="Symbol" w:hAnsi="Symbol"/>
    </w:rPr>
  </w:style>
  <w:style w:type="character" w:customStyle="1" w:styleId="WW8Num55z0">
    <w:name w:val="WW8Num55z0"/>
    <w:uiPriority w:val="99"/>
    <w:qFormat/>
    <w:rsid w:val="00FB5F24"/>
    <w:rPr>
      <w:rFonts w:ascii="Symbol" w:hAnsi="Symbol"/>
    </w:rPr>
  </w:style>
  <w:style w:type="character" w:customStyle="1" w:styleId="WW8Num56z0">
    <w:name w:val="WW8Num56z0"/>
    <w:uiPriority w:val="99"/>
    <w:qFormat/>
    <w:rsid w:val="00FB5F24"/>
    <w:rPr>
      <w:rFonts w:ascii="Symbol" w:hAnsi="Symbol"/>
    </w:rPr>
  </w:style>
  <w:style w:type="character" w:customStyle="1" w:styleId="WW8Num59z0">
    <w:name w:val="WW8Num59z0"/>
    <w:uiPriority w:val="99"/>
    <w:qFormat/>
    <w:rsid w:val="00FB5F24"/>
    <w:rPr>
      <w:rFonts w:ascii="Symbol" w:hAnsi="Symbol"/>
    </w:rPr>
  </w:style>
  <w:style w:type="character" w:customStyle="1" w:styleId="WW8Num63z0">
    <w:name w:val="WW8Num63z0"/>
    <w:uiPriority w:val="99"/>
    <w:qFormat/>
    <w:rsid w:val="00FB5F24"/>
    <w:rPr>
      <w:rFonts w:ascii="Symbol" w:hAnsi="Symbol"/>
    </w:rPr>
  </w:style>
  <w:style w:type="character" w:customStyle="1" w:styleId="WW8Num66z0">
    <w:name w:val="WW8Num66z0"/>
    <w:uiPriority w:val="99"/>
    <w:qFormat/>
    <w:rsid w:val="00FB5F24"/>
    <w:rPr>
      <w:rFonts w:ascii="Symbol" w:hAnsi="Symbol"/>
    </w:rPr>
  </w:style>
  <w:style w:type="character" w:customStyle="1" w:styleId="WW8Num69z1">
    <w:name w:val="WW8Num69z1"/>
    <w:uiPriority w:val="99"/>
    <w:qFormat/>
    <w:rsid w:val="00FB5F24"/>
    <w:rPr>
      <w:rFonts w:ascii="Wingdings" w:hAnsi="Wingdings"/>
    </w:rPr>
  </w:style>
  <w:style w:type="character" w:customStyle="1" w:styleId="WW8Num72z0">
    <w:name w:val="WW8Num72z0"/>
    <w:uiPriority w:val="99"/>
    <w:qFormat/>
    <w:rsid w:val="00FB5F24"/>
    <w:rPr>
      <w:rFonts w:ascii="Symbol" w:hAnsi="Symbol"/>
    </w:rPr>
  </w:style>
  <w:style w:type="character" w:customStyle="1" w:styleId="WW8Num72z1">
    <w:name w:val="WW8Num72z1"/>
    <w:uiPriority w:val="99"/>
    <w:qFormat/>
    <w:rsid w:val="00FB5F24"/>
    <w:rPr>
      <w:rFonts w:ascii="Courier New" w:hAnsi="Courier New"/>
    </w:rPr>
  </w:style>
  <w:style w:type="character" w:customStyle="1" w:styleId="WW8Num72z2">
    <w:name w:val="WW8Num72z2"/>
    <w:uiPriority w:val="99"/>
    <w:qFormat/>
    <w:rsid w:val="00FB5F24"/>
    <w:rPr>
      <w:rFonts w:ascii="Wingdings" w:hAnsi="Wingdings"/>
    </w:rPr>
  </w:style>
  <w:style w:type="character" w:customStyle="1" w:styleId="WW8Num74z0">
    <w:name w:val="WW8Num74z0"/>
    <w:uiPriority w:val="99"/>
    <w:qFormat/>
    <w:rsid w:val="00FB5F24"/>
    <w:rPr>
      <w:rFonts w:ascii="Symbol" w:hAnsi="Symbol"/>
    </w:rPr>
  </w:style>
  <w:style w:type="character" w:customStyle="1" w:styleId="WW8Num75z0">
    <w:name w:val="WW8Num75z0"/>
    <w:uiPriority w:val="99"/>
    <w:qFormat/>
    <w:rsid w:val="00FB5F24"/>
    <w:rPr>
      <w:rFonts w:ascii="Wingdings" w:hAnsi="Wingdings"/>
    </w:rPr>
  </w:style>
  <w:style w:type="character" w:customStyle="1" w:styleId="WW8Num75z1">
    <w:name w:val="WW8Num75z1"/>
    <w:uiPriority w:val="99"/>
    <w:qFormat/>
    <w:rsid w:val="00FB5F24"/>
    <w:rPr>
      <w:rFonts w:ascii="Courier New" w:hAnsi="Courier New"/>
    </w:rPr>
  </w:style>
  <w:style w:type="character" w:customStyle="1" w:styleId="WW8Num75z3">
    <w:name w:val="WW8Num75z3"/>
    <w:uiPriority w:val="99"/>
    <w:qFormat/>
    <w:rsid w:val="00FB5F24"/>
    <w:rPr>
      <w:rFonts w:ascii="Symbol" w:hAnsi="Symbol"/>
    </w:rPr>
  </w:style>
  <w:style w:type="character" w:customStyle="1" w:styleId="WW8Num77z0">
    <w:name w:val="WW8Num77z0"/>
    <w:uiPriority w:val="99"/>
    <w:qFormat/>
    <w:rsid w:val="00FB5F24"/>
    <w:rPr>
      <w:rFonts w:ascii="Symbol" w:hAnsi="Symbol"/>
    </w:rPr>
  </w:style>
  <w:style w:type="character" w:customStyle="1" w:styleId="WW8Num78z0">
    <w:name w:val="WW8Num78z0"/>
    <w:uiPriority w:val="99"/>
    <w:qFormat/>
    <w:rsid w:val="00FB5F24"/>
    <w:rPr>
      <w:rFonts w:ascii="Wingdings" w:hAnsi="Wingdings"/>
    </w:rPr>
  </w:style>
  <w:style w:type="character" w:customStyle="1" w:styleId="WW8Num78z1">
    <w:name w:val="WW8Num78z1"/>
    <w:uiPriority w:val="99"/>
    <w:qFormat/>
    <w:rsid w:val="00FB5F24"/>
    <w:rPr>
      <w:rFonts w:ascii="Courier New" w:hAnsi="Courier New"/>
    </w:rPr>
  </w:style>
  <w:style w:type="character" w:customStyle="1" w:styleId="WW8Num78z3">
    <w:name w:val="WW8Num78z3"/>
    <w:uiPriority w:val="99"/>
    <w:qFormat/>
    <w:rsid w:val="00FB5F24"/>
    <w:rPr>
      <w:rFonts w:ascii="Symbol" w:hAnsi="Symbol"/>
    </w:rPr>
  </w:style>
  <w:style w:type="character" w:customStyle="1" w:styleId="WW8Num79z0">
    <w:name w:val="WW8Num79z0"/>
    <w:uiPriority w:val="99"/>
    <w:qFormat/>
    <w:rsid w:val="00FB5F24"/>
    <w:rPr>
      <w:rFonts w:ascii="Symbol" w:hAnsi="Symbol"/>
    </w:rPr>
  </w:style>
  <w:style w:type="character" w:customStyle="1" w:styleId="WW8Num86z0">
    <w:name w:val="WW8Num86z0"/>
    <w:uiPriority w:val="99"/>
    <w:qFormat/>
    <w:rsid w:val="00FB5F24"/>
    <w:rPr>
      <w:rFonts w:ascii="Wingdings" w:hAnsi="Wingdings"/>
    </w:rPr>
  </w:style>
  <w:style w:type="character" w:customStyle="1" w:styleId="WW8Num86z1">
    <w:name w:val="WW8Num86z1"/>
    <w:uiPriority w:val="99"/>
    <w:qFormat/>
    <w:rsid w:val="00FB5F24"/>
    <w:rPr>
      <w:rFonts w:ascii="Courier New" w:hAnsi="Courier New"/>
    </w:rPr>
  </w:style>
  <w:style w:type="character" w:customStyle="1" w:styleId="WW8Num86z3">
    <w:name w:val="WW8Num86z3"/>
    <w:uiPriority w:val="99"/>
    <w:qFormat/>
    <w:rsid w:val="00FB5F24"/>
    <w:rPr>
      <w:rFonts w:ascii="Symbol" w:hAnsi="Symbol"/>
    </w:rPr>
  </w:style>
  <w:style w:type="character" w:customStyle="1" w:styleId="WW8Num87z0">
    <w:name w:val="WW8Num87z0"/>
    <w:uiPriority w:val="99"/>
    <w:qFormat/>
    <w:rsid w:val="00FB5F24"/>
    <w:rPr>
      <w:rFonts w:ascii="Symbol" w:hAnsi="Symbol"/>
    </w:rPr>
  </w:style>
  <w:style w:type="character" w:customStyle="1" w:styleId="WW8Num89z0">
    <w:name w:val="WW8Num89z0"/>
    <w:uiPriority w:val="99"/>
    <w:qFormat/>
    <w:rsid w:val="00FB5F24"/>
    <w:rPr>
      <w:rFonts w:ascii="Symbol" w:hAnsi="Symbol"/>
    </w:rPr>
  </w:style>
  <w:style w:type="character" w:customStyle="1" w:styleId="WW8Num90z0">
    <w:name w:val="WW8Num90z0"/>
    <w:uiPriority w:val="99"/>
    <w:qFormat/>
    <w:rsid w:val="00FB5F24"/>
    <w:rPr>
      <w:rFonts w:ascii="Symbol" w:hAnsi="Symbol"/>
    </w:rPr>
  </w:style>
  <w:style w:type="character" w:customStyle="1" w:styleId="WW8Num92z0">
    <w:name w:val="WW8Num92z0"/>
    <w:uiPriority w:val="99"/>
    <w:qFormat/>
    <w:rsid w:val="00FB5F24"/>
    <w:rPr>
      <w:rFonts w:ascii="Symbol" w:hAnsi="Symbol"/>
    </w:rPr>
  </w:style>
  <w:style w:type="character" w:customStyle="1" w:styleId="WW8Num93z0">
    <w:name w:val="WW8Num93z0"/>
    <w:uiPriority w:val="99"/>
    <w:qFormat/>
    <w:rsid w:val="00FB5F24"/>
    <w:rPr>
      <w:rFonts w:ascii="Wingdings" w:hAnsi="Wingdings"/>
    </w:rPr>
  </w:style>
  <w:style w:type="character" w:customStyle="1" w:styleId="WW8Num93z1">
    <w:name w:val="WW8Num93z1"/>
    <w:uiPriority w:val="99"/>
    <w:qFormat/>
    <w:rsid w:val="00FB5F24"/>
    <w:rPr>
      <w:rFonts w:ascii="Courier New" w:hAnsi="Courier New"/>
    </w:rPr>
  </w:style>
  <w:style w:type="character" w:customStyle="1" w:styleId="WW8Num93z3">
    <w:name w:val="WW8Num93z3"/>
    <w:uiPriority w:val="99"/>
    <w:qFormat/>
    <w:rsid w:val="00FB5F24"/>
    <w:rPr>
      <w:rFonts w:ascii="Symbol" w:hAnsi="Symbol"/>
    </w:rPr>
  </w:style>
  <w:style w:type="character" w:customStyle="1" w:styleId="WW8Num94z0">
    <w:name w:val="WW8Num94z0"/>
    <w:uiPriority w:val="99"/>
    <w:qFormat/>
    <w:rsid w:val="00FB5F24"/>
    <w:rPr>
      <w:rFonts w:ascii="Symbol" w:hAnsi="Symbol"/>
    </w:rPr>
  </w:style>
  <w:style w:type="character" w:customStyle="1" w:styleId="WW8Num97z0">
    <w:name w:val="WW8Num97z0"/>
    <w:uiPriority w:val="99"/>
    <w:qFormat/>
    <w:rsid w:val="00FB5F24"/>
    <w:rPr>
      <w:rFonts w:ascii="Symbol" w:hAnsi="Symbol"/>
    </w:rPr>
  </w:style>
  <w:style w:type="character" w:customStyle="1" w:styleId="WW8Num99z0">
    <w:name w:val="WW8Num99z0"/>
    <w:uiPriority w:val="99"/>
    <w:qFormat/>
    <w:rsid w:val="00FB5F24"/>
    <w:rPr>
      <w:rFonts w:ascii="Symbol" w:hAnsi="Symbol"/>
    </w:rPr>
  </w:style>
  <w:style w:type="character" w:customStyle="1" w:styleId="WW8Num101z0">
    <w:name w:val="WW8Num101z0"/>
    <w:uiPriority w:val="99"/>
    <w:qFormat/>
    <w:rsid w:val="00FB5F24"/>
    <w:rPr>
      <w:rFonts w:ascii="Symbol" w:hAnsi="Symbol"/>
    </w:rPr>
  </w:style>
  <w:style w:type="character" w:customStyle="1" w:styleId="WW8Num104z0">
    <w:name w:val="WW8Num104z0"/>
    <w:uiPriority w:val="99"/>
    <w:qFormat/>
    <w:rsid w:val="00FB5F24"/>
    <w:rPr>
      <w:rFonts w:ascii="Symbol" w:hAnsi="Symbol"/>
    </w:rPr>
  </w:style>
  <w:style w:type="character" w:customStyle="1" w:styleId="WW8Num107z0">
    <w:name w:val="WW8Num107z0"/>
    <w:uiPriority w:val="99"/>
    <w:qFormat/>
    <w:rsid w:val="00FB5F24"/>
    <w:rPr>
      <w:rFonts w:ascii="Symbol" w:hAnsi="Symbol"/>
    </w:rPr>
  </w:style>
  <w:style w:type="character" w:customStyle="1" w:styleId="WW8Num109z0">
    <w:name w:val="WW8Num109z0"/>
    <w:uiPriority w:val="99"/>
    <w:qFormat/>
    <w:rsid w:val="00FB5F24"/>
    <w:rPr>
      <w:rFonts w:ascii="Symbol" w:hAnsi="Symbol"/>
    </w:rPr>
  </w:style>
  <w:style w:type="character" w:customStyle="1" w:styleId="WW8Num112z1">
    <w:name w:val="WW8Num112z1"/>
    <w:uiPriority w:val="99"/>
    <w:qFormat/>
    <w:rsid w:val="00FB5F24"/>
    <w:rPr>
      <w:color w:val="000000"/>
    </w:rPr>
  </w:style>
  <w:style w:type="character" w:customStyle="1" w:styleId="WW8Num114z0">
    <w:name w:val="WW8Num114z0"/>
    <w:uiPriority w:val="99"/>
    <w:qFormat/>
    <w:rsid w:val="00FB5F24"/>
    <w:rPr>
      <w:rFonts w:ascii="Symbol" w:hAnsi="Symbol"/>
    </w:rPr>
  </w:style>
  <w:style w:type="character" w:customStyle="1" w:styleId="WW8Num117z0">
    <w:name w:val="WW8Num117z0"/>
    <w:uiPriority w:val="99"/>
    <w:qFormat/>
    <w:rsid w:val="00FB5F24"/>
    <w:rPr>
      <w:rFonts w:ascii="Symbol" w:hAnsi="Symbol"/>
    </w:rPr>
  </w:style>
  <w:style w:type="character" w:customStyle="1" w:styleId="WW8Num118z0">
    <w:name w:val="WW8Num118z0"/>
    <w:uiPriority w:val="99"/>
    <w:qFormat/>
    <w:rsid w:val="00FB5F24"/>
    <w:rPr>
      <w:rFonts w:ascii="Wingdings" w:hAnsi="Wingdings"/>
    </w:rPr>
  </w:style>
  <w:style w:type="character" w:customStyle="1" w:styleId="WW8Num118z1">
    <w:name w:val="WW8Num118z1"/>
    <w:uiPriority w:val="99"/>
    <w:qFormat/>
    <w:rsid w:val="00FB5F24"/>
    <w:rPr>
      <w:rFonts w:ascii="Courier New" w:hAnsi="Courier New"/>
    </w:rPr>
  </w:style>
  <w:style w:type="character" w:customStyle="1" w:styleId="WW8Num118z3">
    <w:name w:val="WW8Num118z3"/>
    <w:uiPriority w:val="99"/>
    <w:qFormat/>
    <w:rsid w:val="00FB5F24"/>
    <w:rPr>
      <w:rFonts w:ascii="Symbol" w:hAnsi="Symbol"/>
    </w:rPr>
  </w:style>
  <w:style w:type="character" w:customStyle="1" w:styleId="WW8Num120z0">
    <w:name w:val="WW8Num120z0"/>
    <w:uiPriority w:val="99"/>
    <w:qFormat/>
    <w:rsid w:val="00FB5F24"/>
    <w:rPr>
      <w:rFonts w:ascii="Symbol" w:hAnsi="Symbol"/>
    </w:rPr>
  </w:style>
  <w:style w:type="character" w:customStyle="1" w:styleId="WW8Num121z0">
    <w:name w:val="WW8Num121z0"/>
    <w:uiPriority w:val="99"/>
    <w:qFormat/>
    <w:rsid w:val="00FB5F24"/>
    <w:rPr>
      <w:rFonts w:ascii="Symbol" w:hAnsi="Symbol"/>
    </w:rPr>
  </w:style>
  <w:style w:type="character" w:customStyle="1" w:styleId="WW8Num124z0">
    <w:name w:val="WW8Num124z0"/>
    <w:uiPriority w:val="99"/>
    <w:qFormat/>
    <w:rsid w:val="00FB5F24"/>
    <w:rPr>
      <w:rFonts w:ascii="Symbol" w:hAnsi="Symbol"/>
    </w:rPr>
  </w:style>
  <w:style w:type="character" w:customStyle="1" w:styleId="WW8Num125z0">
    <w:name w:val="WW8Num125z0"/>
    <w:uiPriority w:val="99"/>
    <w:qFormat/>
    <w:rsid w:val="00FB5F24"/>
    <w:rPr>
      <w:rFonts w:ascii="Wingdings" w:hAnsi="Wingdings"/>
    </w:rPr>
  </w:style>
  <w:style w:type="character" w:customStyle="1" w:styleId="WW8Num125z1">
    <w:name w:val="WW8Num125z1"/>
    <w:uiPriority w:val="99"/>
    <w:qFormat/>
    <w:rsid w:val="00FB5F24"/>
    <w:rPr>
      <w:rFonts w:ascii="Courier New" w:hAnsi="Courier New"/>
    </w:rPr>
  </w:style>
  <w:style w:type="character" w:customStyle="1" w:styleId="WW8Num125z3">
    <w:name w:val="WW8Num125z3"/>
    <w:uiPriority w:val="99"/>
    <w:qFormat/>
    <w:rsid w:val="00FB5F24"/>
    <w:rPr>
      <w:rFonts w:ascii="Symbol" w:hAnsi="Symbol"/>
    </w:rPr>
  </w:style>
  <w:style w:type="character" w:customStyle="1" w:styleId="WW8Num126z0">
    <w:name w:val="WW8Num126z0"/>
    <w:uiPriority w:val="99"/>
    <w:qFormat/>
    <w:rsid w:val="00FB5F24"/>
    <w:rPr>
      <w:rFonts w:ascii="Symbol" w:hAnsi="Symbol"/>
    </w:rPr>
  </w:style>
  <w:style w:type="character" w:customStyle="1" w:styleId="WW8Num127z0">
    <w:name w:val="WW8Num127z0"/>
    <w:uiPriority w:val="99"/>
    <w:qFormat/>
    <w:rsid w:val="00FB5F24"/>
    <w:rPr>
      <w:rFonts w:ascii="Symbol" w:hAnsi="Symbol"/>
    </w:rPr>
  </w:style>
  <w:style w:type="character" w:customStyle="1" w:styleId="WW8Num130z0">
    <w:name w:val="WW8Num130z0"/>
    <w:uiPriority w:val="99"/>
    <w:qFormat/>
    <w:rsid w:val="00FB5F24"/>
    <w:rPr>
      <w:rFonts w:ascii="Symbol" w:hAnsi="Symbol"/>
    </w:rPr>
  </w:style>
  <w:style w:type="character" w:customStyle="1" w:styleId="WW8Num131z0">
    <w:name w:val="WW8Num131z0"/>
    <w:uiPriority w:val="99"/>
    <w:qFormat/>
    <w:rsid w:val="00FB5F24"/>
    <w:rPr>
      <w:rFonts w:ascii="Symbol" w:hAnsi="Symbol"/>
    </w:rPr>
  </w:style>
  <w:style w:type="character" w:customStyle="1" w:styleId="WW8Num132z0">
    <w:name w:val="WW8Num132z0"/>
    <w:uiPriority w:val="99"/>
    <w:qFormat/>
    <w:rsid w:val="00FB5F24"/>
    <w:rPr>
      <w:rFonts w:ascii="Symbol" w:hAnsi="Symbol"/>
    </w:rPr>
  </w:style>
  <w:style w:type="character" w:customStyle="1" w:styleId="WW8Num134z0">
    <w:name w:val="WW8Num134z0"/>
    <w:uiPriority w:val="99"/>
    <w:qFormat/>
    <w:rsid w:val="00FB5F24"/>
    <w:rPr>
      <w:rFonts w:ascii="Wingdings" w:hAnsi="Wingdings"/>
    </w:rPr>
  </w:style>
  <w:style w:type="character" w:customStyle="1" w:styleId="WW8Num136z0">
    <w:name w:val="WW8Num136z0"/>
    <w:uiPriority w:val="99"/>
    <w:qFormat/>
    <w:rsid w:val="00FB5F24"/>
    <w:rPr>
      <w:rFonts w:ascii="Symbol" w:hAnsi="Symbol"/>
    </w:rPr>
  </w:style>
  <w:style w:type="character" w:customStyle="1" w:styleId="WW8Num139z0">
    <w:name w:val="WW8Num139z0"/>
    <w:uiPriority w:val="99"/>
    <w:qFormat/>
    <w:rsid w:val="00FB5F24"/>
    <w:rPr>
      <w:rFonts w:ascii="Symbol" w:hAnsi="Symbol"/>
    </w:rPr>
  </w:style>
  <w:style w:type="character" w:customStyle="1" w:styleId="WW8Num143z0">
    <w:name w:val="WW8Num143z0"/>
    <w:uiPriority w:val="99"/>
    <w:qFormat/>
    <w:rsid w:val="00FB5F24"/>
    <w:rPr>
      <w:rFonts w:ascii="Symbol" w:hAnsi="Symbol"/>
    </w:rPr>
  </w:style>
  <w:style w:type="character" w:customStyle="1" w:styleId="WW8Num144z0">
    <w:name w:val="WW8Num144z0"/>
    <w:uiPriority w:val="99"/>
    <w:qFormat/>
    <w:rsid w:val="00FB5F24"/>
    <w:rPr>
      <w:rFonts w:ascii="Symbol" w:hAnsi="Symbol"/>
    </w:rPr>
  </w:style>
  <w:style w:type="character" w:customStyle="1" w:styleId="WW8Num145z0">
    <w:name w:val="WW8Num145z0"/>
    <w:uiPriority w:val="99"/>
    <w:qFormat/>
    <w:rsid w:val="00FB5F24"/>
    <w:rPr>
      <w:rFonts w:ascii="Symbol" w:hAnsi="Symbol"/>
    </w:rPr>
  </w:style>
  <w:style w:type="character" w:customStyle="1" w:styleId="WW8Num146z0">
    <w:name w:val="WW8Num146z0"/>
    <w:uiPriority w:val="99"/>
    <w:qFormat/>
    <w:rsid w:val="00FB5F24"/>
    <w:rPr>
      <w:rFonts w:ascii="Symbol" w:hAnsi="Symbol"/>
    </w:rPr>
  </w:style>
  <w:style w:type="character" w:customStyle="1" w:styleId="WW8Num147z0">
    <w:name w:val="WW8Num147z0"/>
    <w:uiPriority w:val="99"/>
    <w:qFormat/>
    <w:rsid w:val="00FB5F24"/>
    <w:rPr>
      <w:rFonts w:ascii="Wingdings" w:hAnsi="Wingdings"/>
    </w:rPr>
  </w:style>
  <w:style w:type="character" w:customStyle="1" w:styleId="WW8Num147z1">
    <w:name w:val="WW8Num147z1"/>
    <w:uiPriority w:val="99"/>
    <w:qFormat/>
    <w:rsid w:val="00FB5F24"/>
    <w:rPr>
      <w:rFonts w:ascii="Courier New" w:hAnsi="Courier New"/>
    </w:rPr>
  </w:style>
  <w:style w:type="character" w:customStyle="1" w:styleId="WW8Num147z3">
    <w:name w:val="WW8Num147z3"/>
    <w:uiPriority w:val="99"/>
    <w:qFormat/>
    <w:rsid w:val="00FB5F24"/>
    <w:rPr>
      <w:rFonts w:ascii="Symbol" w:hAnsi="Symbol"/>
    </w:rPr>
  </w:style>
  <w:style w:type="character" w:customStyle="1" w:styleId="WW8Num150z0">
    <w:name w:val="WW8Num150z0"/>
    <w:uiPriority w:val="99"/>
    <w:qFormat/>
    <w:rsid w:val="00FB5F24"/>
    <w:rPr>
      <w:rFonts w:ascii="Symbol" w:hAnsi="Symbol"/>
    </w:rPr>
  </w:style>
  <w:style w:type="character" w:customStyle="1" w:styleId="WW8Num157z0">
    <w:name w:val="WW8Num157z0"/>
    <w:uiPriority w:val="99"/>
    <w:qFormat/>
    <w:rsid w:val="00FB5F24"/>
    <w:rPr>
      <w:rFonts w:ascii="Symbol" w:hAnsi="Symbol"/>
    </w:rPr>
  </w:style>
  <w:style w:type="character" w:customStyle="1" w:styleId="WW8Num159z0">
    <w:name w:val="WW8Num159z0"/>
    <w:uiPriority w:val="99"/>
    <w:qFormat/>
    <w:rsid w:val="00FB5F24"/>
    <w:rPr>
      <w:rFonts w:ascii="Symbol" w:hAnsi="Symbol"/>
    </w:rPr>
  </w:style>
  <w:style w:type="character" w:customStyle="1" w:styleId="WW8Num160z0">
    <w:name w:val="WW8Num160z0"/>
    <w:uiPriority w:val="99"/>
    <w:qFormat/>
    <w:rsid w:val="00FB5F24"/>
    <w:rPr>
      <w:rFonts w:ascii="Symbol" w:hAnsi="Symbol"/>
    </w:rPr>
  </w:style>
  <w:style w:type="character" w:customStyle="1" w:styleId="WW8Num162z0">
    <w:name w:val="WW8Num162z0"/>
    <w:uiPriority w:val="99"/>
    <w:qFormat/>
    <w:rsid w:val="00FB5F24"/>
    <w:rPr>
      <w:rFonts w:ascii="Symbol" w:hAnsi="Symbol"/>
    </w:rPr>
  </w:style>
  <w:style w:type="character" w:customStyle="1" w:styleId="WW8Num163z0">
    <w:name w:val="WW8Num163z0"/>
    <w:uiPriority w:val="99"/>
    <w:qFormat/>
    <w:rsid w:val="00FB5F24"/>
    <w:rPr>
      <w:rFonts w:ascii="Symbol" w:hAnsi="Symbol"/>
    </w:rPr>
  </w:style>
  <w:style w:type="character" w:customStyle="1" w:styleId="WW8Num164z0">
    <w:name w:val="WW8Num164z0"/>
    <w:uiPriority w:val="99"/>
    <w:qFormat/>
    <w:rsid w:val="00FB5F24"/>
    <w:rPr>
      <w:rFonts w:ascii="Wingdings" w:hAnsi="Wingdings"/>
    </w:rPr>
  </w:style>
  <w:style w:type="character" w:customStyle="1" w:styleId="WW8Num164z1">
    <w:name w:val="WW8Num164z1"/>
    <w:uiPriority w:val="99"/>
    <w:qFormat/>
    <w:rsid w:val="00FB5F24"/>
    <w:rPr>
      <w:rFonts w:ascii="Courier New" w:hAnsi="Courier New"/>
    </w:rPr>
  </w:style>
  <w:style w:type="character" w:customStyle="1" w:styleId="WW8Num164z3">
    <w:name w:val="WW8Num164z3"/>
    <w:uiPriority w:val="99"/>
    <w:qFormat/>
    <w:rsid w:val="00FB5F24"/>
    <w:rPr>
      <w:rFonts w:ascii="Symbol" w:hAnsi="Symbol"/>
    </w:rPr>
  </w:style>
  <w:style w:type="character" w:customStyle="1" w:styleId="WW8Num168z0">
    <w:name w:val="WW8Num168z0"/>
    <w:uiPriority w:val="99"/>
    <w:qFormat/>
    <w:rsid w:val="00FB5F24"/>
    <w:rPr>
      <w:rFonts w:ascii="Symbol" w:hAnsi="Symbol"/>
    </w:rPr>
  </w:style>
  <w:style w:type="character" w:customStyle="1" w:styleId="WW8Num169z0">
    <w:name w:val="WW8Num169z0"/>
    <w:uiPriority w:val="99"/>
    <w:qFormat/>
    <w:rsid w:val="00FB5F24"/>
    <w:rPr>
      <w:rFonts w:ascii="Symbol" w:hAnsi="Symbol"/>
    </w:rPr>
  </w:style>
  <w:style w:type="character" w:customStyle="1" w:styleId="WW8Num170z0">
    <w:name w:val="WW8Num170z0"/>
    <w:uiPriority w:val="99"/>
    <w:qFormat/>
    <w:rsid w:val="00FB5F24"/>
    <w:rPr>
      <w:rFonts w:ascii="Symbol" w:hAnsi="Symbol"/>
    </w:rPr>
  </w:style>
  <w:style w:type="character" w:customStyle="1" w:styleId="WW8Num174z0">
    <w:name w:val="WW8Num174z0"/>
    <w:uiPriority w:val="99"/>
    <w:qFormat/>
    <w:rsid w:val="00FB5F24"/>
    <w:rPr>
      <w:rFonts w:ascii="Symbol" w:hAnsi="Symbol"/>
    </w:rPr>
  </w:style>
  <w:style w:type="character" w:customStyle="1" w:styleId="WW8Num177z0">
    <w:name w:val="WW8Num177z0"/>
    <w:uiPriority w:val="99"/>
    <w:qFormat/>
    <w:rsid w:val="00FB5F24"/>
    <w:rPr>
      <w:rFonts w:ascii="Symbol" w:hAnsi="Symbol"/>
    </w:rPr>
  </w:style>
  <w:style w:type="character" w:customStyle="1" w:styleId="WW8Num178z0">
    <w:name w:val="WW8Num178z0"/>
    <w:uiPriority w:val="99"/>
    <w:qFormat/>
    <w:rsid w:val="00FB5F24"/>
    <w:rPr>
      <w:rFonts w:ascii="Symbol" w:hAnsi="Symbol"/>
    </w:rPr>
  </w:style>
  <w:style w:type="character" w:customStyle="1" w:styleId="WW8Num182z0">
    <w:name w:val="WW8Num182z0"/>
    <w:uiPriority w:val="99"/>
    <w:qFormat/>
    <w:rsid w:val="00FB5F24"/>
    <w:rPr>
      <w:rFonts w:ascii="Symbol" w:hAnsi="Symbol"/>
    </w:rPr>
  </w:style>
  <w:style w:type="character" w:customStyle="1" w:styleId="WW8Num37z0">
    <w:name w:val="WW8Num37z0"/>
    <w:uiPriority w:val="99"/>
    <w:qFormat/>
    <w:rsid w:val="00FB5F24"/>
    <w:rPr>
      <w:rFonts w:ascii="Wingdings" w:hAnsi="Wingdings"/>
    </w:rPr>
  </w:style>
  <w:style w:type="character" w:customStyle="1" w:styleId="WW8Num38z0">
    <w:name w:val="WW8Num38z0"/>
    <w:uiPriority w:val="99"/>
    <w:qFormat/>
    <w:rsid w:val="00FB5F24"/>
    <w:rPr>
      <w:rFonts w:ascii="Wingdings" w:hAnsi="Wingdings"/>
    </w:rPr>
  </w:style>
  <w:style w:type="character" w:customStyle="1" w:styleId="WW8Num40z0">
    <w:name w:val="WW8Num40z0"/>
    <w:uiPriority w:val="99"/>
    <w:qFormat/>
    <w:rsid w:val="00FB5F24"/>
    <w:rPr>
      <w:rFonts w:ascii="Wingdings" w:hAnsi="Wingdings"/>
    </w:rPr>
  </w:style>
  <w:style w:type="character" w:customStyle="1" w:styleId="WW8Num41z0">
    <w:name w:val="WW8Num41z0"/>
    <w:uiPriority w:val="99"/>
    <w:qFormat/>
    <w:rsid w:val="00FB5F24"/>
    <w:rPr>
      <w:rFonts w:ascii="Wingdings" w:hAnsi="Wingdings"/>
    </w:rPr>
  </w:style>
  <w:style w:type="character" w:customStyle="1" w:styleId="WW8Num43z0">
    <w:name w:val="WW8Num43z0"/>
    <w:uiPriority w:val="99"/>
    <w:qFormat/>
    <w:rsid w:val="00FB5F24"/>
    <w:rPr>
      <w:rFonts w:ascii="Wingdings" w:hAnsi="Wingdings"/>
    </w:rPr>
  </w:style>
  <w:style w:type="character" w:customStyle="1" w:styleId="WW8Num20z1">
    <w:name w:val="WW8Num20z1"/>
    <w:uiPriority w:val="99"/>
    <w:qFormat/>
    <w:rsid w:val="00FB5F24"/>
    <w:rPr>
      <w:rFonts w:ascii="Courier New" w:hAnsi="Courier New"/>
    </w:rPr>
  </w:style>
  <w:style w:type="character" w:customStyle="1" w:styleId="WW8Num20z3">
    <w:name w:val="WW8Num20z3"/>
    <w:uiPriority w:val="99"/>
    <w:qFormat/>
    <w:rsid w:val="00FB5F24"/>
    <w:rPr>
      <w:rFonts w:ascii="Symbol" w:hAnsi="Symbol"/>
    </w:rPr>
  </w:style>
  <w:style w:type="character" w:customStyle="1" w:styleId="WW8Num26z3">
    <w:name w:val="WW8Num26z3"/>
    <w:uiPriority w:val="99"/>
    <w:qFormat/>
    <w:rsid w:val="00FB5F24"/>
    <w:rPr>
      <w:rFonts w:ascii="Symbol" w:hAnsi="Symbol"/>
    </w:rPr>
  </w:style>
  <w:style w:type="character" w:customStyle="1" w:styleId="WW8Num33z0">
    <w:name w:val="WW8Num33z0"/>
    <w:uiPriority w:val="99"/>
    <w:qFormat/>
    <w:rsid w:val="00FB5F24"/>
    <w:rPr>
      <w:rFonts w:ascii="Wingdings" w:hAnsi="Wingdings"/>
    </w:rPr>
  </w:style>
  <w:style w:type="character" w:customStyle="1" w:styleId="WW8Num33z3">
    <w:name w:val="WW8Num33z3"/>
    <w:uiPriority w:val="99"/>
    <w:qFormat/>
    <w:rsid w:val="00FB5F24"/>
    <w:rPr>
      <w:rFonts w:ascii="Symbol" w:hAnsi="Symbol"/>
    </w:rPr>
  </w:style>
  <w:style w:type="character" w:customStyle="1" w:styleId="WW8Num33z4">
    <w:name w:val="WW8Num33z4"/>
    <w:uiPriority w:val="99"/>
    <w:qFormat/>
    <w:rsid w:val="00FB5F24"/>
    <w:rPr>
      <w:rFonts w:ascii="Courier New" w:hAnsi="Courier New"/>
    </w:rPr>
  </w:style>
  <w:style w:type="character" w:customStyle="1" w:styleId="WW8Num34z0">
    <w:name w:val="WW8Num34z0"/>
    <w:uiPriority w:val="99"/>
    <w:qFormat/>
    <w:rsid w:val="00FB5F24"/>
    <w:rPr>
      <w:rFonts w:ascii="Wingdings" w:hAnsi="Wingdings"/>
    </w:rPr>
  </w:style>
  <w:style w:type="character" w:customStyle="1" w:styleId="WW8Num34z1">
    <w:name w:val="WW8Num34z1"/>
    <w:uiPriority w:val="99"/>
    <w:qFormat/>
    <w:rsid w:val="00FB5F24"/>
    <w:rPr>
      <w:rFonts w:ascii="Courier New" w:hAnsi="Courier New"/>
    </w:rPr>
  </w:style>
  <w:style w:type="character" w:customStyle="1" w:styleId="WW8Num34z3">
    <w:name w:val="WW8Num34z3"/>
    <w:uiPriority w:val="99"/>
    <w:qFormat/>
    <w:rsid w:val="00FB5F24"/>
    <w:rPr>
      <w:rFonts w:ascii="Symbol" w:hAnsi="Symbol"/>
    </w:rPr>
  </w:style>
  <w:style w:type="character" w:customStyle="1" w:styleId="WW8Num35z0">
    <w:name w:val="WW8Num35z0"/>
    <w:uiPriority w:val="99"/>
    <w:qFormat/>
    <w:rsid w:val="00FB5F24"/>
    <w:rPr>
      <w:rFonts w:ascii="Wingdings" w:hAnsi="Wingdings"/>
    </w:rPr>
  </w:style>
  <w:style w:type="character" w:customStyle="1" w:styleId="WW8Num35z1">
    <w:name w:val="WW8Num35z1"/>
    <w:uiPriority w:val="99"/>
    <w:qFormat/>
    <w:rsid w:val="00FB5F24"/>
    <w:rPr>
      <w:rFonts w:ascii="Courier New" w:hAnsi="Courier New"/>
    </w:rPr>
  </w:style>
  <w:style w:type="character" w:customStyle="1" w:styleId="WW8Num35z3">
    <w:name w:val="WW8Num35z3"/>
    <w:uiPriority w:val="99"/>
    <w:qFormat/>
    <w:rsid w:val="00FB5F24"/>
    <w:rPr>
      <w:rFonts w:ascii="Symbol" w:hAnsi="Symbol"/>
    </w:rPr>
  </w:style>
  <w:style w:type="character" w:customStyle="1" w:styleId="WW8Num36z1">
    <w:name w:val="WW8Num36z1"/>
    <w:uiPriority w:val="99"/>
    <w:qFormat/>
    <w:rsid w:val="00FB5F24"/>
    <w:rPr>
      <w:rFonts w:ascii="Courier New" w:hAnsi="Courier New"/>
    </w:rPr>
  </w:style>
  <w:style w:type="character" w:customStyle="1" w:styleId="WW8Num36z3">
    <w:name w:val="WW8Num36z3"/>
    <w:uiPriority w:val="99"/>
    <w:qFormat/>
    <w:rsid w:val="00FB5F24"/>
    <w:rPr>
      <w:rFonts w:ascii="Symbol" w:hAnsi="Symbol"/>
    </w:rPr>
  </w:style>
  <w:style w:type="character" w:customStyle="1" w:styleId="WW8Num37z1">
    <w:name w:val="WW8Num37z1"/>
    <w:uiPriority w:val="99"/>
    <w:qFormat/>
    <w:rsid w:val="00FB5F24"/>
    <w:rPr>
      <w:rFonts w:ascii="Courier New" w:hAnsi="Courier New"/>
    </w:rPr>
  </w:style>
  <w:style w:type="character" w:customStyle="1" w:styleId="WW8Num37z3">
    <w:name w:val="WW8Num37z3"/>
    <w:uiPriority w:val="99"/>
    <w:qFormat/>
    <w:rsid w:val="00FB5F24"/>
    <w:rPr>
      <w:rFonts w:ascii="Symbol" w:hAnsi="Symbol"/>
    </w:rPr>
  </w:style>
  <w:style w:type="character" w:customStyle="1" w:styleId="WW8Num39z1">
    <w:name w:val="WW8Num39z1"/>
    <w:uiPriority w:val="99"/>
    <w:qFormat/>
    <w:rsid w:val="00FB5F24"/>
    <w:rPr>
      <w:rFonts w:ascii="Times New Roman" w:hAnsi="Times New Roman"/>
    </w:rPr>
  </w:style>
  <w:style w:type="character" w:customStyle="1" w:styleId="WW8Num39z3">
    <w:name w:val="WW8Num39z3"/>
    <w:uiPriority w:val="99"/>
    <w:qFormat/>
    <w:rsid w:val="00FB5F24"/>
    <w:rPr>
      <w:rFonts w:ascii="Symbol" w:hAnsi="Symbol"/>
    </w:rPr>
  </w:style>
  <w:style w:type="character" w:customStyle="1" w:styleId="WW8Num39z4">
    <w:name w:val="WW8Num39z4"/>
    <w:uiPriority w:val="99"/>
    <w:qFormat/>
    <w:rsid w:val="00FB5F24"/>
    <w:rPr>
      <w:rFonts w:ascii="Courier New" w:hAnsi="Courier New"/>
    </w:rPr>
  </w:style>
  <w:style w:type="character" w:customStyle="1" w:styleId="WW8Num42z1">
    <w:name w:val="WW8Num42z1"/>
    <w:uiPriority w:val="99"/>
    <w:qFormat/>
    <w:rsid w:val="00FB5F24"/>
    <w:rPr>
      <w:rFonts w:ascii="Courier New" w:hAnsi="Courier New"/>
    </w:rPr>
  </w:style>
  <w:style w:type="character" w:customStyle="1" w:styleId="WW8Num42z3">
    <w:name w:val="WW8Num42z3"/>
    <w:uiPriority w:val="99"/>
    <w:qFormat/>
    <w:rsid w:val="00FB5F24"/>
    <w:rPr>
      <w:rFonts w:ascii="Symbol" w:hAnsi="Symbol"/>
    </w:rPr>
  </w:style>
  <w:style w:type="character" w:customStyle="1" w:styleId="WW8Num45z0">
    <w:name w:val="WW8Num45z0"/>
    <w:uiPriority w:val="99"/>
    <w:qFormat/>
    <w:rsid w:val="00FB5F24"/>
    <w:rPr>
      <w:rFonts w:ascii="Wingdings" w:hAnsi="Wingdings"/>
    </w:rPr>
  </w:style>
  <w:style w:type="character" w:customStyle="1" w:styleId="WW8Num45z1">
    <w:name w:val="WW8Num45z1"/>
    <w:uiPriority w:val="99"/>
    <w:qFormat/>
    <w:rsid w:val="00FB5F24"/>
    <w:rPr>
      <w:rFonts w:ascii="Courier New" w:hAnsi="Courier New"/>
    </w:rPr>
  </w:style>
  <w:style w:type="character" w:customStyle="1" w:styleId="WW8Num45z3">
    <w:name w:val="WW8Num45z3"/>
    <w:uiPriority w:val="99"/>
    <w:qFormat/>
    <w:rsid w:val="00FB5F24"/>
    <w:rPr>
      <w:rFonts w:ascii="Symbol" w:hAnsi="Symbol"/>
    </w:rPr>
  </w:style>
  <w:style w:type="character" w:customStyle="1" w:styleId="WW8Num46z0">
    <w:name w:val="WW8Num46z0"/>
    <w:uiPriority w:val="99"/>
    <w:qFormat/>
    <w:rsid w:val="00FB5F24"/>
    <w:rPr>
      <w:rFonts w:ascii="Wingdings" w:hAnsi="Wingdings"/>
    </w:rPr>
  </w:style>
  <w:style w:type="character" w:customStyle="1" w:styleId="WW8Num46z1">
    <w:name w:val="WW8Num46z1"/>
    <w:uiPriority w:val="99"/>
    <w:qFormat/>
    <w:rsid w:val="00FB5F24"/>
    <w:rPr>
      <w:rFonts w:ascii="Courier New" w:hAnsi="Courier New"/>
    </w:rPr>
  </w:style>
  <w:style w:type="character" w:customStyle="1" w:styleId="WW8Num46z3">
    <w:name w:val="WW8Num46z3"/>
    <w:uiPriority w:val="99"/>
    <w:qFormat/>
    <w:rsid w:val="00FB5F24"/>
    <w:rPr>
      <w:rFonts w:ascii="Symbol" w:hAnsi="Symbol"/>
    </w:rPr>
  </w:style>
  <w:style w:type="character" w:customStyle="1" w:styleId="WW8Num48z0">
    <w:name w:val="WW8Num48z0"/>
    <w:uiPriority w:val="99"/>
    <w:qFormat/>
    <w:rsid w:val="00FB5F24"/>
    <w:rPr>
      <w:rFonts w:ascii="Wingdings" w:hAnsi="Wingdings"/>
    </w:rPr>
  </w:style>
  <w:style w:type="character" w:customStyle="1" w:styleId="WW8Num48z1">
    <w:name w:val="WW8Num48z1"/>
    <w:uiPriority w:val="99"/>
    <w:qFormat/>
    <w:rsid w:val="00FB5F24"/>
    <w:rPr>
      <w:rFonts w:ascii="Courier New" w:hAnsi="Courier New"/>
    </w:rPr>
  </w:style>
  <w:style w:type="character" w:customStyle="1" w:styleId="WW8Num48z3">
    <w:name w:val="WW8Num48z3"/>
    <w:uiPriority w:val="99"/>
    <w:qFormat/>
    <w:rsid w:val="00FB5F24"/>
    <w:rPr>
      <w:rFonts w:ascii="Symbol" w:hAnsi="Symbol"/>
    </w:rPr>
  </w:style>
  <w:style w:type="character" w:customStyle="1" w:styleId="WW8Num49z0">
    <w:name w:val="WW8Num49z0"/>
    <w:uiPriority w:val="99"/>
    <w:qFormat/>
    <w:rsid w:val="00FB5F24"/>
    <w:rPr>
      <w:rFonts w:ascii="Wingdings" w:hAnsi="Wingdings"/>
    </w:rPr>
  </w:style>
  <w:style w:type="character" w:customStyle="1" w:styleId="WW8Num49z1">
    <w:name w:val="WW8Num49z1"/>
    <w:uiPriority w:val="99"/>
    <w:qFormat/>
    <w:rsid w:val="00FB5F24"/>
    <w:rPr>
      <w:rFonts w:ascii="Courier New" w:hAnsi="Courier New"/>
    </w:rPr>
  </w:style>
  <w:style w:type="character" w:customStyle="1" w:styleId="WW8Num49z3">
    <w:name w:val="WW8Num49z3"/>
    <w:uiPriority w:val="99"/>
    <w:qFormat/>
    <w:rsid w:val="00FB5F24"/>
    <w:rPr>
      <w:rFonts w:ascii="Symbol" w:hAnsi="Symbol"/>
    </w:rPr>
  </w:style>
  <w:style w:type="character" w:customStyle="1" w:styleId="WW8Num50z1">
    <w:name w:val="WW8Num50z1"/>
    <w:uiPriority w:val="99"/>
    <w:qFormat/>
    <w:rsid w:val="00FB5F24"/>
    <w:rPr>
      <w:rFonts w:ascii="Courier New" w:hAnsi="Courier New"/>
    </w:rPr>
  </w:style>
  <w:style w:type="character" w:customStyle="1" w:styleId="WW8Num50z3">
    <w:name w:val="WW8Num50z3"/>
    <w:uiPriority w:val="99"/>
    <w:qFormat/>
    <w:rsid w:val="00FB5F24"/>
    <w:rPr>
      <w:rFonts w:ascii="Symbol" w:hAnsi="Symbol"/>
    </w:rPr>
  </w:style>
  <w:style w:type="character" w:customStyle="1" w:styleId="WW8Num51z1">
    <w:name w:val="WW8Num51z1"/>
    <w:uiPriority w:val="99"/>
    <w:qFormat/>
    <w:rsid w:val="00FB5F24"/>
    <w:rPr>
      <w:rFonts w:ascii="Courier New" w:hAnsi="Courier New"/>
    </w:rPr>
  </w:style>
  <w:style w:type="character" w:customStyle="1" w:styleId="WW8Num51z3">
    <w:name w:val="WW8Num51z3"/>
    <w:uiPriority w:val="99"/>
    <w:qFormat/>
    <w:rsid w:val="00FB5F24"/>
    <w:rPr>
      <w:rFonts w:ascii="Symbol" w:hAnsi="Symbol"/>
    </w:rPr>
  </w:style>
  <w:style w:type="character" w:customStyle="1" w:styleId="WW-">
    <w:name w:val="WW-Основной шрифт абзаца"/>
    <w:uiPriority w:val="99"/>
    <w:qFormat/>
    <w:rsid w:val="00FB5F24"/>
  </w:style>
  <w:style w:type="character" w:customStyle="1" w:styleId="FontStyle1600">
    <w:name w:val="Font Style160"/>
    <w:uiPriority w:val="99"/>
    <w:qFormat/>
    <w:rsid w:val="00FB5F24"/>
    <w:rPr>
      <w:rFonts w:ascii="Bookman Old Style" w:hAnsi="Bookman Old Style"/>
      <w:sz w:val="18"/>
    </w:rPr>
  </w:style>
  <w:style w:type="character" w:customStyle="1" w:styleId="FontStyle116">
    <w:name w:val="Font Style116"/>
    <w:uiPriority w:val="99"/>
    <w:qFormat/>
    <w:rsid w:val="00FB5F24"/>
    <w:rPr>
      <w:rFonts w:ascii="Bookman Old Style" w:hAnsi="Bookman Old Style"/>
      <w:sz w:val="18"/>
    </w:rPr>
  </w:style>
  <w:style w:type="character" w:customStyle="1" w:styleId="FontStyle131">
    <w:name w:val="Font Style131"/>
    <w:uiPriority w:val="99"/>
    <w:qFormat/>
    <w:rsid w:val="00FB5F24"/>
    <w:rPr>
      <w:rFonts w:ascii="Arial" w:hAnsi="Arial"/>
      <w:b/>
      <w:sz w:val="16"/>
    </w:rPr>
  </w:style>
  <w:style w:type="character" w:customStyle="1" w:styleId="FontStyle221">
    <w:name w:val="Font Style221"/>
    <w:uiPriority w:val="99"/>
    <w:qFormat/>
    <w:rsid w:val="00FB5F24"/>
    <w:rPr>
      <w:rFonts w:ascii="Times New Roman" w:hAnsi="Times New Roman"/>
      <w:sz w:val="20"/>
    </w:rPr>
  </w:style>
  <w:style w:type="paragraph" w:customStyle="1" w:styleId="3ffc">
    <w:name w:val="Заголовок оглавления3"/>
    <w:basedOn w:val="10"/>
    <w:next w:val="a2"/>
    <w:uiPriority w:val="99"/>
    <w:qFormat/>
    <w:rsid w:val="00FB5F24"/>
    <w:pPr>
      <w:keepNext/>
      <w:keepLines/>
      <w:tabs>
        <w:tab w:val="clear" w:pos="567"/>
        <w:tab w:val="clear" w:pos="680"/>
        <w:tab w:val="clear" w:pos="1106"/>
        <w:tab w:val="clear" w:pos="1729"/>
        <w:tab w:val="clear" w:pos="7002"/>
      </w:tabs>
      <w:suppressAutoHyphens/>
      <w:autoSpaceDE/>
      <w:autoSpaceDN/>
      <w:adjustRightInd/>
      <w:spacing w:before="480" w:line="276" w:lineRule="auto"/>
      <w:jc w:val="left"/>
    </w:pPr>
    <w:rPr>
      <w:rFonts w:ascii="Cambria" w:hAnsi="Cambria" w:cs="Calibri"/>
      <w:b/>
      <w:bCs/>
      <w:color w:val="365F91"/>
      <w:kern w:val="1"/>
      <w:sz w:val="28"/>
      <w:szCs w:val="28"/>
      <w:lang w:eastAsia="ar-SA"/>
    </w:rPr>
  </w:style>
  <w:style w:type="paragraph" w:customStyle="1" w:styleId="10e">
    <w:name w:val="Оглавление 10"/>
    <w:basedOn w:val="aff3"/>
    <w:uiPriority w:val="99"/>
    <w:qFormat/>
    <w:rsid w:val="00FB5F24"/>
    <w:pPr>
      <w:tabs>
        <w:tab w:val="right" w:leader="dot" w:pos="9637"/>
      </w:tabs>
      <w:spacing w:after="200" w:line="276" w:lineRule="auto"/>
      <w:ind w:left="2547"/>
    </w:pPr>
    <w:rPr>
      <w:rFonts w:ascii="Calibri" w:hAnsi="Calibri"/>
      <w:sz w:val="22"/>
      <w:szCs w:val="22"/>
    </w:rPr>
  </w:style>
  <w:style w:type="paragraph" w:customStyle="1" w:styleId="affffffffff3">
    <w:name w:val="Рисунок"/>
    <w:basedOn w:val="affb"/>
    <w:uiPriority w:val="99"/>
    <w:qFormat/>
    <w:rsid w:val="00FB5F24"/>
    <w:pPr>
      <w:suppressLineNumbers/>
      <w:suppressAutoHyphens/>
      <w:spacing w:before="120" w:after="120" w:line="276" w:lineRule="auto"/>
      <w:jc w:val="left"/>
    </w:pPr>
    <w:rPr>
      <w:rFonts w:ascii="Calibri" w:hAnsi="Calibri" w:cs="Tahoma"/>
      <w:i/>
      <w:iCs/>
      <w:sz w:val="24"/>
      <w:lang w:val="ru-RU" w:eastAsia="ar-SA"/>
    </w:rPr>
  </w:style>
  <w:style w:type="paragraph" w:customStyle="1" w:styleId="summary">
    <w:name w:val="summary"/>
    <w:basedOn w:val="a2"/>
    <w:uiPriority w:val="99"/>
    <w:qFormat/>
    <w:rsid w:val="00FB5F24"/>
    <w:pPr>
      <w:widowControl/>
      <w:snapToGrid/>
      <w:spacing w:beforeAutospacing="1" w:afterAutospacing="1"/>
    </w:pPr>
    <w:rPr>
      <w:rFonts w:eastAsia="Times New Roman"/>
      <w:szCs w:val="24"/>
    </w:rPr>
  </w:style>
  <w:style w:type="character" w:customStyle="1" w:styleId="31c">
    <w:name w:val="Основной текст + Полужирный31"/>
    <w:uiPriority w:val="99"/>
    <w:qFormat/>
    <w:rsid w:val="00FB5F24"/>
    <w:rPr>
      <w:rFonts w:ascii="Microsoft Sans Serif" w:hAnsi="Microsoft Sans Serif"/>
      <w:b/>
      <w:spacing w:val="10"/>
      <w:sz w:val="26"/>
    </w:rPr>
  </w:style>
  <w:style w:type="character" w:customStyle="1" w:styleId="303">
    <w:name w:val="Основной текст + Полужирный30"/>
    <w:uiPriority w:val="99"/>
    <w:qFormat/>
    <w:rsid w:val="00FB5F24"/>
    <w:rPr>
      <w:rFonts w:ascii="Microsoft Sans Serif" w:hAnsi="Microsoft Sans Serif"/>
      <w:b/>
      <w:spacing w:val="10"/>
      <w:sz w:val="26"/>
    </w:rPr>
  </w:style>
  <w:style w:type="character" w:customStyle="1" w:styleId="291">
    <w:name w:val="Основной текст + Полужирный29"/>
    <w:uiPriority w:val="99"/>
    <w:qFormat/>
    <w:rsid w:val="00FB5F24"/>
    <w:rPr>
      <w:rFonts w:ascii="Microsoft Sans Serif" w:hAnsi="Microsoft Sans Serif"/>
      <w:b/>
      <w:spacing w:val="10"/>
      <w:sz w:val="26"/>
    </w:rPr>
  </w:style>
  <w:style w:type="character" w:customStyle="1" w:styleId="282">
    <w:name w:val="Основной текст + Полужирный28"/>
    <w:uiPriority w:val="99"/>
    <w:qFormat/>
    <w:rsid w:val="00FB5F24"/>
    <w:rPr>
      <w:rFonts w:ascii="Microsoft Sans Serif" w:hAnsi="Microsoft Sans Serif"/>
      <w:b/>
      <w:spacing w:val="10"/>
      <w:sz w:val="26"/>
    </w:rPr>
  </w:style>
  <w:style w:type="character" w:customStyle="1" w:styleId="274">
    <w:name w:val="Основной текст + Полужирный27"/>
    <w:uiPriority w:val="99"/>
    <w:rsid w:val="00FB5F24"/>
    <w:rPr>
      <w:rFonts w:ascii="Microsoft Sans Serif" w:hAnsi="Microsoft Sans Serif"/>
      <w:b/>
      <w:spacing w:val="10"/>
      <w:sz w:val="26"/>
    </w:rPr>
  </w:style>
  <w:style w:type="character" w:customStyle="1" w:styleId="12pt21">
    <w:name w:val="Основной текст + 12 pt21"/>
    <w:uiPriority w:val="99"/>
    <w:qFormat/>
    <w:rsid w:val="00FB5F24"/>
    <w:rPr>
      <w:rFonts w:ascii="Microsoft Sans Serif" w:hAnsi="Microsoft Sans Serif"/>
      <w:i/>
      <w:spacing w:val="30"/>
      <w:sz w:val="24"/>
    </w:rPr>
  </w:style>
  <w:style w:type="character" w:customStyle="1" w:styleId="12pt20">
    <w:name w:val="Основной текст + 12 pt20"/>
    <w:uiPriority w:val="99"/>
    <w:qFormat/>
    <w:rsid w:val="00FB5F24"/>
    <w:rPr>
      <w:rFonts w:ascii="Microsoft Sans Serif" w:hAnsi="Microsoft Sans Serif"/>
      <w:i/>
      <w:spacing w:val="30"/>
      <w:sz w:val="24"/>
    </w:rPr>
  </w:style>
  <w:style w:type="character" w:customStyle="1" w:styleId="12pt19">
    <w:name w:val="Основной текст + 12 pt19"/>
    <w:uiPriority w:val="99"/>
    <w:qFormat/>
    <w:rsid w:val="00FB5F24"/>
    <w:rPr>
      <w:rFonts w:ascii="Microsoft Sans Serif" w:hAnsi="Microsoft Sans Serif"/>
      <w:i/>
      <w:spacing w:val="30"/>
      <w:sz w:val="24"/>
    </w:rPr>
  </w:style>
  <w:style w:type="character" w:customStyle="1" w:styleId="6f3">
    <w:name w:val="Заголовок №6_"/>
    <w:link w:val="6f4"/>
    <w:uiPriority w:val="99"/>
    <w:qFormat/>
    <w:locked/>
    <w:rsid w:val="00FB5F24"/>
    <w:rPr>
      <w:rFonts w:ascii="Microsoft Sans Serif" w:hAnsi="Microsoft Sans Serif"/>
      <w:b/>
      <w:spacing w:val="10"/>
      <w:sz w:val="26"/>
      <w:shd w:val="clear" w:color="auto" w:fill="FFFFFF"/>
    </w:rPr>
  </w:style>
  <w:style w:type="paragraph" w:customStyle="1" w:styleId="6f4">
    <w:name w:val="Заголовок №6"/>
    <w:basedOn w:val="a2"/>
    <w:link w:val="6f3"/>
    <w:uiPriority w:val="99"/>
    <w:qFormat/>
    <w:rsid w:val="00FB5F24"/>
    <w:pPr>
      <w:widowControl/>
      <w:shd w:val="clear" w:color="auto" w:fill="FFFFFF"/>
      <w:snapToGrid/>
      <w:spacing w:before="1200" w:after="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2"/>
    <w:uiPriority w:val="99"/>
    <w:qFormat/>
    <w:rsid w:val="00FB5F24"/>
    <w:pPr>
      <w:widowControl/>
      <w:shd w:val="clear" w:color="auto" w:fill="FFFFFF"/>
      <w:snapToGrid/>
      <w:spacing w:before="0" w:after="0" w:line="293" w:lineRule="exact"/>
      <w:jc w:val="right"/>
    </w:pPr>
    <w:rPr>
      <w:sz w:val="22"/>
      <w:szCs w:val="22"/>
    </w:rPr>
  </w:style>
  <w:style w:type="character" w:customStyle="1" w:styleId="12pt18">
    <w:name w:val="Основной текст + 12 pt18"/>
    <w:uiPriority w:val="99"/>
    <w:qFormat/>
    <w:rsid w:val="00FB5F24"/>
    <w:rPr>
      <w:rFonts w:ascii="Microsoft Sans Serif" w:hAnsi="Microsoft Sans Serif"/>
      <w:i/>
      <w:spacing w:val="30"/>
      <w:sz w:val="24"/>
    </w:rPr>
  </w:style>
  <w:style w:type="character" w:customStyle="1" w:styleId="12pt17">
    <w:name w:val="Основной текст + 12 pt17"/>
    <w:uiPriority w:val="99"/>
    <w:qFormat/>
    <w:rsid w:val="00FB5F24"/>
    <w:rPr>
      <w:rFonts w:ascii="Microsoft Sans Serif" w:hAnsi="Microsoft Sans Serif"/>
      <w:i/>
      <w:spacing w:val="30"/>
      <w:sz w:val="24"/>
    </w:rPr>
  </w:style>
  <w:style w:type="character" w:customStyle="1" w:styleId="265">
    <w:name w:val="Основной текст + Полужирный26"/>
    <w:uiPriority w:val="99"/>
    <w:qFormat/>
    <w:rsid w:val="00FB5F24"/>
    <w:rPr>
      <w:rFonts w:ascii="Microsoft Sans Serif" w:hAnsi="Microsoft Sans Serif"/>
      <w:b/>
      <w:spacing w:val="10"/>
      <w:sz w:val="26"/>
    </w:rPr>
  </w:style>
  <w:style w:type="character" w:customStyle="1" w:styleId="25c">
    <w:name w:val="Основной текст + Полужирный25"/>
    <w:uiPriority w:val="99"/>
    <w:qFormat/>
    <w:rsid w:val="00FB5F24"/>
    <w:rPr>
      <w:rFonts w:ascii="Microsoft Sans Serif" w:hAnsi="Microsoft Sans Serif"/>
      <w:b/>
      <w:spacing w:val="10"/>
      <w:sz w:val="26"/>
    </w:rPr>
  </w:style>
  <w:style w:type="character" w:customStyle="1" w:styleId="247">
    <w:name w:val="Основной текст + Полужирный24"/>
    <w:uiPriority w:val="99"/>
    <w:qFormat/>
    <w:rsid w:val="00FB5F24"/>
    <w:rPr>
      <w:rFonts w:ascii="Microsoft Sans Serif" w:hAnsi="Microsoft Sans Serif"/>
      <w:b/>
      <w:spacing w:val="10"/>
      <w:sz w:val="26"/>
    </w:rPr>
  </w:style>
  <w:style w:type="character" w:customStyle="1" w:styleId="12pt16">
    <w:name w:val="Основной текст + 12 pt16"/>
    <w:uiPriority w:val="99"/>
    <w:qFormat/>
    <w:rsid w:val="00FB5F24"/>
    <w:rPr>
      <w:rFonts w:ascii="Microsoft Sans Serif" w:hAnsi="Microsoft Sans Serif"/>
      <w:i/>
      <w:spacing w:val="30"/>
      <w:sz w:val="24"/>
    </w:rPr>
  </w:style>
  <w:style w:type="character" w:customStyle="1" w:styleId="23d">
    <w:name w:val="Основной текст + Полужирный23"/>
    <w:uiPriority w:val="99"/>
    <w:qFormat/>
    <w:rsid w:val="00FB5F24"/>
    <w:rPr>
      <w:rFonts w:ascii="Microsoft Sans Serif" w:hAnsi="Microsoft Sans Serif"/>
      <w:b/>
      <w:spacing w:val="10"/>
      <w:sz w:val="26"/>
    </w:rPr>
  </w:style>
  <w:style w:type="character" w:customStyle="1" w:styleId="22e">
    <w:name w:val="Основной текст + Полужирный22"/>
    <w:uiPriority w:val="99"/>
    <w:qFormat/>
    <w:rsid w:val="00FB5F24"/>
    <w:rPr>
      <w:rFonts w:ascii="Microsoft Sans Serif" w:hAnsi="Microsoft Sans Serif"/>
      <w:b/>
      <w:spacing w:val="10"/>
      <w:sz w:val="26"/>
    </w:rPr>
  </w:style>
  <w:style w:type="character" w:customStyle="1" w:styleId="21f4">
    <w:name w:val="Основной текст + Полужирный21"/>
    <w:uiPriority w:val="99"/>
    <w:qFormat/>
    <w:rsid w:val="00FB5F24"/>
    <w:rPr>
      <w:rFonts w:ascii="Microsoft Sans Serif" w:hAnsi="Microsoft Sans Serif"/>
      <w:b/>
      <w:spacing w:val="10"/>
      <w:sz w:val="26"/>
    </w:rPr>
  </w:style>
  <w:style w:type="character" w:customStyle="1" w:styleId="20a">
    <w:name w:val="Основной текст + Полужирный20"/>
    <w:uiPriority w:val="99"/>
    <w:qFormat/>
    <w:rsid w:val="00FB5F24"/>
    <w:rPr>
      <w:rFonts w:ascii="Microsoft Sans Serif" w:hAnsi="Microsoft Sans Serif"/>
      <w:b/>
      <w:spacing w:val="10"/>
      <w:sz w:val="26"/>
    </w:rPr>
  </w:style>
  <w:style w:type="character" w:customStyle="1" w:styleId="4pt">
    <w:name w:val="Основной текст + Интервал 4 pt"/>
    <w:uiPriority w:val="99"/>
    <w:qFormat/>
    <w:rsid w:val="00FB5F24"/>
    <w:rPr>
      <w:rFonts w:ascii="Microsoft Sans Serif" w:hAnsi="Microsoft Sans Serif"/>
      <w:spacing w:val="80"/>
      <w:sz w:val="26"/>
    </w:rPr>
  </w:style>
  <w:style w:type="character" w:customStyle="1" w:styleId="19a">
    <w:name w:val="Основной текст + Полужирный19"/>
    <w:uiPriority w:val="99"/>
    <w:qFormat/>
    <w:rsid w:val="00FB5F24"/>
    <w:rPr>
      <w:rFonts w:ascii="Microsoft Sans Serif" w:hAnsi="Microsoft Sans Serif"/>
      <w:b/>
      <w:spacing w:val="10"/>
      <w:sz w:val="26"/>
    </w:rPr>
  </w:style>
  <w:style w:type="character" w:customStyle="1" w:styleId="189">
    <w:name w:val="Основной текст + Полужирный18"/>
    <w:uiPriority w:val="99"/>
    <w:qFormat/>
    <w:rsid w:val="00FB5F24"/>
    <w:rPr>
      <w:rFonts w:ascii="Microsoft Sans Serif" w:hAnsi="Microsoft Sans Serif"/>
      <w:b/>
      <w:spacing w:val="10"/>
      <w:sz w:val="26"/>
    </w:rPr>
  </w:style>
  <w:style w:type="character" w:customStyle="1" w:styleId="17a">
    <w:name w:val="Основной текст + Полужирный17"/>
    <w:uiPriority w:val="99"/>
    <w:qFormat/>
    <w:rsid w:val="00FB5F24"/>
    <w:rPr>
      <w:rFonts w:ascii="Microsoft Sans Serif" w:hAnsi="Microsoft Sans Serif"/>
      <w:b/>
      <w:spacing w:val="10"/>
      <w:sz w:val="26"/>
    </w:rPr>
  </w:style>
  <w:style w:type="character" w:customStyle="1" w:styleId="12pt14">
    <w:name w:val="Основной текст + 12 pt14"/>
    <w:uiPriority w:val="99"/>
    <w:qFormat/>
    <w:rsid w:val="00FB5F24"/>
    <w:rPr>
      <w:rFonts w:ascii="Microsoft Sans Serif" w:hAnsi="Microsoft Sans Serif"/>
      <w:i/>
      <w:spacing w:val="30"/>
      <w:sz w:val="24"/>
    </w:rPr>
  </w:style>
  <w:style w:type="character" w:customStyle="1" w:styleId="16a">
    <w:name w:val="Основной текст + Полужирный16"/>
    <w:uiPriority w:val="99"/>
    <w:qFormat/>
    <w:rsid w:val="00FB5F24"/>
    <w:rPr>
      <w:rFonts w:ascii="Microsoft Sans Serif" w:hAnsi="Microsoft Sans Serif"/>
      <w:b/>
      <w:spacing w:val="10"/>
      <w:sz w:val="26"/>
    </w:rPr>
  </w:style>
  <w:style w:type="character" w:customStyle="1" w:styleId="17b">
    <w:name w:val="Основной текст (17)_"/>
    <w:link w:val="17c"/>
    <w:uiPriority w:val="99"/>
    <w:qFormat/>
    <w:locked/>
    <w:rsid w:val="00FB5F24"/>
    <w:rPr>
      <w:i/>
      <w:spacing w:val="20"/>
      <w:sz w:val="26"/>
      <w:shd w:val="clear" w:color="auto" w:fill="FFFFFF"/>
      <w:lang w:val="en-US"/>
    </w:rPr>
  </w:style>
  <w:style w:type="paragraph" w:customStyle="1" w:styleId="17c">
    <w:name w:val="Основной текст (17)"/>
    <w:basedOn w:val="a2"/>
    <w:link w:val="17b"/>
    <w:uiPriority w:val="99"/>
    <w:qFormat/>
    <w:rsid w:val="00FB5F24"/>
    <w:pPr>
      <w:widowControl/>
      <w:shd w:val="clear" w:color="auto" w:fill="FFFFFF"/>
      <w:snapToGrid/>
      <w:spacing w:before="60" w:after="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uiPriority w:val="99"/>
    <w:qFormat/>
    <w:rsid w:val="00FB5F24"/>
    <w:rPr>
      <w:rFonts w:ascii="Microsoft Sans Serif" w:eastAsia="SimSun" w:hAnsi="Microsoft Sans Serif"/>
      <w:spacing w:val="130"/>
      <w:sz w:val="27"/>
      <w:u w:val="none"/>
      <w:lang w:val="ru-RU" w:eastAsia="zh-CN"/>
    </w:rPr>
  </w:style>
  <w:style w:type="paragraph" w:customStyle="1" w:styleId="1fffffd">
    <w:name w:val="Подпись к таблице1"/>
    <w:basedOn w:val="a2"/>
    <w:uiPriority w:val="99"/>
    <w:qFormat/>
    <w:rsid w:val="00FB5F24"/>
    <w:pPr>
      <w:widowControl/>
      <w:shd w:val="clear" w:color="auto" w:fill="FFFFFF"/>
      <w:snapToGrid/>
      <w:spacing w:before="0" w:after="0" w:line="240" w:lineRule="atLeast"/>
    </w:pPr>
    <w:rPr>
      <w:rFonts w:ascii="Microsoft Sans Serif" w:eastAsia="Times New Roman" w:hAnsi="Microsoft Sans Serif"/>
      <w:spacing w:val="10"/>
      <w:sz w:val="26"/>
      <w:szCs w:val="26"/>
      <w:shd w:val="clear" w:color="auto" w:fill="FFFFFF"/>
    </w:rPr>
  </w:style>
  <w:style w:type="character" w:customStyle="1" w:styleId="12pt13">
    <w:name w:val="Основной текст + 12 pt13"/>
    <w:uiPriority w:val="99"/>
    <w:qFormat/>
    <w:rsid w:val="00FB5F24"/>
    <w:rPr>
      <w:rFonts w:ascii="Microsoft Sans Serif" w:hAnsi="Microsoft Sans Serif"/>
      <w:i/>
      <w:spacing w:val="30"/>
      <w:sz w:val="24"/>
    </w:rPr>
  </w:style>
  <w:style w:type="character" w:customStyle="1" w:styleId="12pt12">
    <w:name w:val="Основной текст + 12 pt12"/>
    <w:uiPriority w:val="99"/>
    <w:qFormat/>
    <w:rsid w:val="00FB5F24"/>
    <w:rPr>
      <w:rFonts w:ascii="Microsoft Sans Serif" w:hAnsi="Microsoft Sans Serif"/>
      <w:i/>
      <w:spacing w:val="30"/>
      <w:sz w:val="24"/>
    </w:rPr>
  </w:style>
  <w:style w:type="character" w:customStyle="1" w:styleId="15a">
    <w:name w:val="Основной текст + Полужирный15"/>
    <w:uiPriority w:val="99"/>
    <w:qFormat/>
    <w:rsid w:val="00FB5F24"/>
    <w:rPr>
      <w:rFonts w:ascii="Microsoft Sans Serif" w:hAnsi="Microsoft Sans Serif"/>
      <w:b/>
      <w:spacing w:val="10"/>
      <w:sz w:val="26"/>
    </w:rPr>
  </w:style>
  <w:style w:type="character" w:customStyle="1" w:styleId="2ffff0">
    <w:name w:val="Основной текст + Полужирный2"/>
    <w:uiPriority w:val="99"/>
    <w:qFormat/>
    <w:rsid w:val="00FB5F24"/>
    <w:rPr>
      <w:rFonts w:ascii="Microsoft Sans Serif" w:hAnsi="Microsoft Sans Serif"/>
      <w:b/>
      <w:spacing w:val="10"/>
      <w:sz w:val="26"/>
    </w:rPr>
  </w:style>
  <w:style w:type="character" w:customStyle="1" w:styleId="12pt5">
    <w:name w:val="Основной текст + 12 pt5"/>
    <w:uiPriority w:val="99"/>
    <w:qFormat/>
    <w:rsid w:val="00FB5F24"/>
    <w:rPr>
      <w:rFonts w:ascii="Microsoft Sans Serif" w:hAnsi="Microsoft Sans Serif"/>
      <w:i/>
      <w:spacing w:val="30"/>
      <w:sz w:val="24"/>
    </w:rPr>
  </w:style>
  <w:style w:type="character" w:customStyle="1" w:styleId="affffffffff4">
    <w:name w:val="Подпись к картинке_"/>
    <w:link w:val="affffffffff5"/>
    <w:uiPriority w:val="99"/>
    <w:qFormat/>
    <w:locked/>
    <w:rsid w:val="00FB5F24"/>
    <w:rPr>
      <w:rFonts w:ascii="Microsoft Sans Serif" w:hAnsi="Microsoft Sans Serif"/>
      <w:b/>
      <w:spacing w:val="10"/>
      <w:sz w:val="26"/>
      <w:shd w:val="clear" w:color="auto" w:fill="FFFFFF"/>
    </w:rPr>
  </w:style>
  <w:style w:type="paragraph" w:customStyle="1" w:styleId="affffffffff5">
    <w:name w:val="Подпись к картинке"/>
    <w:basedOn w:val="a2"/>
    <w:link w:val="affffffffff4"/>
    <w:uiPriority w:val="99"/>
    <w:qFormat/>
    <w:rsid w:val="00FB5F24"/>
    <w:pPr>
      <w:widowControl/>
      <w:shd w:val="clear" w:color="auto" w:fill="FFFFFF"/>
      <w:snapToGrid/>
      <w:spacing w:before="0" w:after="0"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uiPriority w:val="99"/>
    <w:qFormat/>
    <w:rsid w:val="00FB5F24"/>
    <w:rPr>
      <w:rFonts w:ascii="Microsoft Sans Serif" w:hAnsi="Microsoft Sans Serif"/>
      <w:i/>
      <w:spacing w:val="30"/>
      <w:sz w:val="24"/>
    </w:rPr>
  </w:style>
  <w:style w:type="character" w:customStyle="1" w:styleId="affffffffff6">
    <w:name w:val="Колонтитул_"/>
    <w:link w:val="affffffffff7"/>
    <w:uiPriority w:val="99"/>
    <w:qFormat/>
    <w:locked/>
    <w:rsid w:val="00FB5F24"/>
    <w:rPr>
      <w:shd w:val="clear" w:color="auto" w:fill="FFFFFF"/>
    </w:rPr>
  </w:style>
  <w:style w:type="paragraph" w:customStyle="1" w:styleId="affffffffff7">
    <w:name w:val="Колонтитул"/>
    <w:basedOn w:val="a2"/>
    <w:link w:val="affffffffff6"/>
    <w:uiPriority w:val="99"/>
    <w:qFormat/>
    <w:rsid w:val="00FB5F24"/>
    <w:pPr>
      <w:widowControl/>
      <w:shd w:val="clear" w:color="auto" w:fill="FFFFFF"/>
      <w:snapToGrid/>
      <w:spacing w:before="0" w:after="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uiPriority w:val="99"/>
    <w:qFormat/>
    <w:rsid w:val="00FB5F24"/>
    <w:rPr>
      <w:rFonts w:ascii="Microsoft Sans Serif" w:hAnsi="Microsoft Sans Serif"/>
      <w:spacing w:val="20"/>
      <w:sz w:val="22"/>
      <w:shd w:val="clear" w:color="auto" w:fill="FFFFFF"/>
    </w:rPr>
  </w:style>
  <w:style w:type="character" w:customStyle="1" w:styleId="12pt2">
    <w:name w:val="Основной текст + 12 pt2"/>
    <w:uiPriority w:val="99"/>
    <w:qFormat/>
    <w:rsid w:val="00FB5F24"/>
    <w:rPr>
      <w:rFonts w:ascii="Microsoft Sans Serif" w:hAnsi="Microsoft Sans Serif"/>
      <w:i/>
      <w:spacing w:val="30"/>
      <w:sz w:val="24"/>
    </w:rPr>
  </w:style>
  <w:style w:type="character" w:customStyle="1" w:styleId="12pt1">
    <w:name w:val="Основной текст + 12 pt1"/>
    <w:uiPriority w:val="99"/>
    <w:qFormat/>
    <w:rsid w:val="00FB5F24"/>
    <w:rPr>
      <w:rFonts w:ascii="Microsoft Sans Serif" w:hAnsi="Microsoft Sans Serif"/>
      <w:i/>
      <w:spacing w:val="30"/>
      <w:sz w:val="24"/>
    </w:rPr>
  </w:style>
  <w:style w:type="paragraph" w:customStyle="1" w:styleId="msonospacing0">
    <w:name w:val="msonospacing"/>
    <w:basedOn w:val="a2"/>
    <w:uiPriority w:val="99"/>
    <w:qFormat/>
    <w:rsid w:val="00FB5F24"/>
    <w:pPr>
      <w:widowControl/>
      <w:snapToGrid/>
      <w:spacing w:beforeAutospacing="1" w:afterAutospacing="1"/>
    </w:pPr>
    <w:rPr>
      <w:rFonts w:eastAsia="Times New Roman"/>
      <w:szCs w:val="24"/>
    </w:rPr>
  </w:style>
  <w:style w:type="paragraph" w:customStyle="1" w:styleId="affffffffff8">
    <w:name w:val="Стиль Обычный (веб)"/>
    <w:basedOn w:val="afff1"/>
    <w:uiPriority w:val="99"/>
    <w:qFormat/>
    <w:rsid w:val="00FB5F24"/>
    <w:pPr>
      <w:spacing w:beforeAutospacing="1" w:afterAutospacing="1" w:line="233" w:lineRule="auto"/>
      <w:jc w:val="both"/>
    </w:pPr>
  </w:style>
  <w:style w:type="character" w:customStyle="1" w:styleId="2ffff1">
    <w:name w:val="Основной текст (2) + Полужирный"/>
    <w:uiPriority w:val="99"/>
    <w:qFormat/>
    <w:rsid w:val="00FB5F24"/>
    <w:rPr>
      <w:rFonts w:ascii="Times New Roman" w:hAnsi="Times New Roman"/>
      <w:b/>
      <w:sz w:val="19"/>
      <w:shd w:val="clear" w:color="auto" w:fill="FFFFFF"/>
    </w:rPr>
  </w:style>
  <w:style w:type="paragraph" w:customStyle="1" w:styleId="pic">
    <w:name w:val="pic"/>
    <w:basedOn w:val="a2"/>
    <w:uiPriority w:val="99"/>
    <w:qFormat/>
    <w:rsid w:val="00FB5F24"/>
    <w:pPr>
      <w:widowControl/>
      <w:snapToGrid/>
      <w:spacing w:before="0" w:after="0"/>
      <w:ind w:firstLine="480"/>
    </w:pPr>
    <w:rPr>
      <w:rFonts w:eastAsia="Times New Roman"/>
      <w:szCs w:val="24"/>
    </w:rPr>
  </w:style>
  <w:style w:type="paragraph" w:customStyle="1" w:styleId="wysiwyg-text-align-center">
    <w:name w:val="wysiwyg-text-align-center"/>
    <w:basedOn w:val="a2"/>
    <w:uiPriority w:val="99"/>
    <w:qFormat/>
    <w:rsid w:val="00FB5F24"/>
    <w:pPr>
      <w:widowControl/>
      <w:snapToGrid/>
      <w:spacing w:beforeAutospacing="1" w:afterAutospacing="1"/>
    </w:pPr>
    <w:rPr>
      <w:rFonts w:eastAsia="Times New Roman"/>
      <w:szCs w:val="24"/>
    </w:rPr>
  </w:style>
  <w:style w:type="paragraph" w:customStyle="1" w:styleId="wysiwyg-text-align-right">
    <w:name w:val="wysiwyg-text-align-right"/>
    <w:basedOn w:val="a2"/>
    <w:uiPriority w:val="99"/>
    <w:qFormat/>
    <w:rsid w:val="00FB5F24"/>
    <w:pPr>
      <w:widowControl/>
      <w:snapToGrid/>
      <w:spacing w:beforeAutospacing="1" w:afterAutospacing="1"/>
    </w:pPr>
    <w:rPr>
      <w:rFonts w:eastAsia="Times New Roman"/>
      <w:szCs w:val="24"/>
    </w:rPr>
  </w:style>
  <w:style w:type="character" w:customStyle="1" w:styleId="keyword2">
    <w:name w:val="keyword2"/>
    <w:basedOn w:val="a3"/>
    <w:uiPriority w:val="99"/>
    <w:qFormat/>
    <w:rsid w:val="00FB5F24"/>
    <w:rPr>
      <w:rFonts w:cs="Times New Roman"/>
    </w:rPr>
  </w:style>
  <w:style w:type="character" w:customStyle="1" w:styleId="c8">
    <w:name w:val="c8"/>
    <w:basedOn w:val="a3"/>
    <w:uiPriority w:val="99"/>
    <w:qFormat/>
    <w:rsid w:val="00FB5F24"/>
    <w:rPr>
      <w:rFonts w:cs="Times New Roman"/>
    </w:rPr>
  </w:style>
  <w:style w:type="character" w:customStyle="1" w:styleId="FontStyle805">
    <w:name w:val="Font Style805"/>
    <w:uiPriority w:val="99"/>
    <w:qFormat/>
    <w:rsid w:val="00FB5F24"/>
    <w:rPr>
      <w:rFonts w:ascii="Arial Narrow" w:hAnsi="Arial Narrow"/>
      <w:i/>
      <w:sz w:val="12"/>
    </w:rPr>
  </w:style>
  <w:style w:type="character" w:customStyle="1" w:styleId="FontStyle97">
    <w:name w:val="Font Style97"/>
    <w:uiPriority w:val="99"/>
    <w:qFormat/>
    <w:rsid w:val="00FB5F24"/>
    <w:rPr>
      <w:rFonts w:ascii="Times New Roman" w:hAnsi="Times New Roman"/>
      <w:sz w:val="24"/>
    </w:rPr>
  </w:style>
  <w:style w:type="character" w:customStyle="1" w:styleId="FontStyle764">
    <w:name w:val="Font Style764"/>
    <w:uiPriority w:val="99"/>
    <w:qFormat/>
    <w:rsid w:val="00FB5F24"/>
    <w:rPr>
      <w:rFonts w:ascii="Times New Roman" w:hAnsi="Times New Roman"/>
      <w:b/>
      <w:i/>
      <w:sz w:val="20"/>
    </w:rPr>
  </w:style>
  <w:style w:type="paragraph" w:customStyle="1" w:styleId="11ff2">
    <w:name w:val="Загол11"/>
    <w:basedOn w:val="10f"/>
    <w:uiPriority w:val="99"/>
    <w:qFormat/>
    <w:rsid w:val="00FB5F24"/>
    <w:rPr>
      <w:sz w:val="22"/>
      <w:szCs w:val="22"/>
    </w:rPr>
  </w:style>
  <w:style w:type="paragraph" w:customStyle="1" w:styleId="10f">
    <w:name w:val="Загол10"/>
    <w:basedOn w:val="9b"/>
    <w:uiPriority w:val="99"/>
    <w:qFormat/>
    <w:rsid w:val="00FB5F24"/>
    <w:rPr>
      <w:caps/>
      <w:color w:val="auto"/>
      <w:sz w:val="20"/>
      <w:szCs w:val="20"/>
    </w:rPr>
  </w:style>
  <w:style w:type="paragraph" w:customStyle="1" w:styleId="9b">
    <w:name w:val="Загол9"/>
    <w:uiPriority w:val="99"/>
    <w:qFormat/>
    <w:rsid w:val="00FB5F24"/>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2f">
    <w:name w:val="Абзац списка12"/>
    <w:basedOn w:val="a2"/>
    <w:uiPriority w:val="99"/>
    <w:qFormat/>
    <w:rsid w:val="00FB5F24"/>
    <w:pPr>
      <w:widowControl/>
      <w:snapToGrid/>
      <w:spacing w:before="0" w:after="0"/>
      <w:ind w:left="720"/>
      <w:contextualSpacing/>
    </w:pPr>
    <w:rPr>
      <w:szCs w:val="22"/>
    </w:rPr>
  </w:style>
  <w:style w:type="paragraph" w:customStyle="1" w:styleId="13c">
    <w:name w:val="Обычный13"/>
    <w:uiPriority w:val="99"/>
    <w:qFormat/>
    <w:rsid w:val="00FB5F24"/>
    <w:pPr>
      <w:widowControl w:val="0"/>
      <w:spacing w:after="0" w:line="259" w:lineRule="auto"/>
      <w:ind w:firstLine="460"/>
      <w:jc w:val="both"/>
    </w:pPr>
    <w:rPr>
      <w:rFonts w:ascii="Times New Roman" w:eastAsia="Calibri" w:hAnsi="Times New Roman" w:cs="Times New Roman"/>
      <w:sz w:val="18"/>
      <w:szCs w:val="20"/>
      <w:lang w:eastAsia="ru-RU"/>
    </w:rPr>
  </w:style>
  <w:style w:type="paragraph" w:customStyle="1" w:styleId="12f0">
    <w:name w:val="Основной текст12"/>
    <w:basedOn w:val="a2"/>
    <w:uiPriority w:val="99"/>
    <w:qFormat/>
    <w:rsid w:val="00FB5F24"/>
    <w:pPr>
      <w:widowControl/>
      <w:shd w:val="clear" w:color="auto" w:fill="FFFFFF"/>
      <w:snapToGrid/>
      <w:spacing w:before="180" w:after="0" w:line="235" w:lineRule="exact"/>
      <w:jc w:val="both"/>
    </w:pPr>
    <w:rPr>
      <w:rFonts w:ascii="Arial" w:eastAsia="Times New Roman" w:hAnsi="Arial"/>
      <w:sz w:val="19"/>
    </w:rPr>
  </w:style>
  <w:style w:type="paragraph" w:customStyle="1" w:styleId="2124">
    <w:name w:val="Заголовок 212"/>
    <w:basedOn w:val="a2"/>
    <w:next w:val="a2"/>
    <w:uiPriority w:val="99"/>
    <w:qFormat/>
    <w:rsid w:val="00FB5F24"/>
    <w:pPr>
      <w:keepNext/>
      <w:snapToGrid/>
      <w:spacing w:before="0" w:after="0"/>
      <w:jc w:val="center"/>
    </w:pPr>
    <w:rPr>
      <w:b/>
      <w:sz w:val="26"/>
    </w:rPr>
  </w:style>
  <w:style w:type="paragraph" w:customStyle="1" w:styleId="22f">
    <w:name w:val="Текст22"/>
    <w:basedOn w:val="a2"/>
    <w:uiPriority w:val="99"/>
    <w:qFormat/>
    <w:rsid w:val="00FB5F24"/>
    <w:pPr>
      <w:widowControl/>
      <w:snapToGrid/>
      <w:spacing w:before="0" w:after="0"/>
    </w:pPr>
    <w:rPr>
      <w:rFonts w:ascii="Courier New" w:hAnsi="Courier New"/>
      <w:sz w:val="20"/>
    </w:rPr>
  </w:style>
  <w:style w:type="paragraph" w:customStyle="1" w:styleId="11ff3">
    <w:name w:val="Верхний колонтитул11"/>
    <w:basedOn w:val="a2"/>
    <w:uiPriority w:val="99"/>
    <w:qFormat/>
    <w:rsid w:val="00FB5F24"/>
    <w:pPr>
      <w:widowControl/>
      <w:tabs>
        <w:tab w:val="center" w:pos="4153"/>
        <w:tab w:val="right" w:pos="8306"/>
      </w:tabs>
      <w:snapToGrid/>
      <w:spacing w:before="0" w:after="0"/>
    </w:pPr>
    <w:rPr>
      <w:rFonts w:ascii="Arial" w:hAnsi="Arial"/>
    </w:rPr>
  </w:style>
  <w:style w:type="paragraph" w:customStyle="1" w:styleId="3114">
    <w:name w:val="Заголовок 311"/>
    <w:basedOn w:val="13c"/>
    <w:next w:val="13c"/>
    <w:uiPriority w:val="99"/>
    <w:qFormat/>
    <w:rsid w:val="00FB5F24"/>
    <w:pPr>
      <w:keepNext/>
      <w:widowControl/>
      <w:tabs>
        <w:tab w:val="left" w:pos="3330"/>
      </w:tabs>
      <w:spacing w:line="240" w:lineRule="auto"/>
      <w:ind w:firstLine="0"/>
      <w:jc w:val="left"/>
      <w:outlineLvl w:val="2"/>
    </w:pPr>
    <w:rPr>
      <w:sz w:val="24"/>
    </w:rPr>
  </w:style>
  <w:style w:type="paragraph" w:customStyle="1" w:styleId="4121">
    <w:name w:val="Заголовок 412"/>
    <w:basedOn w:val="13c"/>
    <w:next w:val="13c"/>
    <w:uiPriority w:val="99"/>
    <w:qFormat/>
    <w:rsid w:val="00FB5F24"/>
    <w:pPr>
      <w:keepNext/>
      <w:widowControl/>
      <w:spacing w:line="240" w:lineRule="auto"/>
      <w:ind w:firstLine="0"/>
      <w:jc w:val="left"/>
    </w:pPr>
    <w:rPr>
      <w:rFonts w:eastAsia="Times New Roman"/>
      <w:sz w:val="24"/>
    </w:rPr>
  </w:style>
  <w:style w:type="paragraph" w:customStyle="1" w:styleId="11ff4">
    <w:name w:val="Без интервала11"/>
    <w:uiPriority w:val="99"/>
    <w:qFormat/>
    <w:rsid w:val="00FB5F24"/>
    <w:pPr>
      <w:spacing w:after="0" w:line="240" w:lineRule="auto"/>
    </w:pPr>
    <w:rPr>
      <w:rFonts w:ascii="Times New Roman" w:eastAsia="Times New Roman" w:hAnsi="Times New Roman" w:cs="Times New Roman"/>
      <w:sz w:val="24"/>
      <w:szCs w:val="24"/>
      <w:lang w:eastAsia="ru-RU"/>
    </w:rPr>
  </w:style>
  <w:style w:type="paragraph" w:customStyle="1" w:styleId="2211">
    <w:name w:val="Основной текст 221"/>
    <w:basedOn w:val="a2"/>
    <w:uiPriority w:val="99"/>
    <w:qFormat/>
    <w:rsid w:val="00FB5F24"/>
    <w:pPr>
      <w:widowControl/>
      <w:overflowPunct w:val="0"/>
      <w:autoSpaceDE w:val="0"/>
      <w:autoSpaceDN w:val="0"/>
      <w:adjustRightInd w:val="0"/>
      <w:snapToGrid/>
      <w:spacing w:before="0" w:after="0"/>
      <w:ind w:firstLine="851"/>
      <w:jc w:val="both"/>
    </w:pPr>
    <w:rPr>
      <w:sz w:val="28"/>
    </w:rPr>
  </w:style>
  <w:style w:type="paragraph" w:customStyle="1" w:styleId="3210">
    <w:name w:val="Основной текст 321"/>
    <w:basedOn w:val="2ff1"/>
    <w:uiPriority w:val="99"/>
    <w:qFormat/>
    <w:rsid w:val="00FB5F24"/>
    <w:pPr>
      <w:widowControl/>
      <w:spacing w:line="240" w:lineRule="auto"/>
      <w:ind w:firstLine="0"/>
    </w:pPr>
    <w:rPr>
      <w:rFonts w:eastAsia="Calibri"/>
      <w:i/>
      <w:sz w:val="26"/>
    </w:rPr>
  </w:style>
  <w:style w:type="paragraph" w:customStyle="1" w:styleId="21f5">
    <w:name w:val="Цитата21"/>
    <w:basedOn w:val="a2"/>
    <w:uiPriority w:val="99"/>
    <w:qFormat/>
    <w:rsid w:val="00FB5F24"/>
    <w:pPr>
      <w:widowControl/>
      <w:shd w:val="clear" w:color="auto" w:fill="FFFFFF"/>
      <w:snapToGrid/>
      <w:spacing w:before="230" w:after="0" w:line="360" w:lineRule="auto"/>
      <w:ind w:left="1750" w:right="1152" w:hanging="384"/>
      <w:jc w:val="center"/>
    </w:pPr>
    <w:rPr>
      <w:b/>
      <w:color w:val="000000"/>
      <w:spacing w:val="-5"/>
      <w:sz w:val="28"/>
    </w:rPr>
  </w:style>
  <w:style w:type="paragraph" w:customStyle="1" w:styleId="HTML11b">
    <w:name w:val="Стандартный HTML11"/>
    <w:basedOn w:val="a2"/>
    <w:uiPriority w:val="99"/>
    <w:qFormat/>
    <w:rsid w:val="00FB5F2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hAnsi="Courier New" w:cs="Courier New"/>
      <w:kern w:val="2"/>
      <w:sz w:val="20"/>
      <w:lang w:eastAsia="hi-IN" w:bidi="hi-IN"/>
    </w:rPr>
  </w:style>
  <w:style w:type="paragraph" w:customStyle="1" w:styleId="msonormal0">
    <w:name w:val="msonormal"/>
    <w:basedOn w:val="a2"/>
    <w:uiPriority w:val="99"/>
    <w:qFormat/>
    <w:rsid w:val="00FB5F24"/>
    <w:pPr>
      <w:widowControl/>
      <w:snapToGrid/>
      <w:spacing w:beforeAutospacing="1" w:afterAutospacing="1"/>
    </w:pPr>
    <w:rPr>
      <w:szCs w:val="24"/>
    </w:rPr>
  </w:style>
  <w:style w:type="paragraph" w:customStyle="1" w:styleId="p22">
    <w:name w:val="p22"/>
    <w:basedOn w:val="a2"/>
    <w:uiPriority w:val="99"/>
    <w:qFormat/>
    <w:rsid w:val="00FB5F24"/>
    <w:pPr>
      <w:widowControl/>
      <w:snapToGrid/>
      <w:spacing w:beforeAutospacing="1" w:afterAutospacing="1"/>
    </w:pPr>
    <w:rPr>
      <w:szCs w:val="24"/>
    </w:rPr>
  </w:style>
  <w:style w:type="paragraph" w:customStyle="1" w:styleId="SP">
    <w:name w:val="SP"/>
    <w:uiPriority w:val="99"/>
    <w:qFormat/>
    <w:rsid w:val="00FB5F24"/>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0"/>
    <w:uiPriority w:val="99"/>
    <w:qFormat/>
    <w:rsid w:val="00FB5F24"/>
    <w:pPr>
      <w:keepNext/>
      <w:tabs>
        <w:tab w:val="clear" w:pos="567"/>
        <w:tab w:val="clear" w:pos="680"/>
        <w:tab w:val="clear" w:pos="1106"/>
        <w:tab w:val="clear" w:pos="1729"/>
        <w:tab w:val="clear" w:pos="7002"/>
      </w:tabs>
      <w:autoSpaceDE/>
      <w:autoSpaceDN/>
      <w:adjustRightInd/>
      <w:spacing w:before="240" w:after="60"/>
      <w:jc w:val="left"/>
    </w:pPr>
    <w:rPr>
      <w:rFonts w:ascii="Arial" w:hAnsi="Arial" w:cs="Arial"/>
      <w:b/>
      <w:kern w:val="32"/>
      <w:sz w:val="24"/>
    </w:rPr>
  </w:style>
  <w:style w:type="paragraph" w:customStyle="1" w:styleId="21220">
    <w:name w:val="Стиль Заголовок 2 + 12 пт2"/>
    <w:basedOn w:val="20"/>
    <w:uiPriority w:val="99"/>
    <w:qFormat/>
    <w:rsid w:val="00FB5F24"/>
    <w:pPr>
      <w:keepNext/>
      <w:tabs>
        <w:tab w:val="clear" w:pos="567"/>
        <w:tab w:val="clear" w:pos="680"/>
        <w:tab w:val="clear" w:pos="1106"/>
        <w:tab w:val="clear" w:pos="1729"/>
        <w:tab w:val="clear" w:pos="7002"/>
      </w:tabs>
      <w:autoSpaceDE/>
      <w:autoSpaceDN/>
      <w:adjustRightInd/>
      <w:spacing w:before="240" w:after="60"/>
      <w:jc w:val="left"/>
    </w:pPr>
    <w:rPr>
      <w:rFonts w:ascii="Arial" w:hAnsi="Arial" w:cs="Arial"/>
      <w:b/>
      <w:kern w:val="32"/>
      <w:sz w:val="24"/>
    </w:rPr>
  </w:style>
  <w:style w:type="paragraph" w:customStyle="1" w:styleId="3ffd">
    <w:name w:val="3"/>
    <w:basedOn w:val="a2"/>
    <w:next w:val="affb"/>
    <w:uiPriority w:val="99"/>
    <w:qFormat/>
    <w:rsid w:val="00FB5F24"/>
    <w:pPr>
      <w:widowControl/>
      <w:snapToGrid/>
      <w:spacing w:before="0" w:after="0"/>
      <w:jc w:val="center"/>
    </w:pPr>
    <w:rPr>
      <w:rFonts w:eastAsia="Times New Roman"/>
      <w:sz w:val="28"/>
      <w:szCs w:val="24"/>
      <w:lang w:val="en-US"/>
    </w:rPr>
  </w:style>
  <w:style w:type="character" w:customStyle="1" w:styleId="11ff5">
    <w:name w:val="Основной шрифт абзаца11"/>
    <w:uiPriority w:val="99"/>
    <w:qFormat/>
    <w:rsid w:val="00FB5F24"/>
  </w:style>
  <w:style w:type="character" w:customStyle="1" w:styleId="11ff6">
    <w:name w:val="Слабое выделение11"/>
    <w:uiPriority w:val="99"/>
    <w:qFormat/>
    <w:rsid w:val="00FB5F24"/>
    <w:rPr>
      <w:i/>
      <w:color w:val="808080"/>
    </w:rPr>
  </w:style>
  <w:style w:type="character" w:customStyle="1" w:styleId="11ff7">
    <w:name w:val="Сильное выделение11"/>
    <w:uiPriority w:val="99"/>
    <w:qFormat/>
    <w:rsid w:val="00FB5F24"/>
    <w:rPr>
      <w:b/>
    </w:rPr>
  </w:style>
  <w:style w:type="character" w:customStyle="1" w:styleId="mathjax1">
    <w:name w:val="mathjax1"/>
    <w:uiPriority w:val="99"/>
    <w:qFormat/>
    <w:rsid w:val="00FB5F24"/>
    <w:rPr>
      <w:spacing w:val="0"/>
      <w:sz w:val="24"/>
    </w:rPr>
  </w:style>
  <w:style w:type="character" w:customStyle="1" w:styleId="2ffff2">
    <w:name w:val="Заголовок 2 Знак Знак"/>
    <w:uiPriority w:val="99"/>
    <w:qFormat/>
    <w:locked/>
    <w:rsid w:val="00FB5F24"/>
    <w:rPr>
      <w:rFonts w:ascii="Arial" w:hAnsi="Arial"/>
      <w:b/>
      <w:sz w:val="28"/>
      <w:lang w:val="ru-RU" w:eastAsia="en-US"/>
    </w:rPr>
  </w:style>
  <w:style w:type="character" w:customStyle="1" w:styleId="2ffff3">
    <w:name w:val="Основной текст (2)"/>
    <w:uiPriority w:val="99"/>
    <w:qFormat/>
    <w:rsid w:val="00FB5F24"/>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FB5F24"/>
    <w:rPr>
      <w:i/>
      <w:color w:val="000000"/>
      <w:sz w:val="20"/>
    </w:rPr>
  </w:style>
  <w:style w:type="character" w:customStyle="1" w:styleId="3100">
    <w:name w:val="Знак Знак310"/>
    <w:uiPriority w:val="99"/>
    <w:qFormat/>
    <w:locked/>
    <w:rsid w:val="00FB5F24"/>
    <w:rPr>
      <w:rFonts w:ascii="Tahoma" w:hAnsi="Tahoma"/>
      <w:sz w:val="16"/>
      <w:lang w:val="ru-RU" w:eastAsia="ru-RU"/>
    </w:rPr>
  </w:style>
  <w:style w:type="character" w:customStyle="1" w:styleId="3520">
    <w:name w:val="Знак Знак352"/>
    <w:uiPriority w:val="99"/>
    <w:qFormat/>
    <w:locked/>
    <w:rsid w:val="00FB5F24"/>
    <w:rPr>
      <w:sz w:val="24"/>
      <w:lang w:val="ru-RU" w:eastAsia="ru-RU"/>
    </w:rPr>
  </w:style>
  <w:style w:type="character" w:customStyle="1" w:styleId="4011">
    <w:name w:val="Знак Знак401"/>
    <w:uiPriority w:val="99"/>
    <w:qFormat/>
    <w:locked/>
    <w:rsid w:val="00FB5F24"/>
    <w:rPr>
      <w:b/>
      <w:sz w:val="27"/>
      <w:lang w:val="ru-RU" w:eastAsia="ru-RU"/>
    </w:rPr>
  </w:style>
  <w:style w:type="character" w:customStyle="1" w:styleId="3910">
    <w:name w:val="Знак Знак391"/>
    <w:uiPriority w:val="99"/>
    <w:qFormat/>
    <w:locked/>
    <w:rsid w:val="00FB5F24"/>
    <w:rPr>
      <w:b/>
      <w:sz w:val="28"/>
      <w:lang w:val="ru-RU" w:eastAsia="ru-RU"/>
    </w:rPr>
  </w:style>
  <w:style w:type="character" w:customStyle="1" w:styleId="3810">
    <w:name w:val="Знак Знак381"/>
    <w:uiPriority w:val="99"/>
    <w:qFormat/>
    <w:locked/>
    <w:rsid w:val="00FB5F24"/>
    <w:rPr>
      <w:b/>
      <w:i/>
      <w:sz w:val="26"/>
      <w:lang w:val="ru-RU" w:eastAsia="ru-RU"/>
    </w:rPr>
  </w:style>
  <w:style w:type="character" w:customStyle="1" w:styleId="3710">
    <w:name w:val="Знак Знак371"/>
    <w:uiPriority w:val="99"/>
    <w:qFormat/>
    <w:locked/>
    <w:rsid w:val="00FB5F24"/>
    <w:rPr>
      <w:sz w:val="24"/>
      <w:lang w:val="ru-RU" w:eastAsia="ru-RU"/>
    </w:rPr>
  </w:style>
  <w:style w:type="character" w:customStyle="1" w:styleId="3610">
    <w:name w:val="Знак Знак361"/>
    <w:uiPriority w:val="99"/>
    <w:qFormat/>
    <w:locked/>
    <w:rsid w:val="00FB5F24"/>
    <w:rPr>
      <w:sz w:val="24"/>
      <w:lang w:val="ru-RU" w:eastAsia="ru-RU"/>
    </w:rPr>
  </w:style>
  <w:style w:type="character" w:customStyle="1" w:styleId="3510">
    <w:name w:val="Знак Знак351"/>
    <w:uiPriority w:val="99"/>
    <w:qFormat/>
    <w:locked/>
    <w:rsid w:val="00FB5F24"/>
    <w:rPr>
      <w:i/>
      <w:sz w:val="24"/>
      <w:lang w:val="ru-RU" w:eastAsia="ru-RU"/>
    </w:rPr>
  </w:style>
  <w:style w:type="character" w:customStyle="1" w:styleId="3410">
    <w:name w:val="Знак Знак341"/>
    <w:uiPriority w:val="99"/>
    <w:qFormat/>
    <w:locked/>
    <w:rsid w:val="00FB5F24"/>
    <w:rPr>
      <w:rFonts w:ascii="Arial" w:hAnsi="Arial"/>
      <w:sz w:val="22"/>
      <w:lang w:val="ru-RU" w:eastAsia="ru-RU"/>
    </w:rPr>
  </w:style>
  <w:style w:type="character" w:customStyle="1" w:styleId="3310">
    <w:name w:val="Знак Знак331"/>
    <w:uiPriority w:val="99"/>
    <w:qFormat/>
    <w:locked/>
    <w:rsid w:val="00FB5F24"/>
    <w:rPr>
      <w:rFonts w:ascii="Courier New" w:hAnsi="Courier New"/>
      <w:lang w:val="ru-RU" w:eastAsia="ru-RU"/>
    </w:rPr>
  </w:style>
  <w:style w:type="character" w:customStyle="1" w:styleId="3211">
    <w:name w:val="Знак Знак321"/>
    <w:uiPriority w:val="99"/>
    <w:qFormat/>
    <w:locked/>
    <w:rsid w:val="00FB5F24"/>
    <w:rPr>
      <w:lang w:val="ru-RU" w:eastAsia="ru-RU"/>
    </w:rPr>
  </w:style>
  <w:style w:type="character" w:customStyle="1" w:styleId="3115">
    <w:name w:val="Знак Знак311"/>
    <w:uiPriority w:val="99"/>
    <w:qFormat/>
    <w:locked/>
    <w:rsid w:val="00FB5F24"/>
    <w:rPr>
      <w:sz w:val="24"/>
      <w:lang w:val="ru-RU" w:eastAsia="ru-RU"/>
    </w:rPr>
  </w:style>
  <w:style w:type="character" w:customStyle="1" w:styleId="2910">
    <w:name w:val="Знак Знак291"/>
    <w:uiPriority w:val="99"/>
    <w:qFormat/>
    <w:locked/>
    <w:rsid w:val="00FB5F24"/>
    <w:rPr>
      <w:sz w:val="16"/>
      <w:lang w:val="ru-RU" w:eastAsia="ru-RU"/>
    </w:rPr>
  </w:style>
  <w:style w:type="character" w:customStyle="1" w:styleId="2810">
    <w:name w:val="Знак Знак281"/>
    <w:uiPriority w:val="99"/>
    <w:qFormat/>
    <w:locked/>
    <w:rsid w:val="00FB5F24"/>
    <w:rPr>
      <w:sz w:val="16"/>
      <w:lang w:val="ru-RU" w:eastAsia="ru-RU"/>
    </w:rPr>
  </w:style>
  <w:style w:type="character" w:customStyle="1" w:styleId="2710">
    <w:name w:val="Знак Знак271"/>
    <w:uiPriority w:val="99"/>
    <w:qFormat/>
    <w:locked/>
    <w:rsid w:val="00FB5F24"/>
    <w:rPr>
      <w:rFonts w:ascii="Courier New" w:hAnsi="Courier New"/>
      <w:lang w:val="ru-RU" w:eastAsia="ru-RU"/>
    </w:rPr>
  </w:style>
  <w:style w:type="character" w:customStyle="1" w:styleId="1320">
    <w:name w:val="Знак Знак132"/>
    <w:uiPriority w:val="99"/>
    <w:qFormat/>
    <w:locked/>
    <w:rsid w:val="00FB5F24"/>
    <w:rPr>
      <w:lang w:val="ru-RU" w:eastAsia="ar-SA" w:bidi="ar-SA"/>
    </w:rPr>
  </w:style>
  <w:style w:type="character" w:customStyle="1" w:styleId="1221">
    <w:name w:val="Знак Знак122"/>
    <w:uiPriority w:val="99"/>
    <w:qFormat/>
    <w:locked/>
    <w:rsid w:val="00FB5F24"/>
    <w:rPr>
      <w:sz w:val="28"/>
      <w:lang w:val="ru-RU" w:eastAsia="ru-RU"/>
    </w:rPr>
  </w:style>
  <w:style w:type="character" w:customStyle="1" w:styleId="1123">
    <w:name w:val="Знак Знак112"/>
    <w:uiPriority w:val="99"/>
    <w:qFormat/>
    <w:locked/>
    <w:rsid w:val="00FB5F24"/>
    <w:rPr>
      <w:sz w:val="28"/>
      <w:lang w:val="ru-RU" w:eastAsia="ru-RU"/>
    </w:rPr>
  </w:style>
  <w:style w:type="character" w:customStyle="1" w:styleId="922">
    <w:name w:val="Знак Знак92"/>
    <w:uiPriority w:val="99"/>
    <w:qFormat/>
    <w:locked/>
    <w:rsid w:val="00FB5F24"/>
    <w:rPr>
      <w:rFonts w:ascii="Tahoma" w:hAnsi="Tahoma"/>
      <w:lang w:val="ru-RU" w:eastAsia="ru-RU"/>
    </w:rPr>
  </w:style>
  <w:style w:type="character" w:customStyle="1" w:styleId="4020">
    <w:name w:val="Знак Знак402"/>
    <w:uiPriority w:val="99"/>
    <w:qFormat/>
    <w:locked/>
    <w:rsid w:val="00FB5F24"/>
    <w:rPr>
      <w:rFonts w:ascii="Arial" w:hAnsi="Arial"/>
      <w:b/>
      <w:i/>
      <w:sz w:val="28"/>
      <w:lang w:val="ru-RU" w:eastAsia="zh-CN"/>
    </w:rPr>
  </w:style>
  <w:style w:type="character" w:customStyle="1" w:styleId="392">
    <w:name w:val="Знак Знак392"/>
    <w:uiPriority w:val="99"/>
    <w:qFormat/>
    <w:locked/>
    <w:rsid w:val="00FB5F24"/>
    <w:rPr>
      <w:b/>
      <w:sz w:val="27"/>
      <w:lang w:val="ru-RU" w:eastAsia="zh-CN"/>
    </w:rPr>
  </w:style>
  <w:style w:type="character" w:customStyle="1" w:styleId="382">
    <w:name w:val="Знак Знак382"/>
    <w:uiPriority w:val="99"/>
    <w:qFormat/>
    <w:locked/>
    <w:rsid w:val="00FB5F24"/>
    <w:rPr>
      <w:b/>
      <w:sz w:val="28"/>
      <w:lang w:val="ru-RU" w:eastAsia="ru-RU"/>
    </w:rPr>
  </w:style>
  <w:style w:type="character" w:customStyle="1" w:styleId="3720">
    <w:name w:val="Знак Знак372"/>
    <w:uiPriority w:val="99"/>
    <w:qFormat/>
    <w:locked/>
    <w:rsid w:val="00FB5F24"/>
    <w:rPr>
      <w:b/>
      <w:i/>
      <w:sz w:val="26"/>
      <w:lang w:val="ru-RU" w:eastAsia="zh-CN"/>
    </w:rPr>
  </w:style>
  <w:style w:type="character" w:customStyle="1" w:styleId="3620">
    <w:name w:val="Знак Знак362"/>
    <w:uiPriority w:val="99"/>
    <w:qFormat/>
    <w:locked/>
    <w:rsid w:val="00FB5F24"/>
    <w:rPr>
      <w:sz w:val="24"/>
      <w:lang w:val="ru-RU" w:eastAsia="ru-RU"/>
    </w:rPr>
  </w:style>
  <w:style w:type="character" w:customStyle="1" w:styleId="3120">
    <w:name w:val="Знак Знак312"/>
    <w:uiPriority w:val="99"/>
    <w:qFormat/>
    <w:locked/>
    <w:rsid w:val="00FB5F24"/>
    <w:rPr>
      <w:rFonts w:ascii="Courier New" w:hAnsi="Courier New"/>
      <w:lang w:val="ru-RU" w:eastAsia="ru-RU"/>
    </w:rPr>
  </w:style>
  <w:style w:type="character" w:customStyle="1" w:styleId="3420">
    <w:name w:val="Знак Знак342"/>
    <w:uiPriority w:val="99"/>
    <w:qFormat/>
    <w:locked/>
    <w:rsid w:val="00FB5F24"/>
    <w:rPr>
      <w:rFonts w:ascii="Calibri" w:hAnsi="Calibri"/>
      <w:i/>
      <w:sz w:val="24"/>
      <w:lang w:val="ru-RU" w:eastAsia="zh-CN"/>
    </w:rPr>
  </w:style>
  <w:style w:type="character" w:customStyle="1" w:styleId="3220">
    <w:name w:val="Знак Знак322"/>
    <w:uiPriority w:val="99"/>
    <w:qFormat/>
    <w:locked/>
    <w:rsid w:val="00FB5F24"/>
    <w:rPr>
      <w:rFonts w:ascii="Arial" w:hAnsi="Arial"/>
      <w:sz w:val="22"/>
      <w:lang w:val="ru-RU" w:eastAsia="ru-RU"/>
    </w:rPr>
  </w:style>
  <w:style w:type="character" w:customStyle="1" w:styleId="3010">
    <w:name w:val="Знак Знак301"/>
    <w:uiPriority w:val="99"/>
    <w:qFormat/>
    <w:locked/>
    <w:rsid w:val="00FB5F24"/>
    <w:rPr>
      <w:lang w:val="ru-RU" w:eastAsia="ru-RU"/>
    </w:rPr>
  </w:style>
  <w:style w:type="character" w:customStyle="1" w:styleId="292">
    <w:name w:val="Знак Знак292"/>
    <w:uiPriority w:val="99"/>
    <w:qFormat/>
    <w:locked/>
    <w:rsid w:val="00FB5F24"/>
    <w:rPr>
      <w:sz w:val="24"/>
      <w:lang w:val="ru-RU" w:eastAsia="zh-CN"/>
    </w:rPr>
  </w:style>
  <w:style w:type="character" w:customStyle="1" w:styleId="2820">
    <w:name w:val="Знак Знак282"/>
    <w:uiPriority w:val="99"/>
    <w:qFormat/>
    <w:locked/>
    <w:rsid w:val="00FB5F24"/>
    <w:rPr>
      <w:sz w:val="24"/>
      <w:lang w:val="ru-RU" w:eastAsia="ru-RU"/>
    </w:rPr>
  </w:style>
  <w:style w:type="character" w:customStyle="1" w:styleId="2720">
    <w:name w:val="Знак Знак272"/>
    <w:uiPriority w:val="99"/>
    <w:qFormat/>
    <w:locked/>
    <w:rsid w:val="00FB5F24"/>
    <w:rPr>
      <w:sz w:val="16"/>
      <w:lang w:val="ru-RU" w:eastAsia="ru-RU"/>
    </w:rPr>
  </w:style>
  <w:style w:type="character" w:customStyle="1" w:styleId="2125">
    <w:name w:val="Знак Знак212"/>
    <w:uiPriority w:val="99"/>
    <w:qFormat/>
    <w:locked/>
    <w:rsid w:val="00FB5F24"/>
    <w:rPr>
      <w:rFonts w:ascii="Tahoma" w:hAnsi="Tahoma"/>
      <w:lang w:val="ru-RU" w:eastAsia="ru-RU"/>
    </w:rPr>
  </w:style>
  <w:style w:type="character" w:customStyle="1" w:styleId="2620">
    <w:name w:val="Знак Знак262"/>
    <w:uiPriority w:val="99"/>
    <w:qFormat/>
    <w:rsid w:val="00FB5F24"/>
    <w:rPr>
      <w:rFonts w:ascii="Cambria" w:hAnsi="Cambria"/>
      <w:b/>
      <w:sz w:val="26"/>
    </w:rPr>
  </w:style>
  <w:style w:type="character" w:customStyle="1" w:styleId="2420">
    <w:name w:val="Знак Знак242"/>
    <w:uiPriority w:val="99"/>
    <w:qFormat/>
    <w:rsid w:val="00FB5F24"/>
    <w:rPr>
      <w:rFonts w:ascii="Times New Roman" w:hAnsi="Times New Roman"/>
      <w:b/>
      <w:i/>
      <w:sz w:val="26"/>
    </w:rPr>
  </w:style>
  <w:style w:type="character" w:customStyle="1" w:styleId="2320">
    <w:name w:val="Знак Знак232"/>
    <w:uiPriority w:val="99"/>
    <w:qFormat/>
    <w:rsid w:val="00FB5F24"/>
    <w:rPr>
      <w:rFonts w:ascii="Times New Roman" w:hAnsi="Times New Roman"/>
      <w:b/>
      <w:sz w:val="22"/>
    </w:rPr>
  </w:style>
  <w:style w:type="character" w:customStyle="1" w:styleId="3130">
    <w:name w:val="Знак Знак313"/>
    <w:uiPriority w:val="99"/>
    <w:qFormat/>
    <w:locked/>
    <w:rsid w:val="00FB5F24"/>
    <w:rPr>
      <w:rFonts w:ascii="PragmaticaCTT" w:hAnsi="PragmaticaCTT"/>
      <w:b/>
      <w:sz w:val="24"/>
      <w:lang w:val="ru-RU" w:eastAsia="ru-RU"/>
    </w:rPr>
  </w:style>
  <w:style w:type="character" w:customStyle="1" w:styleId="2015">
    <w:name w:val="Знак Знак2015"/>
    <w:uiPriority w:val="99"/>
    <w:rsid w:val="00FB5F24"/>
    <w:rPr>
      <w:rFonts w:ascii="Arial" w:hAnsi="Arial"/>
      <w:sz w:val="22"/>
    </w:rPr>
  </w:style>
  <w:style w:type="character" w:customStyle="1" w:styleId="font55">
    <w:name w:val="font55"/>
    <w:basedOn w:val="a3"/>
    <w:uiPriority w:val="99"/>
    <w:rsid w:val="00FB5F24"/>
    <w:rPr>
      <w:rFonts w:cs="Times New Roman"/>
    </w:rPr>
  </w:style>
  <w:style w:type="character" w:customStyle="1" w:styleId="WW8Num24z4">
    <w:name w:val="WW8Num24z4"/>
    <w:uiPriority w:val="99"/>
    <w:rsid w:val="00FB5F24"/>
  </w:style>
  <w:style w:type="character" w:customStyle="1" w:styleId="WW8Num24z5">
    <w:name w:val="WW8Num24z5"/>
    <w:uiPriority w:val="99"/>
    <w:rsid w:val="00FB5F24"/>
  </w:style>
  <w:style w:type="character" w:customStyle="1" w:styleId="WW8Num24z6">
    <w:name w:val="WW8Num24z6"/>
    <w:uiPriority w:val="99"/>
    <w:rsid w:val="00FB5F24"/>
  </w:style>
  <w:style w:type="character" w:customStyle="1" w:styleId="WW8Num24z7">
    <w:name w:val="WW8Num24z7"/>
    <w:uiPriority w:val="99"/>
    <w:rsid w:val="00FB5F24"/>
  </w:style>
  <w:style w:type="character" w:customStyle="1" w:styleId="WW8Num24z8">
    <w:name w:val="WW8Num24z8"/>
    <w:uiPriority w:val="99"/>
    <w:rsid w:val="00FB5F24"/>
  </w:style>
  <w:style w:type="character" w:customStyle="1" w:styleId="WW8Num25z4">
    <w:name w:val="WW8Num25z4"/>
    <w:uiPriority w:val="99"/>
    <w:rsid w:val="00FB5F24"/>
  </w:style>
  <w:style w:type="character" w:customStyle="1" w:styleId="WW8Num25z5">
    <w:name w:val="WW8Num25z5"/>
    <w:uiPriority w:val="99"/>
    <w:rsid w:val="00FB5F24"/>
  </w:style>
  <w:style w:type="character" w:customStyle="1" w:styleId="WW8Num25z6">
    <w:name w:val="WW8Num25z6"/>
    <w:uiPriority w:val="99"/>
    <w:rsid w:val="00FB5F24"/>
  </w:style>
  <w:style w:type="character" w:customStyle="1" w:styleId="WW8Num25z7">
    <w:name w:val="WW8Num25z7"/>
    <w:uiPriority w:val="99"/>
    <w:rsid w:val="00FB5F24"/>
  </w:style>
  <w:style w:type="character" w:customStyle="1" w:styleId="WW8Num25z8">
    <w:name w:val="WW8Num25z8"/>
    <w:uiPriority w:val="99"/>
    <w:rsid w:val="00FB5F24"/>
  </w:style>
  <w:style w:type="character" w:customStyle="1" w:styleId="WW8Num30z2">
    <w:name w:val="WW8Num30z2"/>
    <w:uiPriority w:val="99"/>
    <w:rsid w:val="00FB5F24"/>
  </w:style>
  <w:style w:type="character" w:customStyle="1" w:styleId="WW8Num30z4">
    <w:name w:val="WW8Num30z4"/>
    <w:uiPriority w:val="99"/>
    <w:rsid w:val="00FB5F24"/>
  </w:style>
  <w:style w:type="character" w:customStyle="1" w:styleId="WW8Num30z5">
    <w:name w:val="WW8Num30z5"/>
    <w:uiPriority w:val="99"/>
    <w:rsid w:val="00FB5F24"/>
  </w:style>
  <w:style w:type="character" w:customStyle="1" w:styleId="WW8Num30z6">
    <w:name w:val="WW8Num30z6"/>
    <w:uiPriority w:val="99"/>
    <w:rsid w:val="00FB5F24"/>
  </w:style>
  <w:style w:type="character" w:customStyle="1" w:styleId="WW8Num30z7">
    <w:name w:val="WW8Num30z7"/>
    <w:uiPriority w:val="99"/>
    <w:rsid w:val="00FB5F24"/>
  </w:style>
  <w:style w:type="character" w:customStyle="1" w:styleId="WW8Num30z8">
    <w:name w:val="WW8Num30z8"/>
    <w:uiPriority w:val="99"/>
    <w:rsid w:val="00FB5F24"/>
  </w:style>
  <w:style w:type="character" w:customStyle="1" w:styleId="WW8Num32z4">
    <w:name w:val="WW8Num32z4"/>
    <w:uiPriority w:val="99"/>
    <w:rsid w:val="00FB5F24"/>
  </w:style>
  <w:style w:type="character" w:customStyle="1" w:styleId="WW8Num32z5">
    <w:name w:val="WW8Num32z5"/>
    <w:uiPriority w:val="99"/>
    <w:rsid w:val="00FB5F24"/>
  </w:style>
  <w:style w:type="character" w:customStyle="1" w:styleId="WW8Num32z6">
    <w:name w:val="WW8Num32z6"/>
    <w:uiPriority w:val="99"/>
    <w:rsid w:val="00FB5F24"/>
  </w:style>
  <w:style w:type="character" w:customStyle="1" w:styleId="WW8Num32z7">
    <w:name w:val="WW8Num32z7"/>
    <w:uiPriority w:val="99"/>
    <w:rsid w:val="00FB5F24"/>
  </w:style>
  <w:style w:type="character" w:customStyle="1" w:styleId="WW8Num32z8">
    <w:name w:val="WW8Num32z8"/>
    <w:uiPriority w:val="99"/>
    <w:rsid w:val="00FB5F24"/>
  </w:style>
  <w:style w:type="character" w:customStyle="1" w:styleId="WW8Num33z1">
    <w:name w:val="WW8Num33z1"/>
    <w:uiPriority w:val="99"/>
    <w:rsid w:val="00FB5F24"/>
  </w:style>
  <w:style w:type="character" w:customStyle="1" w:styleId="WW8Num33z2">
    <w:name w:val="WW8Num33z2"/>
    <w:uiPriority w:val="99"/>
    <w:rsid w:val="00FB5F24"/>
  </w:style>
  <w:style w:type="character" w:customStyle="1" w:styleId="WW8Num33z5">
    <w:name w:val="WW8Num33z5"/>
    <w:uiPriority w:val="99"/>
    <w:rsid w:val="00FB5F24"/>
  </w:style>
  <w:style w:type="character" w:customStyle="1" w:styleId="WW8Num33z6">
    <w:name w:val="WW8Num33z6"/>
    <w:uiPriority w:val="99"/>
    <w:rsid w:val="00FB5F24"/>
  </w:style>
  <w:style w:type="character" w:customStyle="1" w:styleId="WW8Num33z7">
    <w:name w:val="WW8Num33z7"/>
    <w:uiPriority w:val="99"/>
    <w:rsid w:val="00FB5F24"/>
  </w:style>
  <w:style w:type="character" w:customStyle="1" w:styleId="WW8Num33z8">
    <w:name w:val="WW8Num33z8"/>
    <w:uiPriority w:val="99"/>
    <w:rsid w:val="00FB5F24"/>
  </w:style>
  <w:style w:type="character" w:customStyle="1" w:styleId="WW8Num35z2">
    <w:name w:val="WW8Num35z2"/>
    <w:uiPriority w:val="99"/>
    <w:rsid w:val="00FB5F24"/>
  </w:style>
  <w:style w:type="character" w:customStyle="1" w:styleId="WW8Num35z4">
    <w:name w:val="WW8Num35z4"/>
    <w:uiPriority w:val="99"/>
    <w:rsid w:val="00FB5F24"/>
  </w:style>
  <w:style w:type="character" w:customStyle="1" w:styleId="WW8Num35z5">
    <w:name w:val="WW8Num35z5"/>
    <w:uiPriority w:val="99"/>
    <w:rsid w:val="00FB5F24"/>
  </w:style>
  <w:style w:type="character" w:customStyle="1" w:styleId="WW8Num35z6">
    <w:name w:val="WW8Num35z6"/>
    <w:uiPriority w:val="99"/>
    <w:rsid w:val="00FB5F24"/>
  </w:style>
  <w:style w:type="character" w:customStyle="1" w:styleId="WW8Num35z7">
    <w:name w:val="WW8Num35z7"/>
    <w:uiPriority w:val="99"/>
    <w:rsid w:val="00FB5F24"/>
  </w:style>
  <w:style w:type="character" w:customStyle="1" w:styleId="WW8Num35z8">
    <w:name w:val="WW8Num35z8"/>
    <w:uiPriority w:val="99"/>
    <w:rsid w:val="00FB5F24"/>
  </w:style>
  <w:style w:type="character" w:customStyle="1" w:styleId="WW8Num37z2">
    <w:name w:val="WW8Num37z2"/>
    <w:uiPriority w:val="99"/>
    <w:rsid w:val="00FB5F24"/>
  </w:style>
  <w:style w:type="character" w:customStyle="1" w:styleId="WW8Num37z4">
    <w:name w:val="WW8Num37z4"/>
    <w:uiPriority w:val="99"/>
    <w:rsid w:val="00FB5F24"/>
  </w:style>
  <w:style w:type="character" w:customStyle="1" w:styleId="WW8Num37z5">
    <w:name w:val="WW8Num37z5"/>
    <w:uiPriority w:val="99"/>
    <w:qFormat/>
    <w:rsid w:val="00FB5F24"/>
  </w:style>
  <w:style w:type="character" w:customStyle="1" w:styleId="WW8Num37z6">
    <w:name w:val="WW8Num37z6"/>
    <w:uiPriority w:val="99"/>
    <w:rsid w:val="00FB5F24"/>
  </w:style>
  <w:style w:type="character" w:customStyle="1" w:styleId="WW8Num37z7">
    <w:name w:val="WW8Num37z7"/>
    <w:uiPriority w:val="99"/>
    <w:rsid w:val="00FB5F24"/>
  </w:style>
  <w:style w:type="character" w:customStyle="1" w:styleId="WW8Num37z8">
    <w:name w:val="WW8Num37z8"/>
    <w:uiPriority w:val="99"/>
    <w:rsid w:val="00FB5F24"/>
  </w:style>
  <w:style w:type="character" w:customStyle="1" w:styleId="WW8Num38z1">
    <w:name w:val="WW8Num38z1"/>
    <w:uiPriority w:val="99"/>
    <w:rsid w:val="00FB5F24"/>
  </w:style>
  <w:style w:type="character" w:customStyle="1" w:styleId="WW8Num38z2">
    <w:name w:val="WW8Num38z2"/>
    <w:uiPriority w:val="99"/>
    <w:rsid w:val="00FB5F24"/>
  </w:style>
  <w:style w:type="character" w:customStyle="1" w:styleId="WW8Num38z3">
    <w:name w:val="WW8Num38z3"/>
    <w:uiPriority w:val="99"/>
    <w:rsid w:val="00FB5F24"/>
  </w:style>
  <w:style w:type="character" w:customStyle="1" w:styleId="WW8Num38z4">
    <w:name w:val="WW8Num38z4"/>
    <w:uiPriority w:val="99"/>
    <w:rsid w:val="00FB5F24"/>
  </w:style>
  <w:style w:type="character" w:customStyle="1" w:styleId="WW8Num38z5">
    <w:name w:val="WW8Num38z5"/>
    <w:uiPriority w:val="99"/>
    <w:rsid w:val="00FB5F24"/>
  </w:style>
  <w:style w:type="character" w:customStyle="1" w:styleId="WW8Num38z6">
    <w:name w:val="WW8Num38z6"/>
    <w:uiPriority w:val="99"/>
    <w:rsid w:val="00FB5F24"/>
  </w:style>
  <w:style w:type="character" w:customStyle="1" w:styleId="WW8Num38z7">
    <w:name w:val="WW8Num38z7"/>
    <w:uiPriority w:val="99"/>
    <w:rsid w:val="00FB5F24"/>
  </w:style>
  <w:style w:type="character" w:customStyle="1" w:styleId="WW8Num38z8">
    <w:name w:val="WW8Num38z8"/>
    <w:uiPriority w:val="99"/>
    <w:rsid w:val="00FB5F24"/>
  </w:style>
  <w:style w:type="character" w:customStyle="1" w:styleId="WW8Num40z1">
    <w:name w:val="WW8Num40z1"/>
    <w:uiPriority w:val="99"/>
    <w:rsid w:val="00FB5F24"/>
    <w:rPr>
      <w:rFonts w:ascii="Courier New" w:hAnsi="Courier New"/>
    </w:rPr>
  </w:style>
  <w:style w:type="character" w:customStyle="1" w:styleId="WW8Num40z2">
    <w:name w:val="WW8Num40z2"/>
    <w:uiPriority w:val="99"/>
    <w:rsid w:val="00FB5F24"/>
    <w:rPr>
      <w:rFonts w:ascii="Wingdings" w:hAnsi="Wingdings"/>
    </w:rPr>
  </w:style>
  <w:style w:type="character" w:customStyle="1" w:styleId="WW8Num41z1">
    <w:name w:val="WW8Num41z1"/>
    <w:uiPriority w:val="99"/>
    <w:rsid w:val="00FB5F24"/>
  </w:style>
  <w:style w:type="character" w:customStyle="1" w:styleId="WW8Num41z2">
    <w:name w:val="WW8Num41z2"/>
    <w:uiPriority w:val="99"/>
    <w:rsid w:val="00FB5F24"/>
  </w:style>
  <w:style w:type="character" w:customStyle="1" w:styleId="WW8Num41z3">
    <w:name w:val="WW8Num41z3"/>
    <w:uiPriority w:val="99"/>
    <w:rsid w:val="00FB5F24"/>
  </w:style>
  <w:style w:type="character" w:customStyle="1" w:styleId="WW8Num41z4">
    <w:name w:val="WW8Num41z4"/>
    <w:uiPriority w:val="99"/>
    <w:rsid w:val="00FB5F24"/>
  </w:style>
  <w:style w:type="character" w:customStyle="1" w:styleId="WW8Num41z5">
    <w:name w:val="WW8Num41z5"/>
    <w:uiPriority w:val="99"/>
    <w:rsid w:val="00FB5F24"/>
  </w:style>
  <w:style w:type="character" w:customStyle="1" w:styleId="WW8Num41z6">
    <w:name w:val="WW8Num41z6"/>
    <w:uiPriority w:val="99"/>
    <w:rsid w:val="00FB5F24"/>
  </w:style>
  <w:style w:type="character" w:customStyle="1" w:styleId="WW8Num41z7">
    <w:name w:val="WW8Num41z7"/>
    <w:uiPriority w:val="99"/>
    <w:rsid w:val="00FB5F24"/>
  </w:style>
  <w:style w:type="character" w:customStyle="1" w:styleId="WW8Num41z8">
    <w:name w:val="WW8Num41z8"/>
    <w:uiPriority w:val="99"/>
    <w:rsid w:val="00FB5F24"/>
  </w:style>
  <w:style w:type="character" w:customStyle="1" w:styleId="WW8Num43z1">
    <w:name w:val="WW8Num43z1"/>
    <w:uiPriority w:val="99"/>
    <w:rsid w:val="00FB5F24"/>
  </w:style>
  <w:style w:type="character" w:customStyle="1" w:styleId="WW8Num43z2">
    <w:name w:val="WW8Num43z2"/>
    <w:uiPriority w:val="99"/>
    <w:rsid w:val="00FB5F24"/>
  </w:style>
  <w:style w:type="character" w:customStyle="1" w:styleId="WW8Num43z3">
    <w:name w:val="WW8Num43z3"/>
    <w:uiPriority w:val="99"/>
    <w:rsid w:val="00FB5F24"/>
  </w:style>
  <w:style w:type="character" w:customStyle="1" w:styleId="WW8Num43z4">
    <w:name w:val="WW8Num43z4"/>
    <w:uiPriority w:val="99"/>
    <w:rsid w:val="00FB5F24"/>
  </w:style>
  <w:style w:type="character" w:customStyle="1" w:styleId="WW8Num43z5">
    <w:name w:val="WW8Num43z5"/>
    <w:uiPriority w:val="99"/>
    <w:rsid w:val="00FB5F24"/>
  </w:style>
  <w:style w:type="character" w:customStyle="1" w:styleId="WW8Num43z6">
    <w:name w:val="WW8Num43z6"/>
    <w:uiPriority w:val="99"/>
    <w:rsid w:val="00FB5F24"/>
  </w:style>
  <w:style w:type="character" w:customStyle="1" w:styleId="WW8Num43z7">
    <w:name w:val="WW8Num43z7"/>
    <w:uiPriority w:val="99"/>
    <w:rsid w:val="00FB5F24"/>
  </w:style>
  <w:style w:type="character" w:customStyle="1" w:styleId="WW8Num43z8">
    <w:name w:val="WW8Num43z8"/>
    <w:uiPriority w:val="99"/>
    <w:rsid w:val="00FB5F24"/>
  </w:style>
  <w:style w:type="character" w:customStyle="1" w:styleId="WW8Num44z2">
    <w:name w:val="WW8Num44z2"/>
    <w:uiPriority w:val="99"/>
    <w:rsid w:val="00FB5F24"/>
    <w:rPr>
      <w:rFonts w:ascii="Wingdings" w:hAnsi="Wingdings"/>
    </w:rPr>
  </w:style>
  <w:style w:type="character" w:customStyle="1" w:styleId="WW8Num46z2">
    <w:name w:val="WW8Num46z2"/>
    <w:uiPriority w:val="99"/>
    <w:rsid w:val="00FB5F24"/>
    <w:rPr>
      <w:rFonts w:ascii="Wingdings" w:hAnsi="Wingdings"/>
    </w:rPr>
  </w:style>
  <w:style w:type="character" w:customStyle="1" w:styleId="WW8Num47z2">
    <w:name w:val="WW8Num47z2"/>
    <w:uiPriority w:val="99"/>
    <w:rsid w:val="00FB5F24"/>
    <w:rPr>
      <w:rFonts w:ascii="Wingdings" w:hAnsi="Wingdings"/>
    </w:rPr>
  </w:style>
  <w:style w:type="character" w:customStyle="1" w:styleId="WW8NumSt31z0">
    <w:name w:val="WW8NumSt31z0"/>
    <w:uiPriority w:val="99"/>
    <w:rsid w:val="00FB5F24"/>
    <w:rPr>
      <w:rFonts w:ascii="Times New Roman" w:hAnsi="Times New Roman"/>
      <w:sz w:val="20"/>
    </w:rPr>
  </w:style>
  <w:style w:type="character" w:customStyle="1" w:styleId="FootnoteCharacters">
    <w:name w:val="Footnote Characters"/>
    <w:uiPriority w:val="99"/>
    <w:rsid w:val="00FB5F24"/>
    <w:rPr>
      <w:vertAlign w:val="superscript"/>
    </w:rPr>
  </w:style>
  <w:style w:type="character" w:customStyle="1" w:styleId="1fffffe">
    <w:name w:val="Знак примечания1"/>
    <w:uiPriority w:val="99"/>
    <w:rsid w:val="00FB5F24"/>
    <w:rPr>
      <w:sz w:val="16"/>
    </w:rPr>
  </w:style>
  <w:style w:type="character" w:customStyle="1" w:styleId="EndnoteCharacters">
    <w:name w:val="Endnote Characters"/>
    <w:uiPriority w:val="99"/>
    <w:rsid w:val="00FB5F24"/>
    <w:rPr>
      <w:vertAlign w:val="superscript"/>
    </w:rPr>
  </w:style>
  <w:style w:type="paragraph" w:customStyle="1" w:styleId="LO-Normal1">
    <w:name w:val="LO-Normal1"/>
    <w:uiPriority w:val="99"/>
    <w:qFormat/>
    <w:rsid w:val="00FB5F24"/>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4">
    <w:name w:val="Схема документа2"/>
    <w:basedOn w:val="a2"/>
    <w:uiPriority w:val="99"/>
    <w:qFormat/>
    <w:rsid w:val="00FB5F24"/>
    <w:pPr>
      <w:widowControl/>
      <w:shd w:val="clear" w:color="auto" w:fill="000080"/>
      <w:suppressAutoHyphens/>
      <w:snapToGrid/>
      <w:spacing w:before="0" w:after="0"/>
    </w:pPr>
    <w:rPr>
      <w:rFonts w:ascii="Tahoma" w:eastAsia="Times New Roman" w:hAnsi="Tahoma" w:cs="Tahoma"/>
      <w:szCs w:val="24"/>
      <w:lang w:eastAsia="zh-CN"/>
    </w:rPr>
  </w:style>
  <w:style w:type="paragraph" w:customStyle="1" w:styleId="22f0">
    <w:name w:val="Список 22"/>
    <w:basedOn w:val="a2"/>
    <w:uiPriority w:val="99"/>
    <w:qFormat/>
    <w:rsid w:val="00FB5F24"/>
    <w:pPr>
      <w:widowControl/>
      <w:suppressAutoHyphens/>
      <w:snapToGrid/>
      <w:spacing w:before="0" w:after="0"/>
      <w:ind w:left="566" w:hanging="283"/>
    </w:pPr>
    <w:rPr>
      <w:rFonts w:eastAsia="Times New Roman"/>
      <w:szCs w:val="24"/>
      <w:lang w:eastAsia="zh-CN"/>
    </w:rPr>
  </w:style>
  <w:style w:type="paragraph" w:customStyle="1" w:styleId="31d">
    <w:name w:val="Список 31"/>
    <w:basedOn w:val="a2"/>
    <w:uiPriority w:val="99"/>
    <w:qFormat/>
    <w:rsid w:val="00FB5F24"/>
    <w:pPr>
      <w:widowControl/>
      <w:suppressAutoHyphens/>
      <w:snapToGrid/>
      <w:spacing w:before="0" w:after="0"/>
      <w:ind w:left="849" w:hanging="283"/>
    </w:pPr>
    <w:rPr>
      <w:rFonts w:eastAsia="Times New Roman"/>
      <w:szCs w:val="24"/>
      <w:lang w:eastAsia="zh-CN"/>
    </w:rPr>
  </w:style>
  <w:style w:type="paragraph" w:customStyle="1" w:styleId="1ffffff">
    <w:name w:val="Обычный отступ1"/>
    <w:basedOn w:val="a2"/>
    <w:uiPriority w:val="99"/>
    <w:qFormat/>
    <w:rsid w:val="00FB5F24"/>
    <w:pPr>
      <w:widowControl/>
      <w:suppressAutoHyphens/>
      <w:snapToGrid/>
      <w:spacing w:before="0" w:after="0"/>
      <w:ind w:firstLine="720"/>
      <w:jc w:val="both"/>
    </w:pPr>
    <w:rPr>
      <w:rFonts w:eastAsia="Times New Roman"/>
      <w:sz w:val="28"/>
      <w:lang w:eastAsia="zh-CN"/>
    </w:rPr>
  </w:style>
  <w:style w:type="paragraph" w:customStyle="1" w:styleId="2">
    <w:name w:val="Нумерованный список2"/>
    <w:basedOn w:val="a2"/>
    <w:uiPriority w:val="99"/>
    <w:qFormat/>
    <w:rsid w:val="00FB5F24"/>
    <w:pPr>
      <w:keepNext/>
      <w:widowControl/>
      <w:numPr>
        <w:numId w:val="9"/>
      </w:numPr>
      <w:suppressAutoHyphens/>
      <w:snapToGrid/>
      <w:spacing w:before="0" w:after="0"/>
      <w:jc w:val="both"/>
    </w:pPr>
    <w:rPr>
      <w:rFonts w:eastAsia="Times New Roman"/>
      <w:b/>
      <w:szCs w:val="24"/>
      <w:lang w:val="en-US" w:eastAsia="zh-CN"/>
    </w:rPr>
  </w:style>
  <w:style w:type="paragraph" w:customStyle="1" w:styleId="1ffffff0">
    <w:name w:val="Красная строка1"/>
    <w:basedOn w:val="aff1"/>
    <w:uiPriority w:val="99"/>
    <w:qFormat/>
    <w:rsid w:val="00FB5F24"/>
    <w:pPr>
      <w:suppressAutoHyphens/>
      <w:spacing w:after="120" w:line="240" w:lineRule="auto"/>
      <w:ind w:firstLine="210"/>
    </w:pPr>
    <w:rPr>
      <w:szCs w:val="24"/>
      <w:lang w:eastAsia="zh-CN"/>
    </w:rPr>
  </w:style>
  <w:style w:type="paragraph" w:customStyle="1" w:styleId="21">
    <w:name w:val="Нумерованный список 21"/>
    <w:basedOn w:val="a2"/>
    <w:uiPriority w:val="99"/>
    <w:qFormat/>
    <w:rsid w:val="00FB5F24"/>
    <w:pPr>
      <w:widowControl/>
      <w:numPr>
        <w:numId w:val="10"/>
      </w:numPr>
      <w:suppressAutoHyphens/>
      <w:snapToGrid/>
      <w:spacing w:before="0" w:after="0"/>
    </w:pPr>
    <w:rPr>
      <w:rFonts w:eastAsia="Times New Roman"/>
      <w:szCs w:val="24"/>
      <w:lang w:eastAsia="zh-CN"/>
    </w:rPr>
  </w:style>
  <w:style w:type="paragraph" w:customStyle="1" w:styleId="42a">
    <w:name w:val="Список 42"/>
    <w:basedOn w:val="a2"/>
    <w:uiPriority w:val="99"/>
    <w:qFormat/>
    <w:rsid w:val="00FB5F24"/>
    <w:pPr>
      <w:widowControl/>
      <w:suppressAutoHyphens/>
      <w:snapToGrid/>
      <w:spacing w:before="0" w:after="0"/>
      <w:ind w:left="1132" w:hanging="283"/>
    </w:pPr>
    <w:rPr>
      <w:rFonts w:eastAsia="Times New Roman"/>
      <w:szCs w:val="24"/>
      <w:lang w:eastAsia="zh-CN"/>
    </w:rPr>
  </w:style>
  <w:style w:type="paragraph" w:customStyle="1" w:styleId="22f1">
    <w:name w:val="Маркированный список 22"/>
    <w:basedOn w:val="a2"/>
    <w:uiPriority w:val="99"/>
    <w:qFormat/>
    <w:rsid w:val="00FB5F24"/>
    <w:pPr>
      <w:widowControl/>
      <w:tabs>
        <w:tab w:val="left" w:pos="720"/>
        <w:tab w:val="left" w:pos="851"/>
      </w:tabs>
      <w:suppressAutoHyphens/>
      <w:snapToGrid/>
      <w:spacing w:before="0" w:after="0"/>
      <w:ind w:left="851" w:hanging="363"/>
    </w:pPr>
    <w:rPr>
      <w:rFonts w:eastAsia="Times New Roman"/>
      <w:szCs w:val="24"/>
      <w:lang w:eastAsia="zh-CN"/>
    </w:rPr>
  </w:style>
  <w:style w:type="paragraph" w:customStyle="1" w:styleId="31e">
    <w:name w:val="Маркированный список 31"/>
    <w:basedOn w:val="a2"/>
    <w:uiPriority w:val="99"/>
    <w:qFormat/>
    <w:rsid w:val="00FB5F24"/>
    <w:pPr>
      <w:widowControl/>
      <w:tabs>
        <w:tab w:val="left" w:pos="708"/>
      </w:tabs>
      <w:suppressAutoHyphens/>
      <w:snapToGrid/>
      <w:spacing w:before="0" w:after="0"/>
      <w:jc w:val="both"/>
    </w:pPr>
    <w:rPr>
      <w:rFonts w:eastAsia="Times New Roman"/>
      <w:bCs/>
      <w:iCs/>
      <w:sz w:val="28"/>
      <w:szCs w:val="28"/>
      <w:lang w:eastAsia="zh-CN"/>
    </w:rPr>
  </w:style>
  <w:style w:type="paragraph" w:customStyle="1" w:styleId="2ffff5">
    <w:name w:val="Текст примечания2"/>
    <w:basedOn w:val="a2"/>
    <w:uiPriority w:val="99"/>
    <w:qFormat/>
    <w:rsid w:val="00FB5F24"/>
    <w:pPr>
      <w:widowControl/>
      <w:suppressAutoHyphens/>
      <w:snapToGrid/>
      <w:spacing w:before="0" w:after="0"/>
    </w:pPr>
    <w:rPr>
      <w:rFonts w:eastAsia="Times New Roman"/>
      <w:sz w:val="20"/>
      <w:lang w:eastAsia="zh-CN"/>
    </w:rPr>
  </w:style>
  <w:style w:type="paragraph" w:customStyle="1" w:styleId="2ffff6">
    <w:name w:val="Название объекта2"/>
    <w:basedOn w:val="a2"/>
    <w:next w:val="a2"/>
    <w:uiPriority w:val="99"/>
    <w:qFormat/>
    <w:rsid w:val="00FB5F24"/>
    <w:pPr>
      <w:shd w:val="clear" w:color="auto" w:fill="FFFFFF"/>
      <w:suppressAutoHyphens/>
      <w:autoSpaceDE w:val="0"/>
      <w:snapToGrid/>
      <w:spacing w:before="0" w:after="0"/>
      <w:ind w:firstLine="284"/>
      <w:jc w:val="right"/>
    </w:pPr>
    <w:rPr>
      <w:rFonts w:eastAsia="Times New Roman"/>
      <w:i/>
      <w:iCs/>
      <w:color w:val="000000"/>
      <w:lang w:eastAsia="zh-CN"/>
    </w:rPr>
  </w:style>
  <w:style w:type="paragraph" w:customStyle="1" w:styleId="WW-Heading3">
    <w:name w:val="WW-Heading 3"/>
    <w:uiPriority w:val="99"/>
    <w:qFormat/>
    <w:rsid w:val="00FB5F2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FB5F2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FB5F2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FB5F2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FB5F2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FB5F2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FB5F2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1">
    <w:name w:val="Маркированный список1"/>
    <w:basedOn w:val="a2"/>
    <w:uiPriority w:val="99"/>
    <w:qFormat/>
    <w:rsid w:val="00FB5F24"/>
    <w:pPr>
      <w:widowControl/>
      <w:tabs>
        <w:tab w:val="left" w:pos="360"/>
      </w:tabs>
      <w:suppressAutoHyphens/>
      <w:snapToGrid/>
      <w:spacing w:before="0" w:after="0"/>
      <w:ind w:left="360" w:hanging="360"/>
    </w:pPr>
    <w:rPr>
      <w:rFonts w:eastAsia="Times New Roman"/>
      <w:sz w:val="20"/>
      <w:lang w:val="en-US" w:eastAsia="zh-CN"/>
    </w:rPr>
  </w:style>
  <w:style w:type="paragraph" w:customStyle="1" w:styleId="22f2">
    <w:name w:val="Красная строка 22"/>
    <w:basedOn w:val="aff8"/>
    <w:uiPriority w:val="99"/>
    <w:qFormat/>
    <w:rsid w:val="00FB5F24"/>
    <w:pPr>
      <w:widowControl/>
      <w:suppressAutoHyphens/>
      <w:snapToGrid/>
      <w:spacing w:before="0"/>
      <w:ind w:firstLine="210"/>
    </w:pPr>
    <w:rPr>
      <w:rFonts w:cs="PragmaticaCTT"/>
      <w:szCs w:val="24"/>
      <w:lang w:eastAsia="zh-CN"/>
    </w:rPr>
  </w:style>
  <w:style w:type="paragraph" w:customStyle="1" w:styleId="WW-Heading">
    <w:name w:val="WW-Heading"/>
    <w:uiPriority w:val="99"/>
    <w:qFormat/>
    <w:rsid w:val="00FB5F24"/>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2"/>
    <w:uiPriority w:val="99"/>
    <w:qFormat/>
    <w:rsid w:val="00FB5F24"/>
    <w:pPr>
      <w:widowControl/>
      <w:suppressAutoHyphens/>
      <w:snapToGrid/>
      <w:spacing w:before="280" w:after="280"/>
    </w:pPr>
    <w:rPr>
      <w:rFonts w:eastAsia="Times New Roman"/>
      <w:szCs w:val="24"/>
      <w:lang w:eastAsia="zh-CN"/>
    </w:rPr>
  </w:style>
  <w:style w:type="paragraph" w:customStyle="1" w:styleId="1ffffff2">
    <w:name w:val="Текст макроса1"/>
    <w:uiPriority w:val="99"/>
    <w:qFormat/>
    <w:rsid w:val="00FB5F24"/>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2"/>
    <w:uiPriority w:val="99"/>
    <w:qFormat/>
    <w:rsid w:val="00FB5F24"/>
    <w:pPr>
      <w:widowControl/>
      <w:suppressAutoHyphens/>
      <w:snapToGrid/>
      <w:spacing w:before="0" w:after="0"/>
      <w:ind w:left="720" w:hanging="360"/>
    </w:pPr>
    <w:rPr>
      <w:rFonts w:eastAsia="Times New Roman"/>
      <w:szCs w:val="24"/>
      <w:lang w:eastAsia="zh-CN"/>
    </w:rPr>
  </w:style>
  <w:style w:type="paragraph" w:customStyle="1" w:styleId="WW-TextBody">
    <w:name w:val="WW-Text Body"/>
    <w:basedOn w:val="a2"/>
    <w:uiPriority w:val="99"/>
    <w:qFormat/>
    <w:rsid w:val="00FB5F24"/>
    <w:pPr>
      <w:widowControl/>
      <w:suppressAutoHyphens/>
      <w:snapToGrid/>
      <w:spacing w:before="0" w:after="120"/>
    </w:pPr>
    <w:rPr>
      <w:rFonts w:eastAsia="Times New Roman"/>
      <w:szCs w:val="24"/>
      <w:lang w:val="en-US" w:eastAsia="zh-CN"/>
    </w:rPr>
  </w:style>
  <w:style w:type="paragraph" w:customStyle="1" w:styleId="WW-Heading4">
    <w:name w:val="WW-Heading 4"/>
    <w:basedOn w:val="a2"/>
    <w:next w:val="a2"/>
    <w:uiPriority w:val="99"/>
    <w:qFormat/>
    <w:rsid w:val="00FB5F24"/>
    <w:pPr>
      <w:keepNext/>
      <w:widowControl/>
      <w:tabs>
        <w:tab w:val="left" w:pos="864"/>
      </w:tabs>
      <w:suppressAutoHyphens/>
      <w:snapToGrid/>
      <w:spacing w:before="240" w:after="60"/>
      <w:ind w:left="864" w:hanging="864"/>
    </w:pPr>
    <w:rPr>
      <w:rFonts w:eastAsia="Times New Roman"/>
      <w:b/>
      <w:bCs/>
      <w:sz w:val="28"/>
      <w:szCs w:val="28"/>
      <w:lang w:eastAsia="zh-CN"/>
    </w:rPr>
  </w:style>
  <w:style w:type="paragraph" w:customStyle="1" w:styleId="WW-Heading8">
    <w:name w:val="WW-Heading 8"/>
    <w:basedOn w:val="a2"/>
    <w:next w:val="a2"/>
    <w:uiPriority w:val="99"/>
    <w:qFormat/>
    <w:rsid w:val="00FB5F24"/>
    <w:pPr>
      <w:widowControl/>
      <w:tabs>
        <w:tab w:val="left" w:pos="1440"/>
      </w:tabs>
      <w:suppressAutoHyphens/>
      <w:snapToGrid/>
      <w:spacing w:before="240" w:after="60"/>
      <w:ind w:left="1440" w:hanging="1440"/>
    </w:pPr>
    <w:rPr>
      <w:rFonts w:eastAsia="Times New Roman"/>
      <w:i/>
      <w:iCs/>
      <w:szCs w:val="24"/>
      <w:lang w:eastAsia="zh-CN"/>
    </w:rPr>
  </w:style>
  <w:style w:type="paragraph" w:customStyle="1" w:styleId="21f6">
    <w:name w:val="Продолжение списка 21"/>
    <w:basedOn w:val="a2"/>
    <w:uiPriority w:val="99"/>
    <w:qFormat/>
    <w:rsid w:val="00FB5F24"/>
    <w:pPr>
      <w:widowControl/>
      <w:suppressAutoHyphens/>
      <w:snapToGrid/>
      <w:spacing w:before="0" w:after="120"/>
      <w:ind w:left="566"/>
    </w:pPr>
    <w:rPr>
      <w:rFonts w:eastAsia="Times New Roman"/>
      <w:sz w:val="20"/>
      <w:lang w:eastAsia="zh-CN"/>
    </w:rPr>
  </w:style>
  <w:style w:type="paragraph" w:customStyle="1" w:styleId="31f">
    <w:name w:val="Нумерованный список 31"/>
    <w:basedOn w:val="a2"/>
    <w:uiPriority w:val="99"/>
    <w:qFormat/>
    <w:rsid w:val="00FB5F24"/>
    <w:pPr>
      <w:widowControl/>
      <w:tabs>
        <w:tab w:val="left" w:pos="360"/>
      </w:tabs>
      <w:suppressAutoHyphens/>
      <w:snapToGrid/>
      <w:spacing w:before="0" w:after="0"/>
      <w:ind w:left="360" w:hanging="360"/>
    </w:pPr>
    <w:rPr>
      <w:rFonts w:eastAsia="Times New Roman"/>
      <w:szCs w:val="24"/>
      <w:lang w:eastAsia="zh-CN"/>
    </w:rPr>
  </w:style>
  <w:style w:type="paragraph" w:customStyle="1" w:styleId="TableContents">
    <w:name w:val="Table Contents"/>
    <w:basedOn w:val="a2"/>
    <w:qFormat/>
    <w:rsid w:val="00FB5F24"/>
    <w:pPr>
      <w:widowControl/>
      <w:suppressLineNumbers/>
      <w:suppressAutoHyphens/>
      <w:snapToGrid/>
      <w:spacing w:before="0" w:after="0"/>
    </w:pPr>
    <w:rPr>
      <w:rFonts w:eastAsia="Times New Roman"/>
      <w:szCs w:val="24"/>
      <w:lang w:eastAsia="zh-CN"/>
    </w:rPr>
  </w:style>
  <w:style w:type="paragraph" w:customStyle="1" w:styleId="TableHeading">
    <w:name w:val="Table Heading"/>
    <w:basedOn w:val="TableContents"/>
    <w:uiPriority w:val="99"/>
    <w:qFormat/>
    <w:rsid w:val="00FB5F24"/>
    <w:pPr>
      <w:jc w:val="center"/>
    </w:pPr>
    <w:rPr>
      <w:b/>
      <w:bCs/>
    </w:rPr>
  </w:style>
  <w:style w:type="character" w:customStyle="1" w:styleId="InternetLink">
    <w:name w:val="Internet Link"/>
    <w:uiPriority w:val="99"/>
    <w:rsid w:val="00FB5F24"/>
    <w:rPr>
      <w:color w:val="0000FF"/>
      <w:u w:val="single"/>
    </w:rPr>
  </w:style>
  <w:style w:type="character" w:customStyle="1" w:styleId="23e">
    <w:name w:val="Основной текст с отступом 2 Знак3"/>
    <w:uiPriority w:val="99"/>
    <w:qFormat/>
    <w:rsid w:val="00FB5F24"/>
    <w:rPr>
      <w:rFonts w:ascii="Microsoft Sans Serif" w:hAnsi="Microsoft Sans Serif"/>
      <w:b/>
      <w:spacing w:val="10"/>
      <w:sz w:val="26"/>
    </w:rPr>
  </w:style>
  <w:style w:type="character" w:customStyle="1" w:styleId="34a">
    <w:name w:val="Основной текст с отступом 3 Знак4"/>
    <w:uiPriority w:val="99"/>
    <w:qFormat/>
    <w:locked/>
    <w:rsid w:val="00FB5F24"/>
    <w:rPr>
      <w:rFonts w:ascii="Times New Roman" w:hAnsi="Times New Roman"/>
      <w:sz w:val="24"/>
      <w:lang w:val="en-US"/>
    </w:rPr>
  </w:style>
  <w:style w:type="character" w:customStyle="1" w:styleId="326">
    <w:name w:val="Основной текст 3 Знак2"/>
    <w:uiPriority w:val="99"/>
    <w:qFormat/>
    <w:locked/>
    <w:rsid w:val="00FB5F24"/>
    <w:rPr>
      <w:rFonts w:ascii="Garamond" w:hAnsi="Garamond"/>
      <w:sz w:val="24"/>
      <w:shd w:val="clear" w:color="auto" w:fill="FFFFFF"/>
    </w:rPr>
  </w:style>
  <w:style w:type="character" w:customStyle="1" w:styleId="ListLabel7">
    <w:name w:val="ListLabel 7"/>
    <w:uiPriority w:val="99"/>
    <w:qFormat/>
    <w:rsid w:val="00FB5F24"/>
  </w:style>
  <w:style w:type="character" w:customStyle="1" w:styleId="ListLabel8">
    <w:name w:val="ListLabel 8"/>
    <w:uiPriority w:val="99"/>
    <w:qFormat/>
    <w:rsid w:val="00FB5F24"/>
  </w:style>
  <w:style w:type="character" w:customStyle="1" w:styleId="ListLabel9">
    <w:name w:val="ListLabel 9"/>
    <w:uiPriority w:val="99"/>
    <w:qFormat/>
    <w:rsid w:val="00FB5F24"/>
  </w:style>
  <w:style w:type="character" w:customStyle="1" w:styleId="ListLabel10">
    <w:name w:val="ListLabel 10"/>
    <w:uiPriority w:val="99"/>
    <w:qFormat/>
    <w:rsid w:val="00FB5F24"/>
  </w:style>
  <w:style w:type="character" w:customStyle="1" w:styleId="ListLabel11">
    <w:name w:val="ListLabel 11"/>
    <w:uiPriority w:val="99"/>
    <w:qFormat/>
    <w:rsid w:val="00FB5F24"/>
  </w:style>
  <w:style w:type="character" w:customStyle="1" w:styleId="ListLabel12">
    <w:name w:val="ListLabel 12"/>
    <w:uiPriority w:val="99"/>
    <w:qFormat/>
    <w:rsid w:val="00FB5F24"/>
  </w:style>
  <w:style w:type="character" w:customStyle="1" w:styleId="ListLabel13">
    <w:name w:val="ListLabel 13"/>
    <w:uiPriority w:val="99"/>
    <w:qFormat/>
    <w:rsid w:val="00FB5F24"/>
  </w:style>
  <w:style w:type="character" w:customStyle="1" w:styleId="ListLabel14">
    <w:name w:val="ListLabel 14"/>
    <w:uiPriority w:val="99"/>
    <w:qFormat/>
    <w:rsid w:val="00FB5F24"/>
  </w:style>
  <w:style w:type="character" w:customStyle="1" w:styleId="ListLabel15">
    <w:name w:val="ListLabel 15"/>
    <w:uiPriority w:val="99"/>
    <w:qFormat/>
    <w:rsid w:val="00FB5F24"/>
  </w:style>
  <w:style w:type="character" w:customStyle="1" w:styleId="ListLabel16">
    <w:name w:val="ListLabel 16"/>
    <w:uiPriority w:val="99"/>
    <w:qFormat/>
    <w:rsid w:val="00FB5F24"/>
  </w:style>
  <w:style w:type="character" w:customStyle="1" w:styleId="ListLabel17">
    <w:name w:val="ListLabel 17"/>
    <w:uiPriority w:val="99"/>
    <w:qFormat/>
    <w:rsid w:val="00FB5F24"/>
  </w:style>
  <w:style w:type="character" w:customStyle="1" w:styleId="ListLabel18">
    <w:name w:val="ListLabel 18"/>
    <w:uiPriority w:val="99"/>
    <w:qFormat/>
    <w:rsid w:val="00FB5F24"/>
  </w:style>
  <w:style w:type="character" w:customStyle="1" w:styleId="ListLabel19">
    <w:name w:val="ListLabel 19"/>
    <w:uiPriority w:val="99"/>
    <w:qFormat/>
    <w:rsid w:val="00FB5F24"/>
  </w:style>
  <w:style w:type="character" w:customStyle="1" w:styleId="ListLabel20">
    <w:name w:val="ListLabel 20"/>
    <w:uiPriority w:val="99"/>
    <w:qFormat/>
    <w:rsid w:val="00FB5F24"/>
  </w:style>
  <w:style w:type="character" w:customStyle="1" w:styleId="ListLabel21">
    <w:name w:val="ListLabel 21"/>
    <w:uiPriority w:val="99"/>
    <w:qFormat/>
    <w:rsid w:val="00FB5F24"/>
  </w:style>
  <w:style w:type="character" w:customStyle="1" w:styleId="ListLabel22">
    <w:name w:val="ListLabel 22"/>
    <w:uiPriority w:val="99"/>
    <w:qFormat/>
    <w:rsid w:val="00FB5F24"/>
  </w:style>
  <w:style w:type="character" w:customStyle="1" w:styleId="ListLabel23">
    <w:name w:val="ListLabel 23"/>
    <w:uiPriority w:val="99"/>
    <w:qFormat/>
    <w:rsid w:val="00FB5F24"/>
  </w:style>
  <w:style w:type="character" w:customStyle="1" w:styleId="ListLabel24">
    <w:name w:val="ListLabel 24"/>
    <w:uiPriority w:val="99"/>
    <w:qFormat/>
    <w:rsid w:val="00FB5F24"/>
  </w:style>
  <w:style w:type="character" w:customStyle="1" w:styleId="ListLabel25">
    <w:name w:val="ListLabel 25"/>
    <w:uiPriority w:val="99"/>
    <w:qFormat/>
    <w:rsid w:val="00FB5F24"/>
  </w:style>
  <w:style w:type="character" w:customStyle="1" w:styleId="ListLabel26">
    <w:name w:val="ListLabel 26"/>
    <w:uiPriority w:val="99"/>
    <w:qFormat/>
    <w:rsid w:val="00FB5F24"/>
  </w:style>
  <w:style w:type="character" w:customStyle="1" w:styleId="ListLabel27">
    <w:name w:val="ListLabel 27"/>
    <w:uiPriority w:val="99"/>
    <w:qFormat/>
    <w:rsid w:val="00FB5F24"/>
  </w:style>
  <w:style w:type="character" w:customStyle="1" w:styleId="ListLabel28">
    <w:name w:val="ListLabel 28"/>
    <w:uiPriority w:val="99"/>
    <w:qFormat/>
    <w:rsid w:val="00FB5F24"/>
  </w:style>
  <w:style w:type="character" w:customStyle="1" w:styleId="ListLabel29">
    <w:name w:val="ListLabel 29"/>
    <w:uiPriority w:val="99"/>
    <w:qFormat/>
    <w:rsid w:val="00FB5F24"/>
  </w:style>
  <w:style w:type="character" w:customStyle="1" w:styleId="ListLabel30">
    <w:name w:val="ListLabel 30"/>
    <w:uiPriority w:val="99"/>
    <w:qFormat/>
    <w:rsid w:val="00FB5F24"/>
  </w:style>
  <w:style w:type="character" w:customStyle="1" w:styleId="ListLabel31">
    <w:name w:val="ListLabel 31"/>
    <w:uiPriority w:val="99"/>
    <w:qFormat/>
    <w:rsid w:val="00FB5F24"/>
  </w:style>
  <w:style w:type="character" w:customStyle="1" w:styleId="ListLabel32">
    <w:name w:val="ListLabel 32"/>
    <w:uiPriority w:val="99"/>
    <w:qFormat/>
    <w:rsid w:val="00FB5F24"/>
  </w:style>
  <w:style w:type="character" w:customStyle="1" w:styleId="ListLabel33">
    <w:name w:val="ListLabel 33"/>
    <w:uiPriority w:val="99"/>
    <w:qFormat/>
    <w:rsid w:val="00FB5F24"/>
  </w:style>
  <w:style w:type="character" w:customStyle="1" w:styleId="ListLabel34">
    <w:name w:val="ListLabel 34"/>
    <w:uiPriority w:val="99"/>
    <w:qFormat/>
    <w:rsid w:val="00FB5F24"/>
    <w:rPr>
      <w:color w:val="00000A"/>
    </w:rPr>
  </w:style>
  <w:style w:type="character" w:customStyle="1" w:styleId="ListLabel35">
    <w:name w:val="ListLabel 35"/>
    <w:uiPriority w:val="99"/>
    <w:qFormat/>
    <w:rsid w:val="00FB5F24"/>
  </w:style>
  <w:style w:type="character" w:customStyle="1" w:styleId="ListLabel36">
    <w:name w:val="ListLabel 36"/>
    <w:uiPriority w:val="99"/>
    <w:qFormat/>
    <w:rsid w:val="00FB5F24"/>
  </w:style>
  <w:style w:type="character" w:customStyle="1" w:styleId="ListLabel37">
    <w:name w:val="ListLabel 37"/>
    <w:uiPriority w:val="99"/>
    <w:qFormat/>
    <w:rsid w:val="00FB5F24"/>
  </w:style>
  <w:style w:type="character" w:customStyle="1" w:styleId="ListLabel38">
    <w:name w:val="ListLabel 38"/>
    <w:uiPriority w:val="99"/>
    <w:qFormat/>
    <w:rsid w:val="00FB5F24"/>
  </w:style>
  <w:style w:type="character" w:customStyle="1" w:styleId="ListLabel39">
    <w:name w:val="ListLabel 39"/>
    <w:uiPriority w:val="99"/>
    <w:qFormat/>
    <w:rsid w:val="00FB5F24"/>
  </w:style>
  <w:style w:type="character" w:customStyle="1" w:styleId="ListLabel40">
    <w:name w:val="ListLabel 40"/>
    <w:uiPriority w:val="99"/>
    <w:qFormat/>
    <w:rsid w:val="00FB5F24"/>
  </w:style>
  <w:style w:type="character" w:customStyle="1" w:styleId="ListLabel41">
    <w:name w:val="ListLabel 41"/>
    <w:uiPriority w:val="99"/>
    <w:qFormat/>
    <w:rsid w:val="00FB5F24"/>
  </w:style>
  <w:style w:type="character" w:customStyle="1" w:styleId="ListLabel42">
    <w:name w:val="ListLabel 42"/>
    <w:uiPriority w:val="99"/>
    <w:qFormat/>
    <w:rsid w:val="00FB5F24"/>
  </w:style>
  <w:style w:type="character" w:customStyle="1" w:styleId="ListLabel43">
    <w:name w:val="ListLabel 43"/>
    <w:uiPriority w:val="99"/>
    <w:qFormat/>
    <w:rsid w:val="00FB5F24"/>
  </w:style>
  <w:style w:type="character" w:customStyle="1" w:styleId="ListLabel44">
    <w:name w:val="ListLabel 44"/>
    <w:uiPriority w:val="99"/>
    <w:qFormat/>
    <w:rsid w:val="00FB5F24"/>
  </w:style>
  <w:style w:type="character" w:customStyle="1" w:styleId="ListLabel45">
    <w:name w:val="ListLabel 45"/>
    <w:uiPriority w:val="99"/>
    <w:qFormat/>
    <w:rsid w:val="00FB5F24"/>
  </w:style>
  <w:style w:type="character" w:customStyle="1" w:styleId="ListLabel46">
    <w:name w:val="ListLabel 46"/>
    <w:uiPriority w:val="99"/>
    <w:qFormat/>
    <w:rsid w:val="00FB5F24"/>
  </w:style>
  <w:style w:type="character" w:customStyle="1" w:styleId="ListLabel47">
    <w:name w:val="ListLabel 47"/>
    <w:uiPriority w:val="99"/>
    <w:qFormat/>
    <w:rsid w:val="00FB5F24"/>
  </w:style>
  <w:style w:type="character" w:customStyle="1" w:styleId="ListLabel48">
    <w:name w:val="ListLabel 48"/>
    <w:uiPriority w:val="99"/>
    <w:qFormat/>
    <w:rsid w:val="00FB5F24"/>
  </w:style>
  <w:style w:type="character" w:customStyle="1" w:styleId="ListLabel49">
    <w:name w:val="ListLabel 49"/>
    <w:uiPriority w:val="99"/>
    <w:qFormat/>
    <w:rsid w:val="00FB5F24"/>
  </w:style>
  <w:style w:type="character" w:customStyle="1" w:styleId="ListLabel50">
    <w:name w:val="ListLabel 50"/>
    <w:uiPriority w:val="99"/>
    <w:qFormat/>
    <w:rsid w:val="00FB5F24"/>
  </w:style>
  <w:style w:type="character" w:customStyle="1" w:styleId="ListLabel51">
    <w:name w:val="ListLabel 51"/>
    <w:uiPriority w:val="99"/>
    <w:qFormat/>
    <w:rsid w:val="00FB5F24"/>
  </w:style>
  <w:style w:type="character" w:customStyle="1" w:styleId="ListLabel52">
    <w:name w:val="ListLabel 52"/>
    <w:uiPriority w:val="99"/>
    <w:qFormat/>
    <w:rsid w:val="00FB5F24"/>
  </w:style>
  <w:style w:type="character" w:customStyle="1" w:styleId="ListLabel53">
    <w:name w:val="ListLabel 53"/>
    <w:uiPriority w:val="99"/>
    <w:qFormat/>
    <w:rsid w:val="00FB5F24"/>
    <w:rPr>
      <w:color w:val="00000A"/>
      <w:position w:val="0"/>
      <w:sz w:val="24"/>
      <w:u w:val="none"/>
      <w:vertAlign w:val="baseline"/>
    </w:rPr>
  </w:style>
  <w:style w:type="character" w:customStyle="1" w:styleId="ListLabel54">
    <w:name w:val="ListLabel 54"/>
    <w:uiPriority w:val="99"/>
    <w:qFormat/>
    <w:rsid w:val="00FB5F24"/>
    <w:rPr>
      <w:position w:val="0"/>
      <w:sz w:val="20"/>
      <w:u w:val="none"/>
      <w:vertAlign w:val="baseline"/>
    </w:rPr>
  </w:style>
  <w:style w:type="character" w:customStyle="1" w:styleId="ListLabel55">
    <w:name w:val="ListLabel 55"/>
    <w:uiPriority w:val="99"/>
    <w:qFormat/>
    <w:rsid w:val="00FB5F24"/>
    <w:rPr>
      <w:position w:val="0"/>
      <w:sz w:val="20"/>
      <w:u w:val="none"/>
      <w:vertAlign w:val="baseline"/>
    </w:rPr>
  </w:style>
  <w:style w:type="character" w:customStyle="1" w:styleId="ListLabel56">
    <w:name w:val="ListLabel 56"/>
    <w:uiPriority w:val="99"/>
    <w:qFormat/>
    <w:rsid w:val="00FB5F24"/>
  </w:style>
  <w:style w:type="character" w:customStyle="1" w:styleId="ListLabel57">
    <w:name w:val="ListLabel 57"/>
    <w:uiPriority w:val="99"/>
    <w:qFormat/>
    <w:rsid w:val="00FB5F24"/>
  </w:style>
  <w:style w:type="character" w:customStyle="1" w:styleId="ListLabel58">
    <w:name w:val="ListLabel 58"/>
    <w:uiPriority w:val="99"/>
    <w:qFormat/>
    <w:rsid w:val="00FB5F24"/>
  </w:style>
  <w:style w:type="character" w:customStyle="1" w:styleId="ListLabel59">
    <w:name w:val="ListLabel 59"/>
    <w:uiPriority w:val="99"/>
    <w:qFormat/>
    <w:rsid w:val="00FB5F24"/>
  </w:style>
  <w:style w:type="character" w:customStyle="1" w:styleId="ListLabel60">
    <w:name w:val="ListLabel 60"/>
    <w:uiPriority w:val="99"/>
    <w:qFormat/>
    <w:rsid w:val="00FB5F24"/>
  </w:style>
  <w:style w:type="character" w:customStyle="1" w:styleId="ListLabel61">
    <w:name w:val="ListLabel 61"/>
    <w:uiPriority w:val="99"/>
    <w:qFormat/>
    <w:rsid w:val="00FB5F24"/>
  </w:style>
  <w:style w:type="character" w:customStyle="1" w:styleId="ListLabel62">
    <w:name w:val="ListLabel 62"/>
    <w:uiPriority w:val="99"/>
    <w:qFormat/>
    <w:rsid w:val="00FB5F24"/>
  </w:style>
  <w:style w:type="character" w:customStyle="1" w:styleId="ListLabel63">
    <w:name w:val="ListLabel 63"/>
    <w:uiPriority w:val="99"/>
    <w:qFormat/>
    <w:rsid w:val="00FB5F24"/>
    <w:rPr>
      <w:sz w:val="24"/>
    </w:rPr>
  </w:style>
  <w:style w:type="character" w:customStyle="1" w:styleId="ListLabel64">
    <w:name w:val="ListLabel 64"/>
    <w:uiPriority w:val="99"/>
    <w:qFormat/>
    <w:rsid w:val="00FB5F24"/>
  </w:style>
  <w:style w:type="character" w:customStyle="1" w:styleId="ListLabel65">
    <w:name w:val="ListLabel 65"/>
    <w:uiPriority w:val="99"/>
    <w:qFormat/>
    <w:rsid w:val="00FB5F24"/>
  </w:style>
  <w:style w:type="character" w:customStyle="1" w:styleId="ListLabel66">
    <w:name w:val="ListLabel 66"/>
    <w:uiPriority w:val="99"/>
    <w:qFormat/>
    <w:rsid w:val="00FB5F24"/>
  </w:style>
  <w:style w:type="character" w:customStyle="1" w:styleId="ListLabel67">
    <w:name w:val="ListLabel 67"/>
    <w:uiPriority w:val="99"/>
    <w:qFormat/>
    <w:rsid w:val="00FB5F24"/>
  </w:style>
  <w:style w:type="character" w:customStyle="1" w:styleId="ListLabel68">
    <w:name w:val="ListLabel 68"/>
    <w:uiPriority w:val="99"/>
    <w:qFormat/>
    <w:rsid w:val="00FB5F24"/>
  </w:style>
  <w:style w:type="character" w:customStyle="1" w:styleId="ListLabel69">
    <w:name w:val="ListLabel 69"/>
    <w:uiPriority w:val="99"/>
    <w:qFormat/>
    <w:rsid w:val="00FB5F24"/>
  </w:style>
  <w:style w:type="character" w:customStyle="1" w:styleId="ListLabel70">
    <w:name w:val="ListLabel 70"/>
    <w:uiPriority w:val="99"/>
    <w:qFormat/>
    <w:rsid w:val="00FB5F24"/>
  </w:style>
  <w:style w:type="character" w:customStyle="1" w:styleId="ListLabel71">
    <w:name w:val="ListLabel 71"/>
    <w:uiPriority w:val="99"/>
    <w:qFormat/>
    <w:rsid w:val="00FB5F24"/>
  </w:style>
  <w:style w:type="character" w:customStyle="1" w:styleId="ListLabel72">
    <w:name w:val="ListLabel 72"/>
    <w:uiPriority w:val="99"/>
    <w:qFormat/>
    <w:rsid w:val="00FB5F24"/>
  </w:style>
  <w:style w:type="character" w:customStyle="1" w:styleId="ListLabel73">
    <w:name w:val="ListLabel 73"/>
    <w:uiPriority w:val="99"/>
    <w:qFormat/>
    <w:rsid w:val="00FB5F24"/>
  </w:style>
  <w:style w:type="character" w:customStyle="1" w:styleId="ListLabel74">
    <w:name w:val="ListLabel 74"/>
    <w:uiPriority w:val="99"/>
    <w:qFormat/>
    <w:rsid w:val="00FB5F24"/>
  </w:style>
  <w:style w:type="character" w:customStyle="1" w:styleId="ListLabel75">
    <w:name w:val="ListLabel 75"/>
    <w:uiPriority w:val="99"/>
    <w:qFormat/>
    <w:rsid w:val="00FB5F24"/>
  </w:style>
  <w:style w:type="character" w:customStyle="1" w:styleId="ListLabel76">
    <w:name w:val="ListLabel 76"/>
    <w:uiPriority w:val="99"/>
    <w:qFormat/>
    <w:rsid w:val="00FB5F24"/>
  </w:style>
  <w:style w:type="character" w:customStyle="1" w:styleId="ListLabel77">
    <w:name w:val="ListLabel 77"/>
    <w:uiPriority w:val="99"/>
    <w:qFormat/>
    <w:rsid w:val="00FB5F24"/>
  </w:style>
  <w:style w:type="character" w:customStyle="1" w:styleId="ListLabel78">
    <w:name w:val="ListLabel 78"/>
    <w:uiPriority w:val="99"/>
    <w:qFormat/>
    <w:rsid w:val="00FB5F24"/>
    <w:rPr>
      <w:sz w:val="24"/>
    </w:rPr>
  </w:style>
  <w:style w:type="character" w:customStyle="1" w:styleId="ListLabel79">
    <w:name w:val="ListLabel 79"/>
    <w:uiPriority w:val="99"/>
    <w:qFormat/>
    <w:rsid w:val="00FB5F24"/>
  </w:style>
  <w:style w:type="character" w:customStyle="1" w:styleId="ListLabel80">
    <w:name w:val="ListLabel 80"/>
    <w:uiPriority w:val="99"/>
    <w:qFormat/>
    <w:rsid w:val="00FB5F24"/>
  </w:style>
  <w:style w:type="character" w:customStyle="1" w:styleId="ListLabel81">
    <w:name w:val="ListLabel 81"/>
    <w:uiPriority w:val="99"/>
    <w:qFormat/>
    <w:rsid w:val="00FB5F24"/>
  </w:style>
  <w:style w:type="character" w:customStyle="1" w:styleId="ListLabel82">
    <w:name w:val="ListLabel 82"/>
    <w:uiPriority w:val="99"/>
    <w:qFormat/>
    <w:rsid w:val="00FB5F24"/>
  </w:style>
  <w:style w:type="character" w:customStyle="1" w:styleId="ListLabel83">
    <w:name w:val="ListLabel 83"/>
    <w:uiPriority w:val="99"/>
    <w:qFormat/>
    <w:rsid w:val="00FB5F24"/>
  </w:style>
  <w:style w:type="character" w:customStyle="1" w:styleId="ListLabel84">
    <w:name w:val="ListLabel 84"/>
    <w:uiPriority w:val="99"/>
    <w:qFormat/>
    <w:rsid w:val="00FB5F24"/>
  </w:style>
  <w:style w:type="character" w:customStyle="1" w:styleId="ListLabel85">
    <w:name w:val="ListLabel 85"/>
    <w:uiPriority w:val="99"/>
    <w:qFormat/>
    <w:rsid w:val="00FB5F24"/>
  </w:style>
  <w:style w:type="character" w:customStyle="1" w:styleId="ListLabel86">
    <w:name w:val="ListLabel 86"/>
    <w:uiPriority w:val="99"/>
    <w:qFormat/>
    <w:rsid w:val="00FB5F24"/>
  </w:style>
  <w:style w:type="character" w:customStyle="1" w:styleId="ListLabel87">
    <w:name w:val="ListLabel 87"/>
    <w:uiPriority w:val="99"/>
    <w:qFormat/>
    <w:rsid w:val="00FB5F24"/>
  </w:style>
  <w:style w:type="character" w:customStyle="1" w:styleId="ListLabel88">
    <w:name w:val="ListLabel 88"/>
    <w:uiPriority w:val="99"/>
    <w:qFormat/>
    <w:rsid w:val="00FB5F24"/>
  </w:style>
  <w:style w:type="character" w:customStyle="1" w:styleId="ListLabel89">
    <w:name w:val="ListLabel 89"/>
    <w:uiPriority w:val="99"/>
    <w:qFormat/>
    <w:rsid w:val="00FB5F24"/>
  </w:style>
  <w:style w:type="character" w:customStyle="1" w:styleId="ListLabel90">
    <w:name w:val="ListLabel 90"/>
    <w:uiPriority w:val="99"/>
    <w:qFormat/>
    <w:rsid w:val="00FB5F24"/>
  </w:style>
  <w:style w:type="character" w:customStyle="1" w:styleId="ListLabel91">
    <w:name w:val="ListLabel 91"/>
    <w:uiPriority w:val="99"/>
    <w:qFormat/>
    <w:rsid w:val="00FB5F24"/>
  </w:style>
  <w:style w:type="character" w:customStyle="1" w:styleId="ListLabel92">
    <w:name w:val="ListLabel 92"/>
    <w:uiPriority w:val="99"/>
    <w:qFormat/>
    <w:rsid w:val="00FB5F24"/>
  </w:style>
  <w:style w:type="character" w:customStyle="1" w:styleId="ListLabel93">
    <w:name w:val="ListLabel 93"/>
    <w:uiPriority w:val="99"/>
    <w:qFormat/>
    <w:rsid w:val="00FB5F24"/>
  </w:style>
  <w:style w:type="character" w:customStyle="1" w:styleId="ListLabel94">
    <w:name w:val="ListLabel 94"/>
    <w:uiPriority w:val="99"/>
    <w:qFormat/>
    <w:rsid w:val="00FB5F24"/>
  </w:style>
  <w:style w:type="character" w:customStyle="1" w:styleId="ListLabel95">
    <w:name w:val="ListLabel 95"/>
    <w:uiPriority w:val="99"/>
    <w:qFormat/>
    <w:rsid w:val="00FB5F24"/>
  </w:style>
  <w:style w:type="character" w:customStyle="1" w:styleId="ListLabel96">
    <w:name w:val="ListLabel 96"/>
    <w:uiPriority w:val="99"/>
    <w:qFormat/>
    <w:rsid w:val="00FB5F24"/>
    <w:rPr>
      <w:sz w:val="24"/>
    </w:rPr>
  </w:style>
  <w:style w:type="character" w:customStyle="1" w:styleId="ListLabel97">
    <w:name w:val="ListLabel 97"/>
    <w:uiPriority w:val="99"/>
    <w:qFormat/>
    <w:rsid w:val="00FB5F24"/>
  </w:style>
  <w:style w:type="character" w:customStyle="1" w:styleId="ListLabel98">
    <w:name w:val="ListLabel 98"/>
    <w:uiPriority w:val="99"/>
    <w:qFormat/>
    <w:rsid w:val="00FB5F24"/>
  </w:style>
  <w:style w:type="character" w:customStyle="1" w:styleId="ListLabel99">
    <w:name w:val="ListLabel 99"/>
    <w:uiPriority w:val="99"/>
    <w:qFormat/>
    <w:rsid w:val="00FB5F24"/>
  </w:style>
  <w:style w:type="character" w:customStyle="1" w:styleId="ListLabel100">
    <w:name w:val="ListLabel 100"/>
    <w:uiPriority w:val="99"/>
    <w:qFormat/>
    <w:rsid w:val="00FB5F24"/>
  </w:style>
  <w:style w:type="character" w:customStyle="1" w:styleId="ListLabel101">
    <w:name w:val="ListLabel 101"/>
    <w:uiPriority w:val="99"/>
    <w:qFormat/>
    <w:rsid w:val="00FB5F24"/>
  </w:style>
  <w:style w:type="character" w:customStyle="1" w:styleId="ListLabel102">
    <w:name w:val="ListLabel 102"/>
    <w:uiPriority w:val="99"/>
    <w:qFormat/>
    <w:rsid w:val="00FB5F24"/>
  </w:style>
  <w:style w:type="character" w:customStyle="1" w:styleId="ListLabel103">
    <w:name w:val="ListLabel 103"/>
    <w:uiPriority w:val="99"/>
    <w:qFormat/>
    <w:rsid w:val="00FB5F24"/>
  </w:style>
  <w:style w:type="character" w:customStyle="1" w:styleId="ListLabel104">
    <w:name w:val="ListLabel 104"/>
    <w:uiPriority w:val="99"/>
    <w:qFormat/>
    <w:rsid w:val="00FB5F24"/>
  </w:style>
  <w:style w:type="character" w:customStyle="1" w:styleId="ListLabel105">
    <w:name w:val="ListLabel 105"/>
    <w:uiPriority w:val="99"/>
    <w:qFormat/>
    <w:rsid w:val="00FB5F24"/>
  </w:style>
  <w:style w:type="character" w:customStyle="1" w:styleId="ListLabel106">
    <w:name w:val="ListLabel 106"/>
    <w:uiPriority w:val="99"/>
    <w:qFormat/>
    <w:rsid w:val="00FB5F24"/>
  </w:style>
  <w:style w:type="character" w:customStyle="1" w:styleId="ListLabel107">
    <w:name w:val="ListLabel 107"/>
    <w:uiPriority w:val="99"/>
    <w:qFormat/>
    <w:rsid w:val="00FB5F24"/>
  </w:style>
  <w:style w:type="character" w:customStyle="1" w:styleId="ListLabel108">
    <w:name w:val="ListLabel 108"/>
    <w:uiPriority w:val="99"/>
    <w:qFormat/>
    <w:rsid w:val="00FB5F24"/>
  </w:style>
  <w:style w:type="character" w:customStyle="1" w:styleId="ListLabel109">
    <w:name w:val="ListLabel 109"/>
    <w:uiPriority w:val="99"/>
    <w:qFormat/>
    <w:rsid w:val="00FB5F24"/>
  </w:style>
  <w:style w:type="character" w:customStyle="1" w:styleId="ListLabel110">
    <w:name w:val="ListLabel 110"/>
    <w:uiPriority w:val="99"/>
    <w:qFormat/>
    <w:rsid w:val="00FB5F24"/>
  </w:style>
  <w:style w:type="character" w:customStyle="1" w:styleId="ListLabel111">
    <w:name w:val="ListLabel 111"/>
    <w:uiPriority w:val="99"/>
    <w:qFormat/>
    <w:rsid w:val="00FB5F24"/>
  </w:style>
  <w:style w:type="character" w:customStyle="1" w:styleId="ListLabel112">
    <w:name w:val="ListLabel 112"/>
    <w:uiPriority w:val="99"/>
    <w:qFormat/>
    <w:rsid w:val="00FB5F24"/>
  </w:style>
  <w:style w:type="character" w:customStyle="1" w:styleId="ListLabel113">
    <w:name w:val="ListLabel 113"/>
    <w:uiPriority w:val="99"/>
    <w:qFormat/>
    <w:rsid w:val="00FB5F24"/>
  </w:style>
  <w:style w:type="character" w:customStyle="1" w:styleId="ListLabel114">
    <w:name w:val="ListLabel 114"/>
    <w:uiPriority w:val="99"/>
    <w:qFormat/>
    <w:rsid w:val="00FB5F24"/>
    <w:rPr>
      <w:sz w:val="24"/>
    </w:rPr>
  </w:style>
  <w:style w:type="character" w:customStyle="1" w:styleId="ListLabel115">
    <w:name w:val="ListLabel 115"/>
    <w:uiPriority w:val="99"/>
    <w:qFormat/>
    <w:rsid w:val="00FB5F24"/>
  </w:style>
  <w:style w:type="character" w:customStyle="1" w:styleId="ListLabel116">
    <w:name w:val="ListLabel 116"/>
    <w:uiPriority w:val="99"/>
    <w:qFormat/>
    <w:rsid w:val="00FB5F24"/>
  </w:style>
  <w:style w:type="character" w:customStyle="1" w:styleId="ListLabel117">
    <w:name w:val="ListLabel 117"/>
    <w:uiPriority w:val="99"/>
    <w:qFormat/>
    <w:rsid w:val="00FB5F24"/>
  </w:style>
  <w:style w:type="character" w:customStyle="1" w:styleId="ListLabel118">
    <w:name w:val="ListLabel 118"/>
    <w:uiPriority w:val="99"/>
    <w:qFormat/>
    <w:rsid w:val="00FB5F24"/>
  </w:style>
  <w:style w:type="character" w:customStyle="1" w:styleId="ListLabel119">
    <w:name w:val="ListLabel 119"/>
    <w:uiPriority w:val="99"/>
    <w:qFormat/>
    <w:rsid w:val="00FB5F24"/>
  </w:style>
  <w:style w:type="character" w:customStyle="1" w:styleId="ListLabel120">
    <w:name w:val="ListLabel 120"/>
    <w:uiPriority w:val="99"/>
    <w:qFormat/>
    <w:rsid w:val="00FB5F24"/>
  </w:style>
  <w:style w:type="character" w:customStyle="1" w:styleId="ListLabel121">
    <w:name w:val="ListLabel 121"/>
    <w:uiPriority w:val="99"/>
    <w:qFormat/>
    <w:rsid w:val="00FB5F24"/>
  </w:style>
  <w:style w:type="character" w:customStyle="1" w:styleId="ListLabel122">
    <w:name w:val="ListLabel 122"/>
    <w:uiPriority w:val="99"/>
    <w:qFormat/>
    <w:rsid w:val="00FB5F24"/>
  </w:style>
  <w:style w:type="character" w:customStyle="1" w:styleId="ListLabel123">
    <w:name w:val="ListLabel 123"/>
    <w:uiPriority w:val="99"/>
    <w:qFormat/>
    <w:rsid w:val="00FB5F24"/>
  </w:style>
  <w:style w:type="character" w:customStyle="1" w:styleId="ListLabel124">
    <w:name w:val="ListLabel 124"/>
    <w:uiPriority w:val="99"/>
    <w:qFormat/>
    <w:rsid w:val="00FB5F24"/>
  </w:style>
  <w:style w:type="character" w:customStyle="1" w:styleId="ListLabel125">
    <w:name w:val="ListLabel 125"/>
    <w:uiPriority w:val="99"/>
    <w:qFormat/>
    <w:rsid w:val="00FB5F24"/>
  </w:style>
  <w:style w:type="character" w:customStyle="1" w:styleId="ListLabel126">
    <w:name w:val="ListLabel 126"/>
    <w:uiPriority w:val="99"/>
    <w:qFormat/>
    <w:rsid w:val="00FB5F24"/>
  </w:style>
  <w:style w:type="character" w:customStyle="1" w:styleId="ListLabel127">
    <w:name w:val="ListLabel 127"/>
    <w:uiPriority w:val="99"/>
    <w:qFormat/>
    <w:rsid w:val="00FB5F24"/>
  </w:style>
  <w:style w:type="character" w:customStyle="1" w:styleId="ListLabel128">
    <w:name w:val="ListLabel 128"/>
    <w:uiPriority w:val="99"/>
    <w:qFormat/>
    <w:rsid w:val="00FB5F24"/>
  </w:style>
  <w:style w:type="character" w:customStyle="1" w:styleId="ListLabel129">
    <w:name w:val="ListLabel 129"/>
    <w:uiPriority w:val="99"/>
    <w:qFormat/>
    <w:rsid w:val="00FB5F24"/>
  </w:style>
  <w:style w:type="character" w:customStyle="1" w:styleId="ListLabel130">
    <w:name w:val="ListLabel 130"/>
    <w:uiPriority w:val="99"/>
    <w:qFormat/>
    <w:rsid w:val="00FB5F24"/>
  </w:style>
  <w:style w:type="character" w:customStyle="1" w:styleId="ListLabel131">
    <w:name w:val="ListLabel 131"/>
    <w:uiPriority w:val="99"/>
    <w:qFormat/>
    <w:rsid w:val="00FB5F24"/>
  </w:style>
  <w:style w:type="character" w:customStyle="1" w:styleId="ListLabel132">
    <w:name w:val="ListLabel 132"/>
    <w:uiPriority w:val="99"/>
    <w:qFormat/>
    <w:rsid w:val="00FB5F24"/>
  </w:style>
  <w:style w:type="character" w:customStyle="1" w:styleId="ListLabel133">
    <w:name w:val="ListLabel 133"/>
    <w:uiPriority w:val="99"/>
    <w:qFormat/>
    <w:rsid w:val="00FB5F24"/>
  </w:style>
  <w:style w:type="character" w:customStyle="1" w:styleId="ListLabel134">
    <w:name w:val="ListLabel 134"/>
    <w:uiPriority w:val="99"/>
    <w:qFormat/>
    <w:rsid w:val="00FB5F24"/>
  </w:style>
  <w:style w:type="character" w:customStyle="1" w:styleId="ListLabel135">
    <w:name w:val="ListLabel 135"/>
    <w:uiPriority w:val="99"/>
    <w:qFormat/>
    <w:rsid w:val="00FB5F24"/>
  </w:style>
  <w:style w:type="character" w:customStyle="1" w:styleId="ListLabel136">
    <w:name w:val="ListLabel 136"/>
    <w:uiPriority w:val="99"/>
    <w:qFormat/>
    <w:rsid w:val="00FB5F24"/>
  </w:style>
  <w:style w:type="character" w:customStyle="1" w:styleId="ListLabel137">
    <w:name w:val="ListLabel 137"/>
    <w:uiPriority w:val="99"/>
    <w:qFormat/>
    <w:rsid w:val="00FB5F24"/>
  </w:style>
  <w:style w:type="character" w:customStyle="1" w:styleId="ListLabel138">
    <w:name w:val="ListLabel 138"/>
    <w:uiPriority w:val="99"/>
    <w:qFormat/>
    <w:rsid w:val="00FB5F24"/>
  </w:style>
  <w:style w:type="character" w:customStyle="1" w:styleId="ListLabel139">
    <w:name w:val="ListLabel 139"/>
    <w:uiPriority w:val="99"/>
    <w:qFormat/>
    <w:rsid w:val="00FB5F24"/>
  </w:style>
  <w:style w:type="character" w:customStyle="1" w:styleId="ListLabel140">
    <w:name w:val="ListLabel 140"/>
    <w:uiPriority w:val="99"/>
    <w:qFormat/>
    <w:rsid w:val="00FB5F24"/>
  </w:style>
  <w:style w:type="character" w:customStyle="1" w:styleId="ListLabel141">
    <w:name w:val="ListLabel 141"/>
    <w:uiPriority w:val="99"/>
    <w:qFormat/>
    <w:rsid w:val="00FB5F24"/>
  </w:style>
  <w:style w:type="character" w:customStyle="1" w:styleId="ListLabel142">
    <w:name w:val="ListLabel 142"/>
    <w:uiPriority w:val="99"/>
    <w:qFormat/>
    <w:rsid w:val="00FB5F24"/>
  </w:style>
  <w:style w:type="character" w:customStyle="1" w:styleId="ListLabel143">
    <w:name w:val="ListLabel 143"/>
    <w:uiPriority w:val="99"/>
    <w:qFormat/>
    <w:rsid w:val="00FB5F24"/>
  </w:style>
  <w:style w:type="character" w:customStyle="1" w:styleId="ListLabel144">
    <w:name w:val="ListLabel 144"/>
    <w:uiPriority w:val="99"/>
    <w:qFormat/>
    <w:rsid w:val="00FB5F24"/>
  </w:style>
  <w:style w:type="character" w:customStyle="1" w:styleId="ListLabel145">
    <w:name w:val="ListLabel 145"/>
    <w:uiPriority w:val="99"/>
    <w:qFormat/>
    <w:rsid w:val="00FB5F24"/>
  </w:style>
  <w:style w:type="character" w:customStyle="1" w:styleId="ListLabel146">
    <w:name w:val="ListLabel 146"/>
    <w:uiPriority w:val="99"/>
    <w:qFormat/>
    <w:rsid w:val="00FB5F24"/>
  </w:style>
  <w:style w:type="character" w:customStyle="1" w:styleId="ListLabel147">
    <w:name w:val="ListLabel 147"/>
    <w:uiPriority w:val="99"/>
    <w:qFormat/>
    <w:rsid w:val="00FB5F24"/>
  </w:style>
  <w:style w:type="character" w:customStyle="1" w:styleId="ListLabel148">
    <w:name w:val="ListLabel 148"/>
    <w:uiPriority w:val="99"/>
    <w:qFormat/>
    <w:rsid w:val="00FB5F24"/>
  </w:style>
  <w:style w:type="character" w:customStyle="1" w:styleId="ListLabel149">
    <w:name w:val="ListLabel 149"/>
    <w:uiPriority w:val="99"/>
    <w:qFormat/>
    <w:rsid w:val="00FB5F24"/>
  </w:style>
  <w:style w:type="character" w:customStyle="1" w:styleId="ListLabel150">
    <w:name w:val="ListLabel 150"/>
    <w:uiPriority w:val="99"/>
    <w:qFormat/>
    <w:rsid w:val="00FB5F24"/>
    <w:rPr>
      <w:sz w:val="24"/>
    </w:rPr>
  </w:style>
  <w:style w:type="character" w:customStyle="1" w:styleId="ListLabel151">
    <w:name w:val="ListLabel 151"/>
    <w:uiPriority w:val="99"/>
    <w:qFormat/>
    <w:rsid w:val="00FB5F24"/>
  </w:style>
  <w:style w:type="character" w:customStyle="1" w:styleId="ListLabel152">
    <w:name w:val="ListLabel 152"/>
    <w:uiPriority w:val="99"/>
    <w:qFormat/>
    <w:rsid w:val="00FB5F24"/>
  </w:style>
  <w:style w:type="character" w:customStyle="1" w:styleId="ListLabel153">
    <w:name w:val="ListLabel 153"/>
    <w:uiPriority w:val="99"/>
    <w:qFormat/>
    <w:rsid w:val="00FB5F24"/>
  </w:style>
  <w:style w:type="character" w:customStyle="1" w:styleId="ListLabel154">
    <w:name w:val="ListLabel 154"/>
    <w:uiPriority w:val="99"/>
    <w:qFormat/>
    <w:rsid w:val="00FB5F24"/>
  </w:style>
  <w:style w:type="character" w:customStyle="1" w:styleId="ListLabel155">
    <w:name w:val="ListLabel 155"/>
    <w:uiPriority w:val="99"/>
    <w:qFormat/>
    <w:rsid w:val="00FB5F24"/>
  </w:style>
  <w:style w:type="character" w:customStyle="1" w:styleId="ListLabel156">
    <w:name w:val="ListLabel 156"/>
    <w:uiPriority w:val="99"/>
    <w:qFormat/>
    <w:rsid w:val="00FB5F24"/>
  </w:style>
  <w:style w:type="character" w:customStyle="1" w:styleId="ListLabel157">
    <w:name w:val="ListLabel 157"/>
    <w:uiPriority w:val="99"/>
    <w:qFormat/>
    <w:rsid w:val="00FB5F24"/>
  </w:style>
  <w:style w:type="character" w:customStyle="1" w:styleId="ListLabel158">
    <w:name w:val="ListLabel 158"/>
    <w:uiPriority w:val="99"/>
    <w:qFormat/>
    <w:rsid w:val="00FB5F24"/>
  </w:style>
  <w:style w:type="character" w:customStyle="1" w:styleId="ListLabel159">
    <w:name w:val="ListLabel 159"/>
    <w:uiPriority w:val="99"/>
    <w:qFormat/>
    <w:rsid w:val="00FB5F24"/>
    <w:rPr>
      <w:sz w:val="24"/>
    </w:rPr>
  </w:style>
  <w:style w:type="character" w:customStyle="1" w:styleId="ListLabel160">
    <w:name w:val="ListLabel 160"/>
    <w:uiPriority w:val="99"/>
    <w:qFormat/>
    <w:rsid w:val="00FB5F24"/>
  </w:style>
  <w:style w:type="character" w:customStyle="1" w:styleId="ListLabel161">
    <w:name w:val="ListLabel 161"/>
    <w:uiPriority w:val="99"/>
    <w:qFormat/>
    <w:rsid w:val="00FB5F24"/>
  </w:style>
  <w:style w:type="character" w:customStyle="1" w:styleId="ListLabel162">
    <w:name w:val="ListLabel 162"/>
    <w:uiPriority w:val="99"/>
    <w:qFormat/>
    <w:rsid w:val="00FB5F24"/>
  </w:style>
  <w:style w:type="character" w:customStyle="1" w:styleId="ListLabel163">
    <w:name w:val="ListLabel 163"/>
    <w:uiPriority w:val="99"/>
    <w:qFormat/>
    <w:rsid w:val="00FB5F24"/>
  </w:style>
  <w:style w:type="character" w:customStyle="1" w:styleId="ListLabel164">
    <w:name w:val="ListLabel 164"/>
    <w:uiPriority w:val="99"/>
    <w:qFormat/>
    <w:rsid w:val="00FB5F24"/>
  </w:style>
  <w:style w:type="character" w:customStyle="1" w:styleId="ListLabel165">
    <w:name w:val="ListLabel 165"/>
    <w:uiPriority w:val="99"/>
    <w:qFormat/>
    <w:rsid w:val="00FB5F24"/>
  </w:style>
  <w:style w:type="character" w:customStyle="1" w:styleId="ListLabel166">
    <w:name w:val="ListLabel 166"/>
    <w:uiPriority w:val="99"/>
    <w:qFormat/>
    <w:rsid w:val="00FB5F24"/>
  </w:style>
  <w:style w:type="character" w:customStyle="1" w:styleId="ListLabel167">
    <w:name w:val="ListLabel 167"/>
    <w:uiPriority w:val="99"/>
    <w:qFormat/>
    <w:rsid w:val="00FB5F24"/>
  </w:style>
  <w:style w:type="character" w:customStyle="1" w:styleId="ListLabel168">
    <w:name w:val="ListLabel 168"/>
    <w:uiPriority w:val="99"/>
    <w:qFormat/>
    <w:rsid w:val="00FB5F24"/>
    <w:rPr>
      <w:sz w:val="24"/>
    </w:rPr>
  </w:style>
  <w:style w:type="character" w:customStyle="1" w:styleId="ListLabel169">
    <w:name w:val="ListLabel 169"/>
    <w:uiPriority w:val="99"/>
    <w:qFormat/>
    <w:rsid w:val="00FB5F24"/>
  </w:style>
  <w:style w:type="character" w:customStyle="1" w:styleId="ListLabel170">
    <w:name w:val="ListLabel 170"/>
    <w:uiPriority w:val="99"/>
    <w:qFormat/>
    <w:rsid w:val="00FB5F24"/>
  </w:style>
  <w:style w:type="character" w:customStyle="1" w:styleId="ListLabel171">
    <w:name w:val="ListLabel 171"/>
    <w:uiPriority w:val="99"/>
    <w:qFormat/>
    <w:rsid w:val="00FB5F24"/>
  </w:style>
  <w:style w:type="character" w:customStyle="1" w:styleId="ListLabel172">
    <w:name w:val="ListLabel 172"/>
    <w:uiPriority w:val="99"/>
    <w:qFormat/>
    <w:rsid w:val="00FB5F24"/>
  </w:style>
  <w:style w:type="character" w:customStyle="1" w:styleId="ListLabel173">
    <w:name w:val="ListLabel 173"/>
    <w:uiPriority w:val="99"/>
    <w:qFormat/>
    <w:rsid w:val="00FB5F24"/>
  </w:style>
  <w:style w:type="character" w:customStyle="1" w:styleId="ListLabel174">
    <w:name w:val="ListLabel 174"/>
    <w:uiPriority w:val="99"/>
    <w:qFormat/>
    <w:rsid w:val="00FB5F24"/>
  </w:style>
  <w:style w:type="character" w:customStyle="1" w:styleId="ListLabel175">
    <w:name w:val="ListLabel 175"/>
    <w:uiPriority w:val="99"/>
    <w:qFormat/>
    <w:rsid w:val="00FB5F24"/>
  </w:style>
  <w:style w:type="character" w:customStyle="1" w:styleId="ListLabel176">
    <w:name w:val="ListLabel 176"/>
    <w:uiPriority w:val="99"/>
    <w:qFormat/>
    <w:rsid w:val="00FB5F24"/>
  </w:style>
  <w:style w:type="character" w:customStyle="1" w:styleId="ListLabel177">
    <w:name w:val="ListLabel 177"/>
    <w:uiPriority w:val="99"/>
    <w:qFormat/>
    <w:rsid w:val="00FB5F24"/>
  </w:style>
  <w:style w:type="character" w:customStyle="1" w:styleId="ListLabel178">
    <w:name w:val="ListLabel 178"/>
    <w:uiPriority w:val="99"/>
    <w:qFormat/>
    <w:rsid w:val="00FB5F24"/>
  </w:style>
  <w:style w:type="character" w:customStyle="1" w:styleId="ListLabel179">
    <w:name w:val="ListLabel 179"/>
    <w:uiPriority w:val="99"/>
    <w:qFormat/>
    <w:rsid w:val="00FB5F24"/>
  </w:style>
  <w:style w:type="character" w:customStyle="1" w:styleId="ListLabel180">
    <w:name w:val="ListLabel 180"/>
    <w:uiPriority w:val="99"/>
    <w:qFormat/>
    <w:rsid w:val="00FB5F24"/>
  </w:style>
  <w:style w:type="character" w:customStyle="1" w:styleId="ListLabel181">
    <w:name w:val="ListLabel 181"/>
    <w:uiPriority w:val="99"/>
    <w:qFormat/>
    <w:rsid w:val="00FB5F24"/>
  </w:style>
  <w:style w:type="character" w:customStyle="1" w:styleId="ListLabel182">
    <w:name w:val="ListLabel 182"/>
    <w:uiPriority w:val="99"/>
    <w:qFormat/>
    <w:rsid w:val="00FB5F24"/>
  </w:style>
  <w:style w:type="character" w:customStyle="1" w:styleId="ListLabel183">
    <w:name w:val="ListLabel 183"/>
    <w:uiPriority w:val="99"/>
    <w:qFormat/>
    <w:rsid w:val="00FB5F24"/>
  </w:style>
  <w:style w:type="character" w:customStyle="1" w:styleId="ListLabel184">
    <w:name w:val="ListLabel 184"/>
    <w:uiPriority w:val="99"/>
    <w:qFormat/>
    <w:rsid w:val="00FB5F24"/>
  </w:style>
  <w:style w:type="character" w:customStyle="1" w:styleId="ListLabel185">
    <w:name w:val="ListLabel 185"/>
    <w:uiPriority w:val="99"/>
    <w:qFormat/>
    <w:rsid w:val="00FB5F24"/>
  </w:style>
  <w:style w:type="character" w:customStyle="1" w:styleId="ListLabel186">
    <w:name w:val="ListLabel 186"/>
    <w:uiPriority w:val="99"/>
    <w:qFormat/>
    <w:rsid w:val="00FB5F24"/>
    <w:rPr>
      <w:sz w:val="20"/>
    </w:rPr>
  </w:style>
  <w:style w:type="character" w:customStyle="1" w:styleId="ListLabel187">
    <w:name w:val="ListLabel 187"/>
    <w:uiPriority w:val="99"/>
    <w:qFormat/>
    <w:rsid w:val="00FB5F24"/>
  </w:style>
  <w:style w:type="character" w:customStyle="1" w:styleId="ListLabel188">
    <w:name w:val="ListLabel 188"/>
    <w:uiPriority w:val="99"/>
    <w:qFormat/>
    <w:rsid w:val="00FB5F24"/>
  </w:style>
  <w:style w:type="character" w:customStyle="1" w:styleId="ListLabel189">
    <w:name w:val="ListLabel 189"/>
    <w:uiPriority w:val="99"/>
    <w:qFormat/>
    <w:rsid w:val="00FB5F24"/>
  </w:style>
  <w:style w:type="character" w:customStyle="1" w:styleId="ListLabel190">
    <w:name w:val="ListLabel 190"/>
    <w:uiPriority w:val="99"/>
    <w:qFormat/>
    <w:rsid w:val="00FB5F24"/>
  </w:style>
  <w:style w:type="character" w:customStyle="1" w:styleId="ListLabel191">
    <w:name w:val="ListLabel 191"/>
    <w:uiPriority w:val="99"/>
    <w:qFormat/>
    <w:rsid w:val="00FB5F24"/>
  </w:style>
  <w:style w:type="character" w:customStyle="1" w:styleId="ListLabel192">
    <w:name w:val="ListLabel 192"/>
    <w:uiPriority w:val="99"/>
    <w:qFormat/>
    <w:rsid w:val="00FB5F24"/>
  </w:style>
  <w:style w:type="character" w:customStyle="1" w:styleId="ListLabel193">
    <w:name w:val="ListLabel 193"/>
    <w:uiPriority w:val="99"/>
    <w:qFormat/>
    <w:rsid w:val="00FB5F24"/>
  </w:style>
  <w:style w:type="character" w:customStyle="1" w:styleId="ListLabel194">
    <w:name w:val="ListLabel 194"/>
    <w:uiPriority w:val="99"/>
    <w:qFormat/>
    <w:rsid w:val="00FB5F24"/>
  </w:style>
  <w:style w:type="character" w:customStyle="1" w:styleId="ListLabel195">
    <w:name w:val="ListLabel 195"/>
    <w:uiPriority w:val="99"/>
    <w:qFormat/>
    <w:rsid w:val="00FB5F24"/>
    <w:rPr>
      <w:sz w:val="20"/>
    </w:rPr>
  </w:style>
  <w:style w:type="character" w:customStyle="1" w:styleId="ListLabel196">
    <w:name w:val="ListLabel 196"/>
    <w:uiPriority w:val="99"/>
    <w:qFormat/>
    <w:rsid w:val="00FB5F24"/>
  </w:style>
  <w:style w:type="character" w:customStyle="1" w:styleId="ListLabel197">
    <w:name w:val="ListLabel 197"/>
    <w:uiPriority w:val="99"/>
    <w:qFormat/>
    <w:rsid w:val="00FB5F24"/>
  </w:style>
  <w:style w:type="character" w:customStyle="1" w:styleId="ListLabel198">
    <w:name w:val="ListLabel 198"/>
    <w:uiPriority w:val="99"/>
    <w:qFormat/>
    <w:rsid w:val="00FB5F24"/>
  </w:style>
  <w:style w:type="character" w:customStyle="1" w:styleId="ListLabel199">
    <w:name w:val="ListLabel 199"/>
    <w:uiPriority w:val="99"/>
    <w:qFormat/>
    <w:rsid w:val="00FB5F24"/>
  </w:style>
  <w:style w:type="character" w:customStyle="1" w:styleId="ListLabel200">
    <w:name w:val="ListLabel 200"/>
    <w:uiPriority w:val="99"/>
    <w:qFormat/>
    <w:rsid w:val="00FB5F24"/>
  </w:style>
  <w:style w:type="character" w:customStyle="1" w:styleId="ListLabel201">
    <w:name w:val="ListLabel 201"/>
    <w:uiPriority w:val="99"/>
    <w:qFormat/>
    <w:rsid w:val="00FB5F24"/>
  </w:style>
  <w:style w:type="character" w:customStyle="1" w:styleId="ListLabel202">
    <w:name w:val="ListLabel 202"/>
    <w:uiPriority w:val="99"/>
    <w:qFormat/>
    <w:rsid w:val="00FB5F24"/>
  </w:style>
  <w:style w:type="character" w:customStyle="1" w:styleId="ListLabel203">
    <w:name w:val="ListLabel 203"/>
    <w:uiPriority w:val="99"/>
    <w:qFormat/>
    <w:rsid w:val="00FB5F24"/>
  </w:style>
  <w:style w:type="character" w:customStyle="1" w:styleId="ListLabel204">
    <w:name w:val="ListLabel 204"/>
    <w:uiPriority w:val="99"/>
    <w:qFormat/>
    <w:rsid w:val="00FB5F24"/>
  </w:style>
  <w:style w:type="character" w:customStyle="1" w:styleId="ListLabel205">
    <w:name w:val="ListLabel 205"/>
    <w:uiPriority w:val="99"/>
    <w:qFormat/>
    <w:rsid w:val="00FB5F24"/>
  </w:style>
  <w:style w:type="character" w:customStyle="1" w:styleId="ListLabel206">
    <w:name w:val="ListLabel 206"/>
    <w:uiPriority w:val="99"/>
    <w:qFormat/>
    <w:rsid w:val="00FB5F24"/>
  </w:style>
  <w:style w:type="character" w:customStyle="1" w:styleId="ListLabel207">
    <w:name w:val="ListLabel 207"/>
    <w:uiPriority w:val="99"/>
    <w:qFormat/>
    <w:rsid w:val="00FB5F24"/>
  </w:style>
  <w:style w:type="character" w:customStyle="1" w:styleId="ListLabel208">
    <w:name w:val="ListLabel 208"/>
    <w:uiPriority w:val="99"/>
    <w:qFormat/>
    <w:rsid w:val="00FB5F24"/>
  </w:style>
  <w:style w:type="character" w:customStyle="1" w:styleId="ListLabel209">
    <w:name w:val="ListLabel 209"/>
    <w:uiPriority w:val="99"/>
    <w:qFormat/>
    <w:rsid w:val="00FB5F24"/>
  </w:style>
  <w:style w:type="character" w:customStyle="1" w:styleId="ListLabel210">
    <w:name w:val="ListLabel 210"/>
    <w:uiPriority w:val="99"/>
    <w:qFormat/>
    <w:rsid w:val="00FB5F24"/>
  </w:style>
  <w:style w:type="character" w:customStyle="1" w:styleId="ListLabel211">
    <w:name w:val="ListLabel 211"/>
    <w:uiPriority w:val="99"/>
    <w:qFormat/>
    <w:rsid w:val="00FB5F24"/>
  </w:style>
  <w:style w:type="character" w:customStyle="1" w:styleId="ListLabel212">
    <w:name w:val="ListLabel 212"/>
    <w:uiPriority w:val="99"/>
    <w:qFormat/>
    <w:rsid w:val="00FB5F24"/>
  </w:style>
  <w:style w:type="character" w:customStyle="1" w:styleId="ListLabel213">
    <w:name w:val="ListLabel 213"/>
    <w:uiPriority w:val="99"/>
    <w:qFormat/>
    <w:rsid w:val="00FB5F24"/>
  </w:style>
  <w:style w:type="character" w:customStyle="1" w:styleId="ListLabel214">
    <w:name w:val="ListLabel 214"/>
    <w:uiPriority w:val="99"/>
    <w:qFormat/>
    <w:rsid w:val="00FB5F24"/>
  </w:style>
  <w:style w:type="character" w:customStyle="1" w:styleId="ListLabel215">
    <w:name w:val="ListLabel 215"/>
    <w:uiPriority w:val="99"/>
    <w:qFormat/>
    <w:rsid w:val="00FB5F24"/>
  </w:style>
  <w:style w:type="character" w:customStyle="1" w:styleId="ListLabel216">
    <w:name w:val="ListLabel 216"/>
    <w:uiPriority w:val="99"/>
    <w:qFormat/>
    <w:rsid w:val="00FB5F24"/>
  </w:style>
  <w:style w:type="character" w:customStyle="1" w:styleId="ListLabel217">
    <w:name w:val="ListLabel 217"/>
    <w:uiPriority w:val="99"/>
    <w:qFormat/>
    <w:rsid w:val="00FB5F24"/>
  </w:style>
  <w:style w:type="character" w:customStyle="1" w:styleId="ListLabel218">
    <w:name w:val="ListLabel 218"/>
    <w:uiPriority w:val="99"/>
    <w:qFormat/>
    <w:rsid w:val="00FB5F24"/>
  </w:style>
  <w:style w:type="character" w:customStyle="1" w:styleId="ListLabel219">
    <w:name w:val="ListLabel 219"/>
    <w:uiPriority w:val="99"/>
    <w:qFormat/>
    <w:rsid w:val="00FB5F24"/>
  </w:style>
  <w:style w:type="character" w:customStyle="1" w:styleId="ListLabel220">
    <w:name w:val="ListLabel 220"/>
    <w:uiPriority w:val="99"/>
    <w:qFormat/>
    <w:rsid w:val="00FB5F24"/>
  </w:style>
  <w:style w:type="character" w:customStyle="1" w:styleId="ListLabel221">
    <w:name w:val="ListLabel 221"/>
    <w:uiPriority w:val="99"/>
    <w:qFormat/>
    <w:rsid w:val="00FB5F24"/>
  </w:style>
  <w:style w:type="character" w:customStyle="1" w:styleId="ListLabel222">
    <w:name w:val="ListLabel 222"/>
    <w:uiPriority w:val="99"/>
    <w:qFormat/>
    <w:rsid w:val="00FB5F24"/>
  </w:style>
  <w:style w:type="character" w:customStyle="1" w:styleId="ListLabel223">
    <w:name w:val="ListLabel 223"/>
    <w:uiPriority w:val="99"/>
    <w:qFormat/>
    <w:rsid w:val="00FB5F24"/>
  </w:style>
  <w:style w:type="character" w:customStyle="1" w:styleId="ListLabel224">
    <w:name w:val="ListLabel 224"/>
    <w:uiPriority w:val="99"/>
    <w:qFormat/>
    <w:rsid w:val="00FB5F24"/>
  </w:style>
  <w:style w:type="character" w:customStyle="1" w:styleId="ListLabel225">
    <w:name w:val="ListLabel 225"/>
    <w:uiPriority w:val="99"/>
    <w:qFormat/>
    <w:rsid w:val="00FB5F24"/>
  </w:style>
  <w:style w:type="character" w:customStyle="1" w:styleId="ListLabel226">
    <w:name w:val="ListLabel 226"/>
    <w:uiPriority w:val="99"/>
    <w:qFormat/>
    <w:rsid w:val="00FB5F24"/>
    <w:rPr>
      <w:b/>
      <w:sz w:val="20"/>
    </w:rPr>
  </w:style>
  <w:style w:type="character" w:customStyle="1" w:styleId="ListLabel227">
    <w:name w:val="ListLabel 227"/>
    <w:uiPriority w:val="99"/>
    <w:qFormat/>
    <w:rsid w:val="00FB5F24"/>
  </w:style>
  <w:style w:type="character" w:customStyle="1" w:styleId="ListLabel228">
    <w:name w:val="ListLabel 228"/>
    <w:uiPriority w:val="99"/>
    <w:qFormat/>
    <w:rsid w:val="00FB5F24"/>
  </w:style>
  <w:style w:type="character" w:customStyle="1" w:styleId="ListLabel229">
    <w:name w:val="ListLabel 229"/>
    <w:uiPriority w:val="99"/>
    <w:qFormat/>
    <w:rsid w:val="00FB5F24"/>
  </w:style>
  <w:style w:type="character" w:customStyle="1" w:styleId="ListLabel230">
    <w:name w:val="ListLabel 230"/>
    <w:uiPriority w:val="99"/>
    <w:qFormat/>
    <w:rsid w:val="00FB5F24"/>
  </w:style>
  <w:style w:type="character" w:customStyle="1" w:styleId="ListLabel231">
    <w:name w:val="ListLabel 231"/>
    <w:uiPriority w:val="99"/>
    <w:qFormat/>
    <w:rsid w:val="00FB5F24"/>
  </w:style>
  <w:style w:type="character" w:customStyle="1" w:styleId="ListLabel232">
    <w:name w:val="ListLabel 232"/>
    <w:uiPriority w:val="99"/>
    <w:qFormat/>
    <w:rsid w:val="00FB5F24"/>
  </w:style>
  <w:style w:type="character" w:customStyle="1" w:styleId="ListLabel233">
    <w:name w:val="ListLabel 233"/>
    <w:uiPriority w:val="99"/>
    <w:qFormat/>
    <w:rsid w:val="00FB5F24"/>
  </w:style>
  <w:style w:type="character" w:customStyle="1" w:styleId="ListLabel234">
    <w:name w:val="ListLabel 234"/>
    <w:uiPriority w:val="99"/>
    <w:qFormat/>
    <w:rsid w:val="00FB5F24"/>
  </w:style>
  <w:style w:type="character" w:customStyle="1" w:styleId="ListLabel235">
    <w:name w:val="ListLabel 235"/>
    <w:uiPriority w:val="99"/>
    <w:qFormat/>
    <w:rsid w:val="00FB5F24"/>
    <w:rPr>
      <w:sz w:val="20"/>
    </w:rPr>
  </w:style>
  <w:style w:type="character" w:customStyle="1" w:styleId="ListLabel236">
    <w:name w:val="ListLabel 236"/>
    <w:uiPriority w:val="99"/>
    <w:qFormat/>
    <w:rsid w:val="00FB5F24"/>
  </w:style>
  <w:style w:type="character" w:customStyle="1" w:styleId="ListLabel237">
    <w:name w:val="ListLabel 237"/>
    <w:uiPriority w:val="99"/>
    <w:qFormat/>
    <w:rsid w:val="00FB5F24"/>
  </w:style>
  <w:style w:type="character" w:customStyle="1" w:styleId="ListLabel238">
    <w:name w:val="ListLabel 238"/>
    <w:uiPriority w:val="99"/>
    <w:qFormat/>
    <w:rsid w:val="00FB5F24"/>
  </w:style>
  <w:style w:type="character" w:customStyle="1" w:styleId="ListLabel239">
    <w:name w:val="ListLabel 239"/>
    <w:uiPriority w:val="99"/>
    <w:qFormat/>
    <w:rsid w:val="00FB5F24"/>
  </w:style>
  <w:style w:type="character" w:customStyle="1" w:styleId="ListLabel240">
    <w:name w:val="ListLabel 240"/>
    <w:uiPriority w:val="99"/>
    <w:qFormat/>
    <w:rsid w:val="00FB5F24"/>
  </w:style>
  <w:style w:type="character" w:customStyle="1" w:styleId="ListLabel241">
    <w:name w:val="ListLabel 241"/>
    <w:uiPriority w:val="99"/>
    <w:qFormat/>
    <w:rsid w:val="00FB5F24"/>
  </w:style>
  <w:style w:type="character" w:customStyle="1" w:styleId="ListLabel242">
    <w:name w:val="ListLabel 242"/>
    <w:uiPriority w:val="99"/>
    <w:qFormat/>
    <w:rsid w:val="00FB5F24"/>
  </w:style>
  <w:style w:type="character" w:customStyle="1" w:styleId="ListLabel243">
    <w:name w:val="ListLabel 243"/>
    <w:uiPriority w:val="99"/>
    <w:qFormat/>
    <w:rsid w:val="00FB5F24"/>
  </w:style>
  <w:style w:type="character" w:customStyle="1" w:styleId="ListLabel244">
    <w:name w:val="ListLabel 244"/>
    <w:uiPriority w:val="99"/>
    <w:qFormat/>
    <w:rsid w:val="00FB5F24"/>
    <w:rPr>
      <w:sz w:val="20"/>
    </w:rPr>
  </w:style>
  <w:style w:type="character" w:customStyle="1" w:styleId="ListLabel245">
    <w:name w:val="ListLabel 245"/>
    <w:uiPriority w:val="99"/>
    <w:qFormat/>
    <w:rsid w:val="00FB5F24"/>
  </w:style>
  <w:style w:type="character" w:customStyle="1" w:styleId="ListLabel246">
    <w:name w:val="ListLabel 246"/>
    <w:uiPriority w:val="99"/>
    <w:qFormat/>
    <w:rsid w:val="00FB5F24"/>
  </w:style>
  <w:style w:type="character" w:customStyle="1" w:styleId="ListLabel247">
    <w:name w:val="ListLabel 247"/>
    <w:uiPriority w:val="99"/>
    <w:qFormat/>
    <w:rsid w:val="00FB5F24"/>
  </w:style>
  <w:style w:type="character" w:customStyle="1" w:styleId="ListLabel248">
    <w:name w:val="ListLabel 248"/>
    <w:uiPriority w:val="99"/>
    <w:qFormat/>
    <w:rsid w:val="00FB5F24"/>
  </w:style>
  <w:style w:type="character" w:customStyle="1" w:styleId="ListLabel249">
    <w:name w:val="ListLabel 249"/>
    <w:uiPriority w:val="99"/>
    <w:qFormat/>
    <w:rsid w:val="00FB5F24"/>
  </w:style>
  <w:style w:type="character" w:customStyle="1" w:styleId="ListLabel250">
    <w:name w:val="ListLabel 250"/>
    <w:uiPriority w:val="99"/>
    <w:qFormat/>
    <w:rsid w:val="00FB5F24"/>
  </w:style>
  <w:style w:type="character" w:customStyle="1" w:styleId="ListLabel251">
    <w:name w:val="ListLabel 251"/>
    <w:uiPriority w:val="99"/>
    <w:qFormat/>
    <w:rsid w:val="00FB5F24"/>
  </w:style>
  <w:style w:type="character" w:customStyle="1" w:styleId="ListLabel252">
    <w:name w:val="ListLabel 252"/>
    <w:uiPriority w:val="99"/>
    <w:qFormat/>
    <w:rsid w:val="00FB5F24"/>
  </w:style>
  <w:style w:type="character" w:customStyle="1" w:styleId="ListLabel253">
    <w:name w:val="ListLabel 253"/>
    <w:uiPriority w:val="99"/>
    <w:qFormat/>
    <w:rsid w:val="00FB5F24"/>
    <w:rPr>
      <w:sz w:val="20"/>
    </w:rPr>
  </w:style>
  <w:style w:type="character" w:customStyle="1" w:styleId="ListLabel254">
    <w:name w:val="ListLabel 254"/>
    <w:uiPriority w:val="99"/>
    <w:qFormat/>
    <w:rsid w:val="00FB5F24"/>
  </w:style>
  <w:style w:type="character" w:customStyle="1" w:styleId="ListLabel255">
    <w:name w:val="ListLabel 255"/>
    <w:uiPriority w:val="99"/>
    <w:qFormat/>
    <w:rsid w:val="00FB5F24"/>
  </w:style>
  <w:style w:type="character" w:customStyle="1" w:styleId="ListLabel256">
    <w:name w:val="ListLabel 256"/>
    <w:uiPriority w:val="99"/>
    <w:qFormat/>
    <w:rsid w:val="00FB5F24"/>
  </w:style>
  <w:style w:type="character" w:customStyle="1" w:styleId="ListLabel257">
    <w:name w:val="ListLabel 257"/>
    <w:uiPriority w:val="99"/>
    <w:qFormat/>
    <w:rsid w:val="00FB5F24"/>
  </w:style>
  <w:style w:type="character" w:customStyle="1" w:styleId="ListLabel258">
    <w:name w:val="ListLabel 258"/>
    <w:uiPriority w:val="99"/>
    <w:qFormat/>
    <w:rsid w:val="00FB5F24"/>
  </w:style>
  <w:style w:type="character" w:customStyle="1" w:styleId="ListLabel259">
    <w:name w:val="ListLabel 259"/>
    <w:uiPriority w:val="99"/>
    <w:qFormat/>
    <w:rsid w:val="00FB5F24"/>
  </w:style>
  <w:style w:type="character" w:customStyle="1" w:styleId="ListLabel260">
    <w:name w:val="ListLabel 260"/>
    <w:uiPriority w:val="99"/>
    <w:qFormat/>
    <w:rsid w:val="00FB5F24"/>
  </w:style>
  <w:style w:type="character" w:customStyle="1" w:styleId="ListLabel261">
    <w:name w:val="ListLabel 261"/>
    <w:uiPriority w:val="99"/>
    <w:qFormat/>
    <w:rsid w:val="00FB5F24"/>
  </w:style>
  <w:style w:type="character" w:customStyle="1" w:styleId="ListLabel262">
    <w:name w:val="ListLabel 262"/>
    <w:uiPriority w:val="99"/>
    <w:qFormat/>
    <w:rsid w:val="00FB5F24"/>
    <w:rPr>
      <w:sz w:val="20"/>
    </w:rPr>
  </w:style>
  <w:style w:type="character" w:customStyle="1" w:styleId="ListLabel263">
    <w:name w:val="ListLabel 263"/>
    <w:uiPriority w:val="99"/>
    <w:qFormat/>
    <w:rsid w:val="00FB5F24"/>
  </w:style>
  <w:style w:type="character" w:customStyle="1" w:styleId="ListLabel264">
    <w:name w:val="ListLabel 264"/>
    <w:uiPriority w:val="99"/>
    <w:qFormat/>
    <w:rsid w:val="00FB5F24"/>
  </w:style>
  <w:style w:type="character" w:customStyle="1" w:styleId="ListLabel265">
    <w:name w:val="ListLabel 265"/>
    <w:uiPriority w:val="99"/>
    <w:qFormat/>
    <w:rsid w:val="00FB5F24"/>
  </w:style>
  <w:style w:type="character" w:customStyle="1" w:styleId="ListLabel266">
    <w:name w:val="ListLabel 266"/>
    <w:uiPriority w:val="99"/>
    <w:qFormat/>
    <w:rsid w:val="00FB5F24"/>
  </w:style>
  <w:style w:type="character" w:customStyle="1" w:styleId="ListLabel267">
    <w:name w:val="ListLabel 267"/>
    <w:uiPriority w:val="99"/>
    <w:qFormat/>
    <w:rsid w:val="00FB5F24"/>
  </w:style>
  <w:style w:type="character" w:customStyle="1" w:styleId="ListLabel268">
    <w:name w:val="ListLabel 268"/>
    <w:uiPriority w:val="99"/>
    <w:qFormat/>
    <w:rsid w:val="00FB5F24"/>
  </w:style>
  <w:style w:type="character" w:customStyle="1" w:styleId="ListLabel269">
    <w:name w:val="ListLabel 269"/>
    <w:uiPriority w:val="99"/>
    <w:qFormat/>
    <w:rsid w:val="00FB5F24"/>
  </w:style>
  <w:style w:type="character" w:customStyle="1" w:styleId="ListLabel270">
    <w:name w:val="ListLabel 270"/>
    <w:uiPriority w:val="99"/>
    <w:qFormat/>
    <w:rsid w:val="00FB5F24"/>
  </w:style>
  <w:style w:type="character" w:customStyle="1" w:styleId="ListLabel271">
    <w:name w:val="ListLabel 271"/>
    <w:uiPriority w:val="99"/>
    <w:qFormat/>
    <w:rsid w:val="00FB5F24"/>
    <w:rPr>
      <w:sz w:val="20"/>
    </w:rPr>
  </w:style>
  <w:style w:type="character" w:customStyle="1" w:styleId="ListLabel272">
    <w:name w:val="ListLabel 272"/>
    <w:uiPriority w:val="99"/>
    <w:qFormat/>
    <w:rsid w:val="00FB5F24"/>
  </w:style>
  <w:style w:type="character" w:customStyle="1" w:styleId="ListLabel273">
    <w:name w:val="ListLabel 273"/>
    <w:uiPriority w:val="99"/>
    <w:qFormat/>
    <w:rsid w:val="00FB5F24"/>
  </w:style>
  <w:style w:type="character" w:customStyle="1" w:styleId="ListLabel274">
    <w:name w:val="ListLabel 274"/>
    <w:uiPriority w:val="99"/>
    <w:qFormat/>
    <w:rsid w:val="00FB5F24"/>
  </w:style>
  <w:style w:type="character" w:customStyle="1" w:styleId="ListLabel275">
    <w:name w:val="ListLabel 275"/>
    <w:uiPriority w:val="99"/>
    <w:qFormat/>
    <w:rsid w:val="00FB5F24"/>
  </w:style>
  <w:style w:type="character" w:customStyle="1" w:styleId="ListLabel276">
    <w:name w:val="ListLabel 276"/>
    <w:uiPriority w:val="99"/>
    <w:qFormat/>
    <w:rsid w:val="00FB5F24"/>
  </w:style>
  <w:style w:type="character" w:customStyle="1" w:styleId="ListLabel277">
    <w:name w:val="ListLabel 277"/>
    <w:uiPriority w:val="99"/>
    <w:qFormat/>
    <w:rsid w:val="00FB5F24"/>
  </w:style>
  <w:style w:type="character" w:customStyle="1" w:styleId="ListLabel278">
    <w:name w:val="ListLabel 278"/>
    <w:uiPriority w:val="99"/>
    <w:qFormat/>
    <w:rsid w:val="00FB5F24"/>
  </w:style>
  <w:style w:type="character" w:customStyle="1" w:styleId="ListLabel279">
    <w:name w:val="ListLabel 279"/>
    <w:uiPriority w:val="99"/>
    <w:qFormat/>
    <w:rsid w:val="00FB5F24"/>
  </w:style>
  <w:style w:type="character" w:customStyle="1" w:styleId="ListLabel280">
    <w:name w:val="ListLabel 280"/>
    <w:uiPriority w:val="99"/>
    <w:qFormat/>
    <w:rsid w:val="00FB5F24"/>
    <w:rPr>
      <w:sz w:val="20"/>
    </w:rPr>
  </w:style>
  <w:style w:type="character" w:customStyle="1" w:styleId="ListLabel281">
    <w:name w:val="ListLabel 281"/>
    <w:uiPriority w:val="99"/>
    <w:qFormat/>
    <w:rsid w:val="00FB5F24"/>
  </w:style>
  <w:style w:type="character" w:customStyle="1" w:styleId="ListLabel282">
    <w:name w:val="ListLabel 282"/>
    <w:uiPriority w:val="99"/>
    <w:qFormat/>
    <w:rsid w:val="00FB5F24"/>
  </w:style>
  <w:style w:type="character" w:customStyle="1" w:styleId="ListLabel283">
    <w:name w:val="ListLabel 283"/>
    <w:uiPriority w:val="99"/>
    <w:qFormat/>
    <w:rsid w:val="00FB5F24"/>
  </w:style>
  <w:style w:type="character" w:customStyle="1" w:styleId="ListLabel284">
    <w:name w:val="ListLabel 284"/>
    <w:uiPriority w:val="99"/>
    <w:qFormat/>
    <w:rsid w:val="00FB5F24"/>
  </w:style>
  <w:style w:type="character" w:customStyle="1" w:styleId="ListLabel285">
    <w:name w:val="ListLabel 285"/>
    <w:uiPriority w:val="99"/>
    <w:qFormat/>
    <w:rsid w:val="00FB5F24"/>
  </w:style>
  <w:style w:type="character" w:customStyle="1" w:styleId="ListLabel286">
    <w:name w:val="ListLabel 286"/>
    <w:uiPriority w:val="99"/>
    <w:qFormat/>
    <w:rsid w:val="00FB5F24"/>
  </w:style>
  <w:style w:type="character" w:customStyle="1" w:styleId="ListLabel287">
    <w:name w:val="ListLabel 287"/>
    <w:uiPriority w:val="99"/>
    <w:qFormat/>
    <w:rsid w:val="00FB5F24"/>
  </w:style>
  <w:style w:type="character" w:customStyle="1" w:styleId="ListLabel288">
    <w:name w:val="ListLabel 288"/>
    <w:uiPriority w:val="99"/>
    <w:qFormat/>
    <w:rsid w:val="00FB5F24"/>
  </w:style>
  <w:style w:type="character" w:customStyle="1" w:styleId="ListLabel289">
    <w:name w:val="ListLabel 289"/>
    <w:uiPriority w:val="99"/>
    <w:qFormat/>
    <w:rsid w:val="00FB5F24"/>
    <w:rPr>
      <w:b/>
      <w:color w:val="00000A"/>
      <w:sz w:val="20"/>
    </w:rPr>
  </w:style>
  <w:style w:type="character" w:customStyle="1" w:styleId="ListLabel290">
    <w:name w:val="ListLabel 290"/>
    <w:uiPriority w:val="99"/>
    <w:qFormat/>
    <w:rsid w:val="00FB5F24"/>
  </w:style>
  <w:style w:type="character" w:customStyle="1" w:styleId="ListLabel291">
    <w:name w:val="ListLabel 291"/>
    <w:uiPriority w:val="99"/>
    <w:qFormat/>
    <w:rsid w:val="00FB5F24"/>
  </w:style>
  <w:style w:type="character" w:customStyle="1" w:styleId="ListLabel292">
    <w:name w:val="ListLabel 292"/>
    <w:uiPriority w:val="99"/>
    <w:qFormat/>
    <w:rsid w:val="00FB5F24"/>
  </w:style>
  <w:style w:type="character" w:customStyle="1" w:styleId="ListLabel293">
    <w:name w:val="ListLabel 293"/>
    <w:uiPriority w:val="99"/>
    <w:qFormat/>
    <w:rsid w:val="00FB5F24"/>
  </w:style>
  <w:style w:type="character" w:customStyle="1" w:styleId="ListLabel294">
    <w:name w:val="ListLabel 294"/>
    <w:uiPriority w:val="99"/>
    <w:qFormat/>
    <w:rsid w:val="00FB5F24"/>
  </w:style>
  <w:style w:type="character" w:customStyle="1" w:styleId="ListLabel295">
    <w:name w:val="ListLabel 295"/>
    <w:uiPriority w:val="99"/>
    <w:qFormat/>
    <w:rsid w:val="00FB5F24"/>
  </w:style>
  <w:style w:type="character" w:customStyle="1" w:styleId="ListLabel296">
    <w:name w:val="ListLabel 296"/>
    <w:uiPriority w:val="99"/>
    <w:qFormat/>
    <w:rsid w:val="00FB5F24"/>
  </w:style>
  <w:style w:type="character" w:customStyle="1" w:styleId="ListLabel297">
    <w:name w:val="ListLabel 297"/>
    <w:uiPriority w:val="99"/>
    <w:qFormat/>
    <w:rsid w:val="00FB5F24"/>
  </w:style>
  <w:style w:type="character" w:customStyle="1" w:styleId="ListLabel298">
    <w:name w:val="ListLabel 298"/>
    <w:uiPriority w:val="99"/>
    <w:qFormat/>
    <w:rsid w:val="00FB5F24"/>
    <w:rPr>
      <w:b/>
      <w:color w:val="00000A"/>
      <w:sz w:val="20"/>
    </w:rPr>
  </w:style>
  <w:style w:type="character" w:customStyle="1" w:styleId="Bullets">
    <w:name w:val="Bullets"/>
    <w:uiPriority w:val="99"/>
    <w:qFormat/>
    <w:rsid w:val="00FB5F24"/>
    <w:rPr>
      <w:rFonts w:ascii="OpenSymbol" w:hAnsi="OpenSymbol"/>
    </w:rPr>
  </w:style>
  <w:style w:type="character" w:customStyle="1" w:styleId="StrongEmphasis">
    <w:name w:val="Strong Emphasis"/>
    <w:uiPriority w:val="99"/>
    <w:qFormat/>
    <w:rsid w:val="00FB5F24"/>
    <w:rPr>
      <w:b/>
    </w:rPr>
  </w:style>
  <w:style w:type="character" w:customStyle="1" w:styleId="ListLabel299">
    <w:name w:val="ListLabel 299"/>
    <w:uiPriority w:val="99"/>
    <w:qFormat/>
    <w:rsid w:val="00FB5F24"/>
    <w:rPr>
      <w:sz w:val="20"/>
    </w:rPr>
  </w:style>
  <w:style w:type="character" w:customStyle="1" w:styleId="ListLabel300">
    <w:name w:val="ListLabel 300"/>
    <w:uiPriority w:val="99"/>
    <w:qFormat/>
    <w:rsid w:val="00FB5F24"/>
  </w:style>
  <w:style w:type="character" w:customStyle="1" w:styleId="ListLabel301">
    <w:name w:val="ListLabel 301"/>
    <w:uiPriority w:val="99"/>
    <w:qFormat/>
    <w:rsid w:val="00FB5F24"/>
  </w:style>
  <w:style w:type="character" w:customStyle="1" w:styleId="ListLabel302">
    <w:name w:val="ListLabel 302"/>
    <w:uiPriority w:val="99"/>
    <w:qFormat/>
    <w:rsid w:val="00FB5F24"/>
  </w:style>
  <w:style w:type="character" w:customStyle="1" w:styleId="ListLabel303">
    <w:name w:val="ListLabel 303"/>
    <w:uiPriority w:val="99"/>
    <w:qFormat/>
    <w:rsid w:val="00FB5F24"/>
  </w:style>
  <w:style w:type="character" w:customStyle="1" w:styleId="ListLabel304">
    <w:name w:val="ListLabel 304"/>
    <w:uiPriority w:val="99"/>
    <w:qFormat/>
    <w:rsid w:val="00FB5F24"/>
  </w:style>
  <w:style w:type="character" w:customStyle="1" w:styleId="ListLabel305">
    <w:name w:val="ListLabel 305"/>
    <w:uiPriority w:val="99"/>
    <w:qFormat/>
    <w:rsid w:val="00FB5F24"/>
  </w:style>
  <w:style w:type="character" w:customStyle="1" w:styleId="ListLabel306">
    <w:name w:val="ListLabel 306"/>
    <w:uiPriority w:val="99"/>
    <w:qFormat/>
    <w:rsid w:val="00FB5F24"/>
  </w:style>
  <w:style w:type="character" w:customStyle="1" w:styleId="ListLabel307">
    <w:name w:val="ListLabel 307"/>
    <w:uiPriority w:val="99"/>
    <w:qFormat/>
    <w:rsid w:val="00FB5F24"/>
  </w:style>
  <w:style w:type="character" w:customStyle="1" w:styleId="ListLabel308">
    <w:name w:val="ListLabel 308"/>
    <w:uiPriority w:val="99"/>
    <w:qFormat/>
    <w:rsid w:val="00FB5F24"/>
    <w:rPr>
      <w:sz w:val="20"/>
    </w:rPr>
  </w:style>
  <w:style w:type="character" w:customStyle="1" w:styleId="ListLabel309">
    <w:name w:val="ListLabel 309"/>
    <w:uiPriority w:val="99"/>
    <w:qFormat/>
    <w:rsid w:val="00FB5F24"/>
    <w:rPr>
      <w:sz w:val="20"/>
    </w:rPr>
  </w:style>
  <w:style w:type="character" w:customStyle="1" w:styleId="ListLabel310">
    <w:name w:val="ListLabel 310"/>
    <w:uiPriority w:val="99"/>
    <w:qFormat/>
    <w:rsid w:val="00FB5F24"/>
  </w:style>
  <w:style w:type="character" w:customStyle="1" w:styleId="ListLabel311">
    <w:name w:val="ListLabel 311"/>
    <w:uiPriority w:val="99"/>
    <w:qFormat/>
    <w:rsid w:val="00FB5F24"/>
  </w:style>
  <w:style w:type="character" w:customStyle="1" w:styleId="ListLabel312">
    <w:name w:val="ListLabel 312"/>
    <w:uiPriority w:val="99"/>
    <w:qFormat/>
    <w:rsid w:val="00FB5F24"/>
  </w:style>
  <w:style w:type="character" w:customStyle="1" w:styleId="ListLabel313">
    <w:name w:val="ListLabel 313"/>
    <w:uiPriority w:val="99"/>
    <w:qFormat/>
    <w:rsid w:val="00FB5F24"/>
  </w:style>
  <w:style w:type="character" w:customStyle="1" w:styleId="ListLabel314">
    <w:name w:val="ListLabel 314"/>
    <w:uiPriority w:val="99"/>
    <w:qFormat/>
    <w:rsid w:val="00FB5F24"/>
  </w:style>
  <w:style w:type="character" w:customStyle="1" w:styleId="ListLabel315">
    <w:name w:val="ListLabel 315"/>
    <w:uiPriority w:val="99"/>
    <w:qFormat/>
    <w:rsid w:val="00FB5F24"/>
  </w:style>
  <w:style w:type="character" w:customStyle="1" w:styleId="ListLabel316">
    <w:name w:val="ListLabel 316"/>
    <w:uiPriority w:val="99"/>
    <w:qFormat/>
    <w:rsid w:val="00FB5F24"/>
  </w:style>
  <w:style w:type="character" w:customStyle="1" w:styleId="ListLabel317">
    <w:name w:val="ListLabel 317"/>
    <w:uiPriority w:val="99"/>
    <w:qFormat/>
    <w:rsid w:val="00FB5F24"/>
  </w:style>
  <w:style w:type="character" w:customStyle="1" w:styleId="ListLabel318">
    <w:name w:val="ListLabel 318"/>
    <w:uiPriority w:val="99"/>
    <w:qFormat/>
    <w:rsid w:val="00FB5F24"/>
    <w:rPr>
      <w:sz w:val="20"/>
    </w:rPr>
  </w:style>
  <w:style w:type="character" w:customStyle="1" w:styleId="ListLabel319">
    <w:name w:val="ListLabel 319"/>
    <w:uiPriority w:val="99"/>
    <w:qFormat/>
    <w:rsid w:val="00FB5F24"/>
  </w:style>
  <w:style w:type="character" w:customStyle="1" w:styleId="ListLabel320">
    <w:name w:val="ListLabel 320"/>
    <w:uiPriority w:val="99"/>
    <w:qFormat/>
    <w:rsid w:val="00FB5F24"/>
  </w:style>
  <w:style w:type="character" w:customStyle="1" w:styleId="ListLabel321">
    <w:name w:val="ListLabel 321"/>
    <w:uiPriority w:val="99"/>
    <w:qFormat/>
    <w:rsid w:val="00FB5F24"/>
  </w:style>
  <w:style w:type="character" w:customStyle="1" w:styleId="ListLabel322">
    <w:name w:val="ListLabel 322"/>
    <w:uiPriority w:val="99"/>
    <w:qFormat/>
    <w:rsid w:val="00FB5F24"/>
  </w:style>
  <w:style w:type="character" w:customStyle="1" w:styleId="ListLabel323">
    <w:name w:val="ListLabel 323"/>
    <w:uiPriority w:val="99"/>
    <w:qFormat/>
    <w:rsid w:val="00FB5F24"/>
  </w:style>
  <w:style w:type="character" w:customStyle="1" w:styleId="ListLabel324">
    <w:name w:val="ListLabel 324"/>
    <w:uiPriority w:val="99"/>
    <w:qFormat/>
    <w:rsid w:val="00FB5F24"/>
  </w:style>
  <w:style w:type="character" w:customStyle="1" w:styleId="ListLabel325">
    <w:name w:val="ListLabel 325"/>
    <w:uiPriority w:val="99"/>
    <w:qFormat/>
    <w:rsid w:val="00FB5F24"/>
  </w:style>
  <w:style w:type="character" w:customStyle="1" w:styleId="ListLabel326">
    <w:name w:val="ListLabel 326"/>
    <w:uiPriority w:val="99"/>
    <w:qFormat/>
    <w:rsid w:val="00FB5F24"/>
  </w:style>
  <w:style w:type="character" w:customStyle="1" w:styleId="ListLabel327">
    <w:name w:val="ListLabel 327"/>
    <w:uiPriority w:val="99"/>
    <w:qFormat/>
    <w:rsid w:val="00FB5F24"/>
    <w:rPr>
      <w:b/>
      <w:sz w:val="20"/>
    </w:rPr>
  </w:style>
  <w:style w:type="character" w:customStyle="1" w:styleId="ListLabel328">
    <w:name w:val="ListLabel 328"/>
    <w:uiPriority w:val="99"/>
    <w:qFormat/>
    <w:rsid w:val="00FB5F24"/>
  </w:style>
  <w:style w:type="character" w:customStyle="1" w:styleId="ListLabel329">
    <w:name w:val="ListLabel 329"/>
    <w:uiPriority w:val="99"/>
    <w:qFormat/>
    <w:rsid w:val="00FB5F24"/>
  </w:style>
  <w:style w:type="character" w:customStyle="1" w:styleId="ListLabel330">
    <w:name w:val="ListLabel 330"/>
    <w:uiPriority w:val="99"/>
    <w:qFormat/>
    <w:rsid w:val="00FB5F24"/>
  </w:style>
  <w:style w:type="character" w:customStyle="1" w:styleId="ListLabel331">
    <w:name w:val="ListLabel 331"/>
    <w:uiPriority w:val="99"/>
    <w:qFormat/>
    <w:rsid w:val="00FB5F24"/>
  </w:style>
  <w:style w:type="character" w:customStyle="1" w:styleId="ListLabel332">
    <w:name w:val="ListLabel 332"/>
    <w:uiPriority w:val="99"/>
    <w:qFormat/>
    <w:rsid w:val="00FB5F24"/>
  </w:style>
  <w:style w:type="character" w:customStyle="1" w:styleId="ListLabel333">
    <w:name w:val="ListLabel 333"/>
    <w:uiPriority w:val="99"/>
    <w:qFormat/>
    <w:rsid w:val="00FB5F24"/>
  </w:style>
  <w:style w:type="character" w:customStyle="1" w:styleId="ListLabel334">
    <w:name w:val="ListLabel 334"/>
    <w:uiPriority w:val="99"/>
    <w:qFormat/>
    <w:rsid w:val="00FB5F24"/>
  </w:style>
  <w:style w:type="character" w:customStyle="1" w:styleId="ListLabel335">
    <w:name w:val="ListLabel 335"/>
    <w:uiPriority w:val="99"/>
    <w:qFormat/>
    <w:rsid w:val="00FB5F24"/>
  </w:style>
  <w:style w:type="character" w:customStyle="1" w:styleId="ListLabel336">
    <w:name w:val="ListLabel 336"/>
    <w:uiPriority w:val="99"/>
    <w:qFormat/>
    <w:rsid w:val="00FB5F24"/>
    <w:rPr>
      <w:sz w:val="20"/>
    </w:rPr>
  </w:style>
  <w:style w:type="character" w:customStyle="1" w:styleId="ListLabel337">
    <w:name w:val="ListLabel 337"/>
    <w:uiPriority w:val="99"/>
    <w:qFormat/>
    <w:rsid w:val="00FB5F24"/>
  </w:style>
  <w:style w:type="character" w:customStyle="1" w:styleId="ListLabel338">
    <w:name w:val="ListLabel 338"/>
    <w:uiPriority w:val="99"/>
    <w:qFormat/>
    <w:rsid w:val="00FB5F24"/>
  </w:style>
  <w:style w:type="character" w:customStyle="1" w:styleId="ListLabel339">
    <w:name w:val="ListLabel 339"/>
    <w:uiPriority w:val="99"/>
    <w:qFormat/>
    <w:rsid w:val="00FB5F24"/>
  </w:style>
  <w:style w:type="character" w:customStyle="1" w:styleId="ListLabel340">
    <w:name w:val="ListLabel 340"/>
    <w:uiPriority w:val="99"/>
    <w:qFormat/>
    <w:rsid w:val="00FB5F24"/>
  </w:style>
  <w:style w:type="character" w:customStyle="1" w:styleId="ListLabel341">
    <w:name w:val="ListLabel 341"/>
    <w:uiPriority w:val="99"/>
    <w:qFormat/>
    <w:rsid w:val="00FB5F24"/>
  </w:style>
  <w:style w:type="character" w:customStyle="1" w:styleId="ListLabel342">
    <w:name w:val="ListLabel 342"/>
    <w:uiPriority w:val="99"/>
    <w:qFormat/>
    <w:rsid w:val="00FB5F24"/>
  </w:style>
  <w:style w:type="character" w:customStyle="1" w:styleId="ListLabel343">
    <w:name w:val="ListLabel 343"/>
    <w:uiPriority w:val="99"/>
    <w:qFormat/>
    <w:rsid w:val="00FB5F24"/>
  </w:style>
  <w:style w:type="character" w:customStyle="1" w:styleId="ListLabel344">
    <w:name w:val="ListLabel 344"/>
    <w:uiPriority w:val="99"/>
    <w:qFormat/>
    <w:rsid w:val="00FB5F24"/>
  </w:style>
  <w:style w:type="character" w:customStyle="1" w:styleId="ListLabel345">
    <w:name w:val="ListLabel 345"/>
    <w:uiPriority w:val="99"/>
    <w:qFormat/>
    <w:rsid w:val="00FB5F24"/>
    <w:rPr>
      <w:sz w:val="20"/>
    </w:rPr>
  </w:style>
  <w:style w:type="character" w:customStyle="1" w:styleId="ListLabel346">
    <w:name w:val="ListLabel 346"/>
    <w:uiPriority w:val="99"/>
    <w:qFormat/>
    <w:rsid w:val="00FB5F24"/>
  </w:style>
  <w:style w:type="character" w:customStyle="1" w:styleId="ListLabel347">
    <w:name w:val="ListLabel 347"/>
    <w:uiPriority w:val="99"/>
    <w:qFormat/>
    <w:rsid w:val="00FB5F24"/>
  </w:style>
  <w:style w:type="character" w:customStyle="1" w:styleId="ListLabel348">
    <w:name w:val="ListLabel 348"/>
    <w:uiPriority w:val="99"/>
    <w:qFormat/>
    <w:rsid w:val="00FB5F24"/>
  </w:style>
  <w:style w:type="character" w:customStyle="1" w:styleId="ListLabel349">
    <w:name w:val="ListLabel 349"/>
    <w:uiPriority w:val="99"/>
    <w:qFormat/>
    <w:rsid w:val="00FB5F24"/>
  </w:style>
  <w:style w:type="character" w:customStyle="1" w:styleId="ListLabel350">
    <w:name w:val="ListLabel 350"/>
    <w:uiPriority w:val="99"/>
    <w:qFormat/>
    <w:rsid w:val="00FB5F24"/>
  </w:style>
  <w:style w:type="character" w:customStyle="1" w:styleId="ListLabel351">
    <w:name w:val="ListLabel 351"/>
    <w:uiPriority w:val="99"/>
    <w:qFormat/>
    <w:rsid w:val="00FB5F24"/>
  </w:style>
  <w:style w:type="character" w:customStyle="1" w:styleId="ListLabel352">
    <w:name w:val="ListLabel 352"/>
    <w:uiPriority w:val="99"/>
    <w:qFormat/>
    <w:rsid w:val="00FB5F24"/>
  </w:style>
  <w:style w:type="character" w:customStyle="1" w:styleId="ListLabel353">
    <w:name w:val="ListLabel 353"/>
    <w:uiPriority w:val="99"/>
    <w:qFormat/>
    <w:rsid w:val="00FB5F24"/>
  </w:style>
  <w:style w:type="character" w:customStyle="1" w:styleId="ListLabel354">
    <w:name w:val="ListLabel 354"/>
    <w:uiPriority w:val="99"/>
    <w:qFormat/>
    <w:rsid w:val="00FB5F24"/>
    <w:rPr>
      <w:sz w:val="20"/>
    </w:rPr>
  </w:style>
  <w:style w:type="character" w:customStyle="1" w:styleId="ListLabel355">
    <w:name w:val="ListLabel 355"/>
    <w:uiPriority w:val="99"/>
    <w:qFormat/>
    <w:rsid w:val="00FB5F24"/>
  </w:style>
  <w:style w:type="character" w:customStyle="1" w:styleId="ListLabel356">
    <w:name w:val="ListLabel 356"/>
    <w:uiPriority w:val="99"/>
    <w:qFormat/>
    <w:rsid w:val="00FB5F24"/>
  </w:style>
  <w:style w:type="character" w:customStyle="1" w:styleId="ListLabel357">
    <w:name w:val="ListLabel 357"/>
    <w:uiPriority w:val="99"/>
    <w:qFormat/>
    <w:rsid w:val="00FB5F24"/>
  </w:style>
  <w:style w:type="character" w:customStyle="1" w:styleId="ListLabel358">
    <w:name w:val="ListLabel 358"/>
    <w:uiPriority w:val="99"/>
    <w:qFormat/>
    <w:rsid w:val="00FB5F24"/>
  </w:style>
  <w:style w:type="character" w:customStyle="1" w:styleId="ListLabel359">
    <w:name w:val="ListLabel 359"/>
    <w:uiPriority w:val="99"/>
    <w:qFormat/>
    <w:rsid w:val="00FB5F24"/>
  </w:style>
  <w:style w:type="character" w:customStyle="1" w:styleId="ListLabel360">
    <w:name w:val="ListLabel 360"/>
    <w:uiPriority w:val="99"/>
    <w:qFormat/>
    <w:rsid w:val="00FB5F24"/>
  </w:style>
  <w:style w:type="character" w:customStyle="1" w:styleId="ListLabel361">
    <w:name w:val="ListLabel 361"/>
    <w:uiPriority w:val="99"/>
    <w:qFormat/>
    <w:rsid w:val="00FB5F24"/>
  </w:style>
  <w:style w:type="character" w:customStyle="1" w:styleId="ListLabel362">
    <w:name w:val="ListLabel 362"/>
    <w:uiPriority w:val="99"/>
    <w:qFormat/>
    <w:rsid w:val="00FB5F24"/>
  </w:style>
  <w:style w:type="character" w:customStyle="1" w:styleId="ListLabel363">
    <w:name w:val="ListLabel 363"/>
    <w:uiPriority w:val="99"/>
    <w:qFormat/>
    <w:rsid w:val="00FB5F24"/>
    <w:rPr>
      <w:sz w:val="20"/>
    </w:rPr>
  </w:style>
  <w:style w:type="character" w:customStyle="1" w:styleId="ListLabel364">
    <w:name w:val="ListLabel 364"/>
    <w:uiPriority w:val="99"/>
    <w:qFormat/>
    <w:rsid w:val="00FB5F24"/>
  </w:style>
  <w:style w:type="character" w:customStyle="1" w:styleId="ListLabel365">
    <w:name w:val="ListLabel 365"/>
    <w:uiPriority w:val="99"/>
    <w:qFormat/>
    <w:rsid w:val="00FB5F24"/>
  </w:style>
  <w:style w:type="character" w:customStyle="1" w:styleId="ListLabel366">
    <w:name w:val="ListLabel 366"/>
    <w:uiPriority w:val="99"/>
    <w:qFormat/>
    <w:rsid w:val="00FB5F24"/>
  </w:style>
  <w:style w:type="character" w:customStyle="1" w:styleId="ListLabel367">
    <w:name w:val="ListLabel 367"/>
    <w:uiPriority w:val="99"/>
    <w:qFormat/>
    <w:rsid w:val="00FB5F24"/>
  </w:style>
  <w:style w:type="character" w:customStyle="1" w:styleId="ListLabel368">
    <w:name w:val="ListLabel 368"/>
    <w:uiPriority w:val="99"/>
    <w:qFormat/>
    <w:rsid w:val="00FB5F24"/>
  </w:style>
  <w:style w:type="character" w:customStyle="1" w:styleId="ListLabel369">
    <w:name w:val="ListLabel 369"/>
    <w:uiPriority w:val="99"/>
    <w:qFormat/>
    <w:rsid w:val="00FB5F24"/>
  </w:style>
  <w:style w:type="character" w:customStyle="1" w:styleId="ListLabel370">
    <w:name w:val="ListLabel 370"/>
    <w:uiPriority w:val="99"/>
    <w:qFormat/>
    <w:rsid w:val="00FB5F24"/>
  </w:style>
  <w:style w:type="character" w:customStyle="1" w:styleId="ListLabel371">
    <w:name w:val="ListLabel 371"/>
    <w:uiPriority w:val="99"/>
    <w:qFormat/>
    <w:rsid w:val="00FB5F24"/>
  </w:style>
  <w:style w:type="character" w:customStyle="1" w:styleId="ListLabel372">
    <w:name w:val="ListLabel 372"/>
    <w:uiPriority w:val="99"/>
    <w:qFormat/>
    <w:rsid w:val="00FB5F24"/>
    <w:rPr>
      <w:sz w:val="20"/>
    </w:rPr>
  </w:style>
  <w:style w:type="character" w:customStyle="1" w:styleId="ListLabel373">
    <w:name w:val="ListLabel 373"/>
    <w:uiPriority w:val="99"/>
    <w:qFormat/>
    <w:rsid w:val="00FB5F24"/>
  </w:style>
  <w:style w:type="character" w:customStyle="1" w:styleId="ListLabel374">
    <w:name w:val="ListLabel 374"/>
    <w:uiPriority w:val="99"/>
    <w:qFormat/>
    <w:rsid w:val="00FB5F24"/>
  </w:style>
  <w:style w:type="character" w:customStyle="1" w:styleId="ListLabel375">
    <w:name w:val="ListLabel 375"/>
    <w:uiPriority w:val="99"/>
    <w:qFormat/>
    <w:rsid w:val="00FB5F24"/>
  </w:style>
  <w:style w:type="character" w:customStyle="1" w:styleId="ListLabel376">
    <w:name w:val="ListLabel 376"/>
    <w:uiPriority w:val="99"/>
    <w:qFormat/>
    <w:rsid w:val="00FB5F24"/>
  </w:style>
  <w:style w:type="character" w:customStyle="1" w:styleId="ListLabel377">
    <w:name w:val="ListLabel 377"/>
    <w:uiPriority w:val="99"/>
    <w:qFormat/>
    <w:rsid w:val="00FB5F24"/>
  </w:style>
  <w:style w:type="character" w:customStyle="1" w:styleId="ListLabel378">
    <w:name w:val="ListLabel 378"/>
    <w:uiPriority w:val="99"/>
    <w:qFormat/>
    <w:rsid w:val="00FB5F24"/>
  </w:style>
  <w:style w:type="character" w:customStyle="1" w:styleId="ListLabel379">
    <w:name w:val="ListLabel 379"/>
    <w:uiPriority w:val="99"/>
    <w:qFormat/>
    <w:rsid w:val="00FB5F24"/>
  </w:style>
  <w:style w:type="character" w:customStyle="1" w:styleId="ListLabel380">
    <w:name w:val="ListLabel 380"/>
    <w:uiPriority w:val="99"/>
    <w:qFormat/>
    <w:rsid w:val="00FB5F24"/>
  </w:style>
  <w:style w:type="character" w:customStyle="1" w:styleId="ListLabel381">
    <w:name w:val="ListLabel 381"/>
    <w:uiPriority w:val="99"/>
    <w:qFormat/>
    <w:rsid w:val="00FB5F24"/>
    <w:rPr>
      <w:b/>
      <w:color w:val="00000A"/>
      <w:sz w:val="20"/>
    </w:rPr>
  </w:style>
  <w:style w:type="character" w:customStyle="1" w:styleId="ListLabel382">
    <w:name w:val="ListLabel 382"/>
    <w:uiPriority w:val="99"/>
    <w:qFormat/>
    <w:rsid w:val="00FB5F24"/>
  </w:style>
  <w:style w:type="character" w:customStyle="1" w:styleId="ListLabel383">
    <w:name w:val="ListLabel 383"/>
    <w:uiPriority w:val="99"/>
    <w:qFormat/>
    <w:rsid w:val="00FB5F24"/>
  </w:style>
  <w:style w:type="character" w:customStyle="1" w:styleId="ListLabel384">
    <w:name w:val="ListLabel 384"/>
    <w:uiPriority w:val="99"/>
    <w:qFormat/>
    <w:rsid w:val="00FB5F24"/>
  </w:style>
  <w:style w:type="character" w:customStyle="1" w:styleId="ListLabel385">
    <w:name w:val="ListLabel 385"/>
    <w:uiPriority w:val="99"/>
    <w:qFormat/>
    <w:rsid w:val="00FB5F24"/>
  </w:style>
  <w:style w:type="character" w:customStyle="1" w:styleId="ListLabel386">
    <w:name w:val="ListLabel 386"/>
    <w:uiPriority w:val="99"/>
    <w:qFormat/>
    <w:rsid w:val="00FB5F24"/>
  </w:style>
  <w:style w:type="character" w:customStyle="1" w:styleId="ListLabel387">
    <w:name w:val="ListLabel 387"/>
    <w:uiPriority w:val="99"/>
    <w:qFormat/>
    <w:rsid w:val="00FB5F24"/>
  </w:style>
  <w:style w:type="character" w:customStyle="1" w:styleId="ListLabel388">
    <w:name w:val="ListLabel 388"/>
    <w:uiPriority w:val="99"/>
    <w:qFormat/>
    <w:rsid w:val="00FB5F24"/>
  </w:style>
  <w:style w:type="character" w:customStyle="1" w:styleId="ListLabel389">
    <w:name w:val="ListLabel 389"/>
    <w:uiPriority w:val="99"/>
    <w:qFormat/>
    <w:rsid w:val="00FB5F24"/>
  </w:style>
  <w:style w:type="character" w:customStyle="1" w:styleId="ListLabel390">
    <w:name w:val="ListLabel 390"/>
    <w:uiPriority w:val="99"/>
    <w:qFormat/>
    <w:rsid w:val="00FB5F24"/>
    <w:rPr>
      <w:b/>
      <w:color w:val="00000A"/>
      <w:sz w:val="20"/>
    </w:rPr>
  </w:style>
  <w:style w:type="character" w:customStyle="1" w:styleId="ListLabel391">
    <w:name w:val="ListLabel 391"/>
    <w:uiPriority w:val="99"/>
    <w:qFormat/>
    <w:rsid w:val="00FB5F24"/>
  </w:style>
  <w:style w:type="character" w:customStyle="1" w:styleId="ListLabel392">
    <w:name w:val="ListLabel 392"/>
    <w:uiPriority w:val="99"/>
    <w:qFormat/>
    <w:rsid w:val="00FB5F24"/>
  </w:style>
  <w:style w:type="character" w:customStyle="1" w:styleId="ListLabel393">
    <w:name w:val="ListLabel 393"/>
    <w:uiPriority w:val="99"/>
    <w:qFormat/>
    <w:rsid w:val="00FB5F24"/>
  </w:style>
  <w:style w:type="character" w:customStyle="1" w:styleId="ListLabel394">
    <w:name w:val="ListLabel 394"/>
    <w:uiPriority w:val="99"/>
    <w:qFormat/>
    <w:rsid w:val="00FB5F24"/>
  </w:style>
  <w:style w:type="character" w:customStyle="1" w:styleId="ListLabel395">
    <w:name w:val="ListLabel 395"/>
    <w:uiPriority w:val="99"/>
    <w:qFormat/>
    <w:rsid w:val="00FB5F24"/>
  </w:style>
  <w:style w:type="character" w:customStyle="1" w:styleId="ListLabel396">
    <w:name w:val="ListLabel 396"/>
    <w:uiPriority w:val="99"/>
    <w:qFormat/>
    <w:rsid w:val="00FB5F24"/>
  </w:style>
  <w:style w:type="character" w:customStyle="1" w:styleId="ListLabel397">
    <w:name w:val="ListLabel 397"/>
    <w:uiPriority w:val="99"/>
    <w:qFormat/>
    <w:rsid w:val="00FB5F24"/>
  </w:style>
  <w:style w:type="character" w:customStyle="1" w:styleId="ListLabel398">
    <w:name w:val="ListLabel 398"/>
    <w:uiPriority w:val="99"/>
    <w:qFormat/>
    <w:rsid w:val="00FB5F24"/>
  </w:style>
  <w:style w:type="paragraph" w:customStyle="1" w:styleId="Caption1">
    <w:name w:val="Caption1"/>
    <w:basedOn w:val="a2"/>
    <w:uiPriority w:val="99"/>
    <w:qFormat/>
    <w:rsid w:val="00FB5F24"/>
    <w:pPr>
      <w:widowControl/>
      <w:suppressLineNumbers/>
      <w:snapToGrid/>
      <w:spacing w:before="120" w:after="120"/>
    </w:pPr>
    <w:rPr>
      <w:rFonts w:eastAsia="Times New Roman" w:cs="FreeSans"/>
      <w:i/>
      <w:iCs/>
      <w:color w:val="00000A"/>
      <w:szCs w:val="24"/>
    </w:rPr>
  </w:style>
  <w:style w:type="paragraph" w:customStyle="1" w:styleId="Footer1">
    <w:name w:val="Footer1"/>
    <w:basedOn w:val="a2"/>
    <w:uiPriority w:val="99"/>
    <w:qFormat/>
    <w:rsid w:val="00FB5F24"/>
    <w:pPr>
      <w:widowControl/>
      <w:tabs>
        <w:tab w:val="center" w:pos="4677"/>
        <w:tab w:val="right" w:pos="9355"/>
      </w:tabs>
      <w:snapToGrid/>
      <w:spacing w:before="0" w:after="0"/>
    </w:pPr>
    <w:rPr>
      <w:rFonts w:eastAsia="Times New Roman"/>
      <w:color w:val="00000A"/>
      <w:szCs w:val="24"/>
    </w:rPr>
  </w:style>
  <w:style w:type="paragraph" w:customStyle="1" w:styleId="Header2">
    <w:name w:val="Header2"/>
    <w:basedOn w:val="a2"/>
    <w:uiPriority w:val="99"/>
    <w:qFormat/>
    <w:rsid w:val="00FB5F24"/>
    <w:pPr>
      <w:widowControl/>
      <w:tabs>
        <w:tab w:val="center" w:pos="4677"/>
        <w:tab w:val="right" w:pos="9355"/>
      </w:tabs>
      <w:snapToGrid/>
      <w:spacing w:before="0" w:after="0"/>
    </w:pPr>
    <w:rPr>
      <w:rFonts w:eastAsia="Times New Roman"/>
      <w:color w:val="00000A"/>
      <w:szCs w:val="24"/>
    </w:rPr>
  </w:style>
  <w:style w:type="paragraph" w:customStyle="1" w:styleId="TOC11">
    <w:name w:val="TOC 11"/>
    <w:basedOn w:val="a2"/>
    <w:uiPriority w:val="99"/>
    <w:qFormat/>
    <w:rsid w:val="00FB5F24"/>
    <w:pPr>
      <w:widowControl/>
      <w:tabs>
        <w:tab w:val="right" w:leader="dot" w:pos="10195"/>
      </w:tabs>
      <w:snapToGrid/>
      <w:spacing w:before="0" w:after="0"/>
    </w:pPr>
    <w:rPr>
      <w:rFonts w:eastAsia="Times New Roman"/>
      <w:color w:val="00000A"/>
      <w:szCs w:val="24"/>
    </w:rPr>
  </w:style>
  <w:style w:type="paragraph" w:customStyle="1" w:styleId="1ffffff3">
    <w:name w:val="Знак Знак Знак Знак Знак Знак Знак Знак Знак Знак Знак Знак Знак Знак Знак Знак Знак Знак Знак Знак Знак Знак Знак Знак Знак1"/>
    <w:basedOn w:val="a2"/>
    <w:uiPriority w:val="99"/>
    <w:qFormat/>
    <w:rsid w:val="00FB5F24"/>
    <w:pPr>
      <w:widowControl/>
      <w:tabs>
        <w:tab w:val="left" w:pos="643"/>
      </w:tabs>
      <w:snapToGrid/>
      <w:spacing w:before="0" w:after="160" w:line="240" w:lineRule="exact"/>
    </w:pPr>
    <w:rPr>
      <w:rFonts w:ascii="Verdana" w:eastAsia="Times New Roman" w:hAnsi="Verdana" w:cs="Verdana"/>
      <w:color w:val="00000A"/>
      <w:sz w:val="20"/>
      <w:lang w:val="en-US" w:eastAsia="en-US"/>
    </w:rPr>
  </w:style>
  <w:style w:type="paragraph" w:customStyle="1" w:styleId="TOC21">
    <w:name w:val="TOC 21"/>
    <w:basedOn w:val="a2"/>
    <w:uiPriority w:val="99"/>
    <w:qFormat/>
    <w:rsid w:val="00FB5F24"/>
    <w:pPr>
      <w:widowControl/>
      <w:snapToGrid/>
      <w:spacing w:before="0" w:after="0"/>
      <w:ind w:left="238"/>
    </w:pPr>
    <w:rPr>
      <w:rFonts w:eastAsia="Times New Roman"/>
      <w:color w:val="00000A"/>
      <w:szCs w:val="24"/>
    </w:rPr>
  </w:style>
  <w:style w:type="paragraph" w:customStyle="1" w:styleId="1ffffff4">
    <w:name w:val="ͮ𬠫1"/>
    <w:uiPriority w:val="99"/>
    <w:qFormat/>
    <w:rsid w:val="00FB5F24"/>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2"/>
    <w:uiPriority w:val="99"/>
    <w:qFormat/>
    <w:rsid w:val="00FB5F24"/>
    <w:pPr>
      <w:widowControl/>
      <w:snapToGrid/>
      <w:spacing w:before="0" w:after="0"/>
      <w:ind w:left="480"/>
    </w:pPr>
    <w:rPr>
      <w:rFonts w:eastAsia="Times New Roman"/>
      <w:color w:val="00000A"/>
      <w:szCs w:val="24"/>
    </w:rPr>
  </w:style>
  <w:style w:type="paragraph" w:customStyle="1" w:styleId="TOC41">
    <w:name w:val="TOC 41"/>
    <w:basedOn w:val="a2"/>
    <w:uiPriority w:val="99"/>
    <w:qFormat/>
    <w:rsid w:val="00FB5F24"/>
    <w:pPr>
      <w:tabs>
        <w:tab w:val="left" w:pos="502"/>
        <w:tab w:val="left" w:pos="3330"/>
      </w:tabs>
      <w:snapToGrid/>
      <w:spacing w:before="0" w:after="0"/>
      <w:ind w:left="502" w:hanging="720"/>
    </w:pPr>
    <w:rPr>
      <w:color w:val="00000A"/>
      <w:szCs w:val="24"/>
    </w:rPr>
  </w:style>
  <w:style w:type="paragraph" w:customStyle="1" w:styleId="TOC51">
    <w:name w:val="TOC 51"/>
    <w:basedOn w:val="a2"/>
    <w:uiPriority w:val="99"/>
    <w:qFormat/>
    <w:rsid w:val="00FB5F24"/>
    <w:pPr>
      <w:widowControl/>
      <w:snapToGrid/>
      <w:spacing w:before="0" w:line="276" w:lineRule="auto"/>
      <w:ind w:left="880"/>
    </w:pPr>
    <w:rPr>
      <w:rFonts w:ascii="Calibri" w:eastAsia="Times New Roman" w:hAnsi="Calibri"/>
      <w:color w:val="00000A"/>
      <w:sz w:val="22"/>
      <w:szCs w:val="22"/>
    </w:rPr>
  </w:style>
  <w:style w:type="paragraph" w:customStyle="1" w:styleId="TOC61">
    <w:name w:val="TOC 61"/>
    <w:basedOn w:val="a2"/>
    <w:uiPriority w:val="99"/>
    <w:qFormat/>
    <w:rsid w:val="00FB5F24"/>
    <w:pPr>
      <w:widowControl/>
      <w:snapToGrid/>
      <w:spacing w:before="0" w:line="276" w:lineRule="auto"/>
      <w:ind w:left="1100"/>
    </w:pPr>
    <w:rPr>
      <w:rFonts w:ascii="Calibri" w:eastAsia="Times New Roman" w:hAnsi="Calibri"/>
      <w:color w:val="00000A"/>
      <w:sz w:val="22"/>
      <w:szCs w:val="22"/>
    </w:rPr>
  </w:style>
  <w:style w:type="paragraph" w:customStyle="1" w:styleId="TOC71">
    <w:name w:val="TOC 71"/>
    <w:basedOn w:val="a2"/>
    <w:uiPriority w:val="99"/>
    <w:qFormat/>
    <w:rsid w:val="00FB5F24"/>
    <w:pPr>
      <w:widowControl/>
      <w:snapToGrid/>
      <w:spacing w:before="0" w:line="276" w:lineRule="auto"/>
      <w:ind w:left="1320"/>
    </w:pPr>
    <w:rPr>
      <w:rFonts w:ascii="Calibri" w:eastAsia="Times New Roman" w:hAnsi="Calibri"/>
      <w:color w:val="00000A"/>
      <w:sz w:val="22"/>
      <w:szCs w:val="22"/>
    </w:rPr>
  </w:style>
  <w:style w:type="paragraph" w:customStyle="1" w:styleId="TOC81">
    <w:name w:val="TOC 81"/>
    <w:basedOn w:val="a2"/>
    <w:uiPriority w:val="99"/>
    <w:qFormat/>
    <w:rsid w:val="00FB5F24"/>
    <w:pPr>
      <w:widowControl/>
      <w:snapToGrid/>
      <w:spacing w:before="0" w:line="276" w:lineRule="auto"/>
      <w:ind w:left="1540"/>
    </w:pPr>
    <w:rPr>
      <w:rFonts w:ascii="Calibri" w:eastAsia="Times New Roman" w:hAnsi="Calibri"/>
      <w:color w:val="00000A"/>
      <w:sz w:val="22"/>
      <w:szCs w:val="22"/>
    </w:rPr>
  </w:style>
  <w:style w:type="paragraph" w:customStyle="1" w:styleId="TOC91">
    <w:name w:val="TOC 91"/>
    <w:basedOn w:val="a2"/>
    <w:uiPriority w:val="99"/>
    <w:qFormat/>
    <w:rsid w:val="00FB5F24"/>
    <w:pPr>
      <w:widowControl/>
      <w:snapToGrid/>
      <w:spacing w:before="0" w:line="276" w:lineRule="auto"/>
      <w:ind w:left="1760"/>
    </w:pPr>
    <w:rPr>
      <w:rFonts w:ascii="Calibri" w:eastAsia="Times New Roman" w:hAnsi="Calibri"/>
      <w:color w:val="00000A"/>
      <w:sz w:val="22"/>
      <w:szCs w:val="22"/>
    </w:rPr>
  </w:style>
  <w:style w:type="paragraph" w:customStyle="1" w:styleId="PreformattedText">
    <w:name w:val="Preformatted Text"/>
    <w:basedOn w:val="a2"/>
    <w:uiPriority w:val="99"/>
    <w:qFormat/>
    <w:rsid w:val="00FB5F24"/>
    <w:pPr>
      <w:widowControl/>
      <w:snapToGrid/>
      <w:spacing w:before="0" w:after="0"/>
    </w:pPr>
    <w:rPr>
      <w:rFonts w:eastAsia="Times New Roman"/>
      <w:color w:val="00000A"/>
      <w:szCs w:val="24"/>
    </w:rPr>
  </w:style>
  <w:style w:type="paragraph" w:customStyle="1" w:styleId="9c">
    <w:name w:val="Стиль9"/>
    <w:uiPriority w:val="99"/>
    <w:qFormat/>
    <w:rsid w:val="00FB5F2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uiPriority w:val="99"/>
    <w:locked/>
    <w:rsid w:val="00FB5F24"/>
    <w:rPr>
      <w:sz w:val="16"/>
    </w:rPr>
  </w:style>
  <w:style w:type="paragraph" w:customStyle="1" w:styleId="7f1">
    <w:name w:val="Знак7"/>
    <w:basedOn w:val="a2"/>
    <w:uiPriority w:val="99"/>
    <w:qFormat/>
    <w:rsid w:val="00FB5F24"/>
    <w:pPr>
      <w:widowControl/>
      <w:snapToGrid/>
      <w:spacing w:before="0" w:after="160" w:line="240" w:lineRule="exact"/>
    </w:pPr>
    <w:rPr>
      <w:rFonts w:ascii="Verdana" w:eastAsia="Times New Roman" w:hAnsi="Verdana"/>
      <w:sz w:val="20"/>
      <w:lang w:val="en-US" w:eastAsia="en-US"/>
    </w:rPr>
  </w:style>
  <w:style w:type="character" w:customStyle="1" w:styleId="6230">
    <w:name w:val="Знак Знак623"/>
    <w:uiPriority w:val="99"/>
    <w:rsid w:val="00FB5F24"/>
    <w:rPr>
      <w:rFonts w:ascii="Cambria" w:hAnsi="Cambria"/>
      <w:b/>
      <w:kern w:val="1"/>
      <w:sz w:val="32"/>
      <w:lang w:val="ru-RU" w:eastAsia="ar-SA" w:bidi="ar-SA"/>
    </w:rPr>
  </w:style>
  <w:style w:type="paragraph" w:customStyle="1" w:styleId="TOCHeading1">
    <w:name w:val="TOC Heading1"/>
    <w:basedOn w:val="10"/>
    <w:next w:val="a2"/>
    <w:uiPriority w:val="99"/>
    <w:qFormat/>
    <w:rsid w:val="00FB5F24"/>
    <w:pPr>
      <w:keepNext/>
      <w:keepLines/>
      <w:tabs>
        <w:tab w:val="clear" w:pos="567"/>
        <w:tab w:val="clear" w:pos="680"/>
        <w:tab w:val="clear" w:pos="1106"/>
        <w:tab w:val="clear" w:pos="1729"/>
        <w:tab w:val="clear" w:pos="7002"/>
      </w:tabs>
      <w:suppressAutoHyphens/>
      <w:autoSpaceDE/>
      <w:autoSpaceDN/>
      <w:adjustRightInd/>
      <w:spacing w:before="480" w:line="276" w:lineRule="auto"/>
      <w:jc w:val="left"/>
    </w:pPr>
    <w:rPr>
      <w:rFonts w:ascii="Cambria" w:hAnsi="Cambria" w:cs="Calibri"/>
      <w:b/>
      <w:bCs/>
      <w:color w:val="365F91"/>
      <w:kern w:val="1"/>
      <w:sz w:val="28"/>
      <w:szCs w:val="28"/>
      <w:lang w:eastAsia="ar-SA"/>
    </w:rPr>
  </w:style>
  <w:style w:type="character" w:customStyle="1" w:styleId="QuoteChar5">
    <w:name w:val="Quote Char5"/>
    <w:uiPriority w:val="99"/>
    <w:locked/>
    <w:rsid w:val="00FB5F24"/>
    <w:rPr>
      <w:i/>
      <w:color w:val="000000"/>
      <w:sz w:val="24"/>
    </w:rPr>
  </w:style>
  <w:style w:type="character" w:customStyle="1" w:styleId="IntenseQuoteChar5">
    <w:name w:val="Intense Quote Char5"/>
    <w:uiPriority w:val="99"/>
    <w:locked/>
    <w:rsid w:val="00FB5F24"/>
    <w:rPr>
      <w:b/>
      <w:i/>
      <w:color w:val="4F81BD"/>
      <w:sz w:val="24"/>
    </w:rPr>
  </w:style>
  <w:style w:type="paragraph" w:customStyle="1" w:styleId="11ff8">
    <w:name w:val="Знак Знак Знак Знак Знак Знак Знак Знак Знак Знак Знак Знак Знак11"/>
    <w:basedOn w:val="a2"/>
    <w:uiPriority w:val="99"/>
    <w:qFormat/>
    <w:rsid w:val="00FB5F24"/>
    <w:pPr>
      <w:widowControl/>
      <w:snapToGrid/>
      <w:spacing w:before="0" w:after="160" w:line="240" w:lineRule="exact"/>
    </w:pPr>
    <w:rPr>
      <w:rFonts w:ascii="Verdana" w:eastAsia="Times New Roman" w:hAnsi="Verdana"/>
      <w:szCs w:val="24"/>
      <w:lang w:val="en-US" w:eastAsia="en-US"/>
    </w:rPr>
  </w:style>
  <w:style w:type="paragraph" w:customStyle="1" w:styleId="BodyText221">
    <w:name w:val="Body Text 221"/>
    <w:basedOn w:val="a2"/>
    <w:uiPriority w:val="99"/>
    <w:qFormat/>
    <w:rsid w:val="00FB5F24"/>
    <w:pPr>
      <w:keepNext/>
      <w:tabs>
        <w:tab w:val="left" w:pos="142"/>
        <w:tab w:val="left" w:pos="6946"/>
      </w:tabs>
      <w:autoSpaceDE w:val="0"/>
      <w:autoSpaceDN w:val="0"/>
      <w:snapToGrid/>
      <w:spacing w:before="0" w:after="0"/>
      <w:ind w:left="284" w:firstLine="709"/>
      <w:jc w:val="both"/>
    </w:pPr>
    <w:rPr>
      <w:sz w:val="22"/>
      <w:szCs w:val="22"/>
      <w:lang w:val="en-US"/>
    </w:rPr>
  </w:style>
  <w:style w:type="paragraph" w:customStyle="1" w:styleId="Heading112">
    <w:name w:val="Heading 112"/>
    <w:basedOn w:val="a2"/>
    <w:next w:val="a2"/>
    <w:uiPriority w:val="99"/>
    <w:qFormat/>
    <w:rsid w:val="00FB5F24"/>
    <w:pPr>
      <w:widowControl/>
      <w:suppressAutoHyphens/>
      <w:snapToGrid/>
      <w:spacing w:before="0" w:after="0"/>
      <w:ind w:firstLine="454"/>
    </w:pPr>
    <w:rPr>
      <w:b/>
      <w:caps/>
      <w:szCs w:val="24"/>
      <w:lang w:eastAsia="zh-CN"/>
    </w:rPr>
  </w:style>
  <w:style w:type="paragraph" w:customStyle="1" w:styleId="Heading212">
    <w:name w:val="Heading 212"/>
    <w:basedOn w:val="a2"/>
    <w:next w:val="a2"/>
    <w:uiPriority w:val="99"/>
    <w:qFormat/>
    <w:rsid w:val="00FB5F24"/>
    <w:pPr>
      <w:keepNext/>
      <w:widowControl/>
      <w:tabs>
        <w:tab w:val="left" w:pos="576"/>
      </w:tabs>
      <w:suppressAutoHyphens/>
      <w:snapToGrid/>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2"/>
    <w:next w:val="a2"/>
    <w:uiPriority w:val="99"/>
    <w:qFormat/>
    <w:rsid w:val="00FB5F24"/>
    <w:pPr>
      <w:widowControl/>
      <w:tabs>
        <w:tab w:val="left" w:pos="720"/>
      </w:tabs>
      <w:suppressAutoHyphens/>
      <w:snapToGrid/>
      <w:spacing w:before="280" w:after="280"/>
      <w:ind w:left="720" w:hanging="720"/>
      <w:outlineLvl w:val="2"/>
    </w:pPr>
    <w:rPr>
      <w:b/>
      <w:bCs/>
      <w:sz w:val="27"/>
      <w:szCs w:val="27"/>
      <w:lang w:eastAsia="zh-CN"/>
    </w:rPr>
  </w:style>
  <w:style w:type="paragraph" w:customStyle="1" w:styleId="Heading411">
    <w:name w:val="Heading 411"/>
    <w:basedOn w:val="a2"/>
    <w:next w:val="a2"/>
    <w:uiPriority w:val="99"/>
    <w:qFormat/>
    <w:rsid w:val="00FB5F24"/>
    <w:pPr>
      <w:keepNext/>
      <w:widowControl/>
      <w:tabs>
        <w:tab w:val="left" w:pos="864"/>
      </w:tabs>
      <w:suppressAutoHyphens/>
      <w:snapToGrid/>
      <w:spacing w:before="240" w:after="60"/>
      <w:ind w:left="864" w:hanging="864"/>
      <w:outlineLvl w:val="3"/>
    </w:pPr>
    <w:rPr>
      <w:b/>
      <w:bCs/>
      <w:sz w:val="28"/>
      <w:szCs w:val="28"/>
      <w:lang w:eastAsia="zh-CN"/>
    </w:rPr>
  </w:style>
  <w:style w:type="paragraph" w:customStyle="1" w:styleId="Heading512">
    <w:name w:val="Heading 512"/>
    <w:basedOn w:val="a2"/>
    <w:next w:val="a2"/>
    <w:uiPriority w:val="99"/>
    <w:qFormat/>
    <w:rsid w:val="00FB5F24"/>
    <w:pPr>
      <w:widowControl/>
      <w:tabs>
        <w:tab w:val="left" w:pos="1008"/>
      </w:tabs>
      <w:suppressAutoHyphens/>
      <w:snapToGrid/>
      <w:spacing w:before="240" w:after="60"/>
      <w:ind w:left="1008" w:hanging="1008"/>
      <w:outlineLvl w:val="4"/>
    </w:pPr>
    <w:rPr>
      <w:b/>
      <w:bCs/>
      <w:i/>
      <w:iCs/>
      <w:sz w:val="26"/>
      <w:szCs w:val="26"/>
      <w:lang w:eastAsia="zh-CN"/>
    </w:rPr>
  </w:style>
  <w:style w:type="paragraph" w:customStyle="1" w:styleId="Heading612">
    <w:name w:val="Heading 612"/>
    <w:basedOn w:val="a2"/>
    <w:next w:val="a2"/>
    <w:uiPriority w:val="99"/>
    <w:qFormat/>
    <w:rsid w:val="00FB5F24"/>
    <w:pPr>
      <w:keepNext/>
      <w:widowControl/>
      <w:tabs>
        <w:tab w:val="left" w:pos="1152"/>
      </w:tabs>
      <w:suppressAutoHyphens/>
      <w:snapToGrid/>
      <w:spacing w:before="0" w:after="0"/>
      <w:ind w:left="1152" w:hanging="1152"/>
      <w:jc w:val="both"/>
      <w:outlineLvl w:val="5"/>
    </w:pPr>
    <w:rPr>
      <w:lang w:val="en-US" w:eastAsia="en-US"/>
    </w:rPr>
  </w:style>
  <w:style w:type="paragraph" w:customStyle="1" w:styleId="Heading712">
    <w:name w:val="Heading 712"/>
    <w:basedOn w:val="a2"/>
    <w:next w:val="a2"/>
    <w:uiPriority w:val="99"/>
    <w:qFormat/>
    <w:rsid w:val="00FB5F24"/>
    <w:pPr>
      <w:widowControl/>
      <w:tabs>
        <w:tab w:val="left" w:pos="1296"/>
      </w:tabs>
      <w:suppressAutoHyphens/>
      <w:snapToGrid/>
      <w:spacing w:before="240" w:after="60"/>
      <w:ind w:left="1296" w:hanging="1296"/>
      <w:outlineLvl w:val="6"/>
    </w:pPr>
    <w:rPr>
      <w:szCs w:val="24"/>
      <w:lang w:eastAsia="zh-CN"/>
    </w:rPr>
  </w:style>
  <w:style w:type="paragraph" w:customStyle="1" w:styleId="Heading912">
    <w:name w:val="Heading 912"/>
    <w:basedOn w:val="a2"/>
    <w:next w:val="a2"/>
    <w:uiPriority w:val="99"/>
    <w:qFormat/>
    <w:rsid w:val="00FB5F24"/>
    <w:pPr>
      <w:widowControl/>
      <w:tabs>
        <w:tab w:val="left" w:pos="1584"/>
      </w:tabs>
      <w:suppressAutoHyphens/>
      <w:snapToGrid/>
      <w:spacing w:before="240" w:after="60"/>
      <w:ind w:left="1584" w:hanging="1584"/>
      <w:outlineLvl w:val="8"/>
    </w:pPr>
    <w:rPr>
      <w:rFonts w:ascii="Arial" w:hAnsi="Arial" w:cs="Arial"/>
      <w:sz w:val="22"/>
      <w:szCs w:val="22"/>
      <w:lang w:eastAsia="zh-CN"/>
    </w:rPr>
  </w:style>
  <w:style w:type="character" w:customStyle="1" w:styleId="Heading2Char4">
    <w:name w:val="Heading 2 Char4"/>
    <w:uiPriority w:val="99"/>
    <w:locked/>
    <w:rsid w:val="00FB5F24"/>
    <w:rPr>
      <w:rFonts w:ascii="Cambria" w:hAnsi="Cambria"/>
      <w:b/>
      <w:i/>
      <w:sz w:val="28"/>
    </w:rPr>
  </w:style>
  <w:style w:type="character" w:customStyle="1" w:styleId="7110">
    <w:name w:val="Знак Знак711"/>
    <w:uiPriority w:val="99"/>
    <w:rsid w:val="00FB5F24"/>
    <w:rPr>
      <w:sz w:val="16"/>
      <w:lang w:val="ru-RU" w:eastAsia="ru-RU"/>
    </w:rPr>
  </w:style>
  <w:style w:type="character" w:customStyle="1" w:styleId="1890">
    <w:name w:val="Знак Знак189"/>
    <w:uiPriority w:val="99"/>
    <w:rsid w:val="00FB5F24"/>
    <w:rPr>
      <w:rFonts w:ascii="Courier New" w:hAnsi="Courier New"/>
    </w:rPr>
  </w:style>
  <w:style w:type="character" w:customStyle="1" w:styleId="931">
    <w:name w:val="Знак Знак93"/>
    <w:uiPriority w:val="99"/>
    <w:locked/>
    <w:rsid w:val="00FB5F24"/>
    <w:rPr>
      <w:rFonts w:ascii="Tahoma" w:hAnsi="Tahoma"/>
      <w:lang w:val="ru-RU" w:eastAsia="ru-RU"/>
    </w:rPr>
  </w:style>
  <w:style w:type="character" w:customStyle="1" w:styleId="1330">
    <w:name w:val="Знак Знак133"/>
    <w:uiPriority w:val="99"/>
    <w:locked/>
    <w:rsid w:val="00FB5F24"/>
    <w:rPr>
      <w:lang w:val="ru-RU" w:eastAsia="ar-SA" w:bidi="ar-SA"/>
    </w:rPr>
  </w:style>
  <w:style w:type="character" w:customStyle="1" w:styleId="1132">
    <w:name w:val="Знак Знак113"/>
    <w:uiPriority w:val="99"/>
    <w:locked/>
    <w:rsid w:val="00FB5F24"/>
    <w:rPr>
      <w:sz w:val="28"/>
      <w:lang w:val="ru-RU" w:eastAsia="ru-RU"/>
    </w:rPr>
  </w:style>
  <w:style w:type="character" w:customStyle="1" w:styleId="1191">
    <w:name w:val="Знак1 Знак Знак19"/>
    <w:uiPriority w:val="99"/>
    <w:locked/>
    <w:rsid w:val="00FB5F24"/>
    <w:rPr>
      <w:rFonts w:ascii="Times New Roman" w:hAnsi="Times New Roman"/>
      <w:sz w:val="24"/>
      <w:lang w:eastAsia="ru-RU"/>
    </w:rPr>
  </w:style>
  <w:style w:type="character" w:customStyle="1" w:styleId="690">
    <w:name w:val="Знак6 Знак Знак9"/>
    <w:uiPriority w:val="99"/>
    <w:rsid w:val="00FB5F24"/>
    <w:rPr>
      <w:sz w:val="24"/>
      <w:lang w:val="ru-RU" w:eastAsia="ru-RU"/>
    </w:rPr>
  </w:style>
  <w:style w:type="character" w:customStyle="1" w:styleId="QuoteChar6">
    <w:name w:val="Quote Char6"/>
    <w:basedOn w:val="a3"/>
    <w:uiPriority w:val="99"/>
    <w:locked/>
    <w:rsid w:val="00FB5F24"/>
    <w:rPr>
      <w:rFonts w:ascii="Times New Roman" w:hAnsi="Times New Roman" w:cs="Times New Roman"/>
      <w:i/>
      <w:iCs/>
      <w:color w:val="000000"/>
      <w:sz w:val="24"/>
      <w:szCs w:val="24"/>
    </w:rPr>
  </w:style>
  <w:style w:type="character" w:customStyle="1" w:styleId="IntenseQuoteChar6">
    <w:name w:val="Intense Quote Char6"/>
    <w:basedOn w:val="a3"/>
    <w:uiPriority w:val="99"/>
    <w:locked/>
    <w:rsid w:val="00FB5F24"/>
    <w:rPr>
      <w:rFonts w:ascii="Times New Roman" w:hAnsi="Times New Roman" w:cs="Times New Roman"/>
      <w:b/>
      <w:bCs/>
      <w:i/>
      <w:iCs/>
      <w:color w:val="4F81BD"/>
      <w:sz w:val="24"/>
      <w:szCs w:val="24"/>
    </w:rPr>
  </w:style>
  <w:style w:type="character" w:customStyle="1" w:styleId="821">
    <w:name w:val="Знак Знак82"/>
    <w:uiPriority w:val="99"/>
    <w:locked/>
    <w:rsid w:val="00FB5F24"/>
    <w:rPr>
      <w:rFonts w:ascii="Arial" w:hAnsi="Arial"/>
      <w:sz w:val="24"/>
      <w:lang w:val="ru-RU" w:eastAsia="ru-RU"/>
    </w:rPr>
  </w:style>
  <w:style w:type="character" w:customStyle="1" w:styleId="2012">
    <w:name w:val="Знак Знак2012"/>
    <w:uiPriority w:val="99"/>
    <w:rsid w:val="00FB5F24"/>
    <w:rPr>
      <w:rFonts w:ascii="Arial" w:hAnsi="Arial"/>
      <w:sz w:val="22"/>
    </w:rPr>
  </w:style>
  <w:style w:type="paragraph" w:customStyle="1" w:styleId="1ffffff5">
    <w:name w:val="Заголовок1"/>
    <w:basedOn w:val="a2"/>
    <w:next w:val="aff1"/>
    <w:uiPriority w:val="99"/>
    <w:rsid w:val="00FB5F24"/>
    <w:pPr>
      <w:keepNext/>
      <w:widowControl/>
      <w:suppressAutoHyphens/>
      <w:snapToGrid/>
      <w:spacing w:before="240" w:after="120"/>
    </w:pPr>
    <w:rPr>
      <w:rFonts w:ascii="Arial" w:eastAsia="Microsoft YaHei" w:hAnsi="Arial" w:cs="Mangal"/>
      <w:sz w:val="28"/>
      <w:szCs w:val="28"/>
      <w:lang w:eastAsia="zh-CN"/>
    </w:rPr>
  </w:style>
  <w:style w:type="character" w:customStyle="1" w:styleId="2014">
    <w:name w:val="Знак Знак2014"/>
    <w:uiPriority w:val="99"/>
    <w:rsid w:val="00FB5F24"/>
    <w:rPr>
      <w:rFonts w:ascii="Arial" w:hAnsi="Arial"/>
      <w:sz w:val="22"/>
    </w:rPr>
  </w:style>
  <w:style w:type="paragraph" w:customStyle="1" w:styleId="8a">
    <w:name w:val="Абзац списка8"/>
    <w:basedOn w:val="a2"/>
    <w:uiPriority w:val="99"/>
    <w:qFormat/>
    <w:rsid w:val="00FB5F24"/>
    <w:pPr>
      <w:widowControl/>
      <w:snapToGrid/>
      <w:spacing w:before="0" w:after="200" w:line="276" w:lineRule="auto"/>
      <w:ind w:left="720"/>
    </w:pPr>
    <w:rPr>
      <w:rFonts w:ascii="Calibri" w:eastAsia="Times New Roman" w:hAnsi="Calibri"/>
      <w:sz w:val="22"/>
      <w:szCs w:val="22"/>
      <w:lang w:eastAsia="en-US"/>
    </w:rPr>
  </w:style>
  <w:style w:type="paragraph" w:customStyle="1" w:styleId="14a">
    <w:name w:val="Обычный14"/>
    <w:uiPriority w:val="99"/>
    <w:qFormat/>
    <w:rsid w:val="00FB5F24"/>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2"/>
    <w:uiPriority w:val="99"/>
    <w:qFormat/>
    <w:rsid w:val="00FB5F24"/>
    <w:pPr>
      <w:widowControl/>
      <w:overflowPunct w:val="0"/>
      <w:autoSpaceDE w:val="0"/>
      <w:autoSpaceDN w:val="0"/>
      <w:adjustRightInd w:val="0"/>
      <w:snapToGrid/>
      <w:spacing w:before="0" w:after="0"/>
      <w:ind w:firstLine="851"/>
      <w:jc w:val="both"/>
    </w:pPr>
    <w:rPr>
      <w:rFonts w:eastAsia="Times New Roman"/>
      <w:sz w:val="28"/>
    </w:rPr>
  </w:style>
  <w:style w:type="paragraph" w:customStyle="1" w:styleId="384">
    <w:name w:val="Заголовок 38"/>
    <w:basedOn w:val="14a"/>
    <w:next w:val="14a"/>
    <w:uiPriority w:val="99"/>
    <w:qFormat/>
    <w:rsid w:val="00FB5F24"/>
    <w:pPr>
      <w:keepNext/>
      <w:widowControl/>
      <w:snapToGrid/>
      <w:ind w:left="0" w:firstLine="0"/>
      <w:outlineLvl w:val="2"/>
    </w:pPr>
    <w:rPr>
      <w:sz w:val="24"/>
    </w:rPr>
  </w:style>
  <w:style w:type="paragraph" w:customStyle="1" w:styleId="8b">
    <w:name w:val="Основной текст8"/>
    <w:basedOn w:val="14a"/>
    <w:uiPriority w:val="99"/>
    <w:qFormat/>
    <w:rsid w:val="00FB5F24"/>
    <w:pPr>
      <w:widowControl/>
      <w:snapToGrid/>
      <w:spacing w:line="360" w:lineRule="auto"/>
      <w:ind w:left="0" w:firstLine="0"/>
    </w:pPr>
    <w:rPr>
      <w:sz w:val="24"/>
    </w:rPr>
  </w:style>
  <w:style w:type="paragraph" w:customStyle="1" w:styleId="276">
    <w:name w:val="Заголовок 27"/>
    <w:basedOn w:val="a2"/>
    <w:next w:val="a2"/>
    <w:uiPriority w:val="99"/>
    <w:qFormat/>
    <w:rsid w:val="00FB5F24"/>
    <w:pPr>
      <w:keepNext/>
      <w:snapToGrid/>
      <w:spacing w:before="0" w:after="0"/>
      <w:jc w:val="center"/>
    </w:pPr>
    <w:rPr>
      <w:rFonts w:eastAsia="Times New Roman"/>
      <w:b/>
      <w:sz w:val="26"/>
    </w:rPr>
  </w:style>
  <w:style w:type="paragraph" w:customStyle="1" w:styleId="6f5">
    <w:name w:val="Цитата6"/>
    <w:basedOn w:val="a2"/>
    <w:uiPriority w:val="99"/>
    <w:qFormat/>
    <w:rsid w:val="00FB5F24"/>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paragraph" w:customStyle="1" w:styleId="7f2">
    <w:name w:val="Текст7"/>
    <w:basedOn w:val="a2"/>
    <w:uiPriority w:val="99"/>
    <w:qFormat/>
    <w:rsid w:val="00FB5F24"/>
    <w:pPr>
      <w:widowControl/>
      <w:snapToGrid/>
      <w:spacing w:before="0" w:after="0"/>
    </w:pPr>
    <w:rPr>
      <w:rFonts w:ascii="Courier New" w:eastAsia="Times New Roman" w:hAnsi="Courier New"/>
      <w:sz w:val="20"/>
    </w:rPr>
  </w:style>
  <w:style w:type="paragraph" w:customStyle="1" w:styleId="374">
    <w:name w:val="Основной текст 37"/>
    <w:basedOn w:val="14a"/>
    <w:uiPriority w:val="99"/>
    <w:qFormat/>
    <w:rsid w:val="00FB5F24"/>
    <w:pPr>
      <w:widowControl/>
      <w:tabs>
        <w:tab w:val="left" w:pos="360"/>
      </w:tabs>
      <w:snapToGrid/>
      <w:ind w:left="0" w:firstLine="0"/>
      <w:jc w:val="both"/>
    </w:pPr>
    <w:rPr>
      <w:i/>
      <w:sz w:val="26"/>
    </w:rPr>
  </w:style>
  <w:style w:type="paragraph" w:customStyle="1" w:styleId="266">
    <w:name w:val="Основной текст с отступом 26"/>
    <w:basedOn w:val="a2"/>
    <w:uiPriority w:val="99"/>
    <w:qFormat/>
    <w:rsid w:val="00FB5F24"/>
    <w:pPr>
      <w:widowControl/>
      <w:overflowPunct w:val="0"/>
      <w:autoSpaceDE w:val="0"/>
      <w:snapToGrid/>
      <w:spacing w:before="0" w:after="0"/>
      <w:ind w:firstLine="567"/>
      <w:jc w:val="both"/>
    </w:pPr>
    <w:rPr>
      <w:rFonts w:eastAsia="Times New Roman"/>
      <w:sz w:val="20"/>
      <w:lang w:eastAsia="ar-SA"/>
    </w:rPr>
  </w:style>
  <w:style w:type="paragraph" w:customStyle="1" w:styleId="375">
    <w:name w:val="Основной текст с отступом 37"/>
    <w:basedOn w:val="a2"/>
    <w:uiPriority w:val="99"/>
    <w:qFormat/>
    <w:rsid w:val="00FB5F24"/>
    <w:pPr>
      <w:widowControl/>
      <w:snapToGrid/>
      <w:spacing w:before="0" w:after="0" w:line="360" w:lineRule="auto"/>
      <w:ind w:firstLine="709"/>
      <w:jc w:val="both"/>
    </w:pPr>
    <w:rPr>
      <w:rFonts w:eastAsia="Times New Roman"/>
      <w:sz w:val="28"/>
    </w:rPr>
  </w:style>
  <w:style w:type="paragraph" w:customStyle="1" w:styleId="5f6">
    <w:name w:val="Верхний колонтитул5"/>
    <w:basedOn w:val="a2"/>
    <w:uiPriority w:val="99"/>
    <w:qFormat/>
    <w:rsid w:val="00FB5F24"/>
    <w:pPr>
      <w:widowControl/>
      <w:tabs>
        <w:tab w:val="center" w:pos="4153"/>
        <w:tab w:val="right" w:pos="8306"/>
      </w:tabs>
      <w:snapToGrid/>
      <w:spacing w:before="0" w:after="0"/>
    </w:pPr>
    <w:rPr>
      <w:rFonts w:ascii="Arial" w:eastAsia="Times New Roman" w:hAnsi="Arial"/>
    </w:rPr>
  </w:style>
  <w:style w:type="paragraph" w:customStyle="1" w:styleId="6f6">
    <w:name w:val="Без интервала6"/>
    <w:uiPriority w:val="99"/>
    <w:qFormat/>
    <w:rsid w:val="00FB5F24"/>
    <w:pPr>
      <w:spacing w:after="0" w:line="240" w:lineRule="auto"/>
    </w:pPr>
    <w:rPr>
      <w:rFonts w:ascii="Times New Roman" w:eastAsia="Times New Roman" w:hAnsi="Times New Roman" w:cs="Times New Roman"/>
      <w:sz w:val="24"/>
      <w:szCs w:val="24"/>
    </w:rPr>
  </w:style>
  <w:style w:type="paragraph" w:customStyle="1" w:styleId="48a">
    <w:name w:val="Заголовок 48"/>
    <w:basedOn w:val="14a"/>
    <w:next w:val="14a"/>
    <w:uiPriority w:val="99"/>
    <w:qFormat/>
    <w:rsid w:val="00FB5F24"/>
    <w:pPr>
      <w:keepNext/>
      <w:widowControl/>
      <w:snapToGrid/>
      <w:ind w:left="0" w:firstLine="0"/>
    </w:pPr>
    <w:rPr>
      <w:sz w:val="24"/>
    </w:rPr>
  </w:style>
  <w:style w:type="paragraph" w:customStyle="1" w:styleId="664">
    <w:name w:val="Заголовок 66"/>
    <w:uiPriority w:val="99"/>
    <w:qFormat/>
    <w:rsid w:val="00FB5F24"/>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d">
    <w:name w:val="Цитата 25"/>
    <w:basedOn w:val="a2"/>
    <w:next w:val="a2"/>
    <w:uiPriority w:val="99"/>
    <w:qFormat/>
    <w:rsid w:val="00FB5F24"/>
    <w:pPr>
      <w:widowControl/>
      <w:snapToGrid/>
      <w:spacing w:before="0" w:after="0"/>
    </w:pPr>
    <w:rPr>
      <w:rFonts w:ascii="Calibri" w:eastAsia="Times New Roman" w:hAnsi="Calibri"/>
      <w:i/>
      <w:iCs/>
      <w:color w:val="000000"/>
      <w:szCs w:val="24"/>
    </w:rPr>
  </w:style>
  <w:style w:type="paragraph" w:customStyle="1" w:styleId="5f7">
    <w:name w:val="Выделенная цитата5"/>
    <w:basedOn w:val="a2"/>
    <w:next w:val="a2"/>
    <w:uiPriority w:val="99"/>
    <w:qFormat/>
    <w:rsid w:val="00FB5F24"/>
    <w:pPr>
      <w:widowControl/>
      <w:pBdr>
        <w:bottom w:val="single" w:sz="4" w:space="4" w:color="4F81BD"/>
      </w:pBdr>
      <w:snapToGrid/>
      <w:spacing w:before="200" w:after="280"/>
      <w:ind w:left="936" w:right="936"/>
    </w:pPr>
    <w:rPr>
      <w:rFonts w:ascii="Calibri" w:eastAsia="Times New Roman" w:hAnsi="Calibri"/>
      <w:b/>
      <w:bCs/>
      <w:i/>
      <w:iCs/>
      <w:color w:val="4F81BD"/>
      <w:szCs w:val="24"/>
    </w:rPr>
  </w:style>
  <w:style w:type="paragraph" w:customStyle="1" w:styleId="HTML50">
    <w:name w:val="Стандартный HTML5"/>
    <w:basedOn w:val="a2"/>
    <w:uiPriority w:val="99"/>
    <w:qFormat/>
    <w:rsid w:val="00FB5F2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hAnsi="Courier New" w:cs="Courier New"/>
      <w:kern w:val="2"/>
      <w:sz w:val="20"/>
      <w:lang w:eastAsia="hi-IN" w:bidi="hi-IN"/>
    </w:rPr>
  </w:style>
  <w:style w:type="character" w:customStyle="1" w:styleId="3ffe">
    <w:name w:val="Основной текст с отступом Знак3"/>
    <w:uiPriority w:val="99"/>
    <w:qFormat/>
    <w:rsid w:val="00FB5F24"/>
    <w:rPr>
      <w:sz w:val="24"/>
    </w:rPr>
  </w:style>
  <w:style w:type="character" w:customStyle="1" w:styleId="6f7">
    <w:name w:val="Слабое выделение6"/>
    <w:uiPriority w:val="99"/>
    <w:rsid w:val="00FB5F24"/>
    <w:rPr>
      <w:i/>
      <w:color w:val="808080"/>
    </w:rPr>
  </w:style>
  <w:style w:type="character" w:customStyle="1" w:styleId="21f7">
    <w:name w:val="Знак21"/>
    <w:uiPriority w:val="99"/>
    <w:rsid w:val="00FB5F24"/>
    <w:rPr>
      <w:sz w:val="24"/>
      <w:lang w:val="ru-RU" w:eastAsia="en-US"/>
    </w:rPr>
  </w:style>
  <w:style w:type="character" w:customStyle="1" w:styleId="5f8">
    <w:name w:val="Основной шрифт абзаца5"/>
    <w:uiPriority w:val="99"/>
    <w:rsid w:val="00FB5F24"/>
  </w:style>
  <w:style w:type="character" w:customStyle="1" w:styleId="5f9">
    <w:name w:val="Замещающий текст5"/>
    <w:uiPriority w:val="99"/>
    <w:rsid w:val="00FB5F24"/>
    <w:rPr>
      <w:color w:val="808080"/>
    </w:rPr>
  </w:style>
  <w:style w:type="character" w:customStyle="1" w:styleId="6f8">
    <w:name w:val="Сильное выделение6"/>
    <w:uiPriority w:val="99"/>
    <w:rsid w:val="00FB5F24"/>
    <w:rPr>
      <w:b/>
    </w:rPr>
  </w:style>
  <w:style w:type="character" w:customStyle="1" w:styleId="4fd">
    <w:name w:val="Основной текст с отступом Знак4"/>
    <w:uiPriority w:val="99"/>
    <w:semiHidden/>
    <w:rsid w:val="00FB5F24"/>
    <w:rPr>
      <w:sz w:val="24"/>
    </w:rPr>
  </w:style>
  <w:style w:type="character" w:customStyle="1" w:styleId="2013">
    <w:name w:val="Знак Знак2013"/>
    <w:uiPriority w:val="99"/>
    <w:rsid w:val="00FB5F24"/>
    <w:rPr>
      <w:rFonts w:ascii="Arial" w:hAnsi="Arial"/>
      <w:sz w:val="22"/>
    </w:rPr>
  </w:style>
  <w:style w:type="paragraph" w:customStyle="1" w:styleId="9d">
    <w:name w:val="Абзац списка9"/>
    <w:basedOn w:val="a2"/>
    <w:uiPriority w:val="99"/>
    <w:qFormat/>
    <w:rsid w:val="00FB5F24"/>
    <w:pPr>
      <w:widowControl/>
      <w:snapToGrid/>
      <w:spacing w:before="0" w:after="200" w:line="276" w:lineRule="auto"/>
      <w:ind w:left="720"/>
    </w:pPr>
    <w:rPr>
      <w:rFonts w:ascii="Calibri" w:eastAsia="Times New Roman" w:hAnsi="Calibri"/>
      <w:sz w:val="22"/>
      <w:szCs w:val="22"/>
      <w:lang w:eastAsia="en-US"/>
    </w:rPr>
  </w:style>
  <w:style w:type="paragraph" w:customStyle="1" w:styleId="15b">
    <w:name w:val="Обычный15"/>
    <w:uiPriority w:val="99"/>
    <w:qFormat/>
    <w:rsid w:val="00FB5F24"/>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4">
    <w:name w:val="Основной текст 28"/>
    <w:basedOn w:val="a2"/>
    <w:uiPriority w:val="99"/>
    <w:qFormat/>
    <w:rsid w:val="00FB5F24"/>
    <w:pPr>
      <w:widowControl/>
      <w:overflowPunct w:val="0"/>
      <w:autoSpaceDE w:val="0"/>
      <w:autoSpaceDN w:val="0"/>
      <w:adjustRightInd w:val="0"/>
      <w:snapToGrid/>
      <w:spacing w:before="0" w:after="0"/>
      <w:ind w:firstLine="851"/>
      <w:jc w:val="both"/>
    </w:pPr>
    <w:rPr>
      <w:rFonts w:eastAsia="Times New Roman"/>
      <w:sz w:val="28"/>
    </w:rPr>
  </w:style>
  <w:style w:type="paragraph" w:customStyle="1" w:styleId="394">
    <w:name w:val="Заголовок 39"/>
    <w:basedOn w:val="15b"/>
    <w:next w:val="15b"/>
    <w:uiPriority w:val="99"/>
    <w:qFormat/>
    <w:rsid w:val="00FB5F24"/>
    <w:pPr>
      <w:keepNext/>
      <w:widowControl/>
      <w:snapToGrid/>
      <w:ind w:left="0" w:firstLine="0"/>
      <w:outlineLvl w:val="2"/>
    </w:pPr>
    <w:rPr>
      <w:sz w:val="24"/>
    </w:rPr>
  </w:style>
  <w:style w:type="paragraph" w:customStyle="1" w:styleId="9e">
    <w:name w:val="Основной текст9"/>
    <w:basedOn w:val="15b"/>
    <w:uiPriority w:val="99"/>
    <w:qFormat/>
    <w:rsid w:val="00FB5F24"/>
    <w:pPr>
      <w:widowControl/>
      <w:snapToGrid/>
      <w:spacing w:line="360" w:lineRule="auto"/>
      <w:ind w:left="0" w:firstLine="0"/>
    </w:pPr>
    <w:rPr>
      <w:sz w:val="24"/>
    </w:rPr>
  </w:style>
  <w:style w:type="paragraph" w:customStyle="1" w:styleId="285">
    <w:name w:val="Заголовок 28"/>
    <w:basedOn w:val="a2"/>
    <w:next w:val="a2"/>
    <w:uiPriority w:val="99"/>
    <w:qFormat/>
    <w:rsid w:val="00FB5F24"/>
    <w:pPr>
      <w:keepNext/>
      <w:snapToGrid/>
      <w:spacing w:before="0" w:after="0"/>
      <w:jc w:val="center"/>
    </w:pPr>
    <w:rPr>
      <w:rFonts w:eastAsia="Times New Roman"/>
      <w:b/>
      <w:sz w:val="26"/>
    </w:rPr>
  </w:style>
  <w:style w:type="paragraph" w:customStyle="1" w:styleId="7f3">
    <w:name w:val="Цитата7"/>
    <w:basedOn w:val="a2"/>
    <w:uiPriority w:val="99"/>
    <w:qFormat/>
    <w:rsid w:val="00FB5F24"/>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paragraph" w:customStyle="1" w:styleId="8c">
    <w:name w:val="Текст8"/>
    <w:basedOn w:val="a2"/>
    <w:uiPriority w:val="99"/>
    <w:qFormat/>
    <w:rsid w:val="00FB5F24"/>
    <w:pPr>
      <w:widowControl/>
      <w:snapToGrid/>
      <w:spacing w:before="0" w:after="0"/>
    </w:pPr>
    <w:rPr>
      <w:rFonts w:ascii="Courier New" w:eastAsia="Times New Roman" w:hAnsi="Courier New"/>
      <w:sz w:val="20"/>
    </w:rPr>
  </w:style>
  <w:style w:type="paragraph" w:customStyle="1" w:styleId="385">
    <w:name w:val="Основной текст 38"/>
    <w:basedOn w:val="15b"/>
    <w:uiPriority w:val="99"/>
    <w:qFormat/>
    <w:rsid w:val="00FB5F24"/>
    <w:pPr>
      <w:widowControl/>
      <w:tabs>
        <w:tab w:val="left" w:pos="360"/>
      </w:tabs>
      <w:snapToGrid/>
      <w:ind w:left="0" w:firstLine="0"/>
      <w:jc w:val="both"/>
    </w:pPr>
    <w:rPr>
      <w:i/>
      <w:sz w:val="26"/>
    </w:rPr>
  </w:style>
  <w:style w:type="paragraph" w:customStyle="1" w:styleId="277">
    <w:name w:val="Основной текст с отступом 27"/>
    <w:basedOn w:val="a2"/>
    <w:uiPriority w:val="99"/>
    <w:qFormat/>
    <w:rsid w:val="00FB5F24"/>
    <w:pPr>
      <w:widowControl/>
      <w:overflowPunct w:val="0"/>
      <w:autoSpaceDE w:val="0"/>
      <w:snapToGrid/>
      <w:spacing w:before="0" w:after="0"/>
      <w:ind w:firstLine="567"/>
      <w:jc w:val="both"/>
    </w:pPr>
    <w:rPr>
      <w:rFonts w:eastAsia="Times New Roman"/>
      <w:sz w:val="20"/>
      <w:lang w:eastAsia="ar-SA"/>
    </w:rPr>
  </w:style>
  <w:style w:type="paragraph" w:customStyle="1" w:styleId="386">
    <w:name w:val="Основной текст с отступом 38"/>
    <w:basedOn w:val="a2"/>
    <w:uiPriority w:val="99"/>
    <w:qFormat/>
    <w:rsid w:val="00FB5F24"/>
    <w:pPr>
      <w:widowControl/>
      <w:snapToGrid/>
      <w:spacing w:before="0" w:after="0" w:line="360" w:lineRule="auto"/>
      <w:ind w:firstLine="709"/>
      <w:jc w:val="both"/>
    </w:pPr>
    <w:rPr>
      <w:rFonts w:eastAsia="Times New Roman"/>
      <w:sz w:val="28"/>
    </w:rPr>
  </w:style>
  <w:style w:type="paragraph" w:customStyle="1" w:styleId="6f9">
    <w:name w:val="Верхний колонтитул6"/>
    <w:basedOn w:val="a2"/>
    <w:uiPriority w:val="99"/>
    <w:qFormat/>
    <w:rsid w:val="00FB5F24"/>
    <w:pPr>
      <w:widowControl/>
      <w:tabs>
        <w:tab w:val="center" w:pos="4153"/>
        <w:tab w:val="right" w:pos="8306"/>
      </w:tabs>
      <w:snapToGrid/>
      <w:spacing w:before="0" w:after="0"/>
    </w:pPr>
    <w:rPr>
      <w:rFonts w:ascii="Arial" w:eastAsia="Times New Roman" w:hAnsi="Arial"/>
    </w:rPr>
  </w:style>
  <w:style w:type="paragraph" w:customStyle="1" w:styleId="7f4">
    <w:name w:val="Без интервала7"/>
    <w:uiPriority w:val="99"/>
    <w:qFormat/>
    <w:rsid w:val="00FB5F24"/>
    <w:pPr>
      <w:spacing w:after="0" w:line="240" w:lineRule="auto"/>
    </w:pPr>
    <w:rPr>
      <w:rFonts w:ascii="Times New Roman" w:eastAsia="Times New Roman" w:hAnsi="Times New Roman" w:cs="Times New Roman"/>
      <w:sz w:val="24"/>
      <w:szCs w:val="24"/>
    </w:rPr>
  </w:style>
  <w:style w:type="paragraph" w:customStyle="1" w:styleId="49a">
    <w:name w:val="Заголовок 49"/>
    <w:basedOn w:val="15b"/>
    <w:next w:val="15b"/>
    <w:uiPriority w:val="99"/>
    <w:qFormat/>
    <w:rsid w:val="00FB5F24"/>
    <w:pPr>
      <w:keepNext/>
      <w:widowControl/>
      <w:snapToGrid/>
      <w:ind w:left="0" w:firstLine="0"/>
    </w:pPr>
    <w:rPr>
      <w:sz w:val="24"/>
    </w:rPr>
  </w:style>
  <w:style w:type="paragraph" w:customStyle="1" w:styleId="674">
    <w:name w:val="Заголовок 67"/>
    <w:uiPriority w:val="99"/>
    <w:qFormat/>
    <w:rsid w:val="00FB5F24"/>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7">
    <w:name w:val="Цитата 26"/>
    <w:basedOn w:val="a2"/>
    <w:next w:val="a2"/>
    <w:uiPriority w:val="99"/>
    <w:qFormat/>
    <w:rsid w:val="00FB5F24"/>
    <w:pPr>
      <w:widowControl/>
      <w:snapToGrid/>
      <w:spacing w:before="0" w:after="0"/>
    </w:pPr>
    <w:rPr>
      <w:rFonts w:ascii="Calibri" w:eastAsia="Times New Roman" w:hAnsi="Calibri"/>
      <w:i/>
      <w:iCs/>
      <w:color w:val="000000"/>
      <w:szCs w:val="24"/>
    </w:rPr>
  </w:style>
  <w:style w:type="paragraph" w:customStyle="1" w:styleId="6fa">
    <w:name w:val="Выделенная цитата6"/>
    <w:basedOn w:val="a2"/>
    <w:next w:val="a2"/>
    <w:uiPriority w:val="99"/>
    <w:qFormat/>
    <w:rsid w:val="00FB5F24"/>
    <w:pPr>
      <w:widowControl/>
      <w:pBdr>
        <w:bottom w:val="single" w:sz="4" w:space="4" w:color="4F81BD"/>
      </w:pBdr>
      <w:snapToGrid/>
      <w:spacing w:before="200" w:after="280"/>
      <w:ind w:left="936" w:right="936"/>
    </w:pPr>
    <w:rPr>
      <w:rFonts w:ascii="Calibri" w:eastAsia="Times New Roman" w:hAnsi="Calibri"/>
      <w:b/>
      <w:bCs/>
      <w:i/>
      <w:iCs/>
      <w:color w:val="4F81BD"/>
      <w:szCs w:val="24"/>
    </w:rPr>
  </w:style>
  <w:style w:type="paragraph" w:customStyle="1" w:styleId="HTML60">
    <w:name w:val="Стандартный HTML6"/>
    <w:basedOn w:val="a2"/>
    <w:uiPriority w:val="99"/>
    <w:qFormat/>
    <w:rsid w:val="00FB5F2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hAnsi="Courier New" w:cs="Courier New"/>
      <w:kern w:val="2"/>
      <w:sz w:val="20"/>
      <w:lang w:eastAsia="hi-IN" w:bidi="hi-IN"/>
    </w:rPr>
  </w:style>
  <w:style w:type="character" w:customStyle="1" w:styleId="7f5">
    <w:name w:val="Слабое выделение7"/>
    <w:uiPriority w:val="99"/>
    <w:rsid w:val="00FB5F24"/>
    <w:rPr>
      <w:i/>
      <w:color w:val="808080"/>
    </w:rPr>
  </w:style>
  <w:style w:type="character" w:customStyle="1" w:styleId="6fb">
    <w:name w:val="Основной шрифт абзаца6"/>
    <w:uiPriority w:val="99"/>
    <w:rsid w:val="00FB5F24"/>
  </w:style>
  <w:style w:type="character" w:customStyle="1" w:styleId="6fc">
    <w:name w:val="Замещающий текст6"/>
    <w:uiPriority w:val="99"/>
    <w:rsid w:val="00FB5F24"/>
    <w:rPr>
      <w:color w:val="808080"/>
    </w:rPr>
  </w:style>
  <w:style w:type="character" w:customStyle="1" w:styleId="7f6">
    <w:name w:val="Сильное выделение7"/>
    <w:uiPriority w:val="99"/>
    <w:rsid w:val="00FB5F24"/>
    <w:rPr>
      <w:b/>
    </w:rPr>
  </w:style>
  <w:style w:type="character" w:customStyle="1" w:styleId="b-sharetext">
    <w:name w:val="b-share__text"/>
    <w:basedOn w:val="a3"/>
    <w:uiPriority w:val="99"/>
    <w:rsid w:val="00FB5F24"/>
    <w:rPr>
      <w:rFonts w:cs="Times New Roman"/>
    </w:rPr>
  </w:style>
  <w:style w:type="character" w:customStyle="1" w:styleId="2017">
    <w:name w:val="Знак Знак2017"/>
    <w:uiPriority w:val="99"/>
    <w:rsid w:val="00FB5F24"/>
    <w:rPr>
      <w:rFonts w:ascii="Arial" w:hAnsi="Arial"/>
      <w:sz w:val="22"/>
    </w:rPr>
  </w:style>
  <w:style w:type="paragraph" w:customStyle="1" w:styleId="10f0">
    <w:name w:val="Абзац списка10"/>
    <w:basedOn w:val="a2"/>
    <w:uiPriority w:val="99"/>
    <w:qFormat/>
    <w:rsid w:val="00FB5F24"/>
    <w:pPr>
      <w:widowControl/>
      <w:snapToGrid/>
      <w:spacing w:before="0" w:after="200" w:line="276" w:lineRule="auto"/>
      <w:ind w:left="720"/>
    </w:pPr>
    <w:rPr>
      <w:rFonts w:ascii="Calibri" w:eastAsia="Times New Roman" w:hAnsi="Calibri"/>
      <w:sz w:val="22"/>
      <w:szCs w:val="22"/>
      <w:lang w:eastAsia="en-US"/>
    </w:rPr>
  </w:style>
  <w:style w:type="paragraph" w:customStyle="1" w:styleId="16b">
    <w:name w:val="Обычный16"/>
    <w:uiPriority w:val="99"/>
    <w:qFormat/>
    <w:rsid w:val="00FB5F24"/>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94">
    <w:name w:val="Основной текст 29"/>
    <w:basedOn w:val="a2"/>
    <w:uiPriority w:val="99"/>
    <w:qFormat/>
    <w:rsid w:val="00FB5F24"/>
    <w:pPr>
      <w:widowControl/>
      <w:overflowPunct w:val="0"/>
      <w:autoSpaceDE w:val="0"/>
      <w:autoSpaceDN w:val="0"/>
      <w:adjustRightInd w:val="0"/>
      <w:snapToGrid/>
      <w:spacing w:before="0" w:after="0"/>
      <w:ind w:firstLine="851"/>
      <w:jc w:val="both"/>
    </w:pPr>
    <w:rPr>
      <w:rFonts w:eastAsia="Times New Roman"/>
      <w:sz w:val="28"/>
    </w:rPr>
  </w:style>
  <w:style w:type="paragraph" w:customStyle="1" w:styleId="3101">
    <w:name w:val="Заголовок 310"/>
    <w:basedOn w:val="16b"/>
    <w:next w:val="16b"/>
    <w:uiPriority w:val="99"/>
    <w:qFormat/>
    <w:rsid w:val="00FB5F24"/>
    <w:pPr>
      <w:keepNext/>
      <w:widowControl/>
      <w:snapToGrid/>
      <w:ind w:left="0" w:firstLine="0"/>
      <w:outlineLvl w:val="2"/>
    </w:pPr>
    <w:rPr>
      <w:sz w:val="24"/>
    </w:rPr>
  </w:style>
  <w:style w:type="paragraph" w:customStyle="1" w:styleId="10f1">
    <w:name w:val="Основной текст10"/>
    <w:basedOn w:val="16b"/>
    <w:uiPriority w:val="99"/>
    <w:qFormat/>
    <w:rsid w:val="00FB5F24"/>
    <w:pPr>
      <w:widowControl/>
      <w:snapToGrid/>
      <w:spacing w:line="360" w:lineRule="auto"/>
      <w:ind w:left="0" w:firstLine="0"/>
    </w:pPr>
    <w:rPr>
      <w:sz w:val="24"/>
    </w:rPr>
  </w:style>
  <w:style w:type="paragraph" w:customStyle="1" w:styleId="295">
    <w:name w:val="Заголовок 29"/>
    <w:basedOn w:val="a2"/>
    <w:next w:val="a2"/>
    <w:uiPriority w:val="99"/>
    <w:qFormat/>
    <w:rsid w:val="00FB5F24"/>
    <w:pPr>
      <w:keepNext/>
      <w:snapToGrid/>
      <w:spacing w:before="0" w:after="0"/>
      <w:jc w:val="center"/>
    </w:pPr>
    <w:rPr>
      <w:rFonts w:eastAsia="Times New Roman"/>
      <w:b/>
      <w:sz w:val="26"/>
    </w:rPr>
  </w:style>
  <w:style w:type="paragraph" w:customStyle="1" w:styleId="8d">
    <w:name w:val="Цитата8"/>
    <w:basedOn w:val="a2"/>
    <w:uiPriority w:val="99"/>
    <w:qFormat/>
    <w:rsid w:val="00FB5F24"/>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paragraph" w:customStyle="1" w:styleId="9f">
    <w:name w:val="Текст9"/>
    <w:basedOn w:val="a2"/>
    <w:uiPriority w:val="99"/>
    <w:qFormat/>
    <w:rsid w:val="00FB5F24"/>
    <w:pPr>
      <w:widowControl/>
      <w:snapToGrid/>
      <w:spacing w:before="0" w:after="0"/>
    </w:pPr>
    <w:rPr>
      <w:rFonts w:ascii="Courier New" w:eastAsia="Times New Roman" w:hAnsi="Courier New"/>
      <w:sz w:val="20"/>
    </w:rPr>
  </w:style>
  <w:style w:type="paragraph" w:customStyle="1" w:styleId="395">
    <w:name w:val="Основной текст 39"/>
    <w:basedOn w:val="16b"/>
    <w:uiPriority w:val="99"/>
    <w:qFormat/>
    <w:rsid w:val="00FB5F24"/>
    <w:pPr>
      <w:widowControl/>
      <w:tabs>
        <w:tab w:val="left" w:pos="360"/>
      </w:tabs>
      <w:snapToGrid/>
      <w:ind w:left="0" w:firstLine="0"/>
      <w:jc w:val="both"/>
    </w:pPr>
    <w:rPr>
      <w:i/>
      <w:sz w:val="26"/>
    </w:rPr>
  </w:style>
  <w:style w:type="paragraph" w:customStyle="1" w:styleId="286">
    <w:name w:val="Основной текст с отступом 28"/>
    <w:basedOn w:val="a2"/>
    <w:uiPriority w:val="99"/>
    <w:qFormat/>
    <w:rsid w:val="00FB5F24"/>
    <w:pPr>
      <w:widowControl/>
      <w:overflowPunct w:val="0"/>
      <w:autoSpaceDE w:val="0"/>
      <w:snapToGrid/>
      <w:spacing w:before="0" w:after="0"/>
      <w:ind w:firstLine="567"/>
      <w:jc w:val="both"/>
    </w:pPr>
    <w:rPr>
      <w:rFonts w:eastAsia="Times New Roman"/>
      <w:sz w:val="20"/>
      <w:lang w:eastAsia="ar-SA"/>
    </w:rPr>
  </w:style>
  <w:style w:type="paragraph" w:customStyle="1" w:styleId="396">
    <w:name w:val="Основной текст с отступом 39"/>
    <w:basedOn w:val="a2"/>
    <w:uiPriority w:val="99"/>
    <w:qFormat/>
    <w:rsid w:val="00FB5F24"/>
    <w:pPr>
      <w:widowControl/>
      <w:snapToGrid/>
      <w:spacing w:before="0" w:after="0" w:line="360" w:lineRule="auto"/>
      <w:ind w:firstLine="709"/>
      <w:jc w:val="both"/>
    </w:pPr>
    <w:rPr>
      <w:rFonts w:eastAsia="Times New Roman"/>
      <w:sz w:val="28"/>
    </w:rPr>
  </w:style>
  <w:style w:type="paragraph" w:customStyle="1" w:styleId="7f7">
    <w:name w:val="Верхний колонтитул7"/>
    <w:basedOn w:val="a2"/>
    <w:uiPriority w:val="99"/>
    <w:qFormat/>
    <w:rsid w:val="00FB5F24"/>
    <w:pPr>
      <w:widowControl/>
      <w:tabs>
        <w:tab w:val="center" w:pos="4153"/>
        <w:tab w:val="right" w:pos="8306"/>
      </w:tabs>
      <w:snapToGrid/>
      <w:spacing w:before="0" w:after="0"/>
    </w:pPr>
    <w:rPr>
      <w:rFonts w:ascii="Arial" w:eastAsia="Times New Roman" w:hAnsi="Arial"/>
    </w:rPr>
  </w:style>
  <w:style w:type="paragraph" w:customStyle="1" w:styleId="8e">
    <w:name w:val="Без интервала8"/>
    <w:uiPriority w:val="99"/>
    <w:qFormat/>
    <w:rsid w:val="00FB5F24"/>
    <w:pPr>
      <w:spacing w:after="0" w:line="240" w:lineRule="auto"/>
    </w:pPr>
    <w:rPr>
      <w:rFonts w:ascii="Times New Roman" w:eastAsia="Times New Roman" w:hAnsi="Times New Roman" w:cs="Times New Roman"/>
      <w:sz w:val="24"/>
      <w:szCs w:val="24"/>
    </w:rPr>
  </w:style>
  <w:style w:type="paragraph" w:customStyle="1" w:styleId="4101">
    <w:name w:val="Заголовок 410"/>
    <w:basedOn w:val="16b"/>
    <w:next w:val="16b"/>
    <w:uiPriority w:val="99"/>
    <w:qFormat/>
    <w:rsid w:val="00FB5F24"/>
    <w:pPr>
      <w:keepNext/>
      <w:widowControl/>
      <w:snapToGrid/>
      <w:ind w:left="0" w:firstLine="0"/>
    </w:pPr>
    <w:rPr>
      <w:sz w:val="24"/>
    </w:rPr>
  </w:style>
  <w:style w:type="paragraph" w:customStyle="1" w:styleId="684">
    <w:name w:val="Заголовок 68"/>
    <w:uiPriority w:val="99"/>
    <w:qFormat/>
    <w:rsid w:val="00FB5F24"/>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78">
    <w:name w:val="Цитата 27"/>
    <w:basedOn w:val="a2"/>
    <w:next w:val="a2"/>
    <w:uiPriority w:val="99"/>
    <w:qFormat/>
    <w:rsid w:val="00FB5F24"/>
    <w:pPr>
      <w:widowControl/>
      <w:snapToGrid/>
      <w:spacing w:before="0" w:after="0"/>
    </w:pPr>
    <w:rPr>
      <w:rFonts w:ascii="Calibri" w:eastAsia="Times New Roman" w:hAnsi="Calibri"/>
      <w:i/>
      <w:iCs/>
      <w:color w:val="000000"/>
      <w:szCs w:val="24"/>
    </w:rPr>
  </w:style>
  <w:style w:type="paragraph" w:customStyle="1" w:styleId="7f8">
    <w:name w:val="Выделенная цитата7"/>
    <w:basedOn w:val="a2"/>
    <w:next w:val="a2"/>
    <w:uiPriority w:val="99"/>
    <w:qFormat/>
    <w:rsid w:val="00FB5F24"/>
    <w:pPr>
      <w:widowControl/>
      <w:pBdr>
        <w:bottom w:val="single" w:sz="4" w:space="4" w:color="4F81BD"/>
      </w:pBdr>
      <w:snapToGrid/>
      <w:spacing w:before="200" w:after="280"/>
      <w:ind w:left="936" w:right="936"/>
    </w:pPr>
    <w:rPr>
      <w:rFonts w:ascii="Calibri" w:eastAsia="Times New Roman" w:hAnsi="Calibri"/>
      <w:b/>
      <w:bCs/>
      <w:i/>
      <w:iCs/>
      <w:color w:val="4F81BD"/>
      <w:szCs w:val="24"/>
    </w:rPr>
  </w:style>
  <w:style w:type="paragraph" w:customStyle="1" w:styleId="Heading33">
    <w:name w:val="Heading 33"/>
    <w:uiPriority w:val="99"/>
    <w:rsid w:val="00FB5F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93">
    <w:name w:val="Heading 93"/>
    <w:uiPriority w:val="99"/>
    <w:rsid w:val="00FB5F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4">
    <w:name w:val="Heading 14"/>
    <w:uiPriority w:val="99"/>
    <w:rsid w:val="00FB5F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3">
    <w:name w:val="Heading 63"/>
    <w:uiPriority w:val="99"/>
    <w:rsid w:val="00FB5F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3">
    <w:name w:val="Heading 73"/>
    <w:uiPriority w:val="99"/>
    <w:rsid w:val="00FB5F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3">
    <w:name w:val="Heading 23"/>
    <w:uiPriority w:val="99"/>
    <w:rsid w:val="00FB5F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3">
    <w:name w:val="Heading 53"/>
    <w:uiPriority w:val="99"/>
    <w:rsid w:val="00FB5F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TML70">
    <w:name w:val="Стандартный HTML7"/>
    <w:basedOn w:val="a2"/>
    <w:uiPriority w:val="99"/>
    <w:qFormat/>
    <w:rsid w:val="00FB5F2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hAnsi="Courier New" w:cs="Courier New"/>
      <w:kern w:val="2"/>
      <w:sz w:val="20"/>
      <w:lang w:eastAsia="hi-IN" w:bidi="hi-IN"/>
    </w:rPr>
  </w:style>
  <w:style w:type="character" w:customStyle="1" w:styleId="8f">
    <w:name w:val="Слабое выделение8"/>
    <w:uiPriority w:val="99"/>
    <w:rsid w:val="00FB5F24"/>
    <w:rPr>
      <w:i/>
      <w:color w:val="808080"/>
    </w:rPr>
  </w:style>
  <w:style w:type="character" w:customStyle="1" w:styleId="7f9">
    <w:name w:val="Основной шрифт абзаца7"/>
    <w:uiPriority w:val="99"/>
    <w:rsid w:val="00FB5F24"/>
  </w:style>
  <w:style w:type="character" w:customStyle="1" w:styleId="7fa">
    <w:name w:val="Замещающий текст7"/>
    <w:uiPriority w:val="99"/>
    <w:rsid w:val="00FB5F24"/>
    <w:rPr>
      <w:color w:val="808080"/>
    </w:rPr>
  </w:style>
  <w:style w:type="character" w:customStyle="1" w:styleId="8f0">
    <w:name w:val="Сильное выделение8"/>
    <w:uiPriority w:val="99"/>
    <w:rsid w:val="00FB5F24"/>
    <w:rPr>
      <w:b/>
    </w:rPr>
  </w:style>
  <w:style w:type="paragraph" w:customStyle="1" w:styleId="Heading43">
    <w:name w:val="Heading 43"/>
    <w:basedOn w:val="a2"/>
    <w:next w:val="a2"/>
    <w:uiPriority w:val="99"/>
    <w:rsid w:val="00FB5F24"/>
    <w:pPr>
      <w:keepNext/>
      <w:widowControl/>
      <w:tabs>
        <w:tab w:val="left" w:pos="864"/>
      </w:tabs>
      <w:suppressAutoHyphens/>
      <w:snapToGrid/>
      <w:spacing w:before="240" w:after="60"/>
      <w:ind w:left="864" w:hanging="864"/>
      <w:outlineLvl w:val="3"/>
    </w:pPr>
    <w:rPr>
      <w:rFonts w:eastAsia="Times New Roman"/>
      <w:b/>
      <w:bCs/>
      <w:sz w:val="28"/>
      <w:szCs w:val="28"/>
      <w:lang w:eastAsia="zh-CN"/>
    </w:rPr>
  </w:style>
  <w:style w:type="paragraph" w:customStyle="1" w:styleId="Heading82">
    <w:name w:val="Heading 82"/>
    <w:basedOn w:val="a2"/>
    <w:next w:val="a2"/>
    <w:uiPriority w:val="99"/>
    <w:rsid w:val="00FB5F24"/>
    <w:pPr>
      <w:widowControl/>
      <w:tabs>
        <w:tab w:val="left" w:pos="1440"/>
      </w:tabs>
      <w:suppressAutoHyphens/>
      <w:snapToGrid/>
      <w:spacing w:before="240" w:after="60"/>
      <w:ind w:left="1440" w:hanging="1440"/>
      <w:outlineLvl w:val="7"/>
    </w:pPr>
    <w:rPr>
      <w:rFonts w:eastAsia="Times New Roman"/>
      <w:i/>
      <w:iCs/>
      <w:szCs w:val="24"/>
      <w:lang w:eastAsia="zh-CN"/>
    </w:rPr>
  </w:style>
  <w:style w:type="paragraph" w:customStyle="1" w:styleId="Caption2">
    <w:name w:val="Caption2"/>
    <w:basedOn w:val="a2"/>
    <w:uiPriority w:val="99"/>
    <w:rsid w:val="00FB5F24"/>
    <w:pPr>
      <w:widowControl/>
      <w:suppressLineNumbers/>
      <w:snapToGrid/>
      <w:spacing w:before="120" w:after="120"/>
    </w:pPr>
    <w:rPr>
      <w:rFonts w:eastAsia="Times New Roman" w:cs="FreeSans"/>
      <w:i/>
      <w:iCs/>
      <w:color w:val="00000A"/>
      <w:szCs w:val="24"/>
    </w:rPr>
  </w:style>
  <w:style w:type="paragraph" w:customStyle="1" w:styleId="Footer2">
    <w:name w:val="Footer2"/>
    <w:basedOn w:val="a2"/>
    <w:uiPriority w:val="99"/>
    <w:rsid w:val="00FB5F24"/>
    <w:pPr>
      <w:widowControl/>
      <w:tabs>
        <w:tab w:val="center" w:pos="4677"/>
        <w:tab w:val="right" w:pos="9355"/>
      </w:tabs>
      <w:snapToGrid/>
      <w:spacing w:before="0" w:after="0"/>
    </w:pPr>
    <w:rPr>
      <w:rFonts w:eastAsia="Times New Roman"/>
      <w:color w:val="00000A"/>
      <w:szCs w:val="24"/>
    </w:rPr>
  </w:style>
  <w:style w:type="paragraph" w:customStyle="1" w:styleId="Header3">
    <w:name w:val="Header3"/>
    <w:basedOn w:val="a2"/>
    <w:uiPriority w:val="99"/>
    <w:rsid w:val="00FB5F24"/>
    <w:pPr>
      <w:widowControl/>
      <w:tabs>
        <w:tab w:val="center" w:pos="4677"/>
        <w:tab w:val="right" w:pos="9355"/>
      </w:tabs>
      <w:snapToGrid/>
      <w:spacing w:before="0" w:after="0"/>
    </w:pPr>
    <w:rPr>
      <w:rFonts w:eastAsia="Times New Roman"/>
      <w:color w:val="00000A"/>
      <w:szCs w:val="24"/>
    </w:rPr>
  </w:style>
  <w:style w:type="paragraph" w:customStyle="1" w:styleId="TOC12">
    <w:name w:val="TOC 12"/>
    <w:basedOn w:val="a2"/>
    <w:uiPriority w:val="99"/>
    <w:rsid w:val="00FB5F24"/>
    <w:pPr>
      <w:widowControl/>
      <w:tabs>
        <w:tab w:val="right" w:leader="dot" w:pos="10195"/>
      </w:tabs>
      <w:snapToGrid/>
      <w:spacing w:before="0" w:after="0"/>
    </w:pPr>
    <w:rPr>
      <w:rFonts w:eastAsia="Times New Roman"/>
      <w:color w:val="00000A"/>
      <w:szCs w:val="24"/>
    </w:rPr>
  </w:style>
  <w:style w:type="paragraph" w:customStyle="1" w:styleId="TOC22">
    <w:name w:val="TOC 22"/>
    <w:basedOn w:val="a2"/>
    <w:uiPriority w:val="99"/>
    <w:rsid w:val="00FB5F24"/>
    <w:pPr>
      <w:widowControl/>
      <w:snapToGrid/>
      <w:spacing w:before="0" w:after="0"/>
      <w:ind w:left="238"/>
    </w:pPr>
    <w:rPr>
      <w:rFonts w:eastAsia="Times New Roman"/>
      <w:color w:val="00000A"/>
      <w:szCs w:val="24"/>
    </w:rPr>
  </w:style>
  <w:style w:type="paragraph" w:customStyle="1" w:styleId="TOC32">
    <w:name w:val="TOC 32"/>
    <w:basedOn w:val="a2"/>
    <w:uiPriority w:val="99"/>
    <w:rsid w:val="00FB5F24"/>
    <w:pPr>
      <w:widowControl/>
      <w:snapToGrid/>
      <w:spacing w:before="0" w:after="0"/>
      <w:ind w:left="480"/>
    </w:pPr>
    <w:rPr>
      <w:rFonts w:eastAsia="Times New Roman"/>
      <w:color w:val="00000A"/>
      <w:szCs w:val="24"/>
    </w:rPr>
  </w:style>
  <w:style w:type="paragraph" w:customStyle="1" w:styleId="TOC42">
    <w:name w:val="TOC 42"/>
    <w:basedOn w:val="a2"/>
    <w:uiPriority w:val="99"/>
    <w:rsid w:val="00FB5F24"/>
    <w:pPr>
      <w:tabs>
        <w:tab w:val="left" w:pos="502"/>
        <w:tab w:val="left" w:pos="3330"/>
      </w:tabs>
      <w:snapToGrid/>
      <w:spacing w:before="0" w:after="0"/>
      <w:ind w:left="502" w:hanging="720"/>
    </w:pPr>
    <w:rPr>
      <w:color w:val="00000A"/>
      <w:szCs w:val="24"/>
    </w:rPr>
  </w:style>
  <w:style w:type="paragraph" w:customStyle="1" w:styleId="TOC52">
    <w:name w:val="TOC 52"/>
    <w:basedOn w:val="a2"/>
    <w:uiPriority w:val="99"/>
    <w:rsid w:val="00FB5F24"/>
    <w:pPr>
      <w:widowControl/>
      <w:snapToGrid/>
      <w:spacing w:before="0" w:line="276" w:lineRule="auto"/>
      <w:ind w:left="880"/>
    </w:pPr>
    <w:rPr>
      <w:rFonts w:ascii="Calibri" w:eastAsia="Times New Roman" w:hAnsi="Calibri"/>
      <w:color w:val="00000A"/>
      <w:sz w:val="22"/>
      <w:szCs w:val="22"/>
    </w:rPr>
  </w:style>
  <w:style w:type="paragraph" w:customStyle="1" w:styleId="TOC62">
    <w:name w:val="TOC 62"/>
    <w:basedOn w:val="a2"/>
    <w:uiPriority w:val="99"/>
    <w:rsid w:val="00FB5F24"/>
    <w:pPr>
      <w:widowControl/>
      <w:snapToGrid/>
      <w:spacing w:before="0" w:line="276" w:lineRule="auto"/>
      <w:ind w:left="1100"/>
    </w:pPr>
    <w:rPr>
      <w:rFonts w:ascii="Calibri" w:eastAsia="Times New Roman" w:hAnsi="Calibri"/>
      <w:color w:val="00000A"/>
      <w:sz w:val="22"/>
      <w:szCs w:val="22"/>
    </w:rPr>
  </w:style>
  <w:style w:type="paragraph" w:customStyle="1" w:styleId="TOC72">
    <w:name w:val="TOC 72"/>
    <w:basedOn w:val="a2"/>
    <w:uiPriority w:val="99"/>
    <w:rsid w:val="00FB5F24"/>
    <w:pPr>
      <w:widowControl/>
      <w:snapToGrid/>
      <w:spacing w:before="0" w:line="276" w:lineRule="auto"/>
      <w:ind w:left="1320"/>
    </w:pPr>
    <w:rPr>
      <w:rFonts w:ascii="Calibri" w:eastAsia="Times New Roman" w:hAnsi="Calibri"/>
      <w:color w:val="00000A"/>
      <w:sz w:val="22"/>
      <w:szCs w:val="22"/>
    </w:rPr>
  </w:style>
  <w:style w:type="paragraph" w:customStyle="1" w:styleId="TOC82">
    <w:name w:val="TOC 82"/>
    <w:basedOn w:val="a2"/>
    <w:uiPriority w:val="99"/>
    <w:rsid w:val="00FB5F24"/>
    <w:pPr>
      <w:widowControl/>
      <w:snapToGrid/>
      <w:spacing w:before="0" w:line="276" w:lineRule="auto"/>
      <w:ind w:left="1540"/>
    </w:pPr>
    <w:rPr>
      <w:rFonts w:ascii="Calibri" w:eastAsia="Times New Roman" w:hAnsi="Calibri"/>
      <w:color w:val="00000A"/>
      <w:sz w:val="22"/>
      <w:szCs w:val="22"/>
    </w:rPr>
  </w:style>
  <w:style w:type="paragraph" w:customStyle="1" w:styleId="TOC92">
    <w:name w:val="TOC 92"/>
    <w:basedOn w:val="a2"/>
    <w:uiPriority w:val="99"/>
    <w:rsid w:val="00FB5F24"/>
    <w:pPr>
      <w:widowControl/>
      <w:snapToGrid/>
      <w:spacing w:before="0" w:line="276" w:lineRule="auto"/>
      <w:ind w:left="1760"/>
    </w:pPr>
    <w:rPr>
      <w:rFonts w:ascii="Calibri" w:eastAsia="Times New Roman" w:hAnsi="Calibri"/>
      <w:color w:val="00000A"/>
      <w:sz w:val="22"/>
      <w:szCs w:val="22"/>
    </w:rPr>
  </w:style>
  <w:style w:type="character" w:customStyle="1" w:styleId="3fff">
    <w:name w:val="Текст сноски Знак3"/>
    <w:basedOn w:val="a3"/>
    <w:uiPriority w:val="99"/>
    <w:rsid w:val="00FB5F24"/>
    <w:rPr>
      <w:rFonts w:cs="Times New Roman"/>
    </w:rPr>
  </w:style>
  <w:style w:type="paragraph" w:customStyle="1" w:styleId="4fe">
    <w:name w:val="Заголовок оглавления4"/>
    <w:basedOn w:val="10"/>
    <w:next w:val="a2"/>
    <w:uiPriority w:val="99"/>
    <w:qFormat/>
    <w:rsid w:val="00FB5F24"/>
    <w:pPr>
      <w:keepNext/>
      <w:keepLines/>
      <w:tabs>
        <w:tab w:val="clear" w:pos="567"/>
        <w:tab w:val="clear" w:pos="680"/>
        <w:tab w:val="clear" w:pos="1106"/>
        <w:tab w:val="clear" w:pos="1729"/>
        <w:tab w:val="clear" w:pos="7002"/>
      </w:tabs>
      <w:autoSpaceDE/>
      <w:autoSpaceDN/>
      <w:adjustRightInd/>
      <w:spacing w:before="480"/>
      <w:jc w:val="left"/>
      <w:outlineLvl w:val="9"/>
    </w:pPr>
    <w:rPr>
      <w:rFonts w:ascii="Cambria" w:eastAsia="Times New Roman" w:hAnsi="Cambria" w:cs="Arial"/>
      <w:b/>
      <w:bCs/>
      <w:caps/>
      <w:color w:val="365F91"/>
      <w:kern w:val="32"/>
      <w:sz w:val="28"/>
      <w:szCs w:val="28"/>
    </w:rPr>
  </w:style>
  <w:style w:type="character" w:customStyle="1" w:styleId="3fff0">
    <w:name w:val="Слабая ссылка3"/>
    <w:uiPriority w:val="99"/>
    <w:rsid w:val="00FB5F24"/>
    <w:rPr>
      <w:smallCaps/>
      <w:color w:val="C0504D"/>
      <w:u w:val="single"/>
    </w:rPr>
  </w:style>
  <w:style w:type="character" w:customStyle="1" w:styleId="3fff1">
    <w:name w:val="Сильная ссылка3"/>
    <w:uiPriority w:val="99"/>
    <w:rsid w:val="00FB5F24"/>
    <w:rPr>
      <w:b/>
      <w:smallCaps/>
      <w:color w:val="C0504D"/>
      <w:spacing w:val="5"/>
      <w:u w:val="single"/>
    </w:rPr>
  </w:style>
  <w:style w:type="character" w:customStyle="1" w:styleId="3fff2">
    <w:name w:val="Название книги3"/>
    <w:uiPriority w:val="99"/>
    <w:rsid w:val="00FB5F24"/>
    <w:rPr>
      <w:b/>
      <w:smallCaps/>
      <w:spacing w:val="5"/>
    </w:rPr>
  </w:style>
  <w:style w:type="character" w:customStyle="1" w:styleId="3940">
    <w:name w:val="Знак Знак394"/>
    <w:uiPriority w:val="99"/>
    <w:rsid w:val="00FB5F24"/>
    <w:rPr>
      <w:rFonts w:ascii="Arial" w:hAnsi="Arial"/>
      <w:b/>
      <w:sz w:val="26"/>
    </w:rPr>
  </w:style>
  <w:style w:type="character" w:customStyle="1" w:styleId="3840">
    <w:name w:val="Знак Знак384"/>
    <w:uiPriority w:val="99"/>
    <w:rsid w:val="00FB5F24"/>
    <w:rPr>
      <w:b/>
      <w:sz w:val="28"/>
    </w:rPr>
  </w:style>
  <w:style w:type="character" w:customStyle="1" w:styleId="3740">
    <w:name w:val="Знак Знак374"/>
    <w:uiPriority w:val="99"/>
    <w:rsid w:val="00FB5F24"/>
    <w:rPr>
      <w:b/>
      <w:i/>
      <w:sz w:val="26"/>
    </w:rPr>
  </w:style>
  <w:style w:type="character" w:customStyle="1" w:styleId="3640">
    <w:name w:val="Знак Знак364"/>
    <w:uiPriority w:val="99"/>
    <w:rsid w:val="00FB5F24"/>
    <w:rPr>
      <w:b/>
      <w:sz w:val="22"/>
      <w:lang w:val="ru-RU" w:eastAsia="ru-RU"/>
    </w:rPr>
  </w:style>
  <w:style w:type="character" w:customStyle="1" w:styleId="3540">
    <w:name w:val="Знак Знак354"/>
    <w:uiPriority w:val="99"/>
    <w:rsid w:val="00FB5F24"/>
    <w:rPr>
      <w:sz w:val="24"/>
      <w:lang w:val="ru-RU" w:eastAsia="ru-RU"/>
    </w:rPr>
  </w:style>
  <w:style w:type="character" w:customStyle="1" w:styleId="3440">
    <w:name w:val="Знак Знак344"/>
    <w:uiPriority w:val="99"/>
    <w:rsid w:val="00FB5F24"/>
    <w:rPr>
      <w:rFonts w:ascii="Calibri" w:hAnsi="Calibri"/>
      <w:i/>
      <w:sz w:val="24"/>
      <w:lang w:eastAsia="en-US"/>
    </w:rPr>
  </w:style>
  <w:style w:type="character" w:customStyle="1" w:styleId="3240">
    <w:name w:val="Знак Знак324"/>
    <w:uiPriority w:val="99"/>
    <w:rsid w:val="00FB5F24"/>
    <w:rPr>
      <w:sz w:val="16"/>
    </w:rPr>
  </w:style>
  <w:style w:type="character" w:customStyle="1" w:styleId="3150">
    <w:name w:val="Знак Знак315"/>
    <w:uiPriority w:val="99"/>
    <w:rsid w:val="00FB5F24"/>
    <w:rPr>
      <w:sz w:val="24"/>
    </w:rPr>
  </w:style>
  <w:style w:type="paragraph" w:customStyle="1" w:styleId="11ff9">
    <w:name w:val="Знак Знак Знак Знак Знак Знак11"/>
    <w:basedOn w:val="a2"/>
    <w:uiPriority w:val="99"/>
    <w:rsid w:val="00FB5F24"/>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3030">
    <w:name w:val="Знак Знак303"/>
    <w:uiPriority w:val="99"/>
    <w:rsid w:val="00FB5F24"/>
    <w:rPr>
      <w:sz w:val="24"/>
    </w:rPr>
  </w:style>
  <w:style w:type="character" w:customStyle="1" w:styleId="2940">
    <w:name w:val="Знак Знак294"/>
    <w:uiPriority w:val="99"/>
    <w:rsid w:val="00FB5F24"/>
    <w:rPr>
      <w:sz w:val="24"/>
    </w:rPr>
  </w:style>
  <w:style w:type="character" w:customStyle="1" w:styleId="714">
    <w:name w:val="Знак Знак714"/>
    <w:uiPriority w:val="99"/>
    <w:rsid w:val="00FB5F24"/>
    <w:rPr>
      <w:sz w:val="16"/>
      <w:lang w:val="ru-RU" w:eastAsia="ru-RU"/>
    </w:rPr>
  </w:style>
  <w:style w:type="character" w:customStyle="1" w:styleId="14100">
    <w:name w:val="Знак Знак1410"/>
    <w:uiPriority w:val="99"/>
    <w:locked/>
    <w:rsid w:val="00FB5F24"/>
    <w:rPr>
      <w:b/>
      <w:sz w:val="27"/>
      <w:lang w:val="ru-RU" w:eastAsia="ru-RU"/>
    </w:rPr>
  </w:style>
  <w:style w:type="character" w:customStyle="1" w:styleId="2840">
    <w:name w:val="Знак Знак284"/>
    <w:uiPriority w:val="99"/>
    <w:rsid w:val="00FB5F24"/>
    <w:rPr>
      <w:rFonts w:ascii="Tahoma" w:hAnsi="Tahoma"/>
    </w:rPr>
  </w:style>
  <w:style w:type="character" w:customStyle="1" w:styleId="2740">
    <w:name w:val="Знак Знак274"/>
    <w:uiPriority w:val="99"/>
    <w:rsid w:val="00FB5F24"/>
    <w:rPr>
      <w:sz w:val="24"/>
    </w:rPr>
  </w:style>
  <w:style w:type="character" w:customStyle="1" w:styleId="1010">
    <w:name w:val="Знак Знак1010"/>
    <w:uiPriority w:val="99"/>
    <w:locked/>
    <w:rsid w:val="00FB5F24"/>
    <w:rPr>
      <w:sz w:val="16"/>
      <w:lang w:val="ru-RU" w:eastAsia="ru-RU"/>
    </w:rPr>
  </w:style>
  <w:style w:type="character" w:customStyle="1" w:styleId="628">
    <w:name w:val="Знак Знак628"/>
    <w:uiPriority w:val="99"/>
    <w:rsid w:val="00FB5F24"/>
    <w:rPr>
      <w:rFonts w:ascii="Arial" w:hAnsi="Arial"/>
      <w:b/>
      <w:i/>
      <w:sz w:val="28"/>
      <w:lang w:val="ru-RU" w:eastAsia="en-US"/>
    </w:rPr>
  </w:style>
  <w:style w:type="character" w:customStyle="1" w:styleId="2140">
    <w:name w:val="Знак Знак214"/>
    <w:uiPriority w:val="99"/>
    <w:locked/>
    <w:rsid w:val="00FB5F24"/>
    <w:rPr>
      <w:sz w:val="24"/>
      <w:lang w:val="en-US"/>
    </w:rPr>
  </w:style>
  <w:style w:type="character" w:customStyle="1" w:styleId="1240">
    <w:name w:val="Знак Знак124"/>
    <w:uiPriority w:val="99"/>
    <w:rsid w:val="00FB5F24"/>
    <w:rPr>
      <w:sz w:val="16"/>
    </w:rPr>
  </w:style>
  <w:style w:type="character" w:customStyle="1" w:styleId="1360">
    <w:name w:val="Знак Знак136"/>
    <w:uiPriority w:val="99"/>
    <w:rsid w:val="00FB5F24"/>
    <w:rPr>
      <w:lang w:val="ru-RU" w:eastAsia="ru-RU"/>
    </w:rPr>
  </w:style>
  <w:style w:type="character" w:customStyle="1" w:styleId="1611">
    <w:name w:val="Знак Знак1611"/>
    <w:uiPriority w:val="99"/>
    <w:locked/>
    <w:rsid w:val="00FB5F24"/>
    <w:rPr>
      <w:b/>
      <w:caps/>
      <w:sz w:val="24"/>
      <w:lang w:val="ru-RU" w:eastAsia="ru-RU"/>
    </w:rPr>
  </w:style>
  <w:style w:type="character" w:customStyle="1" w:styleId="1161">
    <w:name w:val="Знак Знак116"/>
    <w:uiPriority w:val="99"/>
    <w:rsid w:val="00FB5F24"/>
    <w:rPr>
      <w:sz w:val="24"/>
    </w:rPr>
  </w:style>
  <w:style w:type="character" w:customStyle="1" w:styleId="13d">
    <w:name w:val="Знак Знак Знак13"/>
    <w:uiPriority w:val="99"/>
    <w:rsid w:val="00FB5F24"/>
    <w:rPr>
      <w:rFonts w:ascii="Times New Roman" w:hAnsi="Times New Roman"/>
      <w:b/>
      <w:caps/>
      <w:sz w:val="28"/>
    </w:rPr>
  </w:style>
  <w:style w:type="character" w:customStyle="1" w:styleId="25100">
    <w:name w:val="Знак Знак2510"/>
    <w:uiPriority w:val="99"/>
    <w:rsid w:val="00FB5F24"/>
    <w:rPr>
      <w:rFonts w:ascii="Times New Roman" w:hAnsi="Times New Roman"/>
      <w:b/>
      <w:sz w:val="28"/>
    </w:rPr>
  </w:style>
  <w:style w:type="character" w:customStyle="1" w:styleId="22100">
    <w:name w:val="Знак Знак2210"/>
    <w:uiPriority w:val="99"/>
    <w:rsid w:val="00FB5F24"/>
    <w:rPr>
      <w:rFonts w:ascii="Times New Roman" w:hAnsi="Times New Roman"/>
      <w:sz w:val="24"/>
    </w:rPr>
  </w:style>
  <w:style w:type="character" w:customStyle="1" w:styleId="19100">
    <w:name w:val="Знак Знак1910"/>
    <w:uiPriority w:val="99"/>
    <w:rsid w:val="00FB5F24"/>
    <w:rPr>
      <w:rFonts w:ascii="Times New Roman" w:hAnsi="Times New Roman"/>
      <w:sz w:val="16"/>
      <w:lang w:eastAsia="ru-RU"/>
    </w:rPr>
  </w:style>
  <w:style w:type="character" w:customStyle="1" w:styleId="1812">
    <w:name w:val="Знак Знак1812"/>
    <w:uiPriority w:val="99"/>
    <w:rsid w:val="00FB5F24"/>
    <w:rPr>
      <w:rFonts w:ascii="Courier New" w:hAnsi="Courier New"/>
    </w:rPr>
  </w:style>
  <w:style w:type="character" w:customStyle="1" w:styleId="17100">
    <w:name w:val="Знак Знак1710"/>
    <w:uiPriority w:val="99"/>
    <w:rsid w:val="00FB5F24"/>
    <w:rPr>
      <w:rFonts w:ascii="Times New Roman" w:hAnsi="Times New Roman"/>
      <w:sz w:val="24"/>
    </w:rPr>
  </w:style>
  <w:style w:type="character" w:customStyle="1" w:styleId="960">
    <w:name w:val="Знак Знак96"/>
    <w:link w:val="3fff3"/>
    <w:uiPriority w:val="99"/>
    <w:locked/>
    <w:rsid w:val="00FB5F24"/>
    <w:rPr>
      <w:rFonts w:ascii="PragmaticaCTT" w:hAnsi="PragmaticaCTT"/>
      <w:b/>
      <w:sz w:val="24"/>
    </w:rPr>
  </w:style>
  <w:style w:type="paragraph" w:customStyle="1" w:styleId="3fff3">
    <w:name w:val="Название3"/>
    <w:basedOn w:val="a2"/>
    <w:link w:val="960"/>
    <w:uiPriority w:val="99"/>
    <w:qFormat/>
    <w:rsid w:val="00FB5F24"/>
    <w:pPr>
      <w:widowControl/>
      <w:snapToGrid/>
      <w:spacing w:before="240" w:after="60"/>
      <w:jc w:val="center"/>
      <w:outlineLvl w:val="0"/>
    </w:pPr>
    <w:rPr>
      <w:rFonts w:ascii="PragmaticaCTT" w:eastAsiaTheme="minorHAnsi" w:hAnsi="PragmaticaCTT" w:cstheme="minorBidi"/>
      <w:b/>
      <w:szCs w:val="22"/>
      <w:lang w:eastAsia="en-US"/>
    </w:rPr>
  </w:style>
  <w:style w:type="character" w:customStyle="1" w:styleId="5300">
    <w:name w:val="Знак Знак530"/>
    <w:uiPriority w:val="99"/>
    <w:rsid w:val="00FB5F24"/>
    <w:rPr>
      <w:rFonts w:ascii="Tahoma" w:hAnsi="Tahoma"/>
      <w:sz w:val="16"/>
      <w:lang w:val="ru-RU" w:eastAsia="ru-RU"/>
    </w:rPr>
  </w:style>
  <w:style w:type="character" w:customStyle="1" w:styleId="15100">
    <w:name w:val="Знак Знак1510"/>
    <w:uiPriority w:val="99"/>
    <w:rsid w:val="00FB5F24"/>
    <w:rPr>
      <w:b/>
      <w:sz w:val="28"/>
    </w:rPr>
  </w:style>
  <w:style w:type="character" w:customStyle="1" w:styleId="41100">
    <w:name w:val="Знак Знак4110"/>
    <w:uiPriority w:val="99"/>
    <w:locked/>
    <w:rsid w:val="00FB5F24"/>
    <w:rPr>
      <w:rFonts w:ascii="Arial" w:hAnsi="Arial"/>
      <w:b/>
      <w:i/>
      <w:sz w:val="28"/>
      <w:lang w:val="ru-RU" w:eastAsia="en-US"/>
    </w:rPr>
  </w:style>
  <w:style w:type="paragraph" w:customStyle="1" w:styleId="14b">
    <w:name w:val="Знак Знак Знак Знак Знак Знак Знак Знак Знак Знак Знак Знак Знак14"/>
    <w:basedOn w:val="a2"/>
    <w:uiPriority w:val="99"/>
    <w:rsid w:val="00FB5F24"/>
    <w:pPr>
      <w:widowControl/>
      <w:snapToGrid/>
      <w:spacing w:before="0" w:after="160" w:line="240" w:lineRule="exact"/>
    </w:pPr>
    <w:rPr>
      <w:rFonts w:ascii="Verdana" w:eastAsia="Times New Roman" w:hAnsi="Verdana"/>
      <w:szCs w:val="24"/>
      <w:lang w:val="en-US" w:eastAsia="en-US"/>
    </w:rPr>
  </w:style>
  <w:style w:type="paragraph" w:customStyle="1" w:styleId="3102">
    <w:name w:val="Знак310"/>
    <w:basedOn w:val="a2"/>
    <w:uiPriority w:val="99"/>
    <w:rsid w:val="00FB5F24"/>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53100">
    <w:name w:val="Знак Знак5310"/>
    <w:uiPriority w:val="99"/>
    <w:locked/>
    <w:rsid w:val="00FB5F24"/>
    <w:rPr>
      <w:b/>
      <w:caps/>
      <w:sz w:val="24"/>
      <w:lang w:val="ru-RU" w:eastAsia="ru-RU"/>
    </w:rPr>
  </w:style>
  <w:style w:type="character" w:customStyle="1" w:styleId="11110">
    <w:name w:val="Знак1 Знак Знак111"/>
    <w:uiPriority w:val="99"/>
    <w:locked/>
    <w:rsid w:val="00FB5F24"/>
    <w:rPr>
      <w:rFonts w:ascii="Times New Roman" w:hAnsi="Times New Roman"/>
      <w:sz w:val="24"/>
      <w:lang w:eastAsia="ru-RU"/>
    </w:rPr>
  </w:style>
  <w:style w:type="character" w:customStyle="1" w:styleId="4610">
    <w:name w:val="Знак Знак4610"/>
    <w:uiPriority w:val="99"/>
    <w:locked/>
    <w:rsid w:val="00FB5F24"/>
    <w:rPr>
      <w:b/>
      <w:sz w:val="27"/>
      <w:lang w:val="ru-RU" w:eastAsia="ru-RU"/>
    </w:rPr>
  </w:style>
  <w:style w:type="character" w:customStyle="1" w:styleId="4810">
    <w:name w:val="Знак Знак4810"/>
    <w:uiPriority w:val="99"/>
    <w:locked/>
    <w:rsid w:val="00FB5F24"/>
    <w:rPr>
      <w:b/>
      <w:sz w:val="27"/>
      <w:lang w:val="ru-RU" w:eastAsia="ru-RU"/>
    </w:rPr>
  </w:style>
  <w:style w:type="character" w:customStyle="1" w:styleId="4410">
    <w:name w:val="Знак Знак4410"/>
    <w:uiPriority w:val="99"/>
    <w:locked/>
    <w:rsid w:val="00FB5F24"/>
    <w:rPr>
      <w:sz w:val="24"/>
    </w:rPr>
  </w:style>
  <w:style w:type="character" w:customStyle="1" w:styleId="51110">
    <w:name w:val="Знак Знак5111"/>
    <w:uiPriority w:val="99"/>
    <w:locked/>
    <w:rsid w:val="00FB5F24"/>
    <w:rPr>
      <w:b/>
      <w:sz w:val="27"/>
      <w:lang w:val="ru-RU" w:eastAsia="ru-RU"/>
    </w:rPr>
  </w:style>
  <w:style w:type="character" w:customStyle="1" w:styleId="4310">
    <w:name w:val="Знак Знак4310"/>
    <w:uiPriority w:val="99"/>
    <w:locked/>
    <w:rsid w:val="00FB5F24"/>
    <w:rPr>
      <w:color w:val="000000"/>
      <w:sz w:val="24"/>
      <w:lang w:eastAsia="ru-RU"/>
    </w:rPr>
  </w:style>
  <w:style w:type="character" w:customStyle="1" w:styleId="4210">
    <w:name w:val="Знак Знак4210"/>
    <w:uiPriority w:val="99"/>
    <w:rsid w:val="00FB5F24"/>
    <w:rPr>
      <w:rFonts w:ascii="Times New Roman" w:hAnsi="Times New Roman"/>
      <w:sz w:val="16"/>
    </w:rPr>
  </w:style>
  <w:style w:type="character" w:customStyle="1" w:styleId="4910">
    <w:name w:val="Знак Знак4910"/>
    <w:uiPriority w:val="99"/>
    <w:rsid w:val="00FB5F24"/>
    <w:rPr>
      <w:rFonts w:ascii="Times New Roman" w:hAnsi="Times New Roman"/>
      <w:b/>
      <w:caps/>
      <w:sz w:val="24"/>
      <w:lang w:eastAsia="ru-RU"/>
    </w:rPr>
  </w:style>
  <w:style w:type="character" w:customStyle="1" w:styleId="4710">
    <w:name w:val="Знак Знак4710"/>
    <w:uiPriority w:val="99"/>
    <w:rsid w:val="00FB5F24"/>
    <w:rPr>
      <w:rFonts w:ascii="Times New Roman" w:hAnsi="Times New Roman"/>
      <w:b/>
      <w:sz w:val="27"/>
      <w:lang w:eastAsia="ru-RU"/>
    </w:rPr>
  </w:style>
  <w:style w:type="character" w:customStyle="1" w:styleId="4510">
    <w:name w:val="Знак Знак4510"/>
    <w:uiPriority w:val="99"/>
    <w:rsid w:val="00FB5F24"/>
    <w:rPr>
      <w:rFonts w:ascii="Times New Roman" w:hAnsi="Times New Roman"/>
      <w:b/>
      <w:i/>
      <w:sz w:val="26"/>
      <w:lang w:eastAsia="ru-RU"/>
    </w:rPr>
  </w:style>
  <w:style w:type="character" w:customStyle="1" w:styleId="5201">
    <w:name w:val="Знак5 Знак Знак20"/>
    <w:uiPriority w:val="99"/>
    <w:locked/>
    <w:rsid w:val="00FB5F24"/>
    <w:rPr>
      <w:sz w:val="16"/>
    </w:rPr>
  </w:style>
  <w:style w:type="character" w:customStyle="1" w:styleId="5010">
    <w:name w:val="Знак Знак5010"/>
    <w:uiPriority w:val="99"/>
    <w:locked/>
    <w:rsid w:val="00FB5F24"/>
    <w:rPr>
      <w:b/>
      <w:sz w:val="28"/>
      <w:lang w:val="ru-RU" w:eastAsia="ru-RU"/>
    </w:rPr>
  </w:style>
  <w:style w:type="character" w:customStyle="1" w:styleId="52100">
    <w:name w:val="Знак Знак5210"/>
    <w:uiPriority w:val="99"/>
    <w:rsid w:val="00FB5F24"/>
    <w:rPr>
      <w:rFonts w:ascii="Arial" w:hAnsi="Arial"/>
      <w:b/>
      <w:i/>
      <w:sz w:val="28"/>
    </w:rPr>
  </w:style>
  <w:style w:type="character" w:customStyle="1" w:styleId="51101">
    <w:name w:val="Знак5 Знак Знак110"/>
    <w:uiPriority w:val="99"/>
    <w:locked/>
    <w:rsid w:val="00FB5F24"/>
    <w:rPr>
      <w:sz w:val="16"/>
      <w:lang w:val="ru-RU" w:eastAsia="ru-RU"/>
    </w:rPr>
  </w:style>
  <w:style w:type="character" w:customStyle="1" w:styleId="6111">
    <w:name w:val="Знак6 Знак Знак11"/>
    <w:uiPriority w:val="99"/>
    <w:rsid w:val="00FB5F24"/>
    <w:rPr>
      <w:sz w:val="24"/>
      <w:lang w:val="ru-RU" w:eastAsia="ru-RU"/>
    </w:rPr>
  </w:style>
  <w:style w:type="character" w:customStyle="1" w:styleId="554">
    <w:name w:val="Знак Знак554"/>
    <w:uiPriority w:val="99"/>
    <w:locked/>
    <w:rsid w:val="00FB5F24"/>
    <w:rPr>
      <w:sz w:val="24"/>
      <w:lang w:val="ru-RU" w:eastAsia="ru-RU"/>
    </w:rPr>
  </w:style>
  <w:style w:type="character" w:customStyle="1" w:styleId="654">
    <w:name w:val="Знак Знак654"/>
    <w:uiPriority w:val="99"/>
    <w:locked/>
    <w:rsid w:val="00FB5F24"/>
    <w:rPr>
      <w:b/>
      <w:sz w:val="27"/>
      <w:lang w:val="ru-RU" w:eastAsia="ru-RU"/>
    </w:rPr>
  </w:style>
  <w:style w:type="character" w:customStyle="1" w:styleId="644">
    <w:name w:val="Знак Знак644"/>
    <w:uiPriority w:val="99"/>
    <w:locked/>
    <w:rsid w:val="00FB5F24"/>
    <w:rPr>
      <w:b/>
      <w:sz w:val="28"/>
      <w:lang w:val="ru-RU" w:eastAsia="ru-RU"/>
    </w:rPr>
  </w:style>
  <w:style w:type="character" w:customStyle="1" w:styleId="634">
    <w:name w:val="Знак Знак634"/>
    <w:uiPriority w:val="99"/>
    <w:locked/>
    <w:rsid w:val="00FB5F24"/>
    <w:rPr>
      <w:b/>
      <w:i/>
      <w:sz w:val="26"/>
      <w:lang w:val="ru-RU" w:eastAsia="ru-RU"/>
    </w:rPr>
  </w:style>
  <w:style w:type="character" w:customStyle="1" w:styleId="627">
    <w:name w:val="Знак Знак627"/>
    <w:uiPriority w:val="99"/>
    <w:locked/>
    <w:rsid w:val="00FB5F24"/>
    <w:rPr>
      <w:sz w:val="24"/>
      <w:lang w:val="ru-RU" w:eastAsia="ru-RU"/>
    </w:rPr>
  </w:style>
  <w:style w:type="character" w:customStyle="1" w:styleId="61110">
    <w:name w:val="Знак Знак6111"/>
    <w:uiPriority w:val="99"/>
    <w:locked/>
    <w:rsid w:val="00FB5F24"/>
    <w:rPr>
      <w:sz w:val="24"/>
      <w:lang w:val="ru-RU" w:eastAsia="ru-RU"/>
    </w:rPr>
  </w:style>
  <w:style w:type="character" w:customStyle="1" w:styleId="604">
    <w:name w:val="Знак Знак604"/>
    <w:uiPriority w:val="99"/>
    <w:locked/>
    <w:rsid w:val="00FB5F24"/>
    <w:rPr>
      <w:i/>
      <w:sz w:val="24"/>
      <w:lang w:val="ru-RU" w:eastAsia="ru-RU"/>
    </w:rPr>
  </w:style>
  <w:style w:type="character" w:customStyle="1" w:styleId="594">
    <w:name w:val="Знак Знак594"/>
    <w:uiPriority w:val="99"/>
    <w:locked/>
    <w:rsid w:val="00FB5F24"/>
    <w:rPr>
      <w:rFonts w:ascii="Arial" w:hAnsi="Arial"/>
      <w:sz w:val="22"/>
      <w:lang w:val="ru-RU" w:eastAsia="ru-RU"/>
    </w:rPr>
  </w:style>
  <w:style w:type="character" w:customStyle="1" w:styleId="584">
    <w:name w:val="Знак Знак584"/>
    <w:uiPriority w:val="99"/>
    <w:locked/>
    <w:rsid w:val="00FB5F24"/>
    <w:rPr>
      <w:rFonts w:ascii="Courier New" w:hAnsi="Courier New"/>
      <w:lang w:val="ru-RU" w:eastAsia="ru-RU"/>
    </w:rPr>
  </w:style>
  <w:style w:type="character" w:customStyle="1" w:styleId="574">
    <w:name w:val="Знак Знак574"/>
    <w:uiPriority w:val="99"/>
    <w:locked/>
    <w:rsid w:val="00FB5F24"/>
    <w:rPr>
      <w:lang w:val="ru-RU" w:eastAsia="ru-RU"/>
    </w:rPr>
  </w:style>
  <w:style w:type="character" w:customStyle="1" w:styleId="564">
    <w:name w:val="Знак Знак564"/>
    <w:uiPriority w:val="99"/>
    <w:locked/>
    <w:rsid w:val="00FB5F24"/>
    <w:rPr>
      <w:sz w:val="24"/>
      <w:lang w:val="ru-RU" w:eastAsia="ru-RU"/>
    </w:rPr>
  </w:style>
  <w:style w:type="character" w:customStyle="1" w:styleId="544">
    <w:name w:val="Знак Знак544"/>
    <w:uiPriority w:val="99"/>
    <w:locked/>
    <w:rsid w:val="00FB5F24"/>
    <w:rPr>
      <w:sz w:val="24"/>
      <w:lang w:val="en-US" w:eastAsia="ru-RU"/>
    </w:rPr>
  </w:style>
  <w:style w:type="character" w:customStyle="1" w:styleId="6740">
    <w:name w:val="Знак Знак674"/>
    <w:uiPriority w:val="99"/>
    <w:rsid w:val="00FB5F24"/>
    <w:rPr>
      <w:rFonts w:ascii="Arial" w:hAnsi="Arial"/>
      <w:b/>
      <w:sz w:val="26"/>
    </w:rPr>
  </w:style>
  <w:style w:type="character" w:customStyle="1" w:styleId="6640">
    <w:name w:val="Знак Знак664"/>
    <w:uiPriority w:val="99"/>
    <w:rsid w:val="00FB5F24"/>
    <w:rPr>
      <w:b/>
      <w:sz w:val="28"/>
    </w:rPr>
  </w:style>
  <w:style w:type="character" w:customStyle="1" w:styleId="704">
    <w:name w:val="Знак Знак704"/>
    <w:uiPriority w:val="99"/>
    <w:rsid w:val="00FB5F24"/>
    <w:rPr>
      <w:rFonts w:ascii="Arial" w:hAnsi="Arial"/>
      <w:b/>
      <w:sz w:val="26"/>
    </w:rPr>
  </w:style>
  <w:style w:type="character" w:customStyle="1" w:styleId="694">
    <w:name w:val="Знак Знак694"/>
    <w:uiPriority w:val="99"/>
    <w:rsid w:val="00FB5F24"/>
    <w:rPr>
      <w:b/>
      <w:sz w:val="28"/>
    </w:rPr>
  </w:style>
  <w:style w:type="character" w:customStyle="1" w:styleId="6840">
    <w:name w:val="Знак Знак684"/>
    <w:uiPriority w:val="99"/>
    <w:rsid w:val="00FB5F24"/>
    <w:rPr>
      <w:b/>
      <w:i/>
      <w:sz w:val="26"/>
    </w:rPr>
  </w:style>
  <w:style w:type="paragraph" w:customStyle="1" w:styleId="2ffff7">
    <w:name w:val="Название2"/>
    <w:basedOn w:val="a2"/>
    <w:next w:val="aff1"/>
    <w:uiPriority w:val="99"/>
    <w:qFormat/>
    <w:rsid w:val="00FB5F24"/>
    <w:pPr>
      <w:keepNext/>
      <w:widowControl/>
      <w:suppressAutoHyphens/>
      <w:snapToGrid/>
      <w:spacing w:before="240" w:after="120"/>
    </w:pPr>
    <w:rPr>
      <w:rFonts w:ascii="Arial" w:eastAsia="Microsoft YaHei" w:hAnsi="Arial" w:cs="Mangal"/>
      <w:sz w:val="28"/>
      <w:szCs w:val="28"/>
      <w:lang w:eastAsia="zh-CN"/>
    </w:rPr>
  </w:style>
  <w:style w:type="paragraph" w:customStyle="1" w:styleId="4ff">
    <w:name w:val="Название4"/>
    <w:basedOn w:val="a2"/>
    <w:next w:val="aff1"/>
    <w:uiPriority w:val="99"/>
    <w:qFormat/>
    <w:rsid w:val="00FB5F24"/>
    <w:pPr>
      <w:keepNext/>
      <w:widowControl/>
      <w:suppressAutoHyphens/>
      <w:snapToGrid/>
      <w:spacing w:before="240" w:after="120"/>
    </w:pPr>
    <w:rPr>
      <w:rFonts w:ascii="Arial" w:eastAsia="Microsoft YaHei" w:hAnsi="Arial" w:cs="Mangal"/>
      <w:sz w:val="28"/>
      <w:szCs w:val="28"/>
      <w:lang w:eastAsia="zh-CN"/>
    </w:rPr>
  </w:style>
  <w:style w:type="character" w:customStyle="1" w:styleId="2221">
    <w:name w:val="Знак2 Знак Знак22"/>
    <w:uiPriority w:val="99"/>
    <w:locked/>
    <w:rsid w:val="00FB5F24"/>
    <w:rPr>
      <w:b/>
      <w:sz w:val="27"/>
      <w:lang w:val="ru-RU" w:eastAsia="ru-RU"/>
    </w:rPr>
  </w:style>
  <w:style w:type="paragraph" w:customStyle="1" w:styleId="941">
    <w:name w:val="Знак94"/>
    <w:basedOn w:val="a2"/>
    <w:uiPriority w:val="99"/>
    <w:rsid w:val="00FB5F24"/>
    <w:pPr>
      <w:widowControl/>
      <w:snapToGrid/>
      <w:spacing w:before="0" w:after="160" w:line="240" w:lineRule="exact"/>
    </w:pPr>
    <w:rPr>
      <w:rFonts w:ascii="Verdana" w:eastAsia="Times New Roman" w:hAnsi="Verdana"/>
      <w:szCs w:val="24"/>
      <w:lang w:val="en-US" w:eastAsia="en-US"/>
    </w:rPr>
  </w:style>
  <w:style w:type="character" w:customStyle="1" w:styleId="4160">
    <w:name w:val="Знак4 Знак Знак16"/>
    <w:uiPriority w:val="99"/>
    <w:locked/>
    <w:rsid w:val="00FB5F24"/>
    <w:rPr>
      <w:rFonts w:ascii="Arial" w:hAnsi="Arial"/>
      <w:b/>
      <w:kern w:val="32"/>
      <w:sz w:val="32"/>
      <w:lang w:val="ru-RU" w:eastAsia="ru-RU"/>
    </w:rPr>
  </w:style>
  <w:style w:type="character" w:customStyle="1" w:styleId="2141">
    <w:name w:val="Знак2 Знак Знак14"/>
    <w:uiPriority w:val="99"/>
    <w:locked/>
    <w:rsid w:val="00FB5F24"/>
    <w:rPr>
      <w:b/>
      <w:sz w:val="27"/>
      <w:lang w:val="ru-RU" w:eastAsia="ru-RU"/>
    </w:rPr>
  </w:style>
  <w:style w:type="character" w:customStyle="1" w:styleId="44a">
    <w:name w:val="Знак4 Знак Знак4"/>
    <w:uiPriority w:val="99"/>
    <w:locked/>
    <w:rsid w:val="00FB5F24"/>
    <w:rPr>
      <w:rFonts w:ascii="Arial" w:hAnsi="Arial"/>
      <w:b/>
      <w:kern w:val="32"/>
      <w:sz w:val="32"/>
      <w:lang w:val="ru-RU" w:eastAsia="ru-RU"/>
    </w:rPr>
  </w:style>
  <w:style w:type="character" w:customStyle="1" w:styleId="25e">
    <w:name w:val="Знак2 Знак Знак5"/>
    <w:uiPriority w:val="99"/>
    <w:semiHidden/>
    <w:locked/>
    <w:rsid w:val="00FB5F24"/>
    <w:rPr>
      <w:rFonts w:ascii="Arial" w:hAnsi="Arial"/>
      <w:b/>
      <w:sz w:val="26"/>
      <w:lang w:val="ru-RU" w:eastAsia="ru-RU"/>
    </w:rPr>
  </w:style>
  <w:style w:type="character" w:customStyle="1" w:styleId="5fa">
    <w:name w:val="Текст сноски Знак5"/>
    <w:uiPriority w:val="99"/>
    <w:locked/>
    <w:rsid w:val="00FB5F24"/>
    <w:rPr>
      <w:rFonts w:ascii="Courier New" w:hAnsi="Courier New"/>
      <w:color w:val="000000"/>
      <w:sz w:val="24"/>
    </w:rPr>
  </w:style>
  <w:style w:type="paragraph" w:customStyle="1" w:styleId="41a">
    <w:name w:val="Заголовок оглавления41"/>
    <w:basedOn w:val="10"/>
    <w:next w:val="a2"/>
    <w:uiPriority w:val="99"/>
    <w:rsid w:val="00FB5F24"/>
    <w:pPr>
      <w:keepNext/>
      <w:keepLines/>
      <w:tabs>
        <w:tab w:val="clear" w:pos="567"/>
        <w:tab w:val="clear" w:pos="680"/>
        <w:tab w:val="clear" w:pos="1106"/>
        <w:tab w:val="clear" w:pos="1729"/>
        <w:tab w:val="clear" w:pos="7002"/>
      </w:tabs>
      <w:autoSpaceDE/>
      <w:autoSpaceDN/>
      <w:adjustRightInd/>
      <w:spacing w:before="480"/>
      <w:jc w:val="left"/>
      <w:outlineLvl w:val="9"/>
    </w:pPr>
    <w:rPr>
      <w:rFonts w:ascii="Cambria" w:eastAsia="Times New Roman" w:hAnsi="Cambria" w:cs="Arial"/>
      <w:b/>
      <w:bCs/>
      <w:caps/>
      <w:color w:val="365F91"/>
      <w:kern w:val="32"/>
      <w:sz w:val="28"/>
      <w:szCs w:val="28"/>
    </w:rPr>
  </w:style>
  <w:style w:type="character" w:customStyle="1" w:styleId="31f0">
    <w:name w:val="Слабая ссылка31"/>
    <w:uiPriority w:val="99"/>
    <w:rsid w:val="00FB5F24"/>
    <w:rPr>
      <w:smallCaps/>
      <w:color w:val="C0504D"/>
      <w:u w:val="single"/>
    </w:rPr>
  </w:style>
  <w:style w:type="character" w:customStyle="1" w:styleId="31f1">
    <w:name w:val="Сильная ссылка31"/>
    <w:uiPriority w:val="99"/>
    <w:rsid w:val="00FB5F24"/>
    <w:rPr>
      <w:b/>
      <w:smallCaps/>
      <w:color w:val="C0504D"/>
      <w:spacing w:val="5"/>
      <w:u w:val="single"/>
    </w:rPr>
  </w:style>
  <w:style w:type="character" w:customStyle="1" w:styleId="31f2">
    <w:name w:val="Название книги31"/>
    <w:uiPriority w:val="99"/>
    <w:rsid w:val="00FB5F24"/>
    <w:rPr>
      <w:b/>
      <w:smallCaps/>
      <w:spacing w:val="5"/>
    </w:rPr>
  </w:style>
  <w:style w:type="character" w:customStyle="1" w:styleId="4ff0">
    <w:name w:val="Текст сноски Знак4"/>
    <w:basedOn w:val="a3"/>
    <w:uiPriority w:val="99"/>
    <w:semiHidden/>
    <w:rsid w:val="00FB5F24"/>
    <w:rPr>
      <w:rFonts w:ascii="Times New Roman" w:hAnsi="Times New Roman" w:cs="Times New Roman"/>
      <w:sz w:val="20"/>
      <w:szCs w:val="20"/>
      <w:lang w:eastAsia="ru-RU"/>
    </w:rPr>
  </w:style>
  <w:style w:type="character" w:customStyle="1" w:styleId="2ffff8">
    <w:name w:val="Обычный (веб) Знак2"/>
    <w:basedOn w:val="a3"/>
    <w:uiPriority w:val="99"/>
    <w:locked/>
    <w:rsid w:val="00FB5F24"/>
    <w:rPr>
      <w:rFonts w:cs="Times New Roman"/>
      <w:b/>
      <w:i/>
      <w:color w:val="4F81BD"/>
      <w:sz w:val="20"/>
      <w:szCs w:val="20"/>
    </w:rPr>
  </w:style>
  <w:style w:type="paragraph" w:customStyle="1" w:styleId="1ffffff6">
    <w:name w:val="Заголовок1"/>
    <w:basedOn w:val="a2"/>
    <w:next w:val="aff1"/>
    <w:uiPriority w:val="99"/>
    <w:rsid w:val="00FB5F24"/>
    <w:pPr>
      <w:keepNext/>
      <w:widowControl/>
      <w:suppressAutoHyphens/>
      <w:snapToGrid/>
      <w:spacing w:before="240" w:after="120"/>
    </w:pPr>
    <w:rPr>
      <w:rFonts w:ascii="Arial" w:eastAsia="Microsoft YaHei" w:hAnsi="Arial" w:cs="Mangal"/>
      <w:sz w:val="28"/>
      <w:szCs w:val="28"/>
      <w:lang w:eastAsia="zh-CN"/>
    </w:rPr>
  </w:style>
  <w:style w:type="character" w:customStyle="1" w:styleId="1ffffff7">
    <w:name w:val="Неразрешенное упоминание1"/>
    <w:basedOn w:val="a3"/>
    <w:uiPriority w:val="99"/>
    <w:semiHidden/>
    <w:rsid w:val="00FB5F24"/>
    <w:rPr>
      <w:rFonts w:ascii="Times New Roman" w:hAnsi="Times New Roman" w:cs="Times New Roman"/>
      <w:color w:val="605E5C"/>
      <w:shd w:val="clear" w:color="auto" w:fill="E1DFDD"/>
    </w:rPr>
  </w:style>
  <w:style w:type="character" w:customStyle="1" w:styleId="2ffff9">
    <w:name w:val="Неразрешенное упоминание2"/>
    <w:uiPriority w:val="99"/>
    <w:semiHidden/>
    <w:rsid w:val="00FB5F24"/>
    <w:rPr>
      <w:color w:val="808080"/>
      <w:shd w:val="clear" w:color="auto" w:fill="E6E6E6"/>
    </w:rPr>
  </w:style>
  <w:style w:type="paragraph" w:customStyle="1" w:styleId="hlbdr">
    <w:name w:val="hl_bdr"/>
    <w:basedOn w:val="a2"/>
    <w:uiPriority w:val="99"/>
    <w:rsid w:val="00FB5F24"/>
    <w:pPr>
      <w:widowControl/>
      <w:snapToGrid/>
      <w:spacing w:beforeAutospacing="1" w:afterAutospacing="1"/>
    </w:pPr>
    <w:rPr>
      <w:rFonts w:eastAsia="Times New Roman"/>
      <w:szCs w:val="24"/>
    </w:rPr>
  </w:style>
  <w:style w:type="character" w:customStyle="1" w:styleId="-10">
    <w:name w:val="Цветной список - Акцент 1 Знак"/>
    <w:uiPriority w:val="99"/>
    <w:locked/>
    <w:rsid w:val="00FB5F24"/>
    <w:rPr>
      <w:rFonts w:ascii="Calibri" w:hAnsi="Calibri"/>
      <w:sz w:val="20"/>
      <w:lang w:eastAsia="ru-RU"/>
    </w:rPr>
  </w:style>
  <w:style w:type="table" w:styleId="-11">
    <w:name w:val="Colorful List Accent 1"/>
    <w:basedOn w:val="a4"/>
    <w:uiPriority w:val="99"/>
    <w:rsid w:val="00FB5F24"/>
    <w:pPr>
      <w:spacing w:after="0" w:line="240" w:lineRule="auto"/>
    </w:pPr>
    <w:rPr>
      <w:rFonts w:ascii="Calibri" w:eastAsia="Calibri" w:hAnsi="Calibri" w:cs="Times New Roman"/>
      <w:sz w:val="20"/>
      <w:szCs w:val="20"/>
      <w:lang w:eastAsia="ru-RU"/>
    </w:rPr>
    <w:tblPr/>
    <w:tcPr>
      <w:shd w:val="clear" w:color="auto" w:fill="EDF2F8"/>
    </w:tcPr>
    <w:tblStylePr w:type="firstRow">
      <w:rPr>
        <w:rFonts w:cs="Times New Roman"/>
      </w:rPr>
      <w:tblPr/>
      <w:tcPr>
        <w:tcBorders>
          <w:bottom w:val="single" w:sz="12" w:space="0" w:color="FFFFFF"/>
        </w:tcBorders>
        <w:shd w:val="clear" w:color="auto" w:fill="9E3A38"/>
      </w:tcPr>
    </w:tblStylePr>
    <w:tblStylePr w:type="lastRow">
      <w:rPr>
        <w:rFonts w:cs="Times New Roman"/>
      </w:rPr>
      <w:tblPr/>
      <w:tcPr>
        <w:tcBorders>
          <w:top w:val="single" w:sz="12" w:space="0" w:color="000000"/>
        </w:tcBorders>
        <w:shd w:val="clear" w:color="auto" w:fill="FFFFFF"/>
      </w:tcPr>
    </w:tblStylePr>
    <w:tblStylePr w:type="band1Vert">
      <w:rPr>
        <w:rFonts w:cs="Times New Roman"/>
      </w:rPr>
      <w:tblPr/>
      <w:tcPr>
        <w:tcBorders>
          <w:top w:val="nil"/>
          <w:left w:val="nil"/>
          <w:bottom w:val="nil"/>
          <w:right w:val="nil"/>
          <w:insideH w:val="nil"/>
          <w:insideV w:val="nil"/>
        </w:tcBorders>
        <w:shd w:val="clear" w:color="auto" w:fill="D3DFEE"/>
      </w:tcPr>
    </w:tblStylePr>
    <w:tblStylePr w:type="band1Horz">
      <w:rPr>
        <w:rFonts w:cs="Times New Roman"/>
      </w:rPr>
      <w:tblPr/>
      <w:tcPr>
        <w:shd w:val="clear" w:color="auto" w:fill="DBE5F1"/>
      </w:tcPr>
    </w:tblStylePr>
  </w:style>
  <w:style w:type="paragraph" w:customStyle="1" w:styleId="51b">
    <w:name w:val="Обычный51"/>
    <w:basedOn w:val="a2"/>
    <w:uiPriority w:val="99"/>
    <w:rsid w:val="00FB5F24"/>
    <w:pPr>
      <w:widowControl/>
      <w:snapToGrid/>
      <w:spacing w:beforeAutospacing="1" w:afterAutospacing="1"/>
    </w:pPr>
    <w:rPr>
      <w:rFonts w:eastAsia="Times New Roman"/>
      <w:szCs w:val="24"/>
    </w:rPr>
  </w:style>
  <w:style w:type="paragraph" w:customStyle="1" w:styleId="2311">
    <w:name w:val="Основной текст 231"/>
    <w:basedOn w:val="a2"/>
    <w:uiPriority w:val="99"/>
    <w:rsid w:val="00FB5F24"/>
    <w:pPr>
      <w:widowControl/>
      <w:overflowPunct w:val="0"/>
      <w:autoSpaceDE w:val="0"/>
      <w:autoSpaceDN w:val="0"/>
      <w:adjustRightInd w:val="0"/>
      <w:snapToGrid/>
      <w:spacing w:before="0" w:after="0"/>
      <w:ind w:firstLine="851"/>
      <w:jc w:val="both"/>
    </w:pPr>
    <w:rPr>
      <w:rFonts w:eastAsia="Times New Roman"/>
      <w:sz w:val="28"/>
    </w:rPr>
  </w:style>
  <w:style w:type="paragraph" w:customStyle="1" w:styleId="3212">
    <w:name w:val="Заголовок 321"/>
    <w:basedOn w:val="51b"/>
    <w:next w:val="51b"/>
    <w:uiPriority w:val="99"/>
    <w:rsid w:val="00FB5F24"/>
    <w:pPr>
      <w:keepNext/>
      <w:spacing w:before="0" w:beforeAutospacing="0" w:after="0" w:afterAutospacing="0"/>
      <w:outlineLvl w:val="2"/>
    </w:pPr>
    <w:rPr>
      <w:szCs w:val="20"/>
    </w:rPr>
  </w:style>
  <w:style w:type="paragraph" w:customStyle="1" w:styleId="41b">
    <w:name w:val="Основной текст41"/>
    <w:basedOn w:val="51b"/>
    <w:uiPriority w:val="99"/>
    <w:rsid w:val="00FB5F24"/>
    <w:pPr>
      <w:spacing w:before="0" w:beforeAutospacing="0" w:after="0" w:afterAutospacing="0" w:line="360" w:lineRule="auto"/>
    </w:pPr>
    <w:rPr>
      <w:szCs w:val="20"/>
    </w:rPr>
  </w:style>
  <w:style w:type="paragraph" w:customStyle="1" w:styleId="2212">
    <w:name w:val="Заголовок 221"/>
    <w:basedOn w:val="a2"/>
    <w:next w:val="a2"/>
    <w:uiPriority w:val="99"/>
    <w:rsid w:val="00FB5F24"/>
    <w:pPr>
      <w:keepNext/>
      <w:snapToGrid/>
      <w:spacing w:before="0" w:after="0"/>
      <w:jc w:val="center"/>
    </w:pPr>
    <w:rPr>
      <w:rFonts w:eastAsia="Times New Roman"/>
      <w:b/>
      <w:sz w:val="26"/>
    </w:rPr>
  </w:style>
  <w:style w:type="paragraph" w:customStyle="1" w:styleId="31f3">
    <w:name w:val="Цитата31"/>
    <w:basedOn w:val="a2"/>
    <w:uiPriority w:val="99"/>
    <w:rsid w:val="00FB5F24"/>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paragraph" w:customStyle="1" w:styleId="31f4">
    <w:name w:val="Текст31"/>
    <w:basedOn w:val="a2"/>
    <w:uiPriority w:val="99"/>
    <w:rsid w:val="00FB5F24"/>
    <w:pPr>
      <w:widowControl/>
      <w:snapToGrid/>
      <w:spacing w:before="0" w:after="0"/>
    </w:pPr>
    <w:rPr>
      <w:rFonts w:ascii="Courier New" w:eastAsia="Times New Roman" w:hAnsi="Courier New"/>
      <w:sz w:val="20"/>
    </w:rPr>
  </w:style>
  <w:style w:type="paragraph" w:customStyle="1" w:styleId="3311">
    <w:name w:val="Основной текст 331"/>
    <w:basedOn w:val="51b"/>
    <w:uiPriority w:val="99"/>
    <w:rsid w:val="00FB5F24"/>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2"/>
    <w:uiPriority w:val="99"/>
    <w:rsid w:val="00FB5F24"/>
    <w:pPr>
      <w:widowControl/>
      <w:overflowPunct w:val="0"/>
      <w:autoSpaceDE w:val="0"/>
      <w:snapToGrid/>
      <w:spacing w:before="0" w:after="0"/>
      <w:ind w:firstLine="567"/>
      <w:jc w:val="both"/>
    </w:pPr>
    <w:rPr>
      <w:rFonts w:eastAsia="Times New Roman"/>
      <w:sz w:val="20"/>
      <w:lang w:eastAsia="ar-SA"/>
    </w:rPr>
  </w:style>
  <w:style w:type="paragraph" w:customStyle="1" w:styleId="3312">
    <w:name w:val="Основной текст с отступом 331"/>
    <w:basedOn w:val="a2"/>
    <w:uiPriority w:val="99"/>
    <w:rsid w:val="00FB5F24"/>
    <w:pPr>
      <w:widowControl/>
      <w:snapToGrid/>
      <w:spacing w:before="0" w:after="0" w:line="360" w:lineRule="auto"/>
      <w:ind w:firstLine="709"/>
      <w:jc w:val="both"/>
    </w:pPr>
    <w:rPr>
      <w:rFonts w:eastAsia="Times New Roman"/>
      <w:sz w:val="28"/>
    </w:rPr>
  </w:style>
  <w:style w:type="paragraph" w:customStyle="1" w:styleId="21f8">
    <w:name w:val="Верхний колонтитул21"/>
    <w:basedOn w:val="a2"/>
    <w:uiPriority w:val="99"/>
    <w:rsid w:val="00FB5F24"/>
    <w:pPr>
      <w:widowControl/>
      <w:tabs>
        <w:tab w:val="center" w:pos="4153"/>
        <w:tab w:val="right" w:pos="8306"/>
      </w:tabs>
      <w:snapToGrid/>
      <w:spacing w:before="0" w:after="0"/>
    </w:pPr>
    <w:rPr>
      <w:rFonts w:ascii="Arial" w:eastAsia="Times New Roman" w:hAnsi="Arial"/>
    </w:rPr>
  </w:style>
  <w:style w:type="paragraph" w:customStyle="1" w:styleId="4211">
    <w:name w:val="Заголовок 421"/>
    <w:basedOn w:val="51b"/>
    <w:next w:val="51b"/>
    <w:uiPriority w:val="99"/>
    <w:rsid w:val="00FB5F24"/>
    <w:pPr>
      <w:keepNext/>
      <w:spacing w:before="0" w:beforeAutospacing="0" w:after="0" w:afterAutospacing="0"/>
    </w:pPr>
    <w:rPr>
      <w:szCs w:val="20"/>
    </w:rPr>
  </w:style>
  <w:style w:type="paragraph" w:customStyle="1" w:styleId="6112">
    <w:name w:val="Заголовок 611"/>
    <w:uiPriority w:val="99"/>
    <w:rsid w:val="00FB5F24"/>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2"/>
    <w:uiPriority w:val="99"/>
    <w:rsid w:val="00FB5F2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hAnsi="Courier New" w:cs="Courier New"/>
      <w:kern w:val="2"/>
      <w:sz w:val="20"/>
      <w:lang w:eastAsia="hi-IN" w:bidi="hi-IN"/>
    </w:rPr>
  </w:style>
  <w:style w:type="character" w:customStyle="1" w:styleId="4200">
    <w:name w:val="Знак Знак420"/>
    <w:uiPriority w:val="99"/>
    <w:rsid w:val="00FB5F24"/>
    <w:rPr>
      <w:rFonts w:ascii="Courier New" w:hAnsi="Courier New"/>
      <w:lang w:val="ru-RU" w:eastAsia="ru-RU"/>
    </w:rPr>
  </w:style>
  <w:style w:type="character" w:customStyle="1" w:styleId="11ffa">
    <w:name w:val="Замещающий текст11"/>
    <w:uiPriority w:val="99"/>
    <w:rsid w:val="00FB5F24"/>
    <w:rPr>
      <w:color w:val="808080"/>
    </w:rPr>
  </w:style>
  <w:style w:type="character" w:customStyle="1" w:styleId="21f9">
    <w:name w:val="Основной шрифт абзаца21"/>
    <w:uiPriority w:val="99"/>
    <w:rsid w:val="00FB5F24"/>
  </w:style>
  <w:style w:type="character" w:customStyle="1" w:styleId="2214">
    <w:name w:val="Знак2 Знак Знак21"/>
    <w:uiPriority w:val="99"/>
    <w:locked/>
    <w:rsid w:val="00FB5F24"/>
    <w:rPr>
      <w:b/>
      <w:sz w:val="27"/>
      <w:lang w:val="ru-RU" w:eastAsia="ru-RU"/>
    </w:rPr>
  </w:style>
  <w:style w:type="character" w:customStyle="1" w:styleId="5fb">
    <w:name w:val="Название Знак5"/>
    <w:basedOn w:val="a3"/>
    <w:uiPriority w:val="99"/>
    <w:locked/>
    <w:rsid w:val="00FB5F24"/>
    <w:rPr>
      <w:rFonts w:ascii="Cambria" w:hAnsi="Cambria" w:cs="Times New Roman"/>
      <w:color w:val="17365D"/>
      <w:spacing w:val="5"/>
      <w:kern w:val="28"/>
      <w:sz w:val="52"/>
      <w:szCs w:val="52"/>
    </w:rPr>
  </w:style>
  <w:style w:type="character" w:customStyle="1" w:styleId="23f">
    <w:name w:val="Цитата 2 Знак3"/>
    <w:basedOn w:val="a3"/>
    <w:uiPriority w:val="99"/>
    <w:rsid w:val="00FB5F24"/>
    <w:rPr>
      <w:rFonts w:ascii="Times New Roman" w:hAnsi="Times New Roman" w:cs="Times New Roman"/>
      <w:i/>
      <w:iCs/>
      <w:color w:val="000000"/>
      <w:sz w:val="24"/>
      <w:szCs w:val="24"/>
    </w:rPr>
  </w:style>
  <w:style w:type="character" w:customStyle="1" w:styleId="3fff4">
    <w:name w:val="Выделенная цитата Знак3"/>
    <w:basedOn w:val="a3"/>
    <w:uiPriority w:val="99"/>
    <w:rsid w:val="00FB5F24"/>
    <w:rPr>
      <w:rFonts w:ascii="Times New Roman" w:hAnsi="Times New Roman" w:cs="Times New Roman"/>
      <w:b/>
      <w:bCs/>
      <w:i/>
      <w:iCs/>
      <w:color w:val="4F81BD"/>
      <w:sz w:val="24"/>
      <w:szCs w:val="24"/>
    </w:rPr>
  </w:style>
  <w:style w:type="character" w:customStyle="1" w:styleId="fontstyle01">
    <w:name w:val="fontstyle01"/>
    <w:basedOn w:val="a3"/>
    <w:uiPriority w:val="99"/>
    <w:rsid w:val="00FB5F24"/>
    <w:rPr>
      <w:rFonts w:ascii="Times New Roman" w:hAnsi="Times New Roman" w:cs="Times New Roman"/>
      <w:color w:val="000000"/>
      <w:sz w:val="24"/>
      <w:szCs w:val="24"/>
    </w:rPr>
  </w:style>
  <w:style w:type="paragraph" w:customStyle="1" w:styleId="12f1">
    <w:name w:val="Стиль12"/>
    <w:basedOn w:val="a2"/>
    <w:next w:val="afff1"/>
    <w:uiPriority w:val="99"/>
    <w:rsid w:val="00FB5F24"/>
    <w:pPr>
      <w:widowControl/>
      <w:snapToGrid/>
      <w:spacing w:before="0" w:after="0"/>
    </w:pPr>
    <w:rPr>
      <w:rFonts w:eastAsia="Times New Roman"/>
      <w:szCs w:val="24"/>
    </w:rPr>
  </w:style>
  <w:style w:type="table" w:customStyle="1" w:styleId="2ffffa">
    <w:name w:val="Сетка таблицы2"/>
    <w:uiPriority w:val="99"/>
    <w:rsid w:val="00FB5F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ct-infoprofile-name">
    <w:name w:val="dct-info_profile-name"/>
    <w:basedOn w:val="a3"/>
    <w:uiPriority w:val="99"/>
    <w:rsid w:val="00FB5F24"/>
    <w:rPr>
      <w:rFonts w:cs="Times New Roman"/>
    </w:rPr>
  </w:style>
  <w:style w:type="character" w:customStyle="1" w:styleId="turbo-authorname">
    <w:name w:val="turbo-author__name"/>
    <w:basedOn w:val="a3"/>
    <w:uiPriority w:val="99"/>
    <w:rsid w:val="00FB5F24"/>
    <w:rPr>
      <w:rFonts w:cs="Times New Roman"/>
    </w:rPr>
  </w:style>
  <w:style w:type="character" w:customStyle="1" w:styleId="cxdhlk">
    <w:name w:val="cxdhlk"/>
    <w:basedOn w:val="a3"/>
    <w:uiPriority w:val="99"/>
    <w:rsid w:val="00FB5F24"/>
    <w:rPr>
      <w:rFonts w:cs="Times New Roman"/>
    </w:rPr>
  </w:style>
  <w:style w:type="paragraph" w:customStyle="1" w:styleId="ftvvlh">
    <w:name w:val="ftvvlh"/>
    <w:basedOn w:val="a2"/>
    <w:uiPriority w:val="99"/>
    <w:rsid w:val="00FB5F24"/>
    <w:pPr>
      <w:widowControl/>
      <w:snapToGrid/>
      <w:spacing w:beforeAutospacing="1" w:afterAutospacing="1"/>
    </w:pPr>
    <w:rPr>
      <w:rFonts w:eastAsia="Times New Roman"/>
      <w:szCs w:val="24"/>
      <w:lang w:eastAsia="ja-JP"/>
    </w:rPr>
  </w:style>
  <w:style w:type="character" w:customStyle="1" w:styleId="l59d44510">
    <w:name w:val="l59d44510"/>
    <w:basedOn w:val="a3"/>
    <w:uiPriority w:val="99"/>
    <w:rsid w:val="00FB5F24"/>
    <w:rPr>
      <w:rFonts w:cs="Times New Roman"/>
    </w:rPr>
  </w:style>
  <w:style w:type="character" w:customStyle="1" w:styleId="duvqdt">
    <w:name w:val="duvqdt"/>
    <w:basedOn w:val="a3"/>
    <w:uiPriority w:val="99"/>
    <w:rsid w:val="00FB5F24"/>
    <w:rPr>
      <w:rFonts w:cs="Times New Roman"/>
    </w:rPr>
  </w:style>
  <w:style w:type="character" w:customStyle="1" w:styleId="titlesmall">
    <w:name w:val="title_small"/>
    <w:basedOn w:val="a3"/>
    <w:uiPriority w:val="99"/>
    <w:rsid w:val="00FB5F24"/>
    <w:rPr>
      <w:rFonts w:cs="Times New Roman"/>
    </w:rPr>
  </w:style>
  <w:style w:type="character" w:customStyle="1" w:styleId="2ffffb">
    <w:name w:val="Заголовок2"/>
    <w:basedOn w:val="a3"/>
    <w:uiPriority w:val="99"/>
    <w:rsid w:val="00FB5F24"/>
    <w:rPr>
      <w:rFonts w:cs="Times New Roman"/>
    </w:rPr>
  </w:style>
  <w:style w:type="character" w:customStyle="1" w:styleId="titlesmallgrey">
    <w:name w:val="title_small_grey"/>
    <w:basedOn w:val="a3"/>
    <w:uiPriority w:val="99"/>
    <w:rsid w:val="00FB5F24"/>
    <w:rPr>
      <w:rFonts w:cs="Times New Roman"/>
    </w:rPr>
  </w:style>
  <w:style w:type="character" w:customStyle="1" w:styleId="cstatopen-btn">
    <w:name w:val="c_statopen-btn"/>
    <w:basedOn w:val="a3"/>
    <w:uiPriority w:val="99"/>
    <w:rsid w:val="00FB5F24"/>
    <w:rPr>
      <w:rFonts w:cs="Times New Roman"/>
    </w:rPr>
  </w:style>
  <w:style w:type="character" w:customStyle="1" w:styleId="kc-title">
    <w:name w:val="kc-title"/>
    <w:basedOn w:val="a3"/>
    <w:uiPriority w:val="99"/>
    <w:rsid w:val="00FB5F24"/>
    <w:rPr>
      <w:rFonts w:cs="Times New Roman"/>
    </w:rPr>
  </w:style>
  <w:style w:type="paragraph" w:customStyle="1" w:styleId="author-name">
    <w:name w:val="author-name"/>
    <w:basedOn w:val="a2"/>
    <w:uiPriority w:val="99"/>
    <w:rsid w:val="00FB5F24"/>
    <w:pPr>
      <w:widowControl/>
      <w:snapToGrid/>
      <w:spacing w:beforeAutospacing="1" w:afterAutospacing="1"/>
    </w:pPr>
    <w:rPr>
      <w:rFonts w:eastAsia="Times New Roman"/>
      <w:szCs w:val="24"/>
      <w:lang w:eastAsia="ja-JP"/>
    </w:rPr>
  </w:style>
  <w:style w:type="paragraph" w:customStyle="1" w:styleId="dct-infoprofile">
    <w:name w:val="dct-info_profile"/>
    <w:basedOn w:val="a2"/>
    <w:uiPriority w:val="99"/>
    <w:rsid w:val="00FB5F24"/>
    <w:pPr>
      <w:widowControl/>
      <w:snapToGrid/>
      <w:spacing w:beforeAutospacing="1" w:afterAutospacing="1"/>
    </w:pPr>
    <w:rPr>
      <w:rFonts w:eastAsia="Times New Roman"/>
      <w:szCs w:val="24"/>
      <w:lang w:eastAsia="ja-JP"/>
    </w:rPr>
  </w:style>
  <w:style w:type="character" w:customStyle="1" w:styleId="dct-infoprofile-user">
    <w:name w:val="dct-info_profile-user"/>
    <w:basedOn w:val="a3"/>
    <w:uiPriority w:val="99"/>
    <w:rsid w:val="00FB5F24"/>
    <w:rPr>
      <w:rFonts w:cs="Times New Roman"/>
    </w:rPr>
  </w:style>
  <w:style w:type="paragraph" w:customStyle="1" w:styleId="s30">
    <w:name w:val="s_3"/>
    <w:basedOn w:val="a2"/>
    <w:uiPriority w:val="99"/>
    <w:rsid w:val="00FB5F24"/>
    <w:pPr>
      <w:widowControl/>
      <w:snapToGrid/>
      <w:spacing w:beforeAutospacing="1" w:afterAutospacing="1"/>
    </w:pPr>
    <w:rPr>
      <w:rFonts w:eastAsia="Times New Roman"/>
      <w:szCs w:val="24"/>
    </w:rPr>
  </w:style>
  <w:style w:type="paragraph" w:customStyle="1" w:styleId="s90">
    <w:name w:val="s_9"/>
    <w:basedOn w:val="a2"/>
    <w:uiPriority w:val="99"/>
    <w:rsid w:val="00FB5F24"/>
    <w:pPr>
      <w:widowControl/>
      <w:snapToGrid/>
      <w:spacing w:beforeAutospacing="1" w:afterAutospacing="1"/>
    </w:pPr>
    <w:rPr>
      <w:rFonts w:eastAsia="Times New Roman"/>
      <w:szCs w:val="24"/>
    </w:rPr>
  </w:style>
  <w:style w:type="character" w:customStyle="1" w:styleId="affffffffff9">
    <w:name w:val="Текст сноски Знак Знак Знак"/>
    <w:uiPriority w:val="99"/>
    <w:locked/>
    <w:rsid w:val="00FB5F24"/>
    <w:rPr>
      <w:rFonts w:ascii="Courier New" w:hAnsi="Courier New"/>
      <w:color w:val="000000"/>
      <w:sz w:val="22"/>
      <w:lang w:val="ru-RU" w:eastAsia="ru-RU"/>
    </w:rPr>
  </w:style>
  <w:style w:type="character" w:customStyle="1" w:styleId="4ff1">
    <w:name w:val="Знак Знак4 Знак"/>
    <w:uiPriority w:val="99"/>
    <w:locked/>
    <w:rsid w:val="00FB5F24"/>
    <w:rPr>
      <w:rFonts w:ascii="Arial" w:hAnsi="Arial"/>
      <w:b/>
      <w:kern w:val="32"/>
      <w:sz w:val="32"/>
      <w:lang w:val="ru-RU" w:eastAsia="ru-RU"/>
    </w:rPr>
  </w:style>
  <w:style w:type="character" w:customStyle="1" w:styleId="Heading124">
    <w:name w:val="Heading 12 Знак Знак4"/>
    <w:uiPriority w:val="99"/>
    <w:locked/>
    <w:rsid w:val="00FB5F24"/>
    <w:rPr>
      <w:rFonts w:ascii="Courier New" w:hAnsi="Courier New"/>
      <w:lang w:val="ru-RU" w:eastAsia="ru-RU"/>
    </w:rPr>
  </w:style>
  <w:style w:type="character" w:customStyle="1" w:styleId="1-2">
    <w:name w:val="Средняя сетка 1 - Акцент 2 Знак"/>
    <w:link w:val="1-21"/>
    <w:uiPriority w:val="99"/>
    <w:locked/>
    <w:rsid w:val="00FB5F24"/>
    <w:rPr>
      <w:rFonts w:ascii="Calibri" w:hAnsi="Calibri"/>
      <w:lang w:eastAsia="ru-RU"/>
    </w:rPr>
  </w:style>
  <w:style w:type="paragraph" w:customStyle="1" w:styleId="1-21">
    <w:name w:val="Средняя сетка 1 - Акцент 21"/>
    <w:basedOn w:val="a2"/>
    <w:link w:val="1-2"/>
    <w:uiPriority w:val="99"/>
    <w:rsid w:val="00FB5F24"/>
    <w:pPr>
      <w:widowControl/>
      <w:snapToGrid/>
      <w:spacing w:before="0" w:after="200" w:line="276" w:lineRule="auto"/>
      <w:ind w:left="720"/>
    </w:pPr>
    <w:rPr>
      <w:rFonts w:ascii="Calibri" w:eastAsiaTheme="minorHAnsi" w:hAnsi="Calibri" w:cstheme="minorBidi"/>
      <w:sz w:val="22"/>
      <w:szCs w:val="22"/>
    </w:rPr>
  </w:style>
  <w:style w:type="paragraph" w:customStyle="1" w:styleId="1ffffff8">
    <w:name w:val="Обычный текст1"/>
    <w:basedOn w:val="a2"/>
    <w:uiPriority w:val="99"/>
    <w:rsid w:val="00FB5F24"/>
    <w:pPr>
      <w:widowControl/>
      <w:snapToGrid/>
      <w:spacing w:before="0" w:after="0"/>
      <w:ind w:firstLine="454"/>
      <w:jc w:val="both"/>
    </w:pPr>
    <w:rPr>
      <w:rFonts w:ascii="Calibri" w:eastAsia="Times New Roman" w:hAnsi="Calibri"/>
      <w:sz w:val="20"/>
    </w:rPr>
  </w:style>
  <w:style w:type="character" w:customStyle="1" w:styleId="1-1">
    <w:name w:val="Средняя заливка 1 - Акцент 1 Знак"/>
    <w:link w:val="1-11"/>
    <w:uiPriority w:val="99"/>
    <w:locked/>
    <w:rsid w:val="00FB5F24"/>
    <w:rPr>
      <w:rFonts w:eastAsia="Times New Roman"/>
      <w:lang w:eastAsia="ru-RU"/>
    </w:rPr>
  </w:style>
  <w:style w:type="paragraph" w:customStyle="1" w:styleId="1-11">
    <w:name w:val="Средняя заливка 1 - Акцент 11"/>
    <w:link w:val="1-1"/>
    <w:uiPriority w:val="99"/>
    <w:rsid w:val="00FB5F24"/>
    <w:pPr>
      <w:spacing w:after="160" w:line="256" w:lineRule="auto"/>
    </w:pPr>
    <w:rPr>
      <w:rFonts w:eastAsia="Times New Roman"/>
      <w:lang w:eastAsia="ru-RU"/>
    </w:rPr>
  </w:style>
  <w:style w:type="character" w:customStyle="1" w:styleId="2-2">
    <w:name w:val="Средняя сетка 2 - Акцент 2 Знак"/>
    <w:link w:val="2-21"/>
    <w:uiPriority w:val="99"/>
    <w:locked/>
    <w:rsid w:val="00FB5F24"/>
    <w:rPr>
      <w:rFonts w:ascii="Calibri" w:hAnsi="Calibri"/>
      <w:i/>
      <w:color w:val="000000"/>
      <w:sz w:val="24"/>
      <w:lang w:eastAsia="ru-RU"/>
    </w:rPr>
  </w:style>
  <w:style w:type="paragraph" w:customStyle="1" w:styleId="2-21">
    <w:name w:val="Средняя сетка 2 - Акцент 21"/>
    <w:basedOn w:val="a2"/>
    <w:next w:val="a2"/>
    <w:link w:val="2-2"/>
    <w:uiPriority w:val="99"/>
    <w:rsid w:val="00FB5F24"/>
    <w:pPr>
      <w:widowControl/>
      <w:snapToGrid/>
      <w:spacing w:before="0" w:after="0"/>
    </w:pPr>
    <w:rPr>
      <w:rFonts w:ascii="Calibri" w:eastAsiaTheme="minorHAnsi" w:hAnsi="Calibri" w:cstheme="minorBidi"/>
      <w:i/>
      <w:color w:val="000000"/>
      <w:szCs w:val="22"/>
    </w:rPr>
  </w:style>
  <w:style w:type="character" w:customStyle="1" w:styleId="3-2">
    <w:name w:val="Средняя сетка 3 - Акцент 2 Знак"/>
    <w:link w:val="3-21"/>
    <w:uiPriority w:val="99"/>
    <w:locked/>
    <w:rsid w:val="00FB5F24"/>
    <w:rPr>
      <w:rFonts w:ascii="Calibri" w:hAnsi="Calibri"/>
      <w:b/>
      <w:i/>
      <w:color w:val="4F81BD"/>
      <w:sz w:val="24"/>
      <w:lang w:eastAsia="ru-RU"/>
    </w:rPr>
  </w:style>
  <w:style w:type="paragraph" w:customStyle="1" w:styleId="3-21">
    <w:name w:val="Средняя сетка 3 - Акцент 21"/>
    <w:basedOn w:val="a2"/>
    <w:next w:val="a2"/>
    <w:link w:val="3-2"/>
    <w:uiPriority w:val="99"/>
    <w:rsid w:val="00FB5F24"/>
    <w:pPr>
      <w:widowControl/>
      <w:pBdr>
        <w:bottom w:val="single" w:sz="4" w:space="4" w:color="4F81BD"/>
      </w:pBdr>
      <w:snapToGrid/>
      <w:spacing w:before="200" w:after="280"/>
      <w:ind w:left="936" w:right="936"/>
    </w:pPr>
    <w:rPr>
      <w:rFonts w:ascii="Calibri" w:eastAsiaTheme="minorHAnsi" w:hAnsi="Calibri" w:cstheme="minorBidi"/>
      <w:b/>
      <w:i/>
      <w:color w:val="4F81BD"/>
      <w:szCs w:val="22"/>
    </w:rPr>
  </w:style>
  <w:style w:type="paragraph" w:customStyle="1" w:styleId="-31">
    <w:name w:val="Таблица-сетка 31"/>
    <w:basedOn w:val="10"/>
    <w:next w:val="a2"/>
    <w:uiPriority w:val="99"/>
    <w:rsid w:val="00FB5F24"/>
    <w:pPr>
      <w:keepNext/>
      <w:keepLines/>
      <w:numPr>
        <w:numId w:val="11"/>
      </w:numPr>
      <w:tabs>
        <w:tab w:val="clear" w:pos="567"/>
        <w:tab w:val="clear" w:pos="680"/>
        <w:tab w:val="clear" w:pos="1106"/>
        <w:tab w:val="clear" w:pos="1729"/>
        <w:tab w:val="clear" w:pos="7002"/>
      </w:tabs>
      <w:autoSpaceDE/>
      <w:autoSpaceDN/>
      <w:adjustRightInd/>
      <w:spacing w:before="480"/>
      <w:jc w:val="left"/>
      <w:outlineLvl w:val="9"/>
    </w:pPr>
    <w:rPr>
      <w:rFonts w:ascii="Cambria" w:eastAsia="Times New Roman" w:hAnsi="Cambria" w:cs="Arial"/>
      <w:b/>
      <w:bCs/>
      <w:caps/>
      <w:color w:val="365F91"/>
      <w:kern w:val="32"/>
      <w:sz w:val="28"/>
      <w:szCs w:val="28"/>
    </w:rPr>
  </w:style>
  <w:style w:type="paragraph" w:customStyle="1" w:styleId="htmlparagraph">
    <w:name w:val="html_paragraph"/>
    <w:basedOn w:val="a2"/>
    <w:uiPriority w:val="99"/>
    <w:rsid w:val="00FB5F24"/>
    <w:pPr>
      <w:widowControl/>
      <w:snapToGrid/>
      <w:spacing w:before="0" w:after="0"/>
      <w:ind w:firstLine="720"/>
      <w:jc w:val="both"/>
    </w:pPr>
    <w:rPr>
      <w:szCs w:val="24"/>
    </w:rPr>
  </w:style>
  <w:style w:type="paragraph" w:customStyle="1" w:styleId="13e">
    <w:name w:val="Абзац списка13"/>
    <w:basedOn w:val="a2"/>
    <w:uiPriority w:val="99"/>
    <w:rsid w:val="00FB5F24"/>
    <w:pPr>
      <w:widowControl/>
      <w:snapToGrid/>
      <w:spacing w:before="0" w:after="200" w:line="276" w:lineRule="auto"/>
      <w:ind w:left="720"/>
      <w:contextualSpacing/>
    </w:pPr>
    <w:rPr>
      <w:rFonts w:ascii="Calibri" w:eastAsia="Times New Roman" w:hAnsi="Calibri"/>
      <w:sz w:val="22"/>
      <w:szCs w:val="22"/>
      <w:lang w:eastAsia="en-US"/>
    </w:rPr>
  </w:style>
  <w:style w:type="paragraph" w:customStyle="1" w:styleId="281">
    <w:name w:val="Цитата 28"/>
    <w:basedOn w:val="a2"/>
    <w:next w:val="a2"/>
    <w:link w:val="2fe"/>
    <w:uiPriority w:val="99"/>
    <w:rsid w:val="00FB5F24"/>
    <w:pPr>
      <w:widowControl/>
      <w:snapToGrid/>
      <w:spacing w:beforeAutospacing="1" w:afterAutospacing="1"/>
      <w:ind w:left="864" w:right="864"/>
      <w:jc w:val="center"/>
    </w:pPr>
    <w:rPr>
      <w:i/>
      <w:iCs/>
      <w:color w:val="000000" w:themeColor="text1"/>
    </w:rPr>
  </w:style>
  <w:style w:type="paragraph" w:customStyle="1" w:styleId="82">
    <w:name w:val="Выделенная цитата8"/>
    <w:basedOn w:val="a2"/>
    <w:next w:val="a2"/>
    <w:link w:val="affffff4"/>
    <w:uiPriority w:val="99"/>
    <w:rsid w:val="00FB5F24"/>
    <w:pPr>
      <w:widowControl/>
      <w:pBdr>
        <w:top w:val="single" w:sz="4" w:space="10" w:color="5B9BD5"/>
        <w:bottom w:val="single" w:sz="4" w:space="10" w:color="5B9BD5"/>
      </w:pBdr>
      <w:snapToGrid/>
      <w:spacing w:beforeAutospacing="1" w:afterAutospacing="1"/>
      <w:ind w:left="864" w:right="864"/>
      <w:jc w:val="center"/>
    </w:pPr>
    <w:rPr>
      <w:b/>
      <w:bCs/>
      <w:i/>
      <w:iCs/>
      <w:color w:val="4F81BD" w:themeColor="accent1"/>
    </w:rPr>
  </w:style>
  <w:style w:type="paragraph" w:customStyle="1" w:styleId="5fc">
    <w:name w:val="Заголовок оглавления5"/>
    <w:basedOn w:val="10"/>
    <w:next w:val="a2"/>
    <w:uiPriority w:val="99"/>
    <w:rsid w:val="00FB5F24"/>
    <w:pPr>
      <w:keepNext/>
      <w:keepLines/>
      <w:tabs>
        <w:tab w:val="clear" w:pos="567"/>
        <w:tab w:val="clear" w:pos="680"/>
        <w:tab w:val="clear" w:pos="1106"/>
        <w:tab w:val="clear" w:pos="1729"/>
        <w:tab w:val="clear" w:pos="7002"/>
        <w:tab w:val="left" w:pos="360"/>
      </w:tabs>
      <w:autoSpaceDE/>
      <w:autoSpaceDN/>
      <w:adjustRightInd/>
      <w:spacing w:before="480"/>
      <w:ind w:left="360"/>
      <w:jc w:val="left"/>
      <w:outlineLvl w:val="9"/>
    </w:pPr>
    <w:rPr>
      <w:rFonts w:ascii="Arial" w:eastAsia="Times New Roman" w:hAnsi="Arial" w:cs="Arial"/>
      <w:b/>
      <w:caps/>
      <w:color w:val="365F91"/>
      <w:kern w:val="32"/>
      <w:sz w:val="28"/>
      <w:szCs w:val="28"/>
    </w:rPr>
  </w:style>
  <w:style w:type="character" w:customStyle="1" w:styleId="34b">
    <w:name w:val="Знак3 Знак Знак Знак4"/>
    <w:uiPriority w:val="99"/>
    <w:locked/>
    <w:rsid w:val="00FB5F24"/>
    <w:rPr>
      <w:rFonts w:ascii="PragmaticaCTT" w:hAnsi="PragmaticaCTT"/>
      <w:sz w:val="20"/>
      <w:lang w:eastAsia="ru-RU"/>
    </w:rPr>
  </w:style>
  <w:style w:type="character" w:customStyle="1" w:styleId="31f5">
    <w:name w:val="Таблица простая 31"/>
    <w:uiPriority w:val="99"/>
    <w:rsid w:val="00FB5F24"/>
    <w:rPr>
      <w:rFonts w:ascii="Times New Roman" w:hAnsi="Times New Roman"/>
      <w:i/>
      <w:color w:val="808080"/>
    </w:rPr>
  </w:style>
  <w:style w:type="character" w:customStyle="1" w:styleId="41c">
    <w:name w:val="Таблица простая 41"/>
    <w:uiPriority w:val="99"/>
    <w:rsid w:val="00FB5F24"/>
    <w:rPr>
      <w:rFonts w:ascii="Times New Roman" w:hAnsi="Times New Roman"/>
      <w:b/>
    </w:rPr>
  </w:style>
  <w:style w:type="character" w:customStyle="1" w:styleId="51c">
    <w:name w:val="Таблица простая 51"/>
    <w:uiPriority w:val="99"/>
    <w:rsid w:val="00FB5F24"/>
    <w:rPr>
      <w:rFonts w:ascii="Times New Roman" w:hAnsi="Times New Roman"/>
      <w:smallCaps/>
      <w:color w:val="C0504D"/>
      <w:u w:val="single"/>
    </w:rPr>
  </w:style>
  <w:style w:type="character" w:customStyle="1" w:styleId="1ffffff9">
    <w:name w:val="Сетка таблицы светлая1"/>
    <w:uiPriority w:val="99"/>
    <w:rsid w:val="00FB5F24"/>
    <w:rPr>
      <w:rFonts w:ascii="Times New Roman" w:hAnsi="Times New Roman"/>
      <w:b/>
      <w:smallCaps/>
      <w:color w:val="C0504D"/>
      <w:spacing w:val="5"/>
      <w:u w:val="single"/>
    </w:rPr>
  </w:style>
  <w:style w:type="character" w:customStyle="1" w:styleId="-110">
    <w:name w:val="Таблица-сетка 1 светлая1"/>
    <w:uiPriority w:val="99"/>
    <w:rsid w:val="00FB5F24"/>
    <w:rPr>
      <w:rFonts w:ascii="Times New Roman" w:hAnsi="Times New Roman"/>
      <w:b/>
      <w:smallCaps/>
      <w:spacing w:val="5"/>
    </w:rPr>
  </w:style>
  <w:style w:type="character" w:customStyle="1" w:styleId="-111">
    <w:name w:val="Светлая сетка - Акцент 11"/>
    <w:uiPriority w:val="99"/>
    <w:rsid w:val="00FB5F24"/>
    <w:rPr>
      <w:rFonts w:ascii="Times New Roman" w:hAnsi="Times New Roman"/>
      <w:color w:val="808080"/>
    </w:rPr>
  </w:style>
  <w:style w:type="character" w:customStyle="1" w:styleId="8f1">
    <w:name w:val="Замещающий текст8"/>
    <w:uiPriority w:val="99"/>
    <w:rsid w:val="00FB5F24"/>
    <w:rPr>
      <w:rFonts w:ascii="Times New Roman" w:hAnsi="Times New Roman"/>
      <w:color w:val="808080"/>
    </w:rPr>
  </w:style>
  <w:style w:type="character" w:customStyle="1" w:styleId="9f0">
    <w:name w:val="Слабое выделение9"/>
    <w:uiPriority w:val="99"/>
    <w:rsid w:val="00FB5F24"/>
    <w:rPr>
      <w:rFonts w:ascii="Times New Roman" w:hAnsi="Times New Roman"/>
      <w:i/>
      <w:color w:val="808080"/>
    </w:rPr>
  </w:style>
  <w:style w:type="character" w:customStyle="1" w:styleId="9f1">
    <w:name w:val="Сильное выделение9"/>
    <w:uiPriority w:val="99"/>
    <w:rsid w:val="00FB5F24"/>
    <w:rPr>
      <w:rFonts w:ascii="Times New Roman" w:hAnsi="Times New Roman"/>
      <w:b/>
      <w:i/>
      <w:color w:val="4F81BD"/>
    </w:rPr>
  </w:style>
  <w:style w:type="character" w:customStyle="1" w:styleId="4ff2">
    <w:name w:val="Слабая ссылка4"/>
    <w:uiPriority w:val="99"/>
    <w:rsid w:val="00FB5F24"/>
    <w:rPr>
      <w:rFonts w:ascii="Times New Roman" w:hAnsi="Times New Roman"/>
      <w:smallCaps/>
      <w:color w:val="C0504D"/>
      <w:u w:val="single"/>
    </w:rPr>
  </w:style>
  <w:style w:type="character" w:customStyle="1" w:styleId="4ff3">
    <w:name w:val="Сильная ссылка4"/>
    <w:uiPriority w:val="99"/>
    <w:rsid w:val="00FB5F24"/>
    <w:rPr>
      <w:rFonts w:ascii="Times New Roman" w:hAnsi="Times New Roman"/>
      <w:b/>
      <w:smallCaps/>
      <w:color w:val="C0504D"/>
      <w:spacing w:val="5"/>
      <w:u w:val="single"/>
    </w:rPr>
  </w:style>
  <w:style w:type="character" w:customStyle="1" w:styleId="4ff4">
    <w:name w:val="Название книги4"/>
    <w:uiPriority w:val="99"/>
    <w:rsid w:val="00FB5F24"/>
    <w:rPr>
      <w:rFonts w:ascii="Times New Roman" w:hAnsi="Times New Roman"/>
      <w:b/>
      <w:smallCaps/>
      <w:spacing w:val="5"/>
    </w:rPr>
  </w:style>
  <w:style w:type="table" w:customStyle="1" w:styleId="11ffb">
    <w:name w:val="Сетка таблицы 11"/>
    <w:uiPriority w:val="99"/>
    <w:rsid w:val="00FB5F2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ffffffa">
    <w:name w:val="Стандартная таблица1"/>
    <w:uiPriority w:val="99"/>
    <w:rsid w:val="00FB5F2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f">
    <w:name w:val="Сетка таблицы13"/>
    <w:uiPriority w:val="99"/>
    <w:rsid w:val="00FB5F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
    <w:name w:val="Сетка таблицы111"/>
    <w:uiPriority w:val="99"/>
    <w:rsid w:val="00FB5F2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Сетка таблицы121"/>
    <w:uiPriority w:val="99"/>
    <w:rsid w:val="00FB5F24"/>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a">
    <w:name w:val="Сетка таблицы21"/>
    <w:uiPriority w:val="99"/>
    <w:rsid w:val="00FB5F24"/>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61">
    <w:name w:val="Знак Знак961"/>
    <w:uiPriority w:val="99"/>
    <w:locked/>
    <w:rsid w:val="00FB5F24"/>
    <w:rPr>
      <w:b/>
      <w:sz w:val="28"/>
      <w:lang w:val="ru-RU" w:eastAsia="zh-CN"/>
    </w:rPr>
  </w:style>
  <w:style w:type="character" w:customStyle="1" w:styleId="951">
    <w:name w:val="Знак Знак951"/>
    <w:uiPriority w:val="99"/>
    <w:locked/>
    <w:rsid w:val="00FB5F24"/>
    <w:rPr>
      <w:b/>
      <w:i/>
      <w:sz w:val="26"/>
      <w:lang w:val="ru-RU" w:eastAsia="zh-CN"/>
    </w:rPr>
  </w:style>
  <w:style w:type="character" w:customStyle="1" w:styleId="9410">
    <w:name w:val="Знак Знак941"/>
    <w:uiPriority w:val="99"/>
    <w:locked/>
    <w:rsid w:val="00FB5F24"/>
    <w:rPr>
      <w:sz w:val="24"/>
      <w:lang w:val="en-US" w:eastAsia="en-US"/>
    </w:rPr>
  </w:style>
  <w:style w:type="character" w:customStyle="1" w:styleId="9310">
    <w:name w:val="Знак Знак931"/>
    <w:uiPriority w:val="99"/>
    <w:locked/>
    <w:rsid w:val="00FB5F24"/>
    <w:rPr>
      <w:sz w:val="24"/>
      <w:lang w:val="ru-RU" w:eastAsia="zh-CN"/>
    </w:rPr>
  </w:style>
  <w:style w:type="character" w:customStyle="1" w:styleId="9210">
    <w:name w:val="Знак Знак921"/>
    <w:uiPriority w:val="99"/>
    <w:locked/>
    <w:rsid w:val="00FB5F24"/>
    <w:rPr>
      <w:i/>
      <w:sz w:val="24"/>
      <w:lang w:val="ru-RU" w:eastAsia="zh-CN"/>
    </w:rPr>
  </w:style>
  <w:style w:type="character" w:customStyle="1" w:styleId="9110">
    <w:name w:val="Знак Знак911"/>
    <w:uiPriority w:val="99"/>
    <w:locked/>
    <w:rsid w:val="00FB5F24"/>
    <w:rPr>
      <w:rFonts w:ascii="Arial" w:hAnsi="Arial"/>
      <w:sz w:val="22"/>
      <w:lang w:val="ru-RU" w:eastAsia="zh-CN"/>
    </w:rPr>
  </w:style>
  <w:style w:type="character" w:customStyle="1" w:styleId="31f6">
    <w:name w:val="Знак3 Знак Знак1"/>
    <w:uiPriority w:val="99"/>
    <w:locked/>
    <w:rsid w:val="00FB5F24"/>
    <w:rPr>
      <w:rFonts w:ascii="Arial" w:hAnsi="Arial"/>
      <w:b/>
      <w:i/>
      <w:sz w:val="28"/>
      <w:lang w:val="ru-RU" w:eastAsia="zh-CN"/>
    </w:rPr>
  </w:style>
  <w:style w:type="character" w:customStyle="1" w:styleId="890">
    <w:name w:val="Знак Знак89"/>
    <w:uiPriority w:val="99"/>
    <w:locked/>
    <w:rsid w:val="00FB5F24"/>
    <w:rPr>
      <w:sz w:val="28"/>
      <w:lang w:val="ru-RU" w:eastAsia="ru-RU"/>
    </w:rPr>
  </w:style>
  <w:style w:type="character" w:customStyle="1" w:styleId="2312">
    <w:name w:val="Знак2 Знак Знак31"/>
    <w:uiPriority w:val="99"/>
    <w:locked/>
    <w:rsid w:val="00FB5F24"/>
    <w:rPr>
      <w:b/>
      <w:sz w:val="27"/>
      <w:lang w:val="ru-RU" w:eastAsia="zh-CN"/>
    </w:rPr>
  </w:style>
  <w:style w:type="paragraph" w:customStyle="1" w:styleId="Pa9">
    <w:name w:val="Pa9"/>
    <w:basedOn w:val="a2"/>
    <w:next w:val="a2"/>
    <w:rsid w:val="00FB5F24"/>
    <w:pPr>
      <w:widowControl/>
      <w:autoSpaceDE w:val="0"/>
      <w:autoSpaceDN w:val="0"/>
      <w:adjustRightInd w:val="0"/>
      <w:snapToGrid/>
      <w:spacing w:before="0" w:after="0" w:line="201" w:lineRule="atLeast"/>
    </w:pPr>
    <w:rPr>
      <w:rFonts w:ascii="Helios" w:eastAsia="Times New Roman" w:hAnsi="Helios"/>
      <w:szCs w:val="24"/>
    </w:rPr>
  </w:style>
  <w:style w:type="character" w:customStyle="1" w:styleId="b-">
    <w:name w:val="b-"/>
    <w:rsid w:val="00FB5F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290951">
      <w:bodyDiv w:val="1"/>
      <w:marLeft w:val="0"/>
      <w:marRight w:val="0"/>
      <w:marTop w:val="0"/>
      <w:marBottom w:val="0"/>
      <w:divBdr>
        <w:top w:val="none" w:sz="0" w:space="0" w:color="auto"/>
        <w:left w:val="none" w:sz="0" w:space="0" w:color="auto"/>
        <w:bottom w:val="none" w:sz="0" w:space="0" w:color="auto"/>
        <w:right w:val="none" w:sz="0" w:space="0" w:color="auto"/>
      </w:divBdr>
    </w:div>
    <w:div w:id="665596905">
      <w:bodyDiv w:val="1"/>
      <w:marLeft w:val="0"/>
      <w:marRight w:val="0"/>
      <w:marTop w:val="0"/>
      <w:marBottom w:val="0"/>
      <w:divBdr>
        <w:top w:val="none" w:sz="0" w:space="0" w:color="auto"/>
        <w:left w:val="none" w:sz="0" w:space="0" w:color="auto"/>
        <w:bottom w:val="none" w:sz="0" w:space="0" w:color="auto"/>
        <w:right w:val="none" w:sz="0" w:space="0" w:color="auto"/>
      </w:divBdr>
    </w:div>
    <w:div w:id="843087386">
      <w:bodyDiv w:val="1"/>
      <w:marLeft w:val="0"/>
      <w:marRight w:val="0"/>
      <w:marTop w:val="0"/>
      <w:marBottom w:val="0"/>
      <w:divBdr>
        <w:top w:val="none" w:sz="0" w:space="0" w:color="auto"/>
        <w:left w:val="none" w:sz="0" w:space="0" w:color="auto"/>
        <w:bottom w:val="none" w:sz="0" w:space="0" w:color="auto"/>
        <w:right w:val="none" w:sz="0" w:space="0" w:color="auto"/>
      </w:divBdr>
    </w:div>
    <w:div w:id="1387140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www.vsrf.ru" TargetMode="External"/><Relationship Id="rId18" Type="http://schemas.openxmlformats.org/officeDocument/2006/relationships/hyperlink" Target="http://elibrary.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qsp.su/tools/onlinehelp/about_license_gpl_russian.html" TargetMode="External"/><Relationship Id="rId12" Type="http://schemas.openxmlformats.org/officeDocument/2006/relationships/hyperlink" Target="http://www.ksrf.ru" TargetMode="External"/><Relationship Id="rId17" Type="http://schemas.openxmlformats.org/officeDocument/2006/relationships/hyperlink" Target="http://www.pfrf.ru" TargetMode="External"/><Relationship Id="rId2" Type="http://schemas.openxmlformats.org/officeDocument/2006/relationships/styles" Target="styles.xml"/><Relationship Id="rId16" Type="http://schemas.openxmlformats.org/officeDocument/2006/relationships/hyperlink" Target="http://www.finpr.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www.duma.gov.ru" TargetMode="External"/><Relationship Id="rId5" Type="http://schemas.openxmlformats.org/officeDocument/2006/relationships/image" Target="media/image1.png"/><Relationship Id="rId15" Type="http://schemas.openxmlformats.org/officeDocument/2006/relationships/hyperlink" Target="http://www.rostrud.ru" TargetMode="External"/><Relationship Id="rId10" Type="http://schemas.openxmlformats.org/officeDocument/2006/relationships/hyperlink" Target="http://www.infolex.narod.ru/gpl_gnu/gplrus.html" TargetMode="External"/><Relationship Id="rId19"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www.arbit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15</Pages>
  <Words>7022</Words>
  <Characters>40027</Characters>
  <Application>Microsoft Office Word</Application>
  <DocSecurity>0</DocSecurity>
  <Lines>333</Lines>
  <Paragraphs>93</Paragraphs>
  <ScaleCrop>false</ScaleCrop>
  <Company/>
  <LinksUpToDate>false</LinksUpToDate>
  <CharactersWithSpaces>46956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21</cp:revision>
  <dcterms:created xsi:type="dcterms:W3CDTF">2022-01-27T13:40:00Z</dcterms:created>
  <dcterms:modified xsi:type="dcterms:W3CDTF">2023-04-24T18:45:00Z</dcterms:modified>
</cp:coreProperties>
</file>